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B45D86" w14:textId="77777777" w:rsidR="00FD72CA" w:rsidRPr="000837C3" w:rsidRDefault="00FD72CA" w:rsidP="00FD72CA">
      <w:pPr>
        <w:suppressAutoHyphens/>
        <w:rPr>
          <w:rFonts w:cs="Arial"/>
          <w:b/>
          <w:bCs/>
          <w:sz w:val="24"/>
          <w:szCs w:val="24"/>
          <w:lang w:eastAsia="zh-CN"/>
        </w:rPr>
      </w:pPr>
      <w:r w:rsidRPr="000837C3">
        <w:rPr>
          <w:rFonts w:cs="Arial"/>
          <w:b/>
          <w:bCs/>
          <w:sz w:val="24"/>
          <w:szCs w:val="24"/>
          <w:lang w:eastAsia="zh-CN"/>
        </w:rPr>
        <w:t>Zdravstveni dom Sevnica</w:t>
      </w:r>
    </w:p>
    <w:p w14:paraId="0874A6F7" w14:textId="77777777" w:rsidR="00FD72CA" w:rsidRPr="000837C3" w:rsidRDefault="00FD72CA" w:rsidP="00FD72CA">
      <w:pPr>
        <w:suppressAutoHyphens/>
        <w:rPr>
          <w:rFonts w:cs="Arial"/>
          <w:b/>
          <w:bCs/>
          <w:sz w:val="24"/>
          <w:szCs w:val="24"/>
          <w:lang w:eastAsia="zh-CN"/>
        </w:rPr>
      </w:pPr>
      <w:r w:rsidRPr="000837C3">
        <w:rPr>
          <w:rFonts w:cs="Arial"/>
          <w:b/>
          <w:bCs/>
          <w:sz w:val="24"/>
          <w:szCs w:val="24"/>
          <w:lang w:eastAsia="zh-CN"/>
        </w:rPr>
        <w:t>Trg svobode 14</w:t>
      </w:r>
    </w:p>
    <w:p w14:paraId="7E35F791" w14:textId="77777777" w:rsidR="00FD72CA" w:rsidRPr="000837C3" w:rsidRDefault="00FD72CA" w:rsidP="00FD72CA">
      <w:pPr>
        <w:suppressAutoHyphens/>
        <w:rPr>
          <w:rFonts w:cs="Arial"/>
          <w:b/>
          <w:bCs/>
          <w:sz w:val="24"/>
          <w:szCs w:val="24"/>
          <w:lang w:eastAsia="zh-CN"/>
        </w:rPr>
      </w:pPr>
      <w:r w:rsidRPr="000837C3">
        <w:rPr>
          <w:rFonts w:cs="Arial"/>
          <w:b/>
          <w:bCs/>
          <w:sz w:val="24"/>
          <w:szCs w:val="24"/>
          <w:lang w:eastAsia="zh-CN"/>
        </w:rPr>
        <w:t>8290 Sevnica</w:t>
      </w:r>
    </w:p>
    <w:p w14:paraId="77676B76" w14:textId="77777777" w:rsidR="004C68DB" w:rsidRPr="000837C3" w:rsidRDefault="004C68DB" w:rsidP="004C68DB">
      <w:pPr>
        <w:pStyle w:val="Brezrazmikov"/>
        <w:spacing w:before="1540" w:after="240"/>
      </w:pPr>
    </w:p>
    <w:p w14:paraId="55927C63" w14:textId="77777777" w:rsidR="00BA27E0" w:rsidRPr="000837C3" w:rsidRDefault="009E09E1" w:rsidP="009E09E1">
      <w:pPr>
        <w:pStyle w:val="Brezrazmikov"/>
        <w:pBdr>
          <w:top w:val="single" w:sz="6" w:space="6" w:color="4472C4"/>
          <w:bottom w:val="single" w:sz="6" w:space="6" w:color="4472C4"/>
        </w:pBdr>
        <w:tabs>
          <w:tab w:val="left" w:pos="495"/>
          <w:tab w:val="center" w:pos="4535"/>
        </w:tabs>
        <w:spacing w:after="240"/>
        <w:jc w:val="left"/>
        <w:rPr>
          <w:rFonts w:ascii="Tahoma" w:eastAsia="Times New Roman" w:hAnsi="Tahoma" w:cs="Tahoma"/>
          <w:b/>
          <w:bCs/>
          <w:caps/>
          <w:sz w:val="40"/>
          <w:szCs w:val="40"/>
        </w:rPr>
      </w:pPr>
      <w:r w:rsidRPr="000837C3">
        <w:rPr>
          <w:rFonts w:ascii="Tahoma" w:eastAsia="Times New Roman" w:hAnsi="Tahoma" w:cs="Tahoma"/>
          <w:b/>
          <w:bCs/>
          <w:caps/>
          <w:sz w:val="40"/>
          <w:szCs w:val="40"/>
        </w:rPr>
        <w:tab/>
      </w:r>
      <w:r w:rsidRPr="000837C3">
        <w:rPr>
          <w:rFonts w:ascii="Tahoma" w:eastAsia="Times New Roman" w:hAnsi="Tahoma" w:cs="Tahoma"/>
          <w:b/>
          <w:bCs/>
          <w:caps/>
          <w:sz w:val="40"/>
          <w:szCs w:val="40"/>
        </w:rPr>
        <w:tab/>
      </w:r>
      <w:r w:rsidR="00BA27E0" w:rsidRPr="000837C3">
        <w:rPr>
          <w:rFonts w:ascii="Tahoma" w:eastAsia="Times New Roman" w:hAnsi="Tahoma" w:cs="Tahoma"/>
          <w:b/>
          <w:bCs/>
          <w:caps/>
          <w:sz w:val="40"/>
          <w:szCs w:val="40"/>
        </w:rPr>
        <w:t>RAZPISNA DOKUMENTACIJA</w:t>
      </w:r>
    </w:p>
    <w:p w14:paraId="6FBAB8CE" w14:textId="77777777" w:rsidR="004C68DB" w:rsidRPr="000837C3" w:rsidRDefault="004C68DB">
      <w:pPr>
        <w:pStyle w:val="Brezrazmikov"/>
        <w:jc w:val="center"/>
        <w:rPr>
          <w:sz w:val="28"/>
          <w:szCs w:val="28"/>
        </w:rPr>
      </w:pPr>
      <w:bookmarkStart w:id="0" w:name="_Hlk83623375"/>
      <w:r w:rsidRPr="000837C3">
        <w:rPr>
          <w:sz w:val="28"/>
          <w:szCs w:val="28"/>
        </w:rPr>
        <w:t>Za oddajo javnega naročila v skladu s 4</w:t>
      </w:r>
      <w:r w:rsidR="0012759C" w:rsidRPr="000837C3">
        <w:rPr>
          <w:sz w:val="28"/>
          <w:szCs w:val="28"/>
        </w:rPr>
        <w:t>7</w:t>
      </w:r>
      <w:r w:rsidRPr="000837C3">
        <w:rPr>
          <w:sz w:val="28"/>
          <w:szCs w:val="28"/>
        </w:rPr>
        <w:t xml:space="preserve">. členom </w:t>
      </w:r>
    </w:p>
    <w:p w14:paraId="6950A4AE" w14:textId="77777777" w:rsidR="004C68DB" w:rsidRPr="000837C3" w:rsidRDefault="004C68DB">
      <w:pPr>
        <w:pStyle w:val="Brezrazmikov"/>
        <w:jc w:val="center"/>
        <w:rPr>
          <w:sz w:val="28"/>
          <w:szCs w:val="28"/>
        </w:rPr>
      </w:pPr>
      <w:r w:rsidRPr="000837C3">
        <w:rPr>
          <w:sz w:val="28"/>
          <w:szCs w:val="28"/>
        </w:rPr>
        <w:t xml:space="preserve">Zakona o javnem naročanju </w:t>
      </w:r>
    </w:p>
    <w:p w14:paraId="55CA8C23" w14:textId="77777777" w:rsidR="004C68DB" w:rsidRPr="000837C3" w:rsidRDefault="004C68DB">
      <w:pPr>
        <w:pStyle w:val="Brezrazmikov"/>
        <w:jc w:val="center"/>
        <w:rPr>
          <w:sz w:val="28"/>
          <w:szCs w:val="28"/>
        </w:rPr>
      </w:pPr>
      <w:r w:rsidRPr="000837C3">
        <w:rPr>
          <w:sz w:val="28"/>
          <w:szCs w:val="28"/>
        </w:rPr>
        <w:t>(Uradni list RS, št. 91/15</w:t>
      </w:r>
      <w:r w:rsidR="0063246D" w:rsidRPr="000837C3">
        <w:rPr>
          <w:sz w:val="28"/>
          <w:szCs w:val="28"/>
        </w:rPr>
        <w:t xml:space="preserve">, </w:t>
      </w:r>
      <w:r w:rsidRPr="000837C3">
        <w:rPr>
          <w:sz w:val="28"/>
          <w:szCs w:val="28"/>
        </w:rPr>
        <w:t>14/18</w:t>
      </w:r>
      <w:r w:rsidR="0063246D" w:rsidRPr="000837C3">
        <w:rPr>
          <w:sz w:val="28"/>
          <w:szCs w:val="28"/>
        </w:rPr>
        <w:t>, 121/21</w:t>
      </w:r>
      <w:r w:rsidRPr="000837C3">
        <w:rPr>
          <w:sz w:val="28"/>
          <w:szCs w:val="28"/>
        </w:rPr>
        <w:t>; v nadaljevanju ZJN-3)</w:t>
      </w:r>
    </w:p>
    <w:p w14:paraId="566F0E41" w14:textId="77777777" w:rsidR="004C68DB" w:rsidRPr="000837C3" w:rsidRDefault="004C68DB">
      <w:pPr>
        <w:pStyle w:val="Brezrazmikov"/>
        <w:jc w:val="center"/>
        <w:rPr>
          <w:sz w:val="28"/>
          <w:szCs w:val="28"/>
        </w:rPr>
      </w:pPr>
    </w:p>
    <w:p w14:paraId="7D82B0E5" w14:textId="77777777" w:rsidR="00181678" w:rsidRPr="000837C3" w:rsidRDefault="00BA27E0">
      <w:pPr>
        <w:pStyle w:val="Brezrazmikov"/>
        <w:jc w:val="center"/>
        <w:rPr>
          <w:sz w:val="28"/>
          <w:szCs w:val="28"/>
        </w:rPr>
      </w:pPr>
      <w:r w:rsidRPr="000837C3">
        <w:rPr>
          <w:sz w:val="28"/>
          <w:szCs w:val="28"/>
        </w:rPr>
        <w:t>Predmet javnega naročila:</w:t>
      </w:r>
      <w:r w:rsidR="00181678" w:rsidRPr="000837C3">
        <w:rPr>
          <w:sz w:val="28"/>
          <w:szCs w:val="28"/>
        </w:rPr>
        <w:t xml:space="preserve"> </w:t>
      </w:r>
    </w:p>
    <w:bookmarkEnd w:id="0"/>
    <w:p w14:paraId="59B067EC" w14:textId="6F176D95" w:rsidR="00BA27E0" w:rsidRPr="000837C3" w:rsidRDefault="000D29CA">
      <w:pPr>
        <w:pStyle w:val="Brezrazmikov"/>
        <w:spacing w:before="480"/>
        <w:jc w:val="center"/>
      </w:pPr>
      <w:r w:rsidRPr="000D29CA">
        <w:rPr>
          <w:sz w:val="28"/>
          <w:szCs w:val="28"/>
          <w:cs/>
        </w:rPr>
        <w:t>‎</w:t>
      </w:r>
      <w:r w:rsidRPr="000D29CA">
        <w:rPr>
          <w:sz w:val="28"/>
          <w:szCs w:val="28"/>
        </w:rPr>
        <w:t>»</w:t>
      </w:r>
      <w:r w:rsidR="006E358F">
        <w:rPr>
          <w:sz w:val="28"/>
          <w:szCs w:val="28"/>
        </w:rPr>
        <w:t>NAKUP, DOBAVA IN VZDRŽEVANJE</w:t>
      </w:r>
      <w:r w:rsidRPr="000D29CA">
        <w:rPr>
          <w:sz w:val="28"/>
          <w:szCs w:val="28"/>
        </w:rPr>
        <w:t xml:space="preserve"> </w:t>
      </w:r>
      <w:r w:rsidR="006E358F">
        <w:rPr>
          <w:sz w:val="28"/>
          <w:szCs w:val="28"/>
        </w:rPr>
        <w:t>BIOKEMIJSKEGA- IMUNOKEMIJSKEGA ANALITSKEGA SISTEMA</w:t>
      </w:r>
      <w:r w:rsidR="002837D6">
        <w:rPr>
          <w:sz w:val="28"/>
          <w:szCs w:val="28"/>
        </w:rPr>
        <w:t xml:space="preserve"> IN DOBAVA REAGENTOV</w:t>
      </w:r>
      <w:r w:rsidRPr="000D29CA">
        <w:rPr>
          <w:sz w:val="28"/>
          <w:szCs w:val="28"/>
        </w:rPr>
        <w:t>«</w:t>
      </w:r>
      <w:r w:rsidRPr="000D29CA">
        <w:rPr>
          <w:sz w:val="28"/>
          <w:szCs w:val="28"/>
          <w:cs/>
        </w:rPr>
        <w:t>‎</w:t>
      </w:r>
    </w:p>
    <w:p w14:paraId="5F8FA831" w14:textId="77777777" w:rsidR="00900214" w:rsidRPr="000837C3" w:rsidRDefault="00900214" w:rsidP="00BA27E0">
      <w:pPr>
        <w:tabs>
          <w:tab w:val="center" w:pos="4536"/>
          <w:tab w:val="right" w:pos="9072"/>
        </w:tabs>
        <w:spacing w:line="240" w:lineRule="auto"/>
        <w:jc w:val="left"/>
        <w:rPr>
          <w:rFonts w:ascii="Tahoma" w:eastAsia="Times New Roman" w:hAnsi="Tahoma" w:cs="Tahoma"/>
          <w:sz w:val="18"/>
          <w:szCs w:val="18"/>
          <w:lang w:eastAsia="sl-SI"/>
        </w:rPr>
      </w:pPr>
    </w:p>
    <w:p w14:paraId="25344960"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61EFBF17"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4582BFAE"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44004662"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59990514"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5E64A42F"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55FB89B2"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2DDE5DB6"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46BDE61C"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7E319596"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4F449E64"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167D48C2"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5F5CF991"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0CDF0745"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6326A281"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5C3510CB"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7AD22518"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6AE5F264"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1290DD18" w14:textId="7B7F51FB" w:rsidR="00900214" w:rsidRPr="000837C3" w:rsidRDefault="00625193" w:rsidP="00900214">
      <w:pPr>
        <w:jc w:val="left"/>
        <w:rPr>
          <w:rFonts w:ascii="Tahoma" w:hAnsi="Tahoma" w:cs="Tahoma"/>
          <w:bCs/>
          <w:sz w:val="18"/>
          <w:szCs w:val="18"/>
        </w:rPr>
      </w:pPr>
      <w:r w:rsidRPr="000837C3">
        <w:rPr>
          <w:rFonts w:ascii="Tahoma" w:hAnsi="Tahoma" w:cs="Tahoma"/>
          <w:bCs/>
          <w:sz w:val="18"/>
          <w:szCs w:val="18"/>
        </w:rPr>
        <w:t>Datum:</w:t>
      </w:r>
      <w:r w:rsidR="00224AA1" w:rsidRPr="000837C3">
        <w:rPr>
          <w:rFonts w:ascii="Tahoma" w:hAnsi="Tahoma" w:cs="Tahoma"/>
          <w:bCs/>
          <w:sz w:val="18"/>
          <w:szCs w:val="18"/>
        </w:rPr>
        <w:t xml:space="preserve"> </w:t>
      </w:r>
      <w:r w:rsidR="006E358F">
        <w:rPr>
          <w:rFonts w:ascii="Tahoma" w:hAnsi="Tahoma" w:cs="Tahoma"/>
          <w:bCs/>
          <w:sz w:val="18"/>
          <w:szCs w:val="18"/>
        </w:rPr>
        <w:t>maj 2026</w:t>
      </w:r>
    </w:p>
    <w:p w14:paraId="5A7E9172" w14:textId="77777777" w:rsidR="00900214" w:rsidRPr="000837C3" w:rsidRDefault="00900214" w:rsidP="00152883">
      <w:pPr>
        <w:jc w:val="center"/>
        <w:rPr>
          <w:rFonts w:ascii="Tahoma" w:hAnsi="Tahoma" w:cs="Tahoma"/>
          <w:b/>
          <w:sz w:val="18"/>
          <w:szCs w:val="18"/>
        </w:rPr>
      </w:pPr>
    </w:p>
    <w:p w14:paraId="449EB74D" w14:textId="77777777" w:rsidR="00990C82" w:rsidRPr="000837C3" w:rsidRDefault="0077559D" w:rsidP="00152883">
      <w:pPr>
        <w:jc w:val="center"/>
        <w:rPr>
          <w:rFonts w:ascii="Tahoma" w:hAnsi="Tahoma" w:cs="Tahoma"/>
          <w:b/>
          <w:sz w:val="18"/>
          <w:szCs w:val="18"/>
        </w:rPr>
      </w:pPr>
      <w:r w:rsidRPr="000837C3">
        <w:rPr>
          <w:rFonts w:ascii="Tahoma" w:hAnsi="Tahoma" w:cs="Tahoma"/>
          <w:b/>
          <w:sz w:val="18"/>
          <w:szCs w:val="18"/>
        </w:rPr>
        <w:br w:type="page"/>
      </w:r>
    </w:p>
    <w:p w14:paraId="17EAEC9A" w14:textId="77777777" w:rsidR="0077559D" w:rsidRPr="000837C3" w:rsidRDefault="0077559D" w:rsidP="00152883">
      <w:pPr>
        <w:jc w:val="center"/>
        <w:rPr>
          <w:rFonts w:ascii="Tahoma" w:hAnsi="Tahoma" w:cs="Tahoma"/>
          <w:b/>
          <w:sz w:val="18"/>
          <w:szCs w:val="18"/>
        </w:rPr>
      </w:pPr>
    </w:p>
    <w:p w14:paraId="2A838B71" w14:textId="77777777" w:rsidR="0077559D" w:rsidRPr="000837C3" w:rsidRDefault="0077559D" w:rsidP="00152883">
      <w:pPr>
        <w:jc w:val="center"/>
        <w:rPr>
          <w:rFonts w:ascii="Tahoma" w:hAnsi="Tahoma" w:cs="Tahoma"/>
          <w:b/>
          <w:sz w:val="18"/>
          <w:szCs w:val="18"/>
        </w:rPr>
      </w:pPr>
    </w:p>
    <w:p w14:paraId="13892A12" w14:textId="77777777" w:rsidR="0077559D" w:rsidRPr="000837C3" w:rsidRDefault="0077559D" w:rsidP="00152883">
      <w:pPr>
        <w:jc w:val="center"/>
        <w:rPr>
          <w:rFonts w:ascii="Tahoma" w:hAnsi="Tahoma" w:cs="Tahoma"/>
          <w:b/>
          <w:sz w:val="18"/>
          <w:szCs w:val="18"/>
        </w:rPr>
      </w:pPr>
    </w:p>
    <w:p w14:paraId="101FBAFA" w14:textId="77777777" w:rsidR="0077559D" w:rsidRPr="000837C3" w:rsidRDefault="0077559D" w:rsidP="00152883">
      <w:pPr>
        <w:jc w:val="center"/>
        <w:rPr>
          <w:rFonts w:ascii="Tahoma" w:hAnsi="Tahoma" w:cs="Tahoma"/>
          <w:b/>
          <w:sz w:val="18"/>
          <w:szCs w:val="18"/>
        </w:rPr>
      </w:pPr>
    </w:p>
    <w:p w14:paraId="2C54B268" w14:textId="77777777" w:rsidR="0077559D" w:rsidRPr="000837C3" w:rsidRDefault="0077559D" w:rsidP="00152883">
      <w:pPr>
        <w:jc w:val="center"/>
        <w:rPr>
          <w:rFonts w:ascii="Tahoma" w:hAnsi="Tahoma" w:cs="Tahoma"/>
          <w:b/>
          <w:sz w:val="18"/>
          <w:szCs w:val="18"/>
        </w:rPr>
      </w:pPr>
    </w:p>
    <w:p w14:paraId="484D125A" w14:textId="77777777" w:rsidR="0077559D" w:rsidRPr="000837C3" w:rsidRDefault="0077559D" w:rsidP="00152883">
      <w:pPr>
        <w:jc w:val="center"/>
        <w:rPr>
          <w:rFonts w:ascii="Tahoma" w:hAnsi="Tahoma" w:cs="Tahoma"/>
          <w:b/>
          <w:sz w:val="18"/>
          <w:szCs w:val="18"/>
        </w:rPr>
      </w:pPr>
    </w:p>
    <w:p w14:paraId="4FC5E6FA" w14:textId="77777777" w:rsidR="0077559D" w:rsidRPr="000837C3" w:rsidRDefault="0077559D" w:rsidP="00152883">
      <w:pPr>
        <w:jc w:val="center"/>
        <w:rPr>
          <w:rFonts w:ascii="Tahoma" w:hAnsi="Tahoma" w:cs="Tahoma"/>
          <w:b/>
          <w:sz w:val="18"/>
          <w:szCs w:val="18"/>
        </w:rPr>
      </w:pPr>
    </w:p>
    <w:p w14:paraId="763AEE51" w14:textId="77777777" w:rsidR="0077559D" w:rsidRPr="000837C3" w:rsidRDefault="0077559D" w:rsidP="00152883">
      <w:pPr>
        <w:jc w:val="center"/>
        <w:rPr>
          <w:rFonts w:ascii="Tahoma" w:hAnsi="Tahoma" w:cs="Tahoma"/>
          <w:b/>
          <w:sz w:val="18"/>
          <w:szCs w:val="18"/>
        </w:rPr>
      </w:pPr>
    </w:p>
    <w:p w14:paraId="4DD59009" w14:textId="77777777" w:rsidR="0077559D" w:rsidRPr="000837C3" w:rsidRDefault="0077559D" w:rsidP="00152883">
      <w:pPr>
        <w:jc w:val="center"/>
        <w:rPr>
          <w:rFonts w:ascii="Tahoma" w:hAnsi="Tahoma" w:cs="Tahoma"/>
          <w:b/>
          <w:sz w:val="18"/>
          <w:szCs w:val="18"/>
        </w:rPr>
      </w:pPr>
    </w:p>
    <w:p w14:paraId="150397CB" w14:textId="77777777" w:rsidR="0077559D" w:rsidRPr="000837C3" w:rsidRDefault="0077559D" w:rsidP="00152883">
      <w:pPr>
        <w:jc w:val="center"/>
        <w:rPr>
          <w:rFonts w:ascii="Tahoma" w:hAnsi="Tahoma" w:cs="Tahoma"/>
          <w:b/>
          <w:sz w:val="18"/>
          <w:szCs w:val="18"/>
        </w:rPr>
      </w:pPr>
    </w:p>
    <w:p w14:paraId="45E2F726" w14:textId="77777777" w:rsidR="0077559D" w:rsidRPr="000837C3" w:rsidRDefault="0077559D" w:rsidP="00152883">
      <w:pPr>
        <w:jc w:val="center"/>
        <w:rPr>
          <w:rFonts w:ascii="Tahoma" w:hAnsi="Tahoma" w:cs="Tahoma"/>
          <w:b/>
          <w:sz w:val="18"/>
          <w:szCs w:val="18"/>
        </w:rPr>
      </w:pPr>
    </w:p>
    <w:p w14:paraId="2F3053AF" w14:textId="77777777" w:rsidR="00BA27E0" w:rsidRPr="000837C3" w:rsidRDefault="00BA27E0" w:rsidP="00152883">
      <w:pPr>
        <w:jc w:val="center"/>
        <w:rPr>
          <w:rFonts w:ascii="Tahoma" w:hAnsi="Tahoma" w:cs="Tahoma"/>
          <w:b/>
          <w:sz w:val="18"/>
          <w:szCs w:val="18"/>
        </w:rPr>
      </w:pPr>
    </w:p>
    <w:p w14:paraId="6C07231C" w14:textId="77777777" w:rsidR="00990C82" w:rsidRPr="000837C3" w:rsidRDefault="00990C82" w:rsidP="00152883">
      <w:pPr>
        <w:jc w:val="center"/>
        <w:rPr>
          <w:rFonts w:ascii="Tahoma" w:hAnsi="Tahoma" w:cs="Tahoma"/>
          <w:b/>
          <w:sz w:val="18"/>
          <w:szCs w:val="18"/>
        </w:rPr>
      </w:pPr>
    </w:p>
    <w:p w14:paraId="68DACE66" w14:textId="77777777" w:rsidR="00990C82" w:rsidRPr="000837C3" w:rsidRDefault="00990C82" w:rsidP="00152883">
      <w:pPr>
        <w:jc w:val="center"/>
        <w:rPr>
          <w:rFonts w:ascii="Tahoma" w:hAnsi="Tahoma" w:cs="Tahoma"/>
          <w:b/>
          <w:sz w:val="18"/>
          <w:szCs w:val="18"/>
        </w:rPr>
      </w:pPr>
    </w:p>
    <w:p w14:paraId="2D2D082E" w14:textId="77777777" w:rsidR="00990C82" w:rsidRPr="000837C3" w:rsidRDefault="00990C82" w:rsidP="00990C82">
      <w:pPr>
        <w:rPr>
          <w:rFonts w:ascii="Tahoma" w:hAnsi="Tahoma" w:cs="Tahoma"/>
          <w:b/>
          <w:sz w:val="18"/>
          <w:szCs w:val="18"/>
        </w:rPr>
      </w:pPr>
    </w:p>
    <w:p w14:paraId="339FA07B" w14:textId="77777777" w:rsidR="00BB1E26" w:rsidRPr="000837C3" w:rsidRDefault="00152883" w:rsidP="00307F19">
      <w:pPr>
        <w:jc w:val="center"/>
        <w:rPr>
          <w:rFonts w:ascii="Tahoma" w:hAnsi="Tahoma" w:cs="Tahoma"/>
          <w:sz w:val="40"/>
          <w:szCs w:val="40"/>
        </w:rPr>
      </w:pPr>
      <w:r w:rsidRPr="000837C3">
        <w:rPr>
          <w:rFonts w:ascii="Tahoma" w:hAnsi="Tahoma" w:cs="Tahoma"/>
          <w:b/>
          <w:sz w:val="40"/>
          <w:szCs w:val="40"/>
        </w:rPr>
        <w:t>NAVODIL</w:t>
      </w:r>
      <w:r w:rsidR="00270A35" w:rsidRPr="000837C3">
        <w:rPr>
          <w:rFonts w:ascii="Tahoma" w:hAnsi="Tahoma" w:cs="Tahoma"/>
          <w:b/>
          <w:sz w:val="40"/>
          <w:szCs w:val="40"/>
        </w:rPr>
        <w:t>A</w:t>
      </w:r>
      <w:r w:rsidRPr="000837C3">
        <w:rPr>
          <w:rFonts w:ascii="Tahoma" w:hAnsi="Tahoma" w:cs="Tahoma"/>
          <w:b/>
          <w:sz w:val="40"/>
          <w:szCs w:val="40"/>
        </w:rPr>
        <w:t xml:space="preserve"> PONUDNIKOM ZA PRIPRAVO PONUDBE </w:t>
      </w:r>
    </w:p>
    <w:p w14:paraId="0DDC6B60" w14:textId="77777777" w:rsidR="00BB1E26" w:rsidRPr="000837C3" w:rsidRDefault="00BB1E26" w:rsidP="005178B0">
      <w:pPr>
        <w:rPr>
          <w:rFonts w:ascii="Tahoma" w:hAnsi="Tahoma" w:cs="Tahoma"/>
          <w:sz w:val="18"/>
          <w:szCs w:val="18"/>
        </w:rPr>
      </w:pPr>
    </w:p>
    <w:p w14:paraId="5C0FE970" w14:textId="77777777" w:rsidR="00BB1E26" w:rsidRPr="000837C3" w:rsidRDefault="00BB1E26" w:rsidP="005178B0">
      <w:pPr>
        <w:rPr>
          <w:rFonts w:ascii="Tahoma" w:hAnsi="Tahoma" w:cs="Tahoma"/>
          <w:sz w:val="18"/>
          <w:szCs w:val="18"/>
        </w:rPr>
      </w:pPr>
    </w:p>
    <w:p w14:paraId="697B43EE" w14:textId="77777777" w:rsidR="00BB1E26" w:rsidRPr="000837C3" w:rsidRDefault="00BB1E26" w:rsidP="005178B0">
      <w:pPr>
        <w:rPr>
          <w:rFonts w:ascii="Tahoma" w:hAnsi="Tahoma" w:cs="Tahoma"/>
          <w:sz w:val="18"/>
          <w:szCs w:val="18"/>
        </w:rPr>
      </w:pPr>
    </w:p>
    <w:p w14:paraId="38E9DDEC" w14:textId="77777777" w:rsidR="00BB1E26" w:rsidRPr="000837C3" w:rsidRDefault="00BB1E26" w:rsidP="005178B0">
      <w:pPr>
        <w:rPr>
          <w:rFonts w:ascii="Tahoma" w:hAnsi="Tahoma" w:cs="Tahoma"/>
          <w:sz w:val="18"/>
          <w:szCs w:val="18"/>
        </w:rPr>
      </w:pPr>
    </w:p>
    <w:p w14:paraId="7EF3861D" w14:textId="77777777" w:rsidR="00BB1E26" w:rsidRPr="000837C3" w:rsidRDefault="00BB1E26" w:rsidP="005178B0">
      <w:pPr>
        <w:rPr>
          <w:rFonts w:ascii="Tahoma" w:hAnsi="Tahoma" w:cs="Tahoma"/>
          <w:sz w:val="18"/>
          <w:szCs w:val="18"/>
        </w:rPr>
      </w:pPr>
    </w:p>
    <w:p w14:paraId="5F6D0F81" w14:textId="77777777" w:rsidR="00BB1E26" w:rsidRPr="000837C3" w:rsidRDefault="00BB1E26" w:rsidP="005178B0">
      <w:pPr>
        <w:rPr>
          <w:rFonts w:ascii="Tahoma" w:hAnsi="Tahoma" w:cs="Tahoma"/>
          <w:sz w:val="18"/>
          <w:szCs w:val="18"/>
        </w:rPr>
      </w:pPr>
    </w:p>
    <w:p w14:paraId="75F8A333" w14:textId="77777777" w:rsidR="00BB1E26" w:rsidRPr="000837C3" w:rsidRDefault="00BB1E26" w:rsidP="005178B0">
      <w:pPr>
        <w:rPr>
          <w:rFonts w:ascii="Tahoma" w:hAnsi="Tahoma" w:cs="Tahoma"/>
          <w:sz w:val="18"/>
          <w:szCs w:val="18"/>
        </w:rPr>
      </w:pPr>
    </w:p>
    <w:p w14:paraId="5E99C579" w14:textId="77777777" w:rsidR="00BB1E26" w:rsidRPr="000837C3" w:rsidRDefault="00BB1E26" w:rsidP="005178B0">
      <w:pPr>
        <w:rPr>
          <w:rFonts w:ascii="Tahoma" w:hAnsi="Tahoma" w:cs="Tahoma"/>
          <w:sz w:val="18"/>
          <w:szCs w:val="18"/>
        </w:rPr>
      </w:pPr>
    </w:p>
    <w:p w14:paraId="4C39AD2A" w14:textId="77777777" w:rsidR="00BB1E26" w:rsidRPr="000837C3" w:rsidRDefault="00BB1E26" w:rsidP="005178B0">
      <w:pPr>
        <w:rPr>
          <w:rFonts w:ascii="Tahoma" w:hAnsi="Tahoma" w:cs="Tahoma"/>
          <w:sz w:val="18"/>
          <w:szCs w:val="18"/>
        </w:rPr>
      </w:pPr>
    </w:p>
    <w:p w14:paraId="5BB507E9" w14:textId="77777777" w:rsidR="00BB1E26" w:rsidRPr="000837C3" w:rsidRDefault="00BB1E26" w:rsidP="005178B0">
      <w:pPr>
        <w:rPr>
          <w:rFonts w:ascii="Tahoma" w:hAnsi="Tahoma" w:cs="Tahoma"/>
          <w:sz w:val="18"/>
          <w:szCs w:val="18"/>
        </w:rPr>
      </w:pPr>
    </w:p>
    <w:p w14:paraId="4AFD65D0" w14:textId="77777777" w:rsidR="00BB1E26" w:rsidRPr="000837C3" w:rsidRDefault="00BB1E26" w:rsidP="005178B0">
      <w:pPr>
        <w:rPr>
          <w:rFonts w:ascii="Tahoma" w:hAnsi="Tahoma" w:cs="Tahoma"/>
          <w:sz w:val="18"/>
          <w:szCs w:val="18"/>
        </w:rPr>
      </w:pPr>
    </w:p>
    <w:p w14:paraId="7637B32D" w14:textId="77777777" w:rsidR="00BB1E26" w:rsidRPr="000837C3" w:rsidRDefault="00BB1E26" w:rsidP="005178B0">
      <w:pPr>
        <w:rPr>
          <w:rFonts w:ascii="Tahoma" w:hAnsi="Tahoma" w:cs="Tahoma"/>
          <w:sz w:val="18"/>
          <w:szCs w:val="18"/>
        </w:rPr>
      </w:pPr>
    </w:p>
    <w:p w14:paraId="51E1C4A6" w14:textId="77777777" w:rsidR="00BB1E26" w:rsidRPr="000837C3" w:rsidRDefault="00BB1E26" w:rsidP="005178B0">
      <w:pPr>
        <w:rPr>
          <w:rFonts w:ascii="Tahoma" w:hAnsi="Tahoma" w:cs="Tahoma"/>
          <w:sz w:val="18"/>
          <w:szCs w:val="18"/>
        </w:rPr>
      </w:pPr>
    </w:p>
    <w:p w14:paraId="5D420585" w14:textId="77777777" w:rsidR="00BB1E26" w:rsidRPr="000837C3" w:rsidRDefault="00BB1E26" w:rsidP="005178B0">
      <w:pPr>
        <w:rPr>
          <w:rFonts w:ascii="Tahoma" w:hAnsi="Tahoma" w:cs="Tahoma"/>
          <w:sz w:val="18"/>
          <w:szCs w:val="18"/>
        </w:rPr>
      </w:pPr>
    </w:p>
    <w:p w14:paraId="48DAAAC3" w14:textId="77777777" w:rsidR="005A4097" w:rsidRPr="000837C3" w:rsidRDefault="005A4097" w:rsidP="005178B0">
      <w:pPr>
        <w:rPr>
          <w:rFonts w:ascii="Tahoma" w:hAnsi="Tahoma" w:cs="Tahoma"/>
          <w:sz w:val="18"/>
          <w:szCs w:val="18"/>
        </w:rPr>
      </w:pPr>
    </w:p>
    <w:p w14:paraId="07D5E6D1" w14:textId="77777777" w:rsidR="005A4097" w:rsidRPr="000837C3" w:rsidRDefault="005A4097" w:rsidP="005178B0">
      <w:pPr>
        <w:rPr>
          <w:rFonts w:ascii="Tahoma" w:hAnsi="Tahoma" w:cs="Tahoma"/>
          <w:sz w:val="18"/>
          <w:szCs w:val="18"/>
        </w:rPr>
      </w:pPr>
    </w:p>
    <w:p w14:paraId="34048996" w14:textId="77777777" w:rsidR="005A4097" w:rsidRPr="000837C3" w:rsidRDefault="005A4097" w:rsidP="005178B0">
      <w:pPr>
        <w:rPr>
          <w:rFonts w:ascii="Tahoma" w:hAnsi="Tahoma" w:cs="Tahoma"/>
          <w:sz w:val="18"/>
          <w:szCs w:val="18"/>
        </w:rPr>
      </w:pPr>
    </w:p>
    <w:p w14:paraId="2D1F1908" w14:textId="77777777" w:rsidR="005A4097" w:rsidRPr="000837C3" w:rsidRDefault="005A4097" w:rsidP="005178B0">
      <w:pPr>
        <w:rPr>
          <w:rFonts w:ascii="Tahoma" w:hAnsi="Tahoma" w:cs="Tahoma"/>
          <w:sz w:val="18"/>
          <w:szCs w:val="18"/>
        </w:rPr>
      </w:pPr>
    </w:p>
    <w:p w14:paraId="1D102412" w14:textId="77777777" w:rsidR="005A4097" w:rsidRPr="000837C3" w:rsidRDefault="005A4097" w:rsidP="005178B0">
      <w:pPr>
        <w:rPr>
          <w:rFonts w:ascii="Tahoma" w:hAnsi="Tahoma" w:cs="Tahoma"/>
          <w:sz w:val="18"/>
          <w:szCs w:val="18"/>
        </w:rPr>
      </w:pPr>
    </w:p>
    <w:p w14:paraId="0F448A0E" w14:textId="77777777" w:rsidR="005A4097" w:rsidRPr="000837C3" w:rsidRDefault="005A4097" w:rsidP="005178B0">
      <w:pPr>
        <w:rPr>
          <w:rFonts w:ascii="Tahoma" w:hAnsi="Tahoma" w:cs="Tahoma"/>
          <w:sz w:val="18"/>
          <w:szCs w:val="18"/>
        </w:rPr>
      </w:pPr>
    </w:p>
    <w:p w14:paraId="5370E173" w14:textId="77777777" w:rsidR="005A4097" w:rsidRPr="000837C3" w:rsidRDefault="005A4097" w:rsidP="005178B0">
      <w:pPr>
        <w:rPr>
          <w:rFonts w:ascii="Tahoma" w:hAnsi="Tahoma" w:cs="Tahoma"/>
          <w:sz w:val="18"/>
          <w:szCs w:val="18"/>
        </w:rPr>
      </w:pPr>
    </w:p>
    <w:p w14:paraId="2C85D29E" w14:textId="77777777" w:rsidR="00BB1E26" w:rsidRPr="000837C3" w:rsidRDefault="00BB1E26" w:rsidP="005178B0">
      <w:pPr>
        <w:rPr>
          <w:rFonts w:ascii="Tahoma" w:hAnsi="Tahoma" w:cs="Tahoma"/>
          <w:sz w:val="18"/>
          <w:szCs w:val="18"/>
        </w:rPr>
      </w:pPr>
    </w:p>
    <w:p w14:paraId="24EDC912" w14:textId="77777777" w:rsidR="00D65E75" w:rsidRPr="000837C3" w:rsidRDefault="00354169" w:rsidP="001F614F">
      <w:pPr>
        <w:pStyle w:val="NaslovTOC"/>
        <w:spacing w:before="0"/>
        <w:rPr>
          <w:rFonts w:ascii="Tahoma" w:hAnsi="Tahoma" w:cs="Tahoma"/>
          <w:b w:val="0"/>
          <w:color w:val="auto"/>
          <w:sz w:val="18"/>
          <w:szCs w:val="18"/>
        </w:rPr>
      </w:pPr>
      <w:bookmarkStart w:id="1" w:name="_Toc336851729"/>
      <w:r w:rsidRPr="000837C3">
        <w:rPr>
          <w:rFonts w:ascii="Tahoma" w:hAnsi="Tahoma" w:cs="Tahoma"/>
          <w:b w:val="0"/>
          <w:color w:val="auto"/>
          <w:sz w:val="18"/>
          <w:szCs w:val="18"/>
        </w:rPr>
        <w:br w:type="page"/>
      </w:r>
      <w:r w:rsidR="009B3F0C" w:rsidRPr="000837C3">
        <w:rPr>
          <w:rFonts w:ascii="Tahoma" w:hAnsi="Tahoma" w:cs="Tahoma"/>
          <w:b w:val="0"/>
          <w:color w:val="auto"/>
          <w:sz w:val="18"/>
          <w:szCs w:val="18"/>
        </w:rPr>
        <w:lastRenderedPageBreak/>
        <w:t>KAZALO</w:t>
      </w:r>
    </w:p>
    <w:p w14:paraId="514790EE" w14:textId="77777777" w:rsidR="002A63E4" w:rsidRPr="000837C3" w:rsidRDefault="009B3F0C">
      <w:pPr>
        <w:pStyle w:val="Kazalovsebine1"/>
        <w:tabs>
          <w:tab w:val="left" w:pos="400"/>
          <w:tab w:val="right" w:leader="dot" w:pos="9060"/>
        </w:tabs>
        <w:rPr>
          <w:rFonts w:ascii="Tahoma" w:eastAsia="Times New Roman" w:hAnsi="Tahoma" w:cs="Tahoma"/>
          <w:b w:val="0"/>
          <w:bCs w:val="0"/>
          <w:caps w:val="0"/>
          <w:noProof/>
          <w:sz w:val="18"/>
          <w:szCs w:val="18"/>
          <w:lang w:eastAsia="sl-SI"/>
        </w:rPr>
      </w:pPr>
      <w:r w:rsidRPr="000837C3">
        <w:rPr>
          <w:rFonts w:ascii="Tahoma" w:hAnsi="Tahoma" w:cs="Tahoma"/>
          <w:b w:val="0"/>
          <w:sz w:val="18"/>
          <w:szCs w:val="18"/>
        </w:rPr>
        <w:fldChar w:fldCharType="begin"/>
      </w:r>
      <w:r w:rsidRPr="000837C3">
        <w:rPr>
          <w:rFonts w:ascii="Tahoma" w:hAnsi="Tahoma" w:cs="Tahoma"/>
          <w:b w:val="0"/>
          <w:sz w:val="18"/>
          <w:szCs w:val="18"/>
        </w:rPr>
        <w:instrText xml:space="preserve"> TOC \o "1-5" \h \z \u </w:instrText>
      </w:r>
      <w:r w:rsidRPr="000837C3">
        <w:rPr>
          <w:rFonts w:ascii="Tahoma" w:hAnsi="Tahoma" w:cs="Tahoma"/>
          <w:b w:val="0"/>
          <w:sz w:val="18"/>
          <w:szCs w:val="18"/>
        </w:rPr>
        <w:fldChar w:fldCharType="separate"/>
      </w:r>
      <w:hyperlink w:anchor="_Toc1455413" w:history="1">
        <w:r w:rsidR="002A63E4" w:rsidRPr="000837C3">
          <w:rPr>
            <w:rStyle w:val="Hiperpovezava"/>
            <w:rFonts w:ascii="Tahoma" w:hAnsi="Tahoma" w:cs="Tahoma"/>
            <w:noProof/>
            <w:color w:val="auto"/>
            <w:sz w:val="18"/>
            <w:szCs w:val="18"/>
          </w:rPr>
          <w:t>1.</w:t>
        </w:r>
        <w:r w:rsidR="002A63E4" w:rsidRPr="000837C3">
          <w:rPr>
            <w:rFonts w:ascii="Tahoma" w:eastAsia="Times New Roman" w:hAnsi="Tahoma" w:cs="Tahoma"/>
            <w:b w:val="0"/>
            <w:bCs w:val="0"/>
            <w:caps w:val="0"/>
            <w:noProof/>
            <w:sz w:val="18"/>
            <w:szCs w:val="18"/>
            <w:lang w:eastAsia="sl-SI"/>
          </w:rPr>
          <w:tab/>
        </w:r>
        <w:r w:rsidR="002A63E4" w:rsidRPr="000837C3">
          <w:rPr>
            <w:rStyle w:val="Hiperpovezava"/>
            <w:rFonts w:ascii="Tahoma" w:hAnsi="Tahoma" w:cs="Tahoma"/>
            <w:noProof/>
            <w:color w:val="auto"/>
            <w:sz w:val="18"/>
            <w:szCs w:val="18"/>
          </w:rPr>
          <w:t>NAROČNIK</w:t>
        </w:r>
        <w:r w:rsidR="002A63E4" w:rsidRPr="000837C3">
          <w:rPr>
            <w:rFonts w:ascii="Tahoma" w:hAnsi="Tahoma" w:cs="Tahoma"/>
            <w:noProof/>
            <w:webHidden/>
            <w:sz w:val="18"/>
            <w:szCs w:val="18"/>
          </w:rPr>
          <w:tab/>
        </w:r>
        <w:r w:rsidR="002A63E4" w:rsidRPr="000837C3">
          <w:rPr>
            <w:rFonts w:ascii="Tahoma" w:hAnsi="Tahoma" w:cs="Tahoma"/>
            <w:noProof/>
            <w:webHidden/>
            <w:sz w:val="18"/>
            <w:szCs w:val="18"/>
          </w:rPr>
          <w:fldChar w:fldCharType="begin"/>
        </w:r>
        <w:r w:rsidR="002A63E4" w:rsidRPr="000837C3">
          <w:rPr>
            <w:rFonts w:ascii="Tahoma" w:hAnsi="Tahoma" w:cs="Tahoma"/>
            <w:noProof/>
            <w:webHidden/>
            <w:sz w:val="18"/>
            <w:szCs w:val="18"/>
          </w:rPr>
          <w:instrText xml:space="preserve"> PAGEREF _Toc1455413 \h </w:instrText>
        </w:r>
        <w:r w:rsidR="002A63E4" w:rsidRPr="000837C3">
          <w:rPr>
            <w:rFonts w:ascii="Tahoma" w:hAnsi="Tahoma" w:cs="Tahoma"/>
            <w:noProof/>
            <w:webHidden/>
            <w:sz w:val="18"/>
            <w:szCs w:val="18"/>
          </w:rPr>
        </w:r>
        <w:r w:rsidR="002A63E4" w:rsidRPr="000837C3">
          <w:rPr>
            <w:rFonts w:ascii="Tahoma" w:hAnsi="Tahoma" w:cs="Tahoma"/>
            <w:noProof/>
            <w:webHidden/>
            <w:sz w:val="18"/>
            <w:szCs w:val="18"/>
          </w:rPr>
          <w:fldChar w:fldCharType="separate"/>
        </w:r>
        <w:r w:rsidR="00867B22">
          <w:rPr>
            <w:rFonts w:ascii="Tahoma" w:hAnsi="Tahoma" w:cs="Tahoma"/>
            <w:noProof/>
            <w:webHidden/>
            <w:sz w:val="18"/>
            <w:szCs w:val="18"/>
          </w:rPr>
          <w:t>3</w:t>
        </w:r>
        <w:r w:rsidR="002A63E4" w:rsidRPr="000837C3">
          <w:rPr>
            <w:rFonts w:ascii="Tahoma" w:hAnsi="Tahoma" w:cs="Tahoma"/>
            <w:noProof/>
            <w:webHidden/>
            <w:sz w:val="18"/>
            <w:szCs w:val="18"/>
          </w:rPr>
          <w:fldChar w:fldCharType="end"/>
        </w:r>
      </w:hyperlink>
    </w:p>
    <w:p w14:paraId="418FC8B0" w14:textId="77777777" w:rsidR="002A63E4" w:rsidRPr="000837C3" w:rsidRDefault="002A63E4">
      <w:pPr>
        <w:pStyle w:val="Kazalovsebine1"/>
        <w:tabs>
          <w:tab w:val="left" w:pos="400"/>
          <w:tab w:val="right" w:leader="dot" w:pos="9060"/>
        </w:tabs>
        <w:rPr>
          <w:rFonts w:ascii="Tahoma" w:eastAsia="Times New Roman" w:hAnsi="Tahoma" w:cs="Tahoma"/>
          <w:b w:val="0"/>
          <w:bCs w:val="0"/>
          <w:caps w:val="0"/>
          <w:noProof/>
          <w:sz w:val="18"/>
          <w:szCs w:val="18"/>
          <w:lang w:eastAsia="sl-SI"/>
        </w:rPr>
      </w:pPr>
      <w:hyperlink w:anchor="_Toc1455414" w:history="1">
        <w:r w:rsidRPr="000837C3">
          <w:rPr>
            <w:rStyle w:val="Hiperpovezava"/>
            <w:rFonts w:ascii="Tahoma" w:hAnsi="Tahoma" w:cs="Tahoma"/>
            <w:noProof/>
            <w:color w:val="auto"/>
            <w:sz w:val="18"/>
            <w:szCs w:val="18"/>
          </w:rPr>
          <w:t>2.</w:t>
        </w:r>
        <w:r w:rsidRPr="000837C3">
          <w:rPr>
            <w:rFonts w:ascii="Tahoma" w:eastAsia="Times New Roman" w:hAnsi="Tahoma" w:cs="Tahoma"/>
            <w:b w:val="0"/>
            <w:bCs w:val="0"/>
            <w:caps w:val="0"/>
            <w:noProof/>
            <w:sz w:val="18"/>
            <w:szCs w:val="18"/>
            <w:lang w:eastAsia="sl-SI"/>
          </w:rPr>
          <w:tab/>
        </w:r>
        <w:r w:rsidRPr="000837C3">
          <w:rPr>
            <w:rStyle w:val="Hiperpovezava"/>
            <w:rFonts w:ascii="Tahoma" w:hAnsi="Tahoma" w:cs="Tahoma"/>
            <w:noProof/>
            <w:color w:val="auto"/>
            <w:sz w:val="18"/>
            <w:szCs w:val="18"/>
          </w:rPr>
          <w:t>OZNAKA IN PREDMET JAVNEGA NAROČILA</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_Toc1455414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3</w:t>
        </w:r>
        <w:r w:rsidRPr="000837C3">
          <w:rPr>
            <w:rFonts w:ascii="Tahoma" w:hAnsi="Tahoma" w:cs="Tahoma"/>
            <w:noProof/>
            <w:webHidden/>
            <w:sz w:val="18"/>
            <w:szCs w:val="18"/>
          </w:rPr>
          <w:fldChar w:fldCharType="end"/>
        </w:r>
      </w:hyperlink>
    </w:p>
    <w:p w14:paraId="4412D3B1" w14:textId="77777777" w:rsidR="002A63E4" w:rsidRPr="000837C3" w:rsidRDefault="002A63E4">
      <w:pPr>
        <w:pStyle w:val="Kazalovsebine1"/>
        <w:tabs>
          <w:tab w:val="left" w:pos="400"/>
          <w:tab w:val="right" w:leader="dot" w:pos="9060"/>
        </w:tabs>
        <w:rPr>
          <w:rFonts w:ascii="Tahoma" w:eastAsia="Times New Roman" w:hAnsi="Tahoma" w:cs="Tahoma"/>
          <w:b w:val="0"/>
          <w:bCs w:val="0"/>
          <w:caps w:val="0"/>
          <w:noProof/>
          <w:sz w:val="18"/>
          <w:szCs w:val="18"/>
          <w:lang w:eastAsia="sl-SI"/>
        </w:rPr>
      </w:pPr>
      <w:hyperlink w:anchor="_Toc1455415" w:history="1">
        <w:r w:rsidRPr="000837C3">
          <w:rPr>
            <w:rStyle w:val="Hiperpovezava"/>
            <w:rFonts w:ascii="Tahoma" w:hAnsi="Tahoma" w:cs="Tahoma"/>
            <w:noProof/>
            <w:color w:val="auto"/>
            <w:sz w:val="18"/>
            <w:szCs w:val="18"/>
          </w:rPr>
          <w:t>3.</w:t>
        </w:r>
        <w:r w:rsidRPr="000837C3">
          <w:rPr>
            <w:rFonts w:ascii="Tahoma" w:eastAsia="Times New Roman" w:hAnsi="Tahoma" w:cs="Tahoma"/>
            <w:b w:val="0"/>
            <w:bCs w:val="0"/>
            <w:caps w:val="0"/>
            <w:noProof/>
            <w:sz w:val="18"/>
            <w:szCs w:val="18"/>
            <w:lang w:eastAsia="sl-SI"/>
          </w:rPr>
          <w:tab/>
        </w:r>
        <w:r w:rsidRPr="000837C3">
          <w:rPr>
            <w:rStyle w:val="Hiperpovezava"/>
            <w:rFonts w:ascii="Tahoma" w:hAnsi="Tahoma" w:cs="Tahoma"/>
            <w:noProof/>
            <w:color w:val="auto"/>
            <w:sz w:val="18"/>
            <w:szCs w:val="18"/>
          </w:rPr>
          <w:t>NAČIN ODDAJE JAVNEGA NAROČIL</w:t>
        </w:r>
        <w:r w:rsidR="00E750E6" w:rsidRPr="000837C3">
          <w:rPr>
            <w:rStyle w:val="Hiperpovezava"/>
            <w:rFonts w:ascii="Tahoma" w:hAnsi="Tahoma" w:cs="Tahoma"/>
            <w:noProof/>
            <w:color w:val="auto"/>
            <w:sz w:val="18"/>
            <w:szCs w:val="18"/>
          </w:rPr>
          <w:t>A</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_Toc1455415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3</w:t>
        </w:r>
        <w:r w:rsidRPr="000837C3">
          <w:rPr>
            <w:rFonts w:ascii="Tahoma" w:hAnsi="Tahoma" w:cs="Tahoma"/>
            <w:noProof/>
            <w:webHidden/>
            <w:sz w:val="18"/>
            <w:szCs w:val="18"/>
          </w:rPr>
          <w:fldChar w:fldCharType="end"/>
        </w:r>
      </w:hyperlink>
    </w:p>
    <w:p w14:paraId="214FF948" w14:textId="77777777" w:rsidR="002A63E4" w:rsidRPr="000837C3" w:rsidRDefault="002A63E4">
      <w:pPr>
        <w:pStyle w:val="Kazalovsebine1"/>
        <w:tabs>
          <w:tab w:val="left" w:pos="400"/>
          <w:tab w:val="right" w:leader="dot" w:pos="9060"/>
        </w:tabs>
        <w:rPr>
          <w:rFonts w:ascii="Tahoma" w:eastAsia="Times New Roman" w:hAnsi="Tahoma" w:cs="Tahoma"/>
          <w:b w:val="0"/>
          <w:bCs w:val="0"/>
          <w:caps w:val="0"/>
          <w:noProof/>
          <w:sz w:val="18"/>
          <w:szCs w:val="18"/>
          <w:lang w:eastAsia="sl-SI"/>
        </w:rPr>
      </w:pPr>
      <w:hyperlink w:anchor="_Toc1455416" w:history="1">
        <w:r w:rsidRPr="000837C3">
          <w:rPr>
            <w:rStyle w:val="Hiperpovezava"/>
            <w:rFonts w:ascii="Tahoma" w:hAnsi="Tahoma" w:cs="Tahoma"/>
            <w:noProof/>
            <w:color w:val="auto"/>
            <w:sz w:val="18"/>
            <w:szCs w:val="18"/>
          </w:rPr>
          <w:t>4.</w:t>
        </w:r>
        <w:r w:rsidRPr="000837C3">
          <w:rPr>
            <w:rFonts w:ascii="Tahoma" w:eastAsia="Times New Roman" w:hAnsi="Tahoma" w:cs="Tahoma"/>
            <w:b w:val="0"/>
            <w:bCs w:val="0"/>
            <w:caps w:val="0"/>
            <w:noProof/>
            <w:sz w:val="18"/>
            <w:szCs w:val="18"/>
            <w:lang w:eastAsia="sl-SI"/>
          </w:rPr>
          <w:tab/>
        </w:r>
        <w:r w:rsidRPr="000837C3">
          <w:rPr>
            <w:rStyle w:val="Hiperpovezava"/>
            <w:rFonts w:ascii="Tahoma" w:hAnsi="Tahoma" w:cs="Tahoma"/>
            <w:noProof/>
            <w:color w:val="auto"/>
            <w:sz w:val="18"/>
            <w:szCs w:val="18"/>
          </w:rPr>
          <w:t>rOK IN NAČIN PREDLOŽITVE PONUDBE</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_Toc1455416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3</w:t>
        </w:r>
        <w:r w:rsidRPr="000837C3">
          <w:rPr>
            <w:rFonts w:ascii="Tahoma" w:hAnsi="Tahoma" w:cs="Tahoma"/>
            <w:noProof/>
            <w:webHidden/>
            <w:sz w:val="18"/>
            <w:szCs w:val="18"/>
          </w:rPr>
          <w:fldChar w:fldCharType="end"/>
        </w:r>
      </w:hyperlink>
    </w:p>
    <w:p w14:paraId="141AF9AE" w14:textId="77777777" w:rsidR="002A63E4" w:rsidRPr="000837C3" w:rsidRDefault="002A63E4">
      <w:pPr>
        <w:pStyle w:val="Kazalovsebine1"/>
        <w:tabs>
          <w:tab w:val="left" w:pos="400"/>
          <w:tab w:val="right" w:leader="dot" w:pos="9060"/>
        </w:tabs>
        <w:rPr>
          <w:rFonts w:ascii="Tahoma" w:eastAsia="Times New Roman" w:hAnsi="Tahoma" w:cs="Tahoma"/>
          <w:b w:val="0"/>
          <w:bCs w:val="0"/>
          <w:caps w:val="0"/>
          <w:noProof/>
          <w:sz w:val="18"/>
          <w:szCs w:val="18"/>
          <w:lang w:eastAsia="sl-SI"/>
        </w:rPr>
      </w:pPr>
      <w:hyperlink w:anchor="_Toc1455417" w:history="1">
        <w:r w:rsidRPr="000837C3">
          <w:rPr>
            <w:rStyle w:val="Hiperpovezava"/>
            <w:rFonts w:ascii="Tahoma" w:hAnsi="Tahoma" w:cs="Tahoma"/>
            <w:noProof/>
            <w:color w:val="auto"/>
            <w:sz w:val="18"/>
            <w:szCs w:val="18"/>
          </w:rPr>
          <w:t>5.</w:t>
        </w:r>
        <w:r w:rsidRPr="000837C3">
          <w:rPr>
            <w:rFonts w:ascii="Tahoma" w:eastAsia="Times New Roman" w:hAnsi="Tahoma" w:cs="Tahoma"/>
            <w:b w:val="0"/>
            <w:bCs w:val="0"/>
            <w:caps w:val="0"/>
            <w:noProof/>
            <w:sz w:val="18"/>
            <w:szCs w:val="18"/>
            <w:lang w:eastAsia="sl-SI"/>
          </w:rPr>
          <w:tab/>
        </w:r>
        <w:r w:rsidRPr="000837C3">
          <w:rPr>
            <w:rStyle w:val="Hiperpovezava"/>
            <w:rFonts w:ascii="Tahoma" w:hAnsi="Tahoma" w:cs="Tahoma"/>
            <w:noProof/>
            <w:color w:val="auto"/>
            <w:sz w:val="18"/>
            <w:szCs w:val="18"/>
          </w:rPr>
          <w:t>ČAS IN KRAJ ODPIRANJA PONUDB</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_Toc1455417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4</w:t>
        </w:r>
        <w:r w:rsidRPr="000837C3">
          <w:rPr>
            <w:rFonts w:ascii="Tahoma" w:hAnsi="Tahoma" w:cs="Tahoma"/>
            <w:noProof/>
            <w:webHidden/>
            <w:sz w:val="18"/>
            <w:szCs w:val="18"/>
          </w:rPr>
          <w:fldChar w:fldCharType="end"/>
        </w:r>
      </w:hyperlink>
    </w:p>
    <w:p w14:paraId="69E9365D" w14:textId="77777777" w:rsidR="002A63E4" w:rsidRPr="000837C3" w:rsidRDefault="00E83DE1">
      <w:pPr>
        <w:pStyle w:val="Kazalovsebine1"/>
        <w:tabs>
          <w:tab w:val="left" w:pos="400"/>
          <w:tab w:val="right" w:leader="dot" w:pos="9060"/>
        </w:tabs>
        <w:rPr>
          <w:rFonts w:ascii="Tahoma" w:eastAsia="Times New Roman" w:hAnsi="Tahoma" w:cs="Tahoma"/>
          <w:b w:val="0"/>
          <w:bCs w:val="0"/>
          <w:caps w:val="0"/>
          <w:noProof/>
          <w:sz w:val="18"/>
          <w:szCs w:val="18"/>
          <w:lang w:eastAsia="sl-SI"/>
        </w:rPr>
      </w:pPr>
      <w:hyperlink w:anchor="_Toc1455419" w:history="1">
        <w:r w:rsidRPr="000837C3">
          <w:rPr>
            <w:rStyle w:val="Hiperpovezava"/>
            <w:rFonts w:ascii="Tahoma" w:hAnsi="Tahoma" w:cs="Tahoma"/>
            <w:noProof/>
            <w:color w:val="auto"/>
            <w:sz w:val="18"/>
            <w:szCs w:val="18"/>
          </w:rPr>
          <w:t>6</w:t>
        </w:r>
        <w:r w:rsidR="002A63E4" w:rsidRPr="000837C3">
          <w:rPr>
            <w:rStyle w:val="Hiperpovezava"/>
            <w:rFonts w:ascii="Tahoma" w:hAnsi="Tahoma" w:cs="Tahoma"/>
            <w:noProof/>
            <w:color w:val="auto"/>
            <w:sz w:val="18"/>
            <w:szCs w:val="18"/>
          </w:rPr>
          <w:t>.</w:t>
        </w:r>
        <w:r w:rsidR="002A63E4" w:rsidRPr="000837C3">
          <w:rPr>
            <w:rFonts w:ascii="Tahoma" w:eastAsia="Times New Roman" w:hAnsi="Tahoma" w:cs="Tahoma"/>
            <w:b w:val="0"/>
            <w:bCs w:val="0"/>
            <w:caps w:val="0"/>
            <w:noProof/>
            <w:sz w:val="18"/>
            <w:szCs w:val="18"/>
            <w:lang w:eastAsia="sl-SI"/>
          </w:rPr>
          <w:tab/>
        </w:r>
        <w:r w:rsidR="002A63E4" w:rsidRPr="000837C3">
          <w:rPr>
            <w:rStyle w:val="Hiperpovezava"/>
            <w:rFonts w:ascii="Tahoma" w:hAnsi="Tahoma" w:cs="Tahoma"/>
            <w:noProof/>
            <w:color w:val="auto"/>
            <w:sz w:val="18"/>
            <w:szCs w:val="18"/>
          </w:rPr>
          <w:t>PRAVNA PODLAGA</w:t>
        </w:r>
        <w:r w:rsidR="002A63E4" w:rsidRPr="000837C3">
          <w:rPr>
            <w:rFonts w:ascii="Tahoma" w:hAnsi="Tahoma" w:cs="Tahoma"/>
            <w:noProof/>
            <w:webHidden/>
            <w:sz w:val="18"/>
            <w:szCs w:val="18"/>
          </w:rPr>
          <w:tab/>
        </w:r>
        <w:r w:rsidR="002A63E4" w:rsidRPr="000837C3">
          <w:rPr>
            <w:rFonts w:ascii="Tahoma" w:hAnsi="Tahoma" w:cs="Tahoma"/>
            <w:noProof/>
            <w:webHidden/>
            <w:sz w:val="18"/>
            <w:szCs w:val="18"/>
          </w:rPr>
          <w:fldChar w:fldCharType="begin"/>
        </w:r>
        <w:r w:rsidR="002A63E4" w:rsidRPr="000837C3">
          <w:rPr>
            <w:rFonts w:ascii="Tahoma" w:hAnsi="Tahoma" w:cs="Tahoma"/>
            <w:noProof/>
            <w:webHidden/>
            <w:sz w:val="18"/>
            <w:szCs w:val="18"/>
          </w:rPr>
          <w:instrText xml:space="preserve"> PAGEREF _Toc1455419 \h </w:instrText>
        </w:r>
        <w:r w:rsidR="002A63E4" w:rsidRPr="000837C3">
          <w:rPr>
            <w:rFonts w:ascii="Tahoma" w:hAnsi="Tahoma" w:cs="Tahoma"/>
            <w:noProof/>
            <w:webHidden/>
            <w:sz w:val="18"/>
            <w:szCs w:val="18"/>
          </w:rPr>
        </w:r>
        <w:r w:rsidR="002A63E4" w:rsidRPr="000837C3">
          <w:rPr>
            <w:rFonts w:ascii="Tahoma" w:hAnsi="Tahoma" w:cs="Tahoma"/>
            <w:noProof/>
            <w:webHidden/>
            <w:sz w:val="18"/>
            <w:szCs w:val="18"/>
          </w:rPr>
          <w:fldChar w:fldCharType="separate"/>
        </w:r>
        <w:r w:rsidR="00867B22">
          <w:rPr>
            <w:rFonts w:ascii="Tahoma" w:hAnsi="Tahoma" w:cs="Tahoma"/>
            <w:noProof/>
            <w:webHidden/>
            <w:sz w:val="18"/>
            <w:szCs w:val="18"/>
          </w:rPr>
          <w:t>4</w:t>
        </w:r>
        <w:r w:rsidR="002A63E4" w:rsidRPr="000837C3">
          <w:rPr>
            <w:rFonts w:ascii="Tahoma" w:hAnsi="Tahoma" w:cs="Tahoma"/>
            <w:noProof/>
            <w:webHidden/>
            <w:sz w:val="18"/>
            <w:szCs w:val="18"/>
          </w:rPr>
          <w:fldChar w:fldCharType="end"/>
        </w:r>
      </w:hyperlink>
    </w:p>
    <w:p w14:paraId="32D789CB" w14:textId="77777777" w:rsidR="002A63E4" w:rsidRPr="000837C3" w:rsidRDefault="00E83DE1">
      <w:pPr>
        <w:pStyle w:val="Kazalovsebine1"/>
        <w:tabs>
          <w:tab w:val="left" w:pos="400"/>
          <w:tab w:val="right" w:leader="dot" w:pos="9060"/>
        </w:tabs>
        <w:rPr>
          <w:rFonts w:ascii="Tahoma" w:eastAsia="Times New Roman" w:hAnsi="Tahoma" w:cs="Tahoma"/>
          <w:b w:val="0"/>
          <w:bCs w:val="0"/>
          <w:caps w:val="0"/>
          <w:noProof/>
          <w:sz w:val="18"/>
          <w:szCs w:val="18"/>
          <w:lang w:eastAsia="sl-SI"/>
        </w:rPr>
      </w:pPr>
      <w:hyperlink w:anchor="_Toc1455420" w:history="1">
        <w:r w:rsidRPr="000837C3">
          <w:rPr>
            <w:rStyle w:val="Hiperpovezava"/>
            <w:rFonts w:ascii="Tahoma" w:hAnsi="Tahoma" w:cs="Tahoma"/>
            <w:noProof/>
            <w:color w:val="auto"/>
            <w:sz w:val="18"/>
            <w:szCs w:val="18"/>
          </w:rPr>
          <w:t>7</w:t>
        </w:r>
        <w:r w:rsidR="002A63E4" w:rsidRPr="000837C3">
          <w:rPr>
            <w:rStyle w:val="Hiperpovezava"/>
            <w:rFonts w:ascii="Tahoma" w:hAnsi="Tahoma" w:cs="Tahoma"/>
            <w:noProof/>
            <w:color w:val="auto"/>
            <w:sz w:val="18"/>
            <w:szCs w:val="18"/>
          </w:rPr>
          <w:t>.</w:t>
        </w:r>
        <w:r w:rsidR="002A63E4" w:rsidRPr="000837C3">
          <w:rPr>
            <w:rFonts w:ascii="Tahoma" w:eastAsia="Times New Roman" w:hAnsi="Tahoma" w:cs="Tahoma"/>
            <w:b w:val="0"/>
            <w:bCs w:val="0"/>
            <w:caps w:val="0"/>
            <w:noProof/>
            <w:sz w:val="18"/>
            <w:szCs w:val="18"/>
            <w:lang w:eastAsia="sl-SI"/>
          </w:rPr>
          <w:tab/>
        </w:r>
        <w:r w:rsidR="002A63E4" w:rsidRPr="000837C3">
          <w:rPr>
            <w:rStyle w:val="Hiperpovezava"/>
            <w:rFonts w:ascii="Tahoma" w:hAnsi="Tahoma" w:cs="Tahoma"/>
            <w:noProof/>
            <w:color w:val="auto"/>
            <w:sz w:val="18"/>
            <w:szCs w:val="18"/>
          </w:rPr>
          <w:t>TEMELJNA PRAVILA za dostop, obvestila in pojasnila v zvezi z razpisno dokumentacijo</w:t>
        </w:r>
        <w:r w:rsidR="002A63E4" w:rsidRPr="000837C3">
          <w:rPr>
            <w:rFonts w:ascii="Tahoma" w:hAnsi="Tahoma" w:cs="Tahoma"/>
            <w:noProof/>
            <w:webHidden/>
            <w:sz w:val="18"/>
            <w:szCs w:val="18"/>
          </w:rPr>
          <w:tab/>
        </w:r>
        <w:r w:rsidR="002A63E4" w:rsidRPr="000837C3">
          <w:rPr>
            <w:rFonts w:ascii="Tahoma" w:hAnsi="Tahoma" w:cs="Tahoma"/>
            <w:noProof/>
            <w:webHidden/>
            <w:sz w:val="18"/>
            <w:szCs w:val="18"/>
          </w:rPr>
          <w:fldChar w:fldCharType="begin"/>
        </w:r>
        <w:r w:rsidR="002A63E4" w:rsidRPr="000837C3">
          <w:rPr>
            <w:rFonts w:ascii="Tahoma" w:hAnsi="Tahoma" w:cs="Tahoma"/>
            <w:noProof/>
            <w:webHidden/>
            <w:sz w:val="18"/>
            <w:szCs w:val="18"/>
          </w:rPr>
          <w:instrText xml:space="preserve"> PAGEREF _Toc1455420 \h </w:instrText>
        </w:r>
        <w:r w:rsidR="002A63E4" w:rsidRPr="000837C3">
          <w:rPr>
            <w:rFonts w:ascii="Tahoma" w:hAnsi="Tahoma" w:cs="Tahoma"/>
            <w:noProof/>
            <w:webHidden/>
            <w:sz w:val="18"/>
            <w:szCs w:val="18"/>
          </w:rPr>
        </w:r>
        <w:r w:rsidR="002A63E4" w:rsidRPr="000837C3">
          <w:rPr>
            <w:rFonts w:ascii="Tahoma" w:hAnsi="Tahoma" w:cs="Tahoma"/>
            <w:noProof/>
            <w:webHidden/>
            <w:sz w:val="18"/>
            <w:szCs w:val="18"/>
          </w:rPr>
          <w:fldChar w:fldCharType="separate"/>
        </w:r>
        <w:r w:rsidR="00867B22">
          <w:rPr>
            <w:rFonts w:ascii="Tahoma" w:hAnsi="Tahoma" w:cs="Tahoma"/>
            <w:noProof/>
            <w:webHidden/>
            <w:sz w:val="18"/>
            <w:szCs w:val="18"/>
          </w:rPr>
          <w:t>4</w:t>
        </w:r>
        <w:r w:rsidR="002A63E4" w:rsidRPr="000837C3">
          <w:rPr>
            <w:rFonts w:ascii="Tahoma" w:hAnsi="Tahoma" w:cs="Tahoma"/>
            <w:noProof/>
            <w:webHidden/>
            <w:sz w:val="18"/>
            <w:szCs w:val="18"/>
          </w:rPr>
          <w:fldChar w:fldCharType="end"/>
        </w:r>
      </w:hyperlink>
    </w:p>
    <w:p w14:paraId="11CDFBD4" w14:textId="77777777" w:rsidR="002A63E4" w:rsidRPr="000837C3" w:rsidRDefault="00E83DE1">
      <w:pPr>
        <w:pStyle w:val="Kazalovsebine2"/>
        <w:tabs>
          <w:tab w:val="left" w:pos="800"/>
          <w:tab w:val="right" w:leader="dot" w:pos="9060"/>
        </w:tabs>
        <w:rPr>
          <w:rFonts w:ascii="Tahoma" w:eastAsia="Times New Roman" w:hAnsi="Tahoma" w:cs="Tahoma"/>
          <w:smallCaps w:val="0"/>
          <w:noProof/>
          <w:sz w:val="18"/>
          <w:szCs w:val="18"/>
          <w:lang w:eastAsia="sl-SI"/>
        </w:rPr>
      </w:pPr>
      <w:hyperlink w:anchor="_Toc1455421" w:history="1">
        <w:r w:rsidRPr="000837C3">
          <w:rPr>
            <w:rStyle w:val="Hiperpovezava"/>
            <w:rFonts w:ascii="Tahoma" w:hAnsi="Tahoma" w:cs="Tahoma"/>
            <w:noProof/>
            <w:color w:val="auto"/>
            <w:sz w:val="18"/>
            <w:szCs w:val="18"/>
          </w:rPr>
          <w:t>7</w:t>
        </w:r>
        <w:r w:rsidR="002A63E4" w:rsidRPr="000837C3">
          <w:rPr>
            <w:rStyle w:val="Hiperpovezava"/>
            <w:rFonts w:ascii="Tahoma" w:hAnsi="Tahoma" w:cs="Tahoma"/>
            <w:noProof/>
            <w:color w:val="auto"/>
            <w:sz w:val="18"/>
            <w:szCs w:val="18"/>
          </w:rPr>
          <w:t>.1</w:t>
        </w:r>
        <w:r w:rsidR="002A63E4" w:rsidRPr="000837C3">
          <w:rPr>
            <w:rFonts w:ascii="Tahoma" w:eastAsia="Times New Roman" w:hAnsi="Tahoma" w:cs="Tahoma"/>
            <w:smallCaps w:val="0"/>
            <w:noProof/>
            <w:sz w:val="18"/>
            <w:szCs w:val="18"/>
            <w:lang w:eastAsia="sl-SI"/>
          </w:rPr>
          <w:tab/>
        </w:r>
        <w:r w:rsidR="002A63E4" w:rsidRPr="000837C3">
          <w:rPr>
            <w:rStyle w:val="Hiperpovezava"/>
            <w:rFonts w:ascii="Tahoma" w:hAnsi="Tahoma" w:cs="Tahoma"/>
            <w:noProof/>
            <w:color w:val="auto"/>
            <w:sz w:val="18"/>
            <w:szCs w:val="18"/>
          </w:rPr>
          <w:t>dostop do razpisne dokumentacije</w:t>
        </w:r>
        <w:r w:rsidR="002A63E4" w:rsidRPr="000837C3">
          <w:rPr>
            <w:rFonts w:ascii="Tahoma" w:hAnsi="Tahoma" w:cs="Tahoma"/>
            <w:noProof/>
            <w:webHidden/>
            <w:sz w:val="18"/>
            <w:szCs w:val="18"/>
          </w:rPr>
          <w:tab/>
        </w:r>
        <w:r w:rsidR="002A63E4" w:rsidRPr="000837C3">
          <w:rPr>
            <w:rFonts w:ascii="Tahoma" w:hAnsi="Tahoma" w:cs="Tahoma"/>
            <w:noProof/>
            <w:webHidden/>
            <w:sz w:val="18"/>
            <w:szCs w:val="18"/>
          </w:rPr>
          <w:fldChar w:fldCharType="begin"/>
        </w:r>
        <w:r w:rsidR="002A63E4" w:rsidRPr="000837C3">
          <w:rPr>
            <w:rFonts w:ascii="Tahoma" w:hAnsi="Tahoma" w:cs="Tahoma"/>
            <w:noProof/>
            <w:webHidden/>
            <w:sz w:val="18"/>
            <w:szCs w:val="18"/>
          </w:rPr>
          <w:instrText xml:space="preserve"> PAGEREF _Toc1455421 \h </w:instrText>
        </w:r>
        <w:r w:rsidR="002A63E4" w:rsidRPr="000837C3">
          <w:rPr>
            <w:rFonts w:ascii="Tahoma" w:hAnsi="Tahoma" w:cs="Tahoma"/>
            <w:noProof/>
            <w:webHidden/>
            <w:sz w:val="18"/>
            <w:szCs w:val="18"/>
          </w:rPr>
        </w:r>
        <w:r w:rsidR="002A63E4" w:rsidRPr="000837C3">
          <w:rPr>
            <w:rFonts w:ascii="Tahoma" w:hAnsi="Tahoma" w:cs="Tahoma"/>
            <w:noProof/>
            <w:webHidden/>
            <w:sz w:val="18"/>
            <w:szCs w:val="18"/>
          </w:rPr>
          <w:fldChar w:fldCharType="separate"/>
        </w:r>
        <w:r w:rsidR="00867B22">
          <w:rPr>
            <w:rFonts w:ascii="Tahoma" w:hAnsi="Tahoma" w:cs="Tahoma"/>
            <w:noProof/>
            <w:webHidden/>
            <w:sz w:val="18"/>
            <w:szCs w:val="18"/>
          </w:rPr>
          <w:t>4</w:t>
        </w:r>
        <w:r w:rsidR="002A63E4" w:rsidRPr="000837C3">
          <w:rPr>
            <w:rFonts w:ascii="Tahoma" w:hAnsi="Tahoma" w:cs="Tahoma"/>
            <w:noProof/>
            <w:webHidden/>
            <w:sz w:val="18"/>
            <w:szCs w:val="18"/>
          </w:rPr>
          <w:fldChar w:fldCharType="end"/>
        </w:r>
      </w:hyperlink>
    </w:p>
    <w:p w14:paraId="2642A7A5" w14:textId="77777777" w:rsidR="002A63E4" w:rsidRPr="000837C3" w:rsidRDefault="00E83DE1">
      <w:pPr>
        <w:pStyle w:val="Kazalovsebine2"/>
        <w:tabs>
          <w:tab w:val="left" w:pos="800"/>
          <w:tab w:val="right" w:leader="dot" w:pos="9060"/>
        </w:tabs>
        <w:rPr>
          <w:rFonts w:ascii="Tahoma" w:eastAsia="Times New Roman" w:hAnsi="Tahoma" w:cs="Tahoma"/>
          <w:smallCaps w:val="0"/>
          <w:noProof/>
          <w:sz w:val="18"/>
          <w:szCs w:val="18"/>
          <w:lang w:eastAsia="sl-SI"/>
        </w:rPr>
      </w:pPr>
      <w:hyperlink w:anchor="_Toc1455422" w:history="1">
        <w:r w:rsidRPr="000837C3">
          <w:rPr>
            <w:rStyle w:val="Hiperpovezava"/>
            <w:rFonts w:ascii="Tahoma" w:hAnsi="Tahoma" w:cs="Tahoma"/>
            <w:noProof/>
            <w:color w:val="auto"/>
            <w:sz w:val="18"/>
            <w:szCs w:val="18"/>
          </w:rPr>
          <w:t>7</w:t>
        </w:r>
        <w:r w:rsidR="002A63E4" w:rsidRPr="000837C3">
          <w:rPr>
            <w:rStyle w:val="Hiperpovezava"/>
            <w:rFonts w:ascii="Tahoma" w:hAnsi="Tahoma" w:cs="Tahoma"/>
            <w:noProof/>
            <w:color w:val="auto"/>
            <w:sz w:val="18"/>
            <w:szCs w:val="18"/>
          </w:rPr>
          <w:t>.2</w:t>
        </w:r>
        <w:r w:rsidR="002A63E4" w:rsidRPr="000837C3">
          <w:rPr>
            <w:rFonts w:ascii="Tahoma" w:eastAsia="Times New Roman" w:hAnsi="Tahoma" w:cs="Tahoma"/>
            <w:smallCaps w:val="0"/>
            <w:noProof/>
            <w:sz w:val="18"/>
            <w:szCs w:val="18"/>
            <w:lang w:eastAsia="sl-SI"/>
          </w:rPr>
          <w:tab/>
        </w:r>
        <w:r w:rsidR="002A63E4" w:rsidRPr="000837C3">
          <w:rPr>
            <w:rStyle w:val="Hiperpovezava"/>
            <w:rFonts w:ascii="Tahoma" w:hAnsi="Tahoma" w:cs="Tahoma"/>
            <w:noProof/>
            <w:color w:val="auto"/>
            <w:sz w:val="18"/>
            <w:szCs w:val="18"/>
          </w:rPr>
          <w:t>obvestila in pojasnila v zvezi z razpisno dokumentacijo</w:t>
        </w:r>
        <w:r w:rsidR="002A63E4" w:rsidRPr="000837C3">
          <w:rPr>
            <w:rFonts w:ascii="Tahoma" w:hAnsi="Tahoma" w:cs="Tahoma"/>
            <w:noProof/>
            <w:webHidden/>
            <w:sz w:val="18"/>
            <w:szCs w:val="18"/>
          </w:rPr>
          <w:tab/>
        </w:r>
        <w:r w:rsidR="002A63E4" w:rsidRPr="000837C3">
          <w:rPr>
            <w:rFonts w:ascii="Tahoma" w:hAnsi="Tahoma" w:cs="Tahoma"/>
            <w:noProof/>
            <w:webHidden/>
            <w:sz w:val="18"/>
            <w:szCs w:val="18"/>
          </w:rPr>
          <w:fldChar w:fldCharType="begin"/>
        </w:r>
        <w:r w:rsidR="002A63E4" w:rsidRPr="000837C3">
          <w:rPr>
            <w:rFonts w:ascii="Tahoma" w:hAnsi="Tahoma" w:cs="Tahoma"/>
            <w:noProof/>
            <w:webHidden/>
            <w:sz w:val="18"/>
            <w:szCs w:val="18"/>
          </w:rPr>
          <w:instrText xml:space="preserve"> PAGEREF _Toc1455422 \h </w:instrText>
        </w:r>
        <w:r w:rsidR="002A63E4" w:rsidRPr="000837C3">
          <w:rPr>
            <w:rFonts w:ascii="Tahoma" w:hAnsi="Tahoma" w:cs="Tahoma"/>
            <w:noProof/>
            <w:webHidden/>
            <w:sz w:val="18"/>
            <w:szCs w:val="18"/>
          </w:rPr>
        </w:r>
        <w:r w:rsidR="002A63E4" w:rsidRPr="000837C3">
          <w:rPr>
            <w:rFonts w:ascii="Tahoma" w:hAnsi="Tahoma" w:cs="Tahoma"/>
            <w:noProof/>
            <w:webHidden/>
            <w:sz w:val="18"/>
            <w:szCs w:val="18"/>
          </w:rPr>
          <w:fldChar w:fldCharType="separate"/>
        </w:r>
        <w:r w:rsidR="00867B22">
          <w:rPr>
            <w:rFonts w:ascii="Tahoma" w:hAnsi="Tahoma" w:cs="Tahoma"/>
            <w:noProof/>
            <w:webHidden/>
            <w:sz w:val="18"/>
            <w:szCs w:val="18"/>
          </w:rPr>
          <w:t>4</w:t>
        </w:r>
        <w:r w:rsidR="002A63E4" w:rsidRPr="000837C3">
          <w:rPr>
            <w:rFonts w:ascii="Tahoma" w:hAnsi="Tahoma" w:cs="Tahoma"/>
            <w:noProof/>
            <w:webHidden/>
            <w:sz w:val="18"/>
            <w:szCs w:val="18"/>
          </w:rPr>
          <w:fldChar w:fldCharType="end"/>
        </w:r>
      </w:hyperlink>
    </w:p>
    <w:p w14:paraId="66261E2F" w14:textId="77777777" w:rsidR="002A63E4" w:rsidRPr="000837C3" w:rsidRDefault="00E83DE1">
      <w:pPr>
        <w:pStyle w:val="Kazalovsebine1"/>
        <w:tabs>
          <w:tab w:val="left" w:pos="400"/>
          <w:tab w:val="right" w:leader="dot" w:pos="9060"/>
        </w:tabs>
        <w:rPr>
          <w:rFonts w:ascii="Tahoma" w:eastAsia="Times New Roman" w:hAnsi="Tahoma" w:cs="Tahoma"/>
          <w:b w:val="0"/>
          <w:bCs w:val="0"/>
          <w:caps w:val="0"/>
          <w:noProof/>
          <w:sz w:val="18"/>
          <w:szCs w:val="18"/>
          <w:lang w:eastAsia="sl-SI"/>
        </w:rPr>
      </w:pPr>
      <w:hyperlink w:anchor="_Toc1455423" w:history="1">
        <w:r w:rsidRPr="000837C3">
          <w:rPr>
            <w:rStyle w:val="Hiperpovezava"/>
            <w:rFonts w:ascii="Tahoma" w:hAnsi="Tahoma" w:cs="Tahoma"/>
            <w:noProof/>
            <w:color w:val="auto"/>
            <w:sz w:val="18"/>
            <w:szCs w:val="18"/>
          </w:rPr>
          <w:t>8</w:t>
        </w:r>
        <w:r w:rsidR="002A63E4" w:rsidRPr="000837C3">
          <w:rPr>
            <w:rStyle w:val="Hiperpovezava"/>
            <w:rFonts w:ascii="Tahoma" w:hAnsi="Tahoma" w:cs="Tahoma"/>
            <w:noProof/>
            <w:color w:val="auto"/>
            <w:sz w:val="18"/>
            <w:szCs w:val="18"/>
          </w:rPr>
          <w:t>.</w:t>
        </w:r>
        <w:r w:rsidR="002A63E4" w:rsidRPr="000837C3">
          <w:rPr>
            <w:rFonts w:ascii="Tahoma" w:eastAsia="Times New Roman" w:hAnsi="Tahoma" w:cs="Tahoma"/>
            <w:b w:val="0"/>
            <w:bCs w:val="0"/>
            <w:caps w:val="0"/>
            <w:noProof/>
            <w:sz w:val="18"/>
            <w:szCs w:val="18"/>
            <w:lang w:eastAsia="sl-SI"/>
          </w:rPr>
          <w:tab/>
        </w:r>
        <w:r w:rsidR="002A63E4" w:rsidRPr="000837C3">
          <w:rPr>
            <w:rStyle w:val="Hiperpovezava"/>
            <w:rFonts w:ascii="Tahoma" w:hAnsi="Tahoma" w:cs="Tahoma"/>
            <w:noProof/>
            <w:color w:val="auto"/>
            <w:sz w:val="18"/>
            <w:szCs w:val="18"/>
          </w:rPr>
          <w:t>ugotavljanje sposobnosti</w:t>
        </w:r>
        <w:r w:rsidR="002A63E4" w:rsidRPr="000837C3">
          <w:rPr>
            <w:rFonts w:ascii="Tahoma" w:hAnsi="Tahoma" w:cs="Tahoma"/>
            <w:noProof/>
            <w:webHidden/>
            <w:sz w:val="18"/>
            <w:szCs w:val="18"/>
          </w:rPr>
          <w:tab/>
        </w:r>
        <w:r w:rsidR="002A63E4" w:rsidRPr="000837C3">
          <w:rPr>
            <w:rFonts w:ascii="Tahoma" w:hAnsi="Tahoma" w:cs="Tahoma"/>
            <w:noProof/>
            <w:webHidden/>
            <w:sz w:val="18"/>
            <w:szCs w:val="18"/>
          </w:rPr>
          <w:fldChar w:fldCharType="begin"/>
        </w:r>
        <w:r w:rsidR="002A63E4" w:rsidRPr="000837C3">
          <w:rPr>
            <w:rFonts w:ascii="Tahoma" w:hAnsi="Tahoma" w:cs="Tahoma"/>
            <w:noProof/>
            <w:webHidden/>
            <w:sz w:val="18"/>
            <w:szCs w:val="18"/>
          </w:rPr>
          <w:instrText xml:space="preserve"> PAGEREF _Toc1455423 \h </w:instrText>
        </w:r>
        <w:r w:rsidR="002A63E4" w:rsidRPr="000837C3">
          <w:rPr>
            <w:rFonts w:ascii="Tahoma" w:hAnsi="Tahoma" w:cs="Tahoma"/>
            <w:noProof/>
            <w:webHidden/>
            <w:sz w:val="18"/>
            <w:szCs w:val="18"/>
          </w:rPr>
        </w:r>
        <w:r w:rsidR="002A63E4" w:rsidRPr="000837C3">
          <w:rPr>
            <w:rFonts w:ascii="Tahoma" w:hAnsi="Tahoma" w:cs="Tahoma"/>
            <w:noProof/>
            <w:webHidden/>
            <w:sz w:val="18"/>
            <w:szCs w:val="18"/>
          </w:rPr>
          <w:fldChar w:fldCharType="separate"/>
        </w:r>
        <w:r w:rsidR="00867B22">
          <w:rPr>
            <w:rFonts w:ascii="Tahoma" w:hAnsi="Tahoma" w:cs="Tahoma"/>
            <w:noProof/>
            <w:webHidden/>
            <w:sz w:val="18"/>
            <w:szCs w:val="18"/>
          </w:rPr>
          <w:t>5</w:t>
        </w:r>
        <w:r w:rsidR="002A63E4" w:rsidRPr="000837C3">
          <w:rPr>
            <w:rFonts w:ascii="Tahoma" w:hAnsi="Tahoma" w:cs="Tahoma"/>
            <w:noProof/>
            <w:webHidden/>
            <w:sz w:val="18"/>
            <w:szCs w:val="18"/>
          </w:rPr>
          <w:fldChar w:fldCharType="end"/>
        </w:r>
      </w:hyperlink>
    </w:p>
    <w:p w14:paraId="5F60E895" w14:textId="77777777" w:rsidR="002A63E4" w:rsidRPr="000837C3" w:rsidRDefault="003C2A11">
      <w:pPr>
        <w:pStyle w:val="Kazalovsebine2"/>
        <w:tabs>
          <w:tab w:val="left" w:pos="800"/>
          <w:tab w:val="right" w:leader="dot" w:pos="9060"/>
        </w:tabs>
        <w:rPr>
          <w:rFonts w:ascii="Tahoma" w:eastAsia="Times New Roman" w:hAnsi="Tahoma" w:cs="Tahoma"/>
          <w:smallCaps w:val="0"/>
          <w:noProof/>
          <w:sz w:val="18"/>
          <w:szCs w:val="18"/>
          <w:lang w:eastAsia="sl-SI"/>
        </w:rPr>
      </w:pPr>
      <w:hyperlink w:anchor="_Toc1455424" w:history="1">
        <w:r w:rsidRPr="000837C3">
          <w:rPr>
            <w:rStyle w:val="Hiperpovezava"/>
            <w:rFonts w:ascii="Tahoma" w:hAnsi="Tahoma" w:cs="Tahoma"/>
            <w:noProof/>
            <w:color w:val="auto"/>
            <w:sz w:val="18"/>
            <w:szCs w:val="18"/>
          </w:rPr>
          <w:t>8</w:t>
        </w:r>
        <w:r w:rsidR="002A63E4" w:rsidRPr="000837C3">
          <w:rPr>
            <w:rStyle w:val="Hiperpovezava"/>
            <w:rFonts w:ascii="Tahoma" w:hAnsi="Tahoma" w:cs="Tahoma"/>
            <w:noProof/>
            <w:color w:val="auto"/>
            <w:sz w:val="18"/>
            <w:szCs w:val="18"/>
          </w:rPr>
          <w:t>.1</w:t>
        </w:r>
        <w:r w:rsidR="002A63E4" w:rsidRPr="000837C3">
          <w:rPr>
            <w:rFonts w:ascii="Tahoma" w:eastAsia="Times New Roman" w:hAnsi="Tahoma" w:cs="Tahoma"/>
            <w:smallCaps w:val="0"/>
            <w:noProof/>
            <w:sz w:val="18"/>
            <w:szCs w:val="18"/>
            <w:lang w:eastAsia="sl-SI"/>
          </w:rPr>
          <w:tab/>
        </w:r>
        <w:r w:rsidR="002A63E4" w:rsidRPr="000837C3">
          <w:rPr>
            <w:rStyle w:val="Hiperpovezava"/>
            <w:rFonts w:ascii="Tahoma" w:hAnsi="Tahoma" w:cs="Tahoma"/>
            <w:noProof/>
            <w:color w:val="auto"/>
            <w:sz w:val="18"/>
            <w:szCs w:val="18"/>
          </w:rPr>
          <w:t>ugotavljanje sposobnosti za sodelovanje v postopku oddaje javnega naročila in dokazila</w:t>
        </w:r>
        <w:r w:rsidR="002A63E4" w:rsidRPr="000837C3">
          <w:rPr>
            <w:rFonts w:ascii="Tahoma" w:hAnsi="Tahoma" w:cs="Tahoma"/>
            <w:noProof/>
            <w:webHidden/>
            <w:sz w:val="18"/>
            <w:szCs w:val="18"/>
          </w:rPr>
          <w:tab/>
        </w:r>
        <w:r w:rsidR="002A63E4" w:rsidRPr="000837C3">
          <w:rPr>
            <w:rFonts w:ascii="Tahoma" w:hAnsi="Tahoma" w:cs="Tahoma"/>
            <w:noProof/>
            <w:webHidden/>
            <w:sz w:val="18"/>
            <w:szCs w:val="18"/>
          </w:rPr>
          <w:fldChar w:fldCharType="begin"/>
        </w:r>
        <w:r w:rsidR="002A63E4" w:rsidRPr="000837C3">
          <w:rPr>
            <w:rFonts w:ascii="Tahoma" w:hAnsi="Tahoma" w:cs="Tahoma"/>
            <w:noProof/>
            <w:webHidden/>
            <w:sz w:val="18"/>
            <w:szCs w:val="18"/>
          </w:rPr>
          <w:instrText xml:space="preserve"> PAGEREF _Toc1455424 \h </w:instrText>
        </w:r>
        <w:r w:rsidR="002A63E4" w:rsidRPr="000837C3">
          <w:rPr>
            <w:rFonts w:ascii="Tahoma" w:hAnsi="Tahoma" w:cs="Tahoma"/>
            <w:noProof/>
            <w:webHidden/>
            <w:sz w:val="18"/>
            <w:szCs w:val="18"/>
          </w:rPr>
        </w:r>
        <w:r w:rsidR="002A63E4" w:rsidRPr="000837C3">
          <w:rPr>
            <w:rFonts w:ascii="Tahoma" w:hAnsi="Tahoma" w:cs="Tahoma"/>
            <w:noProof/>
            <w:webHidden/>
            <w:sz w:val="18"/>
            <w:szCs w:val="18"/>
          </w:rPr>
          <w:fldChar w:fldCharType="separate"/>
        </w:r>
        <w:r w:rsidR="00867B22">
          <w:rPr>
            <w:rFonts w:ascii="Tahoma" w:hAnsi="Tahoma" w:cs="Tahoma"/>
            <w:noProof/>
            <w:webHidden/>
            <w:sz w:val="18"/>
            <w:szCs w:val="18"/>
          </w:rPr>
          <w:t>5</w:t>
        </w:r>
        <w:r w:rsidR="002A63E4" w:rsidRPr="000837C3">
          <w:rPr>
            <w:rFonts w:ascii="Tahoma" w:hAnsi="Tahoma" w:cs="Tahoma"/>
            <w:noProof/>
            <w:webHidden/>
            <w:sz w:val="18"/>
            <w:szCs w:val="18"/>
          </w:rPr>
          <w:fldChar w:fldCharType="end"/>
        </w:r>
      </w:hyperlink>
    </w:p>
    <w:p w14:paraId="23C79178" w14:textId="77777777" w:rsidR="002A63E4" w:rsidRPr="000837C3" w:rsidRDefault="003C2A11">
      <w:pPr>
        <w:pStyle w:val="Kazalovsebine3"/>
        <w:tabs>
          <w:tab w:val="left" w:pos="1200"/>
          <w:tab w:val="right" w:leader="dot" w:pos="9060"/>
        </w:tabs>
        <w:rPr>
          <w:rFonts w:ascii="Tahoma" w:eastAsia="Times New Roman" w:hAnsi="Tahoma" w:cs="Tahoma"/>
          <w:i w:val="0"/>
          <w:iCs w:val="0"/>
          <w:noProof/>
          <w:sz w:val="18"/>
          <w:szCs w:val="18"/>
          <w:lang w:eastAsia="sl-SI"/>
        </w:rPr>
      </w:pPr>
      <w:hyperlink w:anchor="_Toc1455425" w:history="1">
        <w:r w:rsidRPr="000837C3">
          <w:rPr>
            <w:rStyle w:val="Hiperpovezava"/>
            <w:rFonts w:ascii="Tahoma" w:hAnsi="Tahoma" w:cs="Tahoma"/>
            <w:noProof/>
            <w:color w:val="auto"/>
            <w:sz w:val="18"/>
            <w:szCs w:val="18"/>
          </w:rPr>
          <w:t>8</w:t>
        </w:r>
        <w:r w:rsidR="002A63E4" w:rsidRPr="000837C3">
          <w:rPr>
            <w:rStyle w:val="Hiperpovezava"/>
            <w:rFonts w:ascii="Tahoma" w:hAnsi="Tahoma" w:cs="Tahoma"/>
            <w:noProof/>
            <w:color w:val="auto"/>
            <w:sz w:val="18"/>
            <w:szCs w:val="18"/>
          </w:rPr>
          <w:t>.1.1</w:t>
        </w:r>
        <w:r w:rsidR="002A63E4" w:rsidRPr="000837C3">
          <w:rPr>
            <w:rFonts w:ascii="Tahoma" w:eastAsia="Times New Roman" w:hAnsi="Tahoma" w:cs="Tahoma"/>
            <w:i w:val="0"/>
            <w:iCs w:val="0"/>
            <w:noProof/>
            <w:sz w:val="18"/>
            <w:szCs w:val="18"/>
            <w:lang w:eastAsia="sl-SI"/>
          </w:rPr>
          <w:tab/>
        </w:r>
        <w:r w:rsidR="002A63E4" w:rsidRPr="000837C3">
          <w:rPr>
            <w:rStyle w:val="Hiperpovezava"/>
            <w:rFonts w:ascii="Tahoma" w:hAnsi="Tahoma" w:cs="Tahoma"/>
            <w:noProof/>
            <w:color w:val="auto"/>
            <w:sz w:val="18"/>
            <w:szCs w:val="18"/>
          </w:rPr>
          <w:t>Razlogi za izključitev</w:t>
        </w:r>
        <w:r w:rsidR="002A63E4" w:rsidRPr="000837C3">
          <w:rPr>
            <w:rFonts w:ascii="Tahoma" w:hAnsi="Tahoma" w:cs="Tahoma"/>
            <w:noProof/>
            <w:webHidden/>
            <w:sz w:val="18"/>
            <w:szCs w:val="18"/>
          </w:rPr>
          <w:tab/>
        </w:r>
        <w:r w:rsidR="002A63E4" w:rsidRPr="000837C3">
          <w:rPr>
            <w:rFonts w:ascii="Tahoma" w:hAnsi="Tahoma" w:cs="Tahoma"/>
            <w:noProof/>
            <w:webHidden/>
            <w:sz w:val="18"/>
            <w:szCs w:val="18"/>
          </w:rPr>
          <w:fldChar w:fldCharType="begin"/>
        </w:r>
        <w:r w:rsidR="002A63E4" w:rsidRPr="000837C3">
          <w:rPr>
            <w:rFonts w:ascii="Tahoma" w:hAnsi="Tahoma" w:cs="Tahoma"/>
            <w:noProof/>
            <w:webHidden/>
            <w:sz w:val="18"/>
            <w:szCs w:val="18"/>
          </w:rPr>
          <w:instrText xml:space="preserve"> PAGEREF _Toc1455425 \h </w:instrText>
        </w:r>
        <w:r w:rsidR="002A63E4" w:rsidRPr="000837C3">
          <w:rPr>
            <w:rFonts w:ascii="Tahoma" w:hAnsi="Tahoma" w:cs="Tahoma"/>
            <w:noProof/>
            <w:webHidden/>
            <w:sz w:val="18"/>
            <w:szCs w:val="18"/>
          </w:rPr>
        </w:r>
        <w:r w:rsidR="002A63E4" w:rsidRPr="000837C3">
          <w:rPr>
            <w:rFonts w:ascii="Tahoma" w:hAnsi="Tahoma" w:cs="Tahoma"/>
            <w:noProof/>
            <w:webHidden/>
            <w:sz w:val="18"/>
            <w:szCs w:val="18"/>
          </w:rPr>
          <w:fldChar w:fldCharType="separate"/>
        </w:r>
        <w:r w:rsidR="00867B22">
          <w:rPr>
            <w:rFonts w:ascii="Tahoma" w:hAnsi="Tahoma" w:cs="Tahoma"/>
            <w:noProof/>
            <w:webHidden/>
            <w:sz w:val="18"/>
            <w:szCs w:val="18"/>
          </w:rPr>
          <w:t>5</w:t>
        </w:r>
        <w:r w:rsidR="002A63E4" w:rsidRPr="000837C3">
          <w:rPr>
            <w:rFonts w:ascii="Tahoma" w:hAnsi="Tahoma" w:cs="Tahoma"/>
            <w:noProof/>
            <w:webHidden/>
            <w:sz w:val="18"/>
            <w:szCs w:val="18"/>
          </w:rPr>
          <w:fldChar w:fldCharType="end"/>
        </w:r>
      </w:hyperlink>
    </w:p>
    <w:p w14:paraId="3A246D4E" w14:textId="77777777" w:rsidR="002A63E4" w:rsidRPr="000837C3" w:rsidRDefault="003C2A11">
      <w:pPr>
        <w:pStyle w:val="Kazalovsebine3"/>
        <w:tabs>
          <w:tab w:val="left" w:pos="1200"/>
          <w:tab w:val="right" w:leader="dot" w:pos="9060"/>
        </w:tabs>
        <w:rPr>
          <w:rFonts w:ascii="Tahoma" w:eastAsia="Times New Roman" w:hAnsi="Tahoma" w:cs="Tahoma"/>
          <w:i w:val="0"/>
          <w:iCs w:val="0"/>
          <w:noProof/>
          <w:sz w:val="18"/>
          <w:szCs w:val="18"/>
          <w:lang w:eastAsia="sl-SI"/>
        </w:rPr>
      </w:pPr>
      <w:hyperlink w:anchor="_Toc1455426" w:history="1">
        <w:r w:rsidRPr="000837C3">
          <w:rPr>
            <w:rStyle w:val="Hiperpovezava"/>
            <w:rFonts w:ascii="Tahoma" w:hAnsi="Tahoma" w:cs="Tahoma"/>
            <w:noProof/>
            <w:color w:val="auto"/>
            <w:sz w:val="18"/>
            <w:szCs w:val="18"/>
          </w:rPr>
          <w:t>8</w:t>
        </w:r>
        <w:r w:rsidR="002A63E4" w:rsidRPr="000837C3">
          <w:rPr>
            <w:rStyle w:val="Hiperpovezava"/>
            <w:rFonts w:ascii="Tahoma" w:hAnsi="Tahoma" w:cs="Tahoma"/>
            <w:noProof/>
            <w:color w:val="auto"/>
            <w:sz w:val="18"/>
            <w:szCs w:val="18"/>
          </w:rPr>
          <w:t>.1.2</w:t>
        </w:r>
        <w:r w:rsidR="002A63E4" w:rsidRPr="000837C3">
          <w:rPr>
            <w:rFonts w:ascii="Tahoma" w:eastAsia="Times New Roman" w:hAnsi="Tahoma" w:cs="Tahoma"/>
            <w:i w:val="0"/>
            <w:iCs w:val="0"/>
            <w:noProof/>
            <w:sz w:val="18"/>
            <w:szCs w:val="18"/>
            <w:lang w:eastAsia="sl-SI"/>
          </w:rPr>
          <w:tab/>
        </w:r>
        <w:r w:rsidR="002A63E4" w:rsidRPr="000837C3">
          <w:rPr>
            <w:rStyle w:val="Hiperpovezava"/>
            <w:rFonts w:ascii="Tahoma" w:hAnsi="Tahoma" w:cs="Tahoma"/>
            <w:noProof/>
            <w:color w:val="auto"/>
            <w:sz w:val="18"/>
            <w:szCs w:val="18"/>
          </w:rPr>
          <w:t>Pogoji za sodelovanje glede ustreznosti za opravljanje poklicne dejavnosti</w:t>
        </w:r>
        <w:r w:rsidR="002A63E4" w:rsidRPr="000837C3">
          <w:rPr>
            <w:rFonts w:ascii="Tahoma" w:hAnsi="Tahoma" w:cs="Tahoma"/>
            <w:noProof/>
            <w:webHidden/>
            <w:sz w:val="18"/>
            <w:szCs w:val="18"/>
          </w:rPr>
          <w:tab/>
        </w:r>
        <w:r w:rsidR="002A63E4" w:rsidRPr="000837C3">
          <w:rPr>
            <w:rFonts w:ascii="Tahoma" w:hAnsi="Tahoma" w:cs="Tahoma"/>
            <w:noProof/>
            <w:webHidden/>
            <w:sz w:val="18"/>
            <w:szCs w:val="18"/>
          </w:rPr>
          <w:fldChar w:fldCharType="begin"/>
        </w:r>
        <w:r w:rsidR="002A63E4" w:rsidRPr="000837C3">
          <w:rPr>
            <w:rFonts w:ascii="Tahoma" w:hAnsi="Tahoma" w:cs="Tahoma"/>
            <w:noProof/>
            <w:webHidden/>
            <w:sz w:val="18"/>
            <w:szCs w:val="18"/>
          </w:rPr>
          <w:instrText xml:space="preserve"> PAGEREF _Toc1455426 \h </w:instrText>
        </w:r>
        <w:r w:rsidR="002A63E4" w:rsidRPr="000837C3">
          <w:rPr>
            <w:rFonts w:ascii="Tahoma" w:hAnsi="Tahoma" w:cs="Tahoma"/>
            <w:noProof/>
            <w:webHidden/>
            <w:sz w:val="18"/>
            <w:szCs w:val="18"/>
          </w:rPr>
        </w:r>
        <w:r w:rsidR="002A63E4" w:rsidRPr="000837C3">
          <w:rPr>
            <w:rFonts w:ascii="Tahoma" w:hAnsi="Tahoma" w:cs="Tahoma"/>
            <w:noProof/>
            <w:webHidden/>
            <w:sz w:val="18"/>
            <w:szCs w:val="18"/>
          </w:rPr>
          <w:fldChar w:fldCharType="separate"/>
        </w:r>
        <w:r w:rsidR="00867B22">
          <w:rPr>
            <w:rFonts w:ascii="Tahoma" w:hAnsi="Tahoma" w:cs="Tahoma"/>
            <w:noProof/>
            <w:webHidden/>
            <w:sz w:val="18"/>
            <w:szCs w:val="18"/>
          </w:rPr>
          <w:t>7</w:t>
        </w:r>
        <w:r w:rsidR="002A63E4" w:rsidRPr="000837C3">
          <w:rPr>
            <w:rFonts w:ascii="Tahoma" w:hAnsi="Tahoma" w:cs="Tahoma"/>
            <w:noProof/>
            <w:webHidden/>
            <w:sz w:val="18"/>
            <w:szCs w:val="18"/>
          </w:rPr>
          <w:fldChar w:fldCharType="end"/>
        </w:r>
      </w:hyperlink>
    </w:p>
    <w:p w14:paraId="22821278" w14:textId="77777777" w:rsidR="002A63E4" w:rsidRPr="000837C3" w:rsidRDefault="003C2A11">
      <w:pPr>
        <w:pStyle w:val="Kazalovsebine3"/>
        <w:tabs>
          <w:tab w:val="left" w:pos="1200"/>
          <w:tab w:val="right" w:leader="dot" w:pos="9060"/>
        </w:tabs>
        <w:rPr>
          <w:rFonts w:ascii="Tahoma" w:eastAsia="Times New Roman" w:hAnsi="Tahoma" w:cs="Tahoma"/>
          <w:i w:val="0"/>
          <w:iCs w:val="0"/>
          <w:noProof/>
          <w:sz w:val="18"/>
          <w:szCs w:val="18"/>
          <w:lang w:eastAsia="sl-SI"/>
        </w:rPr>
      </w:pPr>
      <w:hyperlink w:anchor="_Toc1455427" w:history="1">
        <w:r w:rsidRPr="000837C3">
          <w:rPr>
            <w:rStyle w:val="Hiperpovezava"/>
            <w:rFonts w:ascii="Tahoma" w:hAnsi="Tahoma" w:cs="Tahoma"/>
            <w:noProof/>
            <w:color w:val="auto"/>
            <w:sz w:val="18"/>
            <w:szCs w:val="18"/>
          </w:rPr>
          <w:t>8</w:t>
        </w:r>
        <w:r w:rsidR="002A63E4" w:rsidRPr="000837C3">
          <w:rPr>
            <w:rStyle w:val="Hiperpovezava"/>
            <w:rFonts w:ascii="Tahoma" w:hAnsi="Tahoma" w:cs="Tahoma"/>
            <w:noProof/>
            <w:color w:val="auto"/>
            <w:sz w:val="18"/>
            <w:szCs w:val="18"/>
          </w:rPr>
          <w:t>.1.3</w:t>
        </w:r>
        <w:r w:rsidR="002A63E4" w:rsidRPr="000837C3">
          <w:rPr>
            <w:rFonts w:ascii="Tahoma" w:eastAsia="Times New Roman" w:hAnsi="Tahoma" w:cs="Tahoma"/>
            <w:i w:val="0"/>
            <w:iCs w:val="0"/>
            <w:noProof/>
            <w:sz w:val="18"/>
            <w:szCs w:val="18"/>
            <w:lang w:eastAsia="sl-SI"/>
          </w:rPr>
          <w:tab/>
        </w:r>
        <w:r w:rsidR="002A63E4" w:rsidRPr="000837C3">
          <w:rPr>
            <w:rStyle w:val="Hiperpovezava"/>
            <w:rFonts w:ascii="Tahoma" w:hAnsi="Tahoma" w:cs="Tahoma"/>
            <w:noProof/>
            <w:color w:val="auto"/>
            <w:sz w:val="18"/>
            <w:szCs w:val="18"/>
          </w:rPr>
          <w:t>Pogoji za sodelovanje glede ekonomskega in finančnega položaja</w:t>
        </w:r>
        <w:r w:rsidR="002A63E4" w:rsidRPr="000837C3">
          <w:rPr>
            <w:rFonts w:ascii="Tahoma" w:hAnsi="Tahoma" w:cs="Tahoma"/>
            <w:noProof/>
            <w:webHidden/>
            <w:sz w:val="18"/>
            <w:szCs w:val="18"/>
          </w:rPr>
          <w:tab/>
        </w:r>
        <w:r w:rsidR="002A63E4" w:rsidRPr="000837C3">
          <w:rPr>
            <w:rFonts w:ascii="Tahoma" w:hAnsi="Tahoma" w:cs="Tahoma"/>
            <w:noProof/>
            <w:webHidden/>
            <w:sz w:val="18"/>
            <w:szCs w:val="18"/>
          </w:rPr>
          <w:fldChar w:fldCharType="begin"/>
        </w:r>
        <w:r w:rsidR="002A63E4" w:rsidRPr="000837C3">
          <w:rPr>
            <w:rFonts w:ascii="Tahoma" w:hAnsi="Tahoma" w:cs="Tahoma"/>
            <w:noProof/>
            <w:webHidden/>
            <w:sz w:val="18"/>
            <w:szCs w:val="18"/>
          </w:rPr>
          <w:instrText xml:space="preserve"> PAGEREF _Toc1455427 \h </w:instrText>
        </w:r>
        <w:r w:rsidR="002A63E4" w:rsidRPr="000837C3">
          <w:rPr>
            <w:rFonts w:ascii="Tahoma" w:hAnsi="Tahoma" w:cs="Tahoma"/>
            <w:noProof/>
            <w:webHidden/>
            <w:sz w:val="18"/>
            <w:szCs w:val="18"/>
          </w:rPr>
        </w:r>
        <w:r w:rsidR="002A63E4" w:rsidRPr="000837C3">
          <w:rPr>
            <w:rFonts w:ascii="Tahoma" w:hAnsi="Tahoma" w:cs="Tahoma"/>
            <w:noProof/>
            <w:webHidden/>
            <w:sz w:val="18"/>
            <w:szCs w:val="18"/>
          </w:rPr>
          <w:fldChar w:fldCharType="separate"/>
        </w:r>
        <w:r w:rsidR="00867B22">
          <w:rPr>
            <w:rFonts w:ascii="Tahoma" w:hAnsi="Tahoma" w:cs="Tahoma"/>
            <w:noProof/>
            <w:webHidden/>
            <w:sz w:val="18"/>
            <w:szCs w:val="18"/>
          </w:rPr>
          <w:t>7</w:t>
        </w:r>
        <w:r w:rsidR="002A63E4" w:rsidRPr="000837C3">
          <w:rPr>
            <w:rFonts w:ascii="Tahoma" w:hAnsi="Tahoma" w:cs="Tahoma"/>
            <w:noProof/>
            <w:webHidden/>
            <w:sz w:val="18"/>
            <w:szCs w:val="18"/>
          </w:rPr>
          <w:fldChar w:fldCharType="end"/>
        </w:r>
      </w:hyperlink>
    </w:p>
    <w:p w14:paraId="730B43DB" w14:textId="77777777" w:rsidR="002A63E4" w:rsidRPr="000837C3" w:rsidRDefault="003C2A11">
      <w:pPr>
        <w:pStyle w:val="Kazalovsebine3"/>
        <w:tabs>
          <w:tab w:val="left" w:pos="1200"/>
          <w:tab w:val="right" w:leader="dot" w:pos="9060"/>
        </w:tabs>
        <w:rPr>
          <w:rFonts w:ascii="Tahoma" w:eastAsia="Times New Roman" w:hAnsi="Tahoma" w:cs="Tahoma"/>
          <w:i w:val="0"/>
          <w:iCs w:val="0"/>
          <w:noProof/>
          <w:sz w:val="18"/>
          <w:szCs w:val="18"/>
          <w:lang w:eastAsia="sl-SI"/>
        </w:rPr>
      </w:pPr>
      <w:hyperlink w:anchor="_Toc1455428" w:history="1">
        <w:r w:rsidRPr="000837C3">
          <w:rPr>
            <w:rStyle w:val="Hiperpovezava"/>
            <w:rFonts w:ascii="Tahoma" w:hAnsi="Tahoma" w:cs="Tahoma"/>
            <w:noProof/>
            <w:color w:val="auto"/>
            <w:sz w:val="18"/>
            <w:szCs w:val="18"/>
          </w:rPr>
          <w:t>8</w:t>
        </w:r>
        <w:r w:rsidR="002A63E4" w:rsidRPr="000837C3">
          <w:rPr>
            <w:rStyle w:val="Hiperpovezava"/>
            <w:rFonts w:ascii="Tahoma" w:hAnsi="Tahoma" w:cs="Tahoma"/>
            <w:noProof/>
            <w:color w:val="auto"/>
            <w:sz w:val="18"/>
            <w:szCs w:val="18"/>
          </w:rPr>
          <w:t>.1.4</w:t>
        </w:r>
        <w:r w:rsidR="002A63E4" w:rsidRPr="000837C3">
          <w:rPr>
            <w:rFonts w:ascii="Tahoma" w:eastAsia="Times New Roman" w:hAnsi="Tahoma" w:cs="Tahoma"/>
            <w:i w:val="0"/>
            <w:iCs w:val="0"/>
            <w:noProof/>
            <w:sz w:val="18"/>
            <w:szCs w:val="18"/>
            <w:lang w:eastAsia="sl-SI"/>
          </w:rPr>
          <w:tab/>
        </w:r>
        <w:r w:rsidR="002A63E4" w:rsidRPr="000837C3">
          <w:rPr>
            <w:rStyle w:val="Hiperpovezava"/>
            <w:rFonts w:ascii="Tahoma" w:hAnsi="Tahoma" w:cs="Tahoma"/>
            <w:noProof/>
            <w:color w:val="auto"/>
            <w:sz w:val="18"/>
            <w:szCs w:val="18"/>
          </w:rPr>
          <w:t>Pogoji za sodelovanje glede tehnične in strokovne sposobnosti</w:t>
        </w:r>
        <w:r w:rsidR="002A63E4" w:rsidRPr="000837C3">
          <w:rPr>
            <w:rFonts w:ascii="Tahoma" w:hAnsi="Tahoma" w:cs="Tahoma"/>
            <w:noProof/>
            <w:webHidden/>
            <w:sz w:val="18"/>
            <w:szCs w:val="18"/>
          </w:rPr>
          <w:tab/>
        </w:r>
        <w:r w:rsidR="005B0961" w:rsidRPr="000837C3">
          <w:rPr>
            <w:rFonts w:ascii="Tahoma" w:hAnsi="Tahoma" w:cs="Tahoma"/>
            <w:noProof/>
            <w:webHidden/>
            <w:sz w:val="18"/>
            <w:szCs w:val="18"/>
          </w:rPr>
          <w:t>8</w:t>
        </w:r>
      </w:hyperlink>
    </w:p>
    <w:p w14:paraId="12372697" w14:textId="77777777" w:rsidR="002A63E4" w:rsidRPr="000837C3" w:rsidRDefault="002A63E4">
      <w:pPr>
        <w:pStyle w:val="Kazalovsebine3"/>
        <w:tabs>
          <w:tab w:val="left" w:pos="1200"/>
          <w:tab w:val="right" w:leader="dot" w:pos="9060"/>
        </w:tabs>
        <w:rPr>
          <w:rFonts w:ascii="Tahoma" w:eastAsia="Times New Roman" w:hAnsi="Tahoma" w:cs="Tahoma"/>
          <w:i w:val="0"/>
          <w:iCs w:val="0"/>
          <w:noProof/>
          <w:sz w:val="18"/>
          <w:szCs w:val="18"/>
          <w:lang w:eastAsia="sl-SI"/>
        </w:rPr>
      </w:pPr>
      <w:hyperlink w:anchor="_Toc1455429" w:history="1"/>
    </w:p>
    <w:p w14:paraId="68D03669" w14:textId="77777777" w:rsidR="002A63E4" w:rsidRPr="000837C3" w:rsidRDefault="003C2A11">
      <w:pPr>
        <w:pStyle w:val="Kazalovsebine1"/>
        <w:tabs>
          <w:tab w:val="left" w:pos="600"/>
          <w:tab w:val="right" w:leader="dot" w:pos="9060"/>
        </w:tabs>
        <w:rPr>
          <w:rFonts w:ascii="Tahoma" w:eastAsia="Times New Roman" w:hAnsi="Tahoma" w:cs="Tahoma"/>
          <w:b w:val="0"/>
          <w:bCs w:val="0"/>
          <w:caps w:val="0"/>
          <w:noProof/>
          <w:sz w:val="18"/>
          <w:szCs w:val="18"/>
          <w:lang w:eastAsia="sl-SI"/>
        </w:rPr>
      </w:pPr>
      <w:hyperlink w:anchor="_Toc1455430" w:history="1">
        <w:r w:rsidRPr="000837C3">
          <w:rPr>
            <w:rStyle w:val="Hiperpovezava"/>
            <w:rFonts w:ascii="Tahoma" w:hAnsi="Tahoma" w:cs="Tahoma"/>
            <w:noProof/>
            <w:color w:val="auto"/>
            <w:sz w:val="18"/>
            <w:szCs w:val="18"/>
          </w:rPr>
          <w:t>9</w:t>
        </w:r>
        <w:r w:rsidR="002A63E4" w:rsidRPr="000837C3">
          <w:rPr>
            <w:rStyle w:val="Hiperpovezava"/>
            <w:rFonts w:ascii="Tahoma" w:hAnsi="Tahoma" w:cs="Tahoma"/>
            <w:noProof/>
            <w:color w:val="auto"/>
            <w:sz w:val="18"/>
            <w:szCs w:val="18"/>
          </w:rPr>
          <w:t>.</w:t>
        </w:r>
        <w:r w:rsidR="002A63E4" w:rsidRPr="000837C3">
          <w:rPr>
            <w:rFonts w:ascii="Tahoma" w:eastAsia="Times New Roman" w:hAnsi="Tahoma" w:cs="Tahoma"/>
            <w:b w:val="0"/>
            <w:bCs w:val="0"/>
            <w:caps w:val="0"/>
            <w:noProof/>
            <w:sz w:val="18"/>
            <w:szCs w:val="18"/>
            <w:lang w:eastAsia="sl-SI"/>
          </w:rPr>
          <w:tab/>
        </w:r>
        <w:r w:rsidR="002A63E4" w:rsidRPr="000837C3">
          <w:rPr>
            <w:rStyle w:val="Hiperpovezava"/>
            <w:rFonts w:ascii="Tahoma" w:hAnsi="Tahoma" w:cs="Tahoma"/>
            <w:noProof/>
            <w:color w:val="auto"/>
            <w:sz w:val="18"/>
            <w:szCs w:val="18"/>
          </w:rPr>
          <w:t>merila</w:t>
        </w:r>
        <w:r w:rsidR="002A63E4" w:rsidRPr="000837C3">
          <w:rPr>
            <w:rFonts w:ascii="Tahoma" w:hAnsi="Tahoma" w:cs="Tahoma"/>
            <w:noProof/>
            <w:webHidden/>
            <w:sz w:val="18"/>
            <w:szCs w:val="18"/>
          </w:rPr>
          <w:tab/>
        </w:r>
        <w:r w:rsidR="002A63E4" w:rsidRPr="000837C3">
          <w:rPr>
            <w:rFonts w:ascii="Tahoma" w:hAnsi="Tahoma" w:cs="Tahoma"/>
            <w:noProof/>
            <w:webHidden/>
            <w:sz w:val="18"/>
            <w:szCs w:val="18"/>
          </w:rPr>
          <w:fldChar w:fldCharType="begin"/>
        </w:r>
        <w:r w:rsidR="002A63E4" w:rsidRPr="000837C3">
          <w:rPr>
            <w:rFonts w:ascii="Tahoma" w:hAnsi="Tahoma" w:cs="Tahoma"/>
            <w:noProof/>
            <w:webHidden/>
            <w:sz w:val="18"/>
            <w:szCs w:val="18"/>
          </w:rPr>
          <w:instrText xml:space="preserve"> PAGEREF _Toc1455430 \h </w:instrText>
        </w:r>
        <w:r w:rsidR="002A63E4" w:rsidRPr="000837C3">
          <w:rPr>
            <w:rFonts w:ascii="Tahoma" w:hAnsi="Tahoma" w:cs="Tahoma"/>
            <w:noProof/>
            <w:webHidden/>
            <w:sz w:val="18"/>
            <w:szCs w:val="18"/>
          </w:rPr>
        </w:r>
        <w:r w:rsidR="002A63E4" w:rsidRPr="000837C3">
          <w:rPr>
            <w:rFonts w:ascii="Tahoma" w:hAnsi="Tahoma" w:cs="Tahoma"/>
            <w:noProof/>
            <w:webHidden/>
            <w:sz w:val="18"/>
            <w:szCs w:val="18"/>
          </w:rPr>
          <w:fldChar w:fldCharType="separate"/>
        </w:r>
        <w:r w:rsidR="00867B22">
          <w:rPr>
            <w:rFonts w:ascii="Tahoma" w:hAnsi="Tahoma" w:cs="Tahoma"/>
            <w:noProof/>
            <w:webHidden/>
            <w:sz w:val="18"/>
            <w:szCs w:val="18"/>
          </w:rPr>
          <w:t>8</w:t>
        </w:r>
        <w:r w:rsidR="002A63E4" w:rsidRPr="000837C3">
          <w:rPr>
            <w:rFonts w:ascii="Tahoma" w:hAnsi="Tahoma" w:cs="Tahoma"/>
            <w:noProof/>
            <w:webHidden/>
            <w:sz w:val="18"/>
            <w:szCs w:val="18"/>
          </w:rPr>
          <w:fldChar w:fldCharType="end"/>
        </w:r>
      </w:hyperlink>
    </w:p>
    <w:p w14:paraId="16C445E5" w14:textId="77777777" w:rsidR="002A63E4" w:rsidRPr="000837C3" w:rsidRDefault="002A63E4">
      <w:pPr>
        <w:pStyle w:val="Kazalovsebine1"/>
        <w:tabs>
          <w:tab w:val="left" w:pos="600"/>
          <w:tab w:val="right" w:leader="dot" w:pos="9060"/>
        </w:tabs>
        <w:rPr>
          <w:rFonts w:ascii="Tahoma" w:eastAsia="Times New Roman" w:hAnsi="Tahoma" w:cs="Tahoma"/>
          <w:b w:val="0"/>
          <w:bCs w:val="0"/>
          <w:caps w:val="0"/>
          <w:noProof/>
          <w:sz w:val="18"/>
          <w:szCs w:val="18"/>
          <w:lang w:eastAsia="sl-SI"/>
        </w:rPr>
      </w:pPr>
      <w:hyperlink w:anchor="_Toc1455431" w:history="1">
        <w:r w:rsidRPr="000837C3">
          <w:rPr>
            <w:rStyle w:val="Hiperpovezava"/>
            <w:rFonts w:ascii="Tahoma" w:hAnsi="Tahoma" w:cs="Tahoma"/>
            <w:noProof/>
            <w:color w:val="auto"/>
            <w:sz w:val="18"/>
            <w:szCs w:val="18"/>
          </w:rPr>
          <w:t>1</w:t>
        </w:r>
        <w:r w:rsidR="003C2A11" w:rsidRPr="000837C3">
          <w:rPr>
            <w:rStyle w:val="Hiperpovezava"/>
            <w:rFonts w:ascii="Tahoma" w:hAnsi="Tahoma" w:cs="Tahoma"/>
            <w:noProof/>
            <w:color w:val="auto"/>
            <w:sz w:val="18"/>
            <w:szCs w:val="18"/>
          </w:rPr>
          <w:t>0</w:t>
        </w:r>
        <w:r w:rsidRPr="000837C3">
          <w:rPr>
            <w:rStyle w:val="Hiperpovezava"/>
            <w:rFonts w:ascii="Tahoma" w:hAnsi="Tahoma" w:cs="Tahoma"/>
            <w:noProof/>
            <w:color w:val="auto"/>
            <w:sz w:val="18"/>
            <w:szCs w:val="18"/>
          </w:rPr>
          <w:t>.</w:t>
        </w:r>
        <w:r w:rsidRPr="000837C3">
          <w:rPr>
            <w:rFonts w:ascii="Tahoma" w:eastAsia="Times New Roman" w:hAnsi="Tahoma" w:cs="Tahoma"/>
            <w:b w:val="0"/>
            <w:bCs w:val="0"/>
            <w:caps w:val="0"/>
            <w:noProof/>
            <w:sz w:val="18"/>
            <w:szCs w:val="18"/>
            <w:lang w:eastAsia="sl-SI"/>
          </w:rPr>
          <w:tab/>
        </w:r>
        <w:r w:rsidRPr="000837C3">
          <w:rPr>
            <w:rStyle w:val="Hiperpovezava"/>
            <w:rFonts w:ascii="Tahoma" w:hAnsi="Tahoma" w:cs="Tahoma"/>
            <w:noProof/>
            <w:color w:val="auto"/>
            <w:sz w:val="18"/>
            <w:szCs w:val="18"/>
          </w:rPr>
          <w:t>ponudba</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_Toc1455431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8</w:t>
        </w:r>
        <w:r w:rsidRPr="000837C3">
          <w:rPr>
            <w:rFonts w:ascii="Tahoma" w:hAnsi="Tahoma" w:cs="Tahoma"/>
            <w:noProof/>
            <w:webHidden/>
            <w:sz w:val="18"/>
            <w:szCs w:val="18"/>
          </w:rPr>
          <w:fldChar w:fldCharType="end"/>
        </w:r>
      </w:hyperlink>
    </w:p>
    <w:p w14:paraId="02BA1D50" w14:textId="77777777" w:rsidR="002A63E4" w:rsidRPr="000837C3" w:rsidRDefault="002A63E4">
      <w:pPr>
        <w:pStyle w:val="Kazalovsebine2"/>
        <w:tabs>
          <w:tab w:val="left" w:pos="800"/>
          <w:tab w:val="right" w:leader="dot" w:pos="9060"/>
        </w:tabs>
        <w:rPr>
          <w:rFonts w:ascii="Tahoma" w:eastAsia="Times New Roman" w:hAnsi="Tahoma" w:cs="Tahoma"/>
          <w:smallCaps w:val="0"/>
          <w:noProof/>
          <w:sz w:val="18"/>
          <w:szCs w:val="18"/>
          <w:lang w:eastAsia="sl-SI"/>
        </w:rPr>
      </w:pPr>
      <w:hyperlink w:anchor="_Toc1455432" w:history="1">
        <w:r w:rsidRPr="000837C3">
          <w:rPr>
            <w:rStyle w:val="Hiperpovezava"/>
            <w:rFonts w:ascii="Tahoma" w:hAnsi="Tahoma" w:cs="Tahoma"/>
            <w:noProof/>
            <w:color w:val="auto"/>
            <w:sz w:val="18"/>
            <w:szCs w:val="18"/>
          </w:rPr>
          <w:t>1</w:t>
        </w:r>
        <w:r w:rsidR="003C2A11" w:rsidRPr="000837C3">
          <w:rPr>
            <w:rStyle w:val="Hiperpovezava"/>
            <w:rFonts w:ascii="Tahoma" w:hAnsi="Tahoma" w:cs="Tahoma"/>
            <w:noProof/>
            <w:color w:val="auto"/>
            <w:sz w:val="18"/>
            <w:szCs w:val="18"/>
          </w:rPr>
          <w:t>0</w:t>
        </w:r>
        <w:r w:rsidRPr="000837C3">
          <w:rPr>
            <w:rStyle w:val="Hiperpovezava"/>
            <w:rFonts w:ascii="Tahoma" w:hAnsi="Tahoma" w:cs="Tahoma"/>
            <w:noProof/>
            <w:color w:val="auto"/>
            <w:sz w:val="18"/>
            <w:szCs w:val="18"/>
          </w:rPr>
          <w:t>.1</w:t>
        </w:r>
        <w:r w:rsidRPr="000837C3">
          <w:rPr>
            <w:rFonts w:ascii="Tahoma" w:eastAsia="Times New Roman" w:hAnsi="Tahoma" w:cs="Tahoma"/>
            <w:smallCaps w:val="0"/>
            <w:noProof/>
            <w:sz w:val="18"/>
            <w:szCs w:val="18"/>
            <w:lang w:eastAsia="sl-SI"/>
          </w:rPr>
          <w:tab/>
        </w:r>
        <w:r w:rsidRPr="000837C3">
          <w:rPr>
            <w:rStyle w:val="Hiperpovezava"/>
            <w:rFonts w:ascii="Tahoma" w:hAnsi="Tahoma" w:cs="Tahoma"/>
            <w:noProof/>
            <w:color w:val="auto"/>
            <w:sz w:val="18"/>
            <w:szCs w:val="18"/>
          </w:rPr>
          <w:t>ponudbena dokumentacija</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_Toc1455432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8</w:t>
        </w:r>
        <w:r w:rsidRPr="000837C3">
          <w:rPr>
            <w:rFonts w:ascii="Tahoma" w:hAnsi="Tahoma" w:cs="Tahoma"/>
            <w:noProof/>
            <w:webHidden/>
            <w:sz w:val="18"/>
            <w:szCs w:val="18"/>
          </w:rPr>
          <w:fldChar w:fldCharType="end"/>
        </w:r>
      </w:hyperlink>
    </w:p>
    <w:p w14:paraId="3903459A" w14:textId="77777777" w:rsidR="002A63E4" w:rsidRPr="000837C3" w:rsidRDefault="002A63E4">
      <w:pPr>
        <w:pStyle w:val="Kazalovsebine2"/>
        <w:tabs>
          <w:tab w:val="left" w:pos="800"/>
          <w:tab w:val="right" w:leader="dot" w:pos="9060"/>
        </w:tabs>
        <w:rPr>
          <w:rFonts w:ascii="Tahoma" w:eastAsia="Times New Roman" w:hAnsi="Tahoma" w:cs="Tahoma"/>
          <w:smallCaps w:val="0"/>
          <w:noProof/>
          <w:sz w:val="18"/>
          <w:szCs w:val="18"/>
          <w:lang w:eastAsia="sl-SI"/>
        </w:rPr>
      </w:pPr>
      <w:hyperlink w:anchor="_Toc1455433" w:history="1">
        <w:r w:rsidRPr="000837C3">
          <w:rPr>
            <w:rStyle w:val="Hiperpovezava"/>
            <w:rFonts w:ascii="Tahoma" w:hAnsi="Tahoma" w:cs="Tahoma"/>
            <w:noProof/>
            <w:color w:val="auto"/>
            <w:sz w:val="18"/>
            <w:szCs w:val="18"/>
          </w:rPr>
          <w:t>1</w:t>
        </w:r>
        <w:r w:rsidR="003C2A11" w:rsidRPr="000837C3">
          <w:rPr>
            <w:rStyle w:val="Hiperpovezava"/>
            <w:rFonts w:ascii="Tahoma" w:hAnsi="Tahoma" w:cs="Tahoma"/>
            <w:noProof/>
            <w:color w:val="auto"/>
            <w:sz w:val="18"/>
            <w:szCs w:val="18"/>
          </w:rPr>
          <w:t>0</w:t>
        </w:r>
        <w:r w:rsidRPr="000837C3">
          <w:rPr>
            <w:rStyle w:val="Hiperpovezava"/>
            <w:rFonts w:ascii="Tahoma" w:hAnsi="Tahoma" w:cs="Tahoma"/>
            <w:noProof/>
            <w:color w:val="auto"/>
            <w:sz w:val="18"/>
            <w:szCs w:val="18"/>
          </w:rPr>
          <w:t>.2</w:t>
        </w:r>
        <w:r w:rsidRPr="000837C3">
          <w:rPr>
            <w:rFonts w:ascii="Tahoma" w:eastAsia="Times New Roman" w:hAnsi="Tahoma" w:cs="Tahoma"/>
            <w:smallCaps w:val="0"/>
            <w:noProof/>
            <w:sz w:val="18"/>
            <w:szCs w:val="18"/>
            <w:lang w:eastAsia="sl-SI"/>
          </w:rPr>
          <w:tab/>
        </w:r>
        <w:r w:rsidRPr="000837C3">
          <w:rPr>
            <w:rStyle w:val="Hiperpovezava"/>
            <w:rFonts w:ascii="Tahoma" w:hAnsi="Tahoma" w:cs="Tahoma"/>
            <w:noProof/>
            <w:color w:val="auto"/>
            <w:sz w:val="18"/>
            <w:szCs w:val="18"/>
          </w:rPr>
          <w:t>sestavljanje ponudbe</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_Toc1455433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9</w:t>
        </w:r>
        <w:r w:rsidRPr="000837C3">
          <w:rPr>
            <w:rFonts w:ascii="Tahoma" w:hAnsi="Tahoma" w:cs="Tahoma"/>
            <w:noProof/>
            <w:webHidden/>
            <w:sz w:val="18"/>
            <w:szCs w:val="18"/>
          </w:rPr>
          <w:fldChar w:fldCharType="end"/>
        </w:r>
      </w:hyperlink>
    </w:p>
    <w:p w14:paraId="4D91FFFC" w14:textId="77777777" w:rsidR="002A63E4" w:rsidRPr="000837C3" w:rsidRDefault="002A63E4">
      <w:pPr>
        <w:pStyle w:val="Kazalovsebine3"/>
        <w:tabs>
          <w:tab w:val="left" w:pos="1200"/>
          <w:tab w:val="right" w:leader="dot" w:pos="9060"/>
        </w:tabs>
        <w:rPr>
          <w:rFonts w:ascii="Tahoma" w:eastAsia="Times New Roman" w:hAnsi="Tahoma" w:cs="Tahoma"/>
          <w:i w:val="0"/>
          <w:iCs w:val="0"/>
          <w:noProof/>
          <w:sz w:val="18"/>
          <w:szCs w:val="18"/>
          <w:lang w:eastAsia="sl-SI"/>
        </w:rPr>
      </w:pPr>
      <w:hyperlink w:anchor="_Toc1455434" w:history="1">
        <w:r w:rsidRPr="000837C3">
          <w:rPr>
            <w:rStyle w:val="Hiperpovezava"/>
            <w:rFonts w:ascii="Tahoma" w:hAnsi="Tahoma" w:cs="Tahoma"/>
            <w:noProof/>
            <w:color w:val="auto"/>
            <w:sz w:val="18"/>
            <w:szCs w:val="18"/>
          </w:rPr>
          <w:t>1</w:t>
        </w:r>
        <w:r w:rsidR="00873063" w:rsidRPr="000837C3">
          <w:rPr>
            <w:rStyle w:val="Hiperpovezava"/>
            <w:rFonts w:ascii="Tahoma" w:hAnsi="Tahoma" w:cs="Tahoma"/>
            <w:noProof/>
            <w:color w:val="auto"/>
            <w:sz w:val="18"/>
            <w:szCs w:val="18"/>
          </w:rPr>
          <w:t>0</w:t>
        </w:r>
        <w:r w:rsidRPr="000837C3">
          <w:rPr>
            <w:rStyle w:val="Hiperpovezava"/>
            <w:rFonts w:ascii="Tahoma" w:hAnsi="Tahoma" w:cs="Tahoma"/>
            <w:noProof/>
            <w:color w:val="auto"/>
            <w:sz w:val="18"/>
            <w:szCs w:val="18"/>
          </w:rPr>
          <w:t>.2.1</w:t>
        </w:r>
        <w:r w:rsidRPr="000837C3">
          <w:rPr>
            <w:rFonts w:ascii="Tahoma" w:eastAsia="Times New Roman" w:hAnsi="Tahoma" w:cs="Tahoma"/>
            <w:i w:val="0"/>
            <w:iCs w:val="0"/>
            <w:noProof/>
            <w:sz w:val="18"/>
            <w:szCs w:val="18"/>
            <w:lang w:eastAsia="sl-SI"/>
          </w:rPr>
          <w:tab/>
        </w:r>
        <w:r w:rsidRPr="000837C3">
          <w:rPr>
            <w:rStyle w:val="Hiperpovezava"/>
            <w:rFonts w:ascii="Tahoma" w:hAnsi="Tahoma" w:cs="Tahoma"/>
            <w:noProof/>
            <w:color w:val="auto"/>
            <w:sz w:val="18"/>
            <w:szCs w:val="18"/>
          </w:rPr>
          <w:t>Dokazila o izpolnjevanju zahtev iz tehničnih specifikacij</w:t>
        </w:r>
        <w:r w:rsidRPr="000837C3">
          <w:rPr>
            <w:rFonts w:ascii="Tahoma" w:hAnsi="Tahoma" w:cs="Tahoma"/>
            <w:noProof/>
            <w:webHidden/>
            <w:sz w:val="18"/>
            <w:szCs w:val="18"/>
          </w:rPr>
          <w:tab/>
        </w:r>
        <w:r w:rsidR="008C3A5A" w:rsidRPr="000837C3">
          <w:rPr>
            <w:rFonts w:ascii="Tahoma" w:hAnsi="Tahoma" w:cs="Tahoma"/>
            <w:noProof/>
            <w:webHidden/>
            <w:sz w:val="18"/>
            <w:szCs w:val="18"/>
          </w:rPr>
          <w:t>9</w:t>
        </w:r>
      </w:hyperlink>
    </w:p>
    <w:p w14:paraId="75164B9F" w14:textId="77777777" w:rsidR="002A63E4" w:rsidRPr="000837C3" w:rsidRDefault="002A63E4">
      <w:pPr>
        <w:pStyle w:val="Kazalovsebine3"/>
        <w:tabs>
          <w:tab w:val="left" w:pos="1200"/>
          <w:tab w:val="right" w:leader="dot" w:pos="9060"/>
        </w:tabs>
        <w:rPr>
          <w:rFonts w:ascii="Tahoma" w:eastAsia="Times New Roman" w:hAnsi="Tahoma" w:cs="Tahoma"/>
          <w:i w:val="0"/>
          <w:iCs w:val="0"/>
          <w:noProof/>
          <w:sz w:val="18"/>
          <w:szCs w:val="18"/>
          <w:lang w:eastAsia="sl-SI"/>
        </w:rPr>
      </w:pPr>
      <w:hyperlink w:anchor="_Toc1455435" w:history="1">
        <w:r w:rsidRPr="000837C3">
          <w:rPr>
            <w:rStyle w:val="Hiperpovezava"/>
            <w:rFonts w:ascii="Tahoma" w:hAnsi="Tahoma" w:cs="Tahoma"/>
            <w:noProof/>
            <w:color w:val="auto"/>
            <w:sz w:val="18"/>
            <w:szCs w:val="18"/>
          </w:rPr>
          <w:t>1</w:t>
        </w:r>
        <w:r w:rsidR="00873063" w:rsidRPr="000837C3">
          <w:rPr>
            <w:rStyle w:val="Hiperpovezava"/>
            <w:rFonts w:ascii="Tahoma" w:hAnsi="Tahoma" w:cs="Tahoma"/>
            <w:noProof/>
            <w:color w:val="auto"/>
            <w:sz w:val="18"/>
            <w:szCs w:val="18"/>
          </w:rPr>
          <w:t>0</w:t>
        </w:r>
        <w:r w:rsidRPr="000837C3">
          <w:rPr>
            <w:rStyle w:val="Hiperpovezava"/>
            <w:rFonts w:ascii="Tahoma" w:hAnsi="Tahoma" w:cs="Tahoma"/>
            <w:noProof/>
            <w:color w:val="auto"/>
            <w:sz w:val="18"/>
            <w:szCs w:val="18"/>
          </w:rPr>
          <w:t>.2.2</w:t>
        </w:r>
        <w:r w:rsidRPr="000837C3">
          <w:rPr>
            <w:rFonts w:ascii="Tahoma" w:eastAsia="Times New Roman" w:hAnsi="Tahoma" w:cs="Tahoma"/>
            <w:i w:val="0"/>
            <w:iCs w:val="0"/>
            <w:noProof/>
            <w:sz w:val="18"/>
            <w:szCs w:val="18"/>
            <w:lang w:eastAsia="sl-SI"/>
          </w:rPr>
          <w:tab/>
        </w:r>
        <w:r w:rsidRPr="000837C3">
          <w:rPr>
            <w:rStyle w:val="Hiperpovezava"/>
            <w:rFonts w:ascii="Tahoma" w:hAnsi="Tahoma" w:cs="Tahoma"/>
            <w:noProof/>
            <w:color w:val="auto"/>
            <w:sz w:val="18"/>
            <w:szCs w:val="18"/>
          </w:rPr>
          <w:t>Obrazci »Izjave«</w:t>
        </w:r>
        <w:r w:rsidR="008C3A5A" w:rsidRPr="000837C3">
          <w:rPr>
            <w:rFonts w:ascii="Tahoma" w:hAnsi="Tahoma" w:cs="Tahoma"/>
            <w:noProof/>
            <w:webHidden/>
            <w:sz w:val="18"/>
            <w:szCs w:val="18"/>
          </w:rPr>
          <w:t>………………………………………………………………………………………………………………….</w:t>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_Toc1455435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9</w:t>
        </w:r>
        <w:r w:rsidRPr="000837C3">
          <w:rPr>
            <w:rFonts w:ascii="Tahoma" w:hAnsi="Tahoma" w:cs="Tahoma"/>
            <w:noProof/>
            <w:webHidden/>
            <w:sz w:val="18"/>
            <w:szCs w:val="18"/>
          </w:rPr>
          <w:fldChar w:fldCharType="end"/>
        </w:r>
      </w:hyperlink>
    </w:p>
    <w:p w14:paraId="7360143C" w14:textId="77777777" w:rsidR="002A63E4" w:rsidRPr="000837C3" w:rsidRDefault="002A63E4">
      <w:pPr>
        <w:pStyle w:val="Kazalovsebine3"/>
        <w:tabs>
          <w:tab w:val="left" w:pos="1200"/>
          <w:tab w:val="right" w:leader="dot" w:pos="9060"/>
        </w:tabs>
        <w:rPr>
          <w:rFonts w:ascii="Tahoma" w:eastAsia="Times New Roman" w:hAnsi="Tahoma" w:cs="Tahoma"/>
          <w:i w:val="0"/>
          <w:iCs w:val="0"/>
          <w:noProof/>
          <w:sz w:val="18"/>
          <w:szCs w:val="18"/>
          <w:lang w:eastAsia="sl-SI"/>
        </w:rPr>
      </w:pPr>
      <w:hyperlink w:anchor="_Toc1455437" w:history="1">
        <w:r w:rsidRPr="000837C3">
          <w:rPr>
            <w:rStyle w:val="Hiperpovezava"/>
            <w:rFonts w:ascii="Tahoma" w:hAnsi="Tahoma" w:cs="Tahoma"/>
            <w:noProof/>
            <w:color w:val="auto"/>
            <w:sz w:val="18"/>
            <w:szCs w:val="18"/>
          </w:rPr>
          <w:t>1</w:t>
        </w:r>
        <w:r w:rsidR="00873063" w:rsidRPr="000837C3">
          <w:rPr>
            <w:rStyle w:val="Hiperpovezava"/>
            <w:rFonts w:ascii="Tahoma" w:hAnsi="Tahoma" w:cs="Tahoma"/>
            <w:noProof/>
            <w:color w:val="auto"/>
            <w:sz w:val="18"/>
            <w:szCs w:val="18"/>
          </w:rPr>
          <w:t>0</w:t>
        </w:r>
        <w:r w:rsidRPr="000837C3">
          <w:rPr>
            <w:rStyle w:val="Hiperpovezava"/>
            <w:rFonts w:ascii="Tahoma" w:hAnsi="Tahoma" w:cs="Tahoma"/>
            <w:noProof/>
            <w:color w:val="auto"/>
            <w:sz w:val="18"/>
            <w:szCs w:val="18"/>
          </w:rPr>
          <w:t>.2.3</w:t>
        </w:r>
        <w:r w:rsidRPr="000837C3">
          <w:rPr>
            <w:rFonts w:ascii="Tahoma" w:eastAsia="Times New Roman" w:hAnsi="Tahoma" w:cs="Tahoma"/>
            <w:i w:val="0"/>
            <w:iCs w:val="0"/>
            <w:noProof/>
            <w:sz w:val="18"/>
            <w:szCs w:val="18"/>
            <w:lang w:eastAsia="sl-SI"/>
          </w:rPr>
          <w:tab/>
        </w:r>
        <w:r w:rsidRPr="000837C3">
          <w:rPr>
            <w:rStyle w:val="Hiperpovezava"/>
            <w:rFonts w:ascii="Tahoma" w:hAnsi="Tahoma" w:cs="Tahoma"/>
            <w:noProof/>
            <w:color w:val="auto"/>
            <w:sz w:val="18"/>
            <w:szCs w:val="18"/>
          </w:rPr>
          <w:t>Obrazec »Predračun«</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_Toc1455437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10</w:t>
        </w:r>
        <w:r w:rsidRPr="000837C3">
          <w:rPr>
            <w:rFonts w:ascii="Tahoma" w:hAnsi="Tahoma" w:cs="Tahoma"/>
            <w:noProof/>
            <w:webHidden/>
            <w:sz w:val="18"/>
            <w:szCs w:val="18"/>
          </w:rPr>
          <w:fldChar w:fldCharType="end"/>
        </w:r>
      </w:hyperlink>
    </w:p>
    <w:p w14:paraId="47F53D34" w14:textId="77777777" w:rsidR="002A63E4" w:rsidRPr="000837C3" w:rsidRDefault="002A63E4">
      <w:pPr>
        <w:pStyle w:val="Kazalovsebine3"/>
        <w:tabs>
          <w:tab w:val="left" w:pos="1200"/>
          <w:tab w:val="right" w:leader="dot" w:pos="9060"/>
        </w:tabs>
        <w:rPr>
          <w:rFonts w:ascii="Tahoma" w:eastAsia="Times New Roman" w:hAnsi="Tahoma" w:cs="Tahoma"/>
          <w:i w:val="0"/>
          <w:iCs w:val="0"/>
          <w:noProof/>
          <w:sz w:val="18"/>
          <w:szCs w:val="18"/>
          <w:lang w:eastAsia="sl-SI"/>
        </w:rPr>
      </w:pPr>
      <w:hyperlink w:anchor="_Toc1455438" w:history="1">
        <w:r w:rsidRPr="000837C3">
          <w:rPr>
            <w:rStyle w:val="Hiperpovezava"/>
            <w:rFonts w:ascii="Tahoma" w:hAnsi="Tahoma" w:cs="Tahoma"/>
            <w:noProof/>
            <w:color w:val="auto"/>
            <w:sz w:val="18"/>
            <w:szCs w:val="18"/>
          </w:rPr>
          <w:t>1</w:t>
        </w:r>
        <w:r w:rsidR="00873063" w:rsidRPr="000837C3">
          <w:rPr>
            <w:rStyle w:val="Hiperpovezava"/>
            <w:rFonts w:ascii="Tahoma" w:hAnsi="Tahoma" w:cs="Tahoma"/>
            <w:noProof/>
            <w:color w:val="auto"/>
            <w:sz w:val="18"/>
            <w:szCs w:val="18"/>
          </w:rPr>
          <w:t>0</w:t>
        </w:r>
        <w:r w:rsidRPr="000837C3">
          <w:rPr>
            <w:rStyle w:val="Hiperpovezava"/>
            <w:rFonts w:ascii="Tahoma" w:hAnsi="Tahoma" w:cs="Tahoma"/>
            <w:noProof/>
            <w:color w:val="auto"/>
            <w:sz w:val="18"/>
            <w:szCs w:val="18"/>
          </w:rPr>
          <w:t>.2.4</w:t>
        </w:r>
        <w:r w:rsidRPr="000837C3">
          <w:rPr>
            <w:rFonts w:ascii="Tahoma" w:eastAsia="Times New Roman" w:hAnsi="Tahoma" w:cs="Tahoma"/>
            <w:i w:val="0"/>
            <w:iCs w:val="0"/>
            <w:noProof/>
            <w:sz w:val="18"/>
            <w:szCs w:val="18"/>
            <w:lang w:eastAsia="sl-SI"/>
          </w:rPr>
          <w:tab/>
        </w:r>
        <w:r w:rsidR="00873063" w:rsidRPr="000837C3">
          <w:rPr>
            <w:rStyle w:val="Hiperpovezava"/>
            <w:rFonts w:ascii="Tahoma" w:hAnsi="Tahoma" w:cs="Tahoma"/>
            <w:noProof/>
            <w:color w:val="auto"/>
            <w:sz w:val="18"/>
            <w:szCs w:val="18"/>
          </w:rPr>
          <w:t xml:space="preserve">Finančna zavarovanja </w:t>
        </w:r>
      </w:hyperlink>
      <w:r w:rsidR="00873063" w:rsidRPr="000837C3">
        <w:rPr>
          <w:rStyle w:val="Hiperpovezava"/>
          <w:rFonts w:ascii="Tahoma" w:hAnsi="Tahoma" w:cs="Tahoma"/>
          <w:noProof/>
          <w:color w:val="auto"/>
          <w:sz w:val="18"/>
          <w:szCs w:val="18"/>
          <w:u w:val="none"/>
        </w:rPr>
        <w:tab/>
        <w:t>10</w:t>
      </w:r>
    </w:p>
    <w:p w14:paraId="2639D407" w14:textId="77777777" w:rsidR="002A63E4" w:rsidRPr="000837C3" w:rsidRDefault="002A63E4">
      <w:pPr>
        <w:pStyle w:val="Kazalovsebine2"/>
        <w:tabs>
          <w:tab w:val="left" w:pos="800"/>
          <w:tab w:val="right" w:leader="dot" w:pos="9060"/>
        </w:tabs>
        <w:rPr>
          <w:rFonts w:ascii="Tahoma" w:eastAsia="Times New Roman" w:hAnsi="Tahoma" w:cs="Tahoma"/>
          <w:smallCaps w:val="0"/>
          <w:noProof/>
          <w:sz w:val="18"/>
          <w:szCs w:val="18"/>
          <w:lang w:eastAsia="sl-SI"/>
        </w:rPr>
      </w:pPr>
      <w:hyperlink w:anchor="_Toc1455440" w:history="1">
        <w:r w:rsidRPr="000837C3">
          <w:rPr>
            <w:rStyle w:val="Hiperpovezava"/>
            <w:rFonts w:ascii="Tahoma" w:hAnsi="Tahoma" w:cs="Tahoma"/>
            <w:noProof/>
            <w:color w:val="auto"/>
            <w:sz w:val="18"/>
            <w:szCs w:val="18"/>
          </w:rPr>
          <w:t>1</w:t>
        </w:r>
        <w:r w:rsidR="00873063" w:rsidRPr="000837C3">
          <w:rPr>
            <w:rStyle w:val="Hiperpovezava"/>
            <w:rFonts w:ascii="Tahoma" w:hAnsi="Tahoma" w:cs="Tahoma"/>
            <w:noProof/>
            <w:color w:val="auto"/>
            <w:sz w:val="18"/>
            <w:szCs w:val="18"/>
          </w:rPr>
          <w:t>0</w:t>
        </w:r>
        <w:r w:rsidRPr="000837C3">
          <w:rPr>
            <w:rStyle w:val="Hiperpovezava"/>
            <w:rFonts w:ascii="Tahoma" w:hAnsi="Tahoma" w:cs="Tahoma"/>
            <w:noProof/>
            <w:color w:val="auto"/>
            <w:sz w:val="18"/>
            <w:szCs w:val="18"/>
          </w:rPr>
          <w:t>.3</w:t>
        </w:r>
        <w:r w:rsidRPr="000837C3">
          <w:rPr>
            <w:rFonts w:ascii="Tahoma" w:eastAsia="Times New Roman" w:hAnsi="Tahoma" w:cs="Tahoma"/>
            <w:smallCaps w:val="0"/>
            <w:noProof/>
            <w:sz w:val="18"/>
            <w:szCs w:val="18"/>
            <w:lang w:eastAsia="sl-SI"/>
          </w:rPr>
          <w:tab/>
        </w:r>
        <w:r w:rsidRPr="000837C3">
          <w:rPr>
            <w:rStyle w:val="Hiperpovezava"/>
            <w:rFonts w:ascii="Tahoma" w:hAnsi="Tahoma" w:cs="Tahoma"/>
            <w:noProof/>
            <w:color w:val="auto"/>
            <w:sz w:val="18"/>
            <w:szCs w:val="18"/>
          </w:rPr>
          <w:t>druga določila za pripravo ponudbe</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_Toc1455440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11</w:t>
        </w:r>
        <w:r w:rsidRPr="000837C3">
          <w:rPr>
            <w:rFonts w:ascii="Tahoma" w:hAnsi="Tahoma" w:cs="Tahoma"/>
            <w:noProof/>
            <w:webHidden/>
            <w:sz w:val="18"/>
            <w:szCs w:val="18"/>
          </w:rPr>
          <w:fldChar w:fldCharType="end"/>
        </w:r>
      </w:hyperlink>
    </w:p>
    <w:p w14:paraId="1387C5BF" w14:textId="77777777" w:rsidR="002A63E4" w:rsidRPr="000837C3" w:rsidRDefault="002A63E4">
      <w:pPr>
        <w:pStyle w:val="Kazalovsebine3"/>
        <w:tabs>
          <w:tab w:val="left" w:pos="1200"/>
          <w:tab w:val="right" w:leader="dot" w:pos="9060"/>
        </w:tabs>
        <w:rPr>
          <w:rFonts w:ascii="Tahoma" w:eastAsia="Times New Roman" w:hAnsi="Tahoma" w:cs="Tahoma"/>
          <w:i w:val="0"/>
          <w:iCs w:val="0"/>
          <w:noProof/>
          <w:sz w:val="18"/>
          <w:szCs w:val="18"/>
          <w:lang w:eastAsia="sl-SI"/>
        </w:rPr>
      </w:pPr>
      <w:hyperlink w:anchor="_Toc1455441" w:history="1">
        <w:r w:rsidRPr="000837C3">
          <w:rPr>
            <w:rStyle w:val="Hiperpovezava"/>
            <w:rFonts w:ascii="Tahoma" w:hAnsi="Tahoma" w:cs="Tahoma"/>
            <w:noProof/>
            <w:color w:val="auto"/>
            <w:sz w:val="18"/>
            <w:szCs w:val="18"/>
          </w:rPr>
          <w:t>1</w:t>
        </w:r>
        <w:r w:rsidR="00873063" w:rsidRPr="000837C3">
          <w:rPr>
            <w:rStyle w:val="Hiperpovezava"/>
            <w:rFonts w:ascii="Tahoma" w:hAnsi="Tahoma" w:cs="Tahoma"/>
            <w:noProof/>
            <w:color w:val="auto"/>
            <w:sz w:val="18"/>
            <w:szCs w:val="18"/>
          </w:rPr>
          <w:t>0</w:t>
        </w:r>
        <w:r w:rsidRPr="000837C3">
          <w:rPr>
            <w:rStyle w:val="Hiperpovezava"/>
            <w:rFonts w:ascii="Tahoma" w:hAnsi="Tahoma" w:cs="Tahoma"/>
            <w:noProof/>
            <w:color w:val="auto"/>
            <w:sz w:val="18"/>
            <w:szCs w:val="18"/>
          </w:rPr>
          <w:t>.3.1</w:t>
        </w:r>
        <w:r w:rsidRPr="000837C3">
          <w:rPr>
            <w:rFonts w:ascii="Tahoma" w:eastAsia="Times New Roman" w:hAnsi="Tahoma" w:cs="Tahoma"/>
            <w:i w:val="0"/>
            <w:iCs w:val="0"/>
            <w:noProof/>
            <w:sz w:val="18"/>
            <w:szCs w:val="18"/>
            <w:lang w:eastAsia="sl-SI"/>
          </w:rPr>
          <w:tab/>
        </w:r>
        <w:r w:rsidRPr="000837C3">
          <w:rPr>
            <w:rStyle w:val="Hiperpovezava"/>
            <w:rFonts w:ascii="Tahoma" w:hAnsi="Tahoma" w:cs="Tahoma"/>
            <w:noProof/>
            <w:color w:val="auto"/>
            <w:sz w:val="18"/>
            <w:szCs w:val="18"/>
          </w:rPr>
          <w:t>Skupna ponudba</w:t>
        </w:r>
        <w:r w:rsidRPr="000837C3">
          <w:rPr>
            <w:rFonts w:ascii="Tahoma" w:hAnsi="Tahoma" w:cs="Tahoma"/>
            <w:noProof/>
            <w:webHidden/>
            <w:sz w:val="18"/>
            <w:szCs w:val="18"/>
          </w:rPr>
          <w:tab/>
        </w:r>
        <w:r w:rsidR="005B0961" w:rsidRPr="000837C3">
          <w:rPr>
            <w:rFonts w:ascii="Tahoma" w:hAnsi="Tahoma" w:cs="Tahoma"/>
            <w:noProof/>
            <w:webHidden/>
            <w:sz w:val="18"/>
            <w:szCs w:val="18"/>
          </w:rPr>
          <w:t>11</w:t>
        </w:r>
      </w:hyperlink>
    </w:p>
    <w:p w14:paraId="5AB9E283" w14:textId="77777777" w:rsidR="002A63E4" w:rsidRPr="000837C3" w:rsidRDefault="005B0961">
      <w:pPr>
        <w:pStyle w:val="Kazalovsebine3"/>
        <w:tabs>
          <w:tab w:val="left" w:pos="1200"/>
          <w:tab w:val="right" w:leader="dot" w:pos="9060"/>
        </w:tabs>
        <w:rPr>
          <w:rStyle w:val="Hiperpovezava"/>
          <w:rFonts w:ascii="Tahoma" w:hAnsi="Tahoma" w:cs="Tahoma"/>
          <w:noProof/>
          <w:color w:val="auto"/>
          <w:sz w:val="18"/>
          <w:szCs w:val="18"/>
          <w:u w:val="none"/>
        </w:rPr>
      </w:pPr>
      <w:hyperlink w:anchor="_Toc1455442" w:history="1">
        <w:r w:rsidRPr="000837C3">
          <w:rPr>
            <w:rStyle w:val="Hiperpovezava"/>
            <w:rFonts w:ascii="Tahoma" w:hAnsi="Tahoma" w:cs="Tahoma"/>
            <w:noProof/>
            <w:color w:val="auto"/>
            <w:sz w:val="18"/>
            <w:szCs w:val="18"/>
          </w:rPr>
          <w:t xml:space="preserve">10.3.2 </w:t>
        </w:r>
        <w:r w:rsidR="00873063" w:rsidRPr="000837C3">
          <w:rPr>
            <w:rStyle w:val="Hiperpovezava"/>
            <w:rFonts w:ascii="Tahoma" w:hAnsi="Tahoma" w:cs="Tahoma"/>
            <w:noProof/>
            <w:color w:val="auto"/>
            <w:sz w:val="18"/>
            <w:szCs w:val="18"/>
          </w:rPr>
          <w:t xml:space="preserve">    </w:t>
        </w:r>
        <w:r w:rsidR="002A63E4" w:rsidRPr="000837C3">
          <w:rPr>
            <w:rStyle w:val="Hiperpovezava"/>
            <w:rFonts w:ascii="Tahoma" w:hAnsi="Tahoma" w:cs="Tahoma"/>
            <w:noProof/>
            <w:color w:val="auto"/>
            <w:sz w:val="18"/>
            <w:szCs w:val="18"/>
          </w:rPr>
          <w:t>Ponudba s podizvajalci</w:t>
        </w:r>
        <w:r w:rsidR="002A63E4" w:rsidRPr="000837C3">
          <w:rPr>
            <w:rFonts w:ascii="Tahoma" w:hAnsi="Tahoma" w:cs="Tahoma"/>
            <w:noProof/>
            <w:webHidden/>
            <w:sz w:val="18"/>
            <w:szCs w:val="18"/>
          </w:rPr>
          <w:tab/>
        </w:r>
      </w:hyperlink>
      <w:r w:rsidR="00873063" w:rsidRPr="000837C3">
        <w:rPr>
          <w:rStyle w:val="Hiperpovezava"/>
          <w:rFonts w:ascii="Tahoma" w:hAnsi="Tahoma" w:cs="Tahoma"/>
          <w:noProof/>
          <w:color w:val="auto"/>
          <w:sz w:val="18"/>
          <w:szCs w:val="18"/>
          <w:u w:val="none"/>
        </w:rPr>
        <w:t>1</w:t>
      </w:r>
      <w:r w:rsidRPr="000837C3">
        <w:rPr>
          <w:rStyle w:val="Hiperpovezava"/>
          <w:rFonts w:ascii="Tahoma" w:hAnsi="Tahoma" w:cs="Tahoma"/>
          <w:noProof/>
          <w:color w:val="auto"/>
          <w:sz w:val="18"/>
          <w:szCs w:val="18"/>
          <w:u w:val="none"/>
        </w:rPr>
        <w:t>2</w:t>
      </w:r>
    </w:p>
    <w:p w14:paraId="2833A949" w14:textId="77777777" w:rsidR="005B0961" w:rsidRPr="000837C3" w:rsidRDefault="005B0961" w:rsidP="005B0961">
      <w:pPr>
        <w:pStyle w:val="Kazalovsebine3"/>
        <w:tabs>
          <w:tab w:val="left" w:pos="1200"/>
          <w:tab w:val="right" w:leader="dot" w:pos="9060"/>
        </w:tabs>
        <w:rPr>
          <w:rFonts w:ascii="Tahoma" w:hAnsi="Tahoma" w:cs="Tahoma"/>
          <w:noProof/>
          <w:sz w:val="18"/>
          <w:szCs w:val="18"/>
        </w:rPr>
      </w:pPr>
      <w:hyperlink w:anchor="_Toc1455442" w:history="1">
        <w:r w:rsidRPr="000837C3">
          <w:rPr>
            <w:rStyle w:val="Hiperpovezava"/>
            <w:rFonts w:ascii="Tahoma" w:hAnsi="Tahoma" w:cs="Tahoma"/>
            <w:noProof/>
            <w:color w:val="auto"/>
            <w:sz w:val="18"/>
            <w:szCs w:val="18"/>
          </w:rPr>
          <w:t>10.3.3     Posebni pogoji</w:t>
        </w:r>
        <w:r w:rsidRPr="000837C3">
          <w:rPr>
            <w:rFonts w:ascii="Tahoma" w:hAnsi="Tahoma" w:cs="Tahoma"/>
            <w:noProof/>
            <w:webHidden/>
            <w:sz w:val="18"/>
            <w:szCs w:val="18"/>
          </w:rPr>
          <w:tab/>
        </w:r>
      </w:hyperlink>
      <w:r w:rsidRPr="000837C3">
        <w:rPr>
          <w:rStyle w:val="Hiperpovezava"/>
          <w:rFonts w:ascii="Tahoma" w:hAnsi="Tahoma" w:cs="Tahoma"/>
          <w:noProof/>
          <w:color w:val="auto"/>
          <w:sz w:val="18"/>
          <w:szCs w:val="18"/>
          <w:u w:val="none"/>
        </w:rPr>
        <w:t>12</w:t>
      </w:r>
    </w:p>
    <w:p w14:paraId="60F22C5C" w14:textId="77777777" w:rsidR="002A63E4" w:rsidRPr="000837C3" w:rsidRDefault="002A63E4">
      <w:pPr>
        <w:pStyle w:val="Kazalovsebine3"/>
        <w:tabs>
          <w:tab w:val="left" w:pos="1200"/>
          <w:tab w:val="right" w:leader="dot" w:pos="9060"/>
        </w:tabs>
        <w:rPr>
          <w:rFonts w:ascii="Tahoma" w:eastAsia="Times New Roman" w:hAnsi="Tahoma" w:cs="Tahoma"/>
          <w:i w:val="0"/>
          <w:iCs w:val="0"/>
          <w:noProof/>
          <w:sz w:val="18"/>
          <w:szCs w:val="18"/>
          <w:lang w:eastAsia="sl-SI"/>
        </w:rPr>
      </w:pPr>
      <w:hyperlink w:anchor="_Toc1455443" w:history="1">
        <w:r w:rsidRPr="000837C3">
          <w:rPr>
            <w:rStyle w:val="Hiperpovezava"/>
            <w:rFonts w:ascii="Tahoma" w:hAnsi="Tahoma" w:cs="Tahoma"/>
            <w:noProof/>
            <w:color w:val="auto"/>
            <w:sz w:val="18"/>
            <w:szCs w:val="18"/>
          </w:rPr>
          <w:t>1</w:t>
        </w:r>
        <w:r w:rsidR="00873063" w:rsidRPr="000837C3">
          <w:rPr>
            <w:rStyle w:val="Hiperpovezava"/>
            <w:rFonts w:ascii="Tahoma" w:hAnsi="Tahoma" w:cs="Tahoma"/>
            <w:noProof/>
            <w:color w:val="auto"/>
            <w:sz w:val="18"/>
            <w:szCs w:val="18"/>
          </w:rPr>
          <w:t>0</w:t>
        </w:r>
        <w:r w:rsidRPr="000837C3">
          <w:rPr>
            <w:rStyle w:val="Hiperpovezava"/>
            <w:rFonts w:ascii="Tahoma" w:hAnsi="Tahoma" w:cs="Tahoma"/>
            <w:noProof/>
            <w:color w:val="auto"/>
            <w:sz w:val="18"/>
            <w:szCs w:val="18"/>
          </w:rPr>
          <w:t>.3.</w:t>
        </w:r>
        <w:r w:rsidR="005B0961" w:rsidRPr="000837C3">
          <w:rPr>
            <w:rStyle w:val="Hiperpovezava"/>
            <w:rFonts w:ascii="Tahoma" w:hAnsi="Tahoma" w:cs="Tahoma"/>
            <w:noProof/>
            <w:color w:val="auto"/>
            <w:sz w:val="18"/>
            <w:szCs w:val="18"/>
          </w:rPr>
          <w:t>4</w:t>
        </w:r>
        <w:r w:rsidRPr="000837C3">
          <w:rPr>
            <w:rFonts w:ascii="Tahoma" w:eastAsia="Times New Roman" w:hAnsi="Tahoma" w:cs="Tahoma"/>
            <w:i w:val="0"/>
            <w:iCs w:val="0"/>
            <w:noProof/>
            <w:sz w:val="18"/>
            <w:szCs w:val="18"/>
            <w:lang w:eastAsia="sl-SI"/>
          </w:rPr>
          <w:tab/>
        </w:r>
        <w:r w:rsidRPr="000837C3">
          <w:rPr>
            <w:rStyle w:val="Hiperpovezava"/>
            <w:rFonts w:ascii="Tahoma" w:hAnsi="Tahoma" w:cs="Tahoma"/>
            <w:noProof/>
            <w:color w:val="auto"/>
            <w:sz w:val="18"/>
            <w:szCs w:val="18"/>
          </w:rPr>
          <w:t>Variantne ponudbe</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_Toc1455443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12</w:t>
        </w:r>
        <w:r w:rsidRPr="000837C3">
          <w:rPr>
            <w:rFonts w:ascii="Tahoma" w:hAnsi="Tahoma" w:cs="Tahoma"/>
            <w:noProof/>
            <w:webHidden/>
            <w:sz w:val="18"/>
            <w:szCs w:val="18"/>
          </w:rPr>
          <w:fldChar w:fldCharType="end"/>
        </w:r>
      </w:hyperlink>
    </w:p>
    <w:p w14:paraId="459CB344" w14:textId="77777777" w:rsidR="002A63E4" w:rsidRPr="000837C3" w:rsidRDefault="002A63E4">
      <w:pPr>
        <w:pStyle w:val="Kazalovsebine3"/>
        <w:tabs>
          <w:tab w:val="left" w:pos="1200"/>
          <w:tab w:val="right" w:leader="dot" w:pos="9060"/>
        </w:tabs>
        <w:rPr>
          <w:rFonts w:ascii="Tahoma" w:eastAsia="Times New Roman" w:hAnsi="Tahoma" w:cs="Tahoma"/>
          <w:i w:val="0"/>
          <w:iCs w:val="0"/>
          <w:noProof/>
          <w:sz w:val="18"/>
          <w:szCs w:val="18"/>
          <w:lang w:eastAsia="sl-SI"/>
        </w:rPr>
      </w:pPr>
      <w:hyperlink w:anchor="_Toc1455444" w:history="1">
        <w:r w:rsidRPr="000837C3">
          <w:rPr>
            <w:rStyle w:val="Hiperpovezava"/>
            <w:rFonts w:ascii="Tahoma" w:hAnsi="Tahoma" w:cs="Tahoma"/>
            <w:noProof/>
            <w:color w:val="auto"/>
            <w:sz w:val="18"/>
            <w:szCs w:val="18"/>
          </w:rPr>
          <w:t>1</w:t>
        </w:r>
        <w:r w:rsidR="00873063" w:rsidRPr="000837C3">
          <w:rPr>
            <w:rStyle w:val="Hiperpovezava"/>
            <w:rFonts w:ascii="Tahoma" w:hAnsi="Tahoma" w:cs="Tahoma"/>
            <w:noProof/>
            <w:color w:val="auto"/>
            <w:sz w:val="18"/>
            <w:szCs w:val="18"/>
          </w:rPr>
          <w:t>0</w:t>
        </w:r>
        <w:r w:rsidRPr="000837C3">
          <w:rPr>
            <w:rStyle w:val="Hiperpovezava"/>
            <w:rFonts w:ascii="Tahoma" w:hAnsi="Tahoma" w:cs="Tahoma"/>
            <w:noProof/>
            <w:color w:val="auto"/>
            <w:sz w:val="18"/>
            <w:szCs w:val="18"/>
          </w:rPr>
          <w:t>.3.</w:t>
        </w:r>
        <w:r w:rsidR="005B0961" w:rsidRPr="000837C3">
          <w:rPr>
            <w:rStyle w:val="Hiperpovezava"/>
            <w:rFonts w:ascii="Tahoma" w:hAnsi="Tahoma" w:cs="Tahoma"/>
            <w:noProof/>
            <w:color w:val="auto"/>
            <w:sz w:val="18"/>
            <w:szCs w:val="18"/>
          </w:rPr>
          <w:t>5</w:t>
        </w:r>
        <w:r w:rsidRPr="000837C3">
          <w:rPr>
            <w:rFonts w:ascii="Tahoma" w:eastAsia="Times New Roman" w:hAnsi="Tahoma" w:cs="Tahoma"/>
            <w:i w:val="0"/>
            <w:iCs w:val="0"/>
            <w:noProof/>
            <w:sz w:val="18"/>
            <w:szCs w:val="18"/>
            <w:lang w:eastAsia="sl-SI"/>
          </w:rPr>
          <w:tab/>
        </w:r>
        <w:r w:rsidRPr="000837C3">
          <w:rPr>
            <w:rStyle w:val="Hiperpovezava"/>
            <w:rFonts w:ascii="Tahoma" w:hAnsi="Tahoma" w:cs="Tahoma"/>
            <w:noProof/>
            <w:color w:val="auto"/>
            <w:sz w:val="18"/>
            <w:szCs w:val="18"/>
          </w:rPr>
          <w:t>Jezik ponudbe</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_Toc1455444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12</w:t>
        </w:r>
        <w:r w:rsidRPr="000837C3">
          <w:rPr>
            <w:rFonts w:ascii="Tahoma" w:hAnsi="Tahoma" w:cs="Tahoma"/>
            <w:noProof/>
            <w:webHidden/>
            <w:sz w:val="18"/>
            <w:szCs w:val="18"/>
          </w:rPr>
          <w:fldChar w:fldCharType="end"/>
        </w:r>
      </w:hyperlink>
    </w:p>
    <w:p w14:paraId="27961C7C" w14:textId="77777777" w:rsidR="002A63E4" w:rsidRPr="000837C3" w:rsidRDefault="002A63E4">
      <w:pPr>
        <w:pStyle w:val="Kazalovsebine3"/>
        <w:tabs>
          <w:tab w:val="left" w:pos="1200"/>
          <w:tab w:val="right" w:leader="dot" w:pos="9060"/>
        </w:tabs>
        <w:rPr>
          <w:rFonts w:ascii="Tahoma" w:eastAsia="Times New Roman" w:hAnsi="Tahoma" w:cs="Tahoma"/>
          <w:i w:val="0"/>
          <w:iCs w:val="0"/>
          <w:noProof/>
          <w:sz w:val="18"/>
          <w:szCs w:val="18"/>
          <w:lang w:eastAsia="sl-SI"/>
        </w:rPr>
      </w:pPr>
      <w:hyperlink w:anchor="_Toc1455445" w:history="1">
        <w:r w:rsidRPr="000837C3">
          <w:rPr>
            <w:rStyle w:val="Hiperpovezava"/>
            <w:rFonts w:ascii="Tahoma" w:hAnsi="Tahoma" w:cs="Tahoma"/>
            <w:noProof/>
            <w:color w:val="auto"/>
            <w:sz w:val="18"/>
            <w:szCs w:val="18"/>
          </w:rPr>
          <w:t>1</w:t>
        </w:r>
        <w:r w:rsidR="00873063" w:rsidRPr="000837C3">
          <w:rPr>
            <w:rStyle w:val="Hiperpovezava"/>
            <w:rFonts w:ascii="Tahoma" w:hAnsi="Tahoma" w:cs="Tahoma"/>
            <w:noProof/>
            <w:color w:val="auto"/>
            <w:sz w:val="18"/>
            <w:szCs w:val="18"/>
          </w:rPr>
          <w:t>0</w:t>
        </w:r>
        <w:r w:rsidRPr="000837C3">
          <w:rPr>
            <w:rStyle w:val="Hiperpovezava"/>
            <w:rFonts w:ascii="Tahoma" w:hAnsi="Tahoma" w:cs="Tahoma"/>
            <w:noProof/>
            <w:color w:val="auto"/>
            <w:sz w:val="18"/>
            <w:szCs w:val="18"/>
          </w:rPr>
          <w:t>.3.</w:t>
        </w:r>
        <w:r w:rsidR="005B0961" w:rsidRPr="000837C3">
          <w:rPr>
            <w:rStyle w:val="Hiperpovezava"/>
            <w:rFonts w:ascii="Tahoma" w:hAnsi="Tahoma" w:cs="Tahoma"/>
            <w:noProof/>
            <w:color w:val="auto"/>
            <w:sz w:val="18"/>
            <w:szCs w:val="18"/>
          </w:rPr>
          <w:t>6</w:t>
        </w:r>
        <w:r w:rsidRPr="000837C3">
          <w:rPr>
            <w:rFonts w:ascii="Tahoma" w:eastAsia="Times New Roman" w:hAnsi="Tahoma" w:cs="Tahoma"/>
            <w:i w:val="0"/>
            <w:iCs w:val="0"/>
            <w:noProof/>
            <w:sz w:val="18"/>
            <w:szCs w:val="18"/>
            <w:lang w:eastAsia="sl-SI"/>
          </w:rPr>
          <w:tab/>
        </w:r>
        <w:r w:rsidRPr="000837C3">
          <w:rPr>
            <w:rStyle w:val="Hiperpovezava"/>
            <w:rFonts w:ascii="Tahoma" w:hAnsi="Tahoma" w:cs="Tahoma"/>
            <w:noProof/>
            <w:color w:val="auto"/>
            <w:sz w:val="18"/>
            <w:szCs w:val="18"/>
          </w:rPr>
          <w:t>Veljavnost ponudbe</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_Toc1455445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12</w:t>
        </w:r>
        <w:r w:rsidRPr="000837C3">
          <w:rPr>
            <w:rFonts w:ascii="Tahoma" w:hAnsi="Tahoma" w:cs="Tahoma"/>
            <w:noProof/>
            <w:webHidden/>
            <w:sz w:val="18"/>
            <w:szCs w:val="18"/>
          </w:rPr>
          <w:fldChar w:fldCharType="end"/>
        </w:r>
      </w:hyperlink>
    </w:p>
    <w:p w14:paraId="44CF8049" w14:textId="77777777" w:rsidR="002A63E4" w:rsidRPr="000837C3" w:rsidRDefault="002A63E4">
      <w:pPr>
        <w:pStyle w:val="Kazalovsebine3"/>
        <w:tabs>
          <w:tab w:val="left" w:pos="1200"/>
          <w:tab w:val="right" w:leader="dot" w:pos="9060"/>
        </w:tabs>
        <w:rPr>
          <w:rFonts w:ascii="Tahoma" w:eastAsia="Times New Roman" w:hAnsi="Tahoma" w:cs="Tahoma"/>
          <w:i w:val="0"/>
          <w:iCs w:val="0"/>
          <w:noProof/>
          <w:sz w:val="18"/>
          <w:szCs w:val="18"/>
          <w:lang w:eastAsia="sl-SI"/>
        </w:rPr>
      </w:pPr>
      <w:hyperlink w:anchor="_Toc1455446" w:history="1">
        <w:r w:rsidRPr="000837C3">
          <w:rPr>
            <w:rStyle w:val="Hiperpovezava"/>
            <w:rFonts w:ascii="Tahoma" w:hAnsi="Tahoma" w:cs="Tahoma"/>
            <w:noProof/>
            <w:color w:val="auto"/>
            <w:sz w:val="18"/>
            <w:szCs w:val="18"/>
          </w:rPr>
          <w:t>1</w:t>
        </w:r>
        <w:r w:rsidR="00873063" w:rsidRPr="000837C3">
          <w:rPr>
            <w:rStyle w:val="Hiperpovezava"/>
            <w:rFonts w:ascii="Tahoma" w:hAnsi="Tahoma" w:cs="Tahoma"/>
            <w:noProof/>
            <w:color w:val="auto"/>
            <w:sz w:val="18"/>
            <w:szCs w:val="18"/>
          </w:rPr>
          <w:t>0</w:t>
        </w:r>
        <w:r w:rsidRPr="000837C3">
          <w:rPr>
            <w:rStyle w:val="Hiperpovezava"/>
            <w:rFonts w:ascii="Tahoma" w:hAnsi="Tahoma" w:cs="Tahoma"/>
            <w:noProof/>
            <w:color w:val="auto"/>
            <w:sz w:val="18"/>
            <w:szCs w:val="18"/>
          </w:rPr>
          <w:t>.3.</w:t>
        </w:r>
        <w:r w:rsidR="005B0961" w:rsidRPr="000837C3">
          <w:rPr>
            <w:rStyle w:val="Hiperpovezava"/>
            <w:rFonts w:ascii="Tahoma" w:hAnsi="Tahoma" w:cs="Tahoma"/>
            <w:noProof/>
            <w:color w:val="auto"/>
            <w:sz w:val="18"/>
            <w:szCs w:val="18"/>
          </w:rPr>
          <w:t>7</w:t>
        </w:r>
        <w:r w:rsidRPr="000837C3">
          <w:rPr>
            <w:rFonts w:ascii="Tahoma" w:eastAsia="Times New Roman" w:hAnsi="Tahoma" w:cs="Tahoma"/>
            <w:i w:val="0"/>
            <w:iCs w:val="0"/>
            <w:noProof/>
            <w:sz w:val="18"/>
            <w:szCs w:val="18"/>
            <w:lang w:eastAsia="sl-SI"/>
          </w:rPr>
          <w:tab/>
        </w:r>
        <w:r w:rsidRPr="000837C3">
          <w:rPr>
            <w:rStyle w:val="Hiperpovezava"/>
            <w:rFonts w:ascii="Tahoma" w:hAnsi="Tahoma" w:cs="Tahoma"/>
            <w:noProof/>
            <w:color w:val="auto"/>
            <w:sz w:val="18"/>
            <w:szCs w:val="18"/>
          </w:rPr>
          <w:t>Stroški ponudbe</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_Toc1455446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13</w:t>
        </w:r>
        <w:r w:rsidRPr="000837C3">
          <w:rPr>
            <w:rFonts w:ascii="Tahoma" w:hAnsi="Tahoma" w:cs="Tahoma"/>
            <w:noProof/>
            <w:webHidden/>
            <w:sz w:val="18"/>
            <w:szCs w:val="18"/>
          </w:rPr>
          <w:fldChar w:fldCharType="end"/>
        </w:r>
      </w:hyperlink>
    </w:p>
    <w:p w14:paraId="6779560C" w14:textId="77777777" w:rsidR="002A63E4" w:rsidRPr="000837C3" w:rsidRDefault="002A63E4">
      <w:pPr>
        <w:pStyle w:val="Kazalovsebine3"/>
        <w:tabs>
          <w:tab w:val="left" w:pos="1200"/>
          <w:tab w:val="right" w:leader="dot" w:pos="9060"/>
        </w:tabs>
        <w:rPr>
          <w:rFonts w:ascii="Tahoma" w:eastAsia="Times New Roman" w:hAnsi="Tahoma" w:cs="Tahoma"/>
          <w:i w:val="0"/>
          <w:iCs w:val="0"/>
          <w:noProof/>
          <w:sz w:val="18"/>
          <w:szCs w:val="18"/>
          <w:lang w:eastAsia="sl-SI"/>
        </w:rPr>
      </w:pPr>
      <w:hyperlink w:anchor="_Toc1455447" w:history="1">
        <w:r w:rsidRPr="000837C3">
          <w:rPr>
            <w:rStyle w:val="Hiperpovezava"/>
            <w:rFonts w:ascii="Tahoma" w:hAnsi="Tahoma" w:cs="Tahoma"/>
            <w:noProof/>
            <w:color w:val="auto"/>
            <w:sz w:val="18"/>
            <w:szCs w:val="18"/>
          </w:rPr>
          <w:t>1</w:t>
        </w:r>
        <w:r w:rsidR="00873063" w:rsidRPr="000837C3">
          <w:rPr>
            <w:rStyle w:val="Hiperpovezava"/>
            <w:rFonts w:ascii="Tahoma" w:hAnsi="Tahoma" w:cs="Tahoma"/>
            <w:noProof/>
            <w:color w:val="auto"/>
            <w:sz w:val="18"/>
            <w:szCs w:val="18"/>
          </w:rPr>
          <w:t>0</w:t>
        </w:r>
        <w:r w:rsidRPr="000837C3">
          <w:rPr>
            <w:rStyle w:val="Hiperpovezava"/>
            <w:rFonts w:ascii="Tahoma" w:hAnsi="Tahoma" w:cs="Tahoma"/>
            <w:noProof/>
            <w:color w:val="auto"/>
            <w:sz w:val="18"/>
            <w:szCs w:val="18"/>
          </w:rPr>
          <w:t>.3.</w:t>
        </w:r>
        <w:r w:rsidR="005B0961" w:rsidRPr="000837C3">
          <w:rPr>
            <w:rStyle w:val="Hiperpovezava"/>
            <w:rFonts w:ascii="Tahoma" w:hAnsi="Tahoma" w:cs="Tahoma"/>
            <w:noProof/>
            <w:color w:val="auto"/>
            <w:sz w:val="18"/>
            <w:szCs w:val="18"/>
          </w:rPr>
          <w:t>8</w:t>
        </w:r>
        <w:r w:rsidRPr="000837C3">
          <w:rPr>
            <w:rFonts w:ascii="Tahoma" w:eastAsia="Times New Roman" w:hAnsi="Tahoma" w:cs="Tahoma"/>
            <w:i w:val="0"/>
            <w:iCs w:val="0"/>
            <w:noProof/>
            <w:sz w:val="18"/>
            <w:szCs w:val="18"/>
            <w:lang w:eastAsia="sl-SI"/>
          </w:rPr>
          <w:tab/>
        </w:r>
        <w:r w:rsidRPr="000837C3">
          <w:rPr>
            <w:rStyle w:val="Hiperpovezava"/>
            <w:rFonts w:ascii="Tahoma" w:hAnsi="Tahoma" w:cs="Tahoma"/>
            <w:noProof/>
            <w:color w:val="auto"/>
            <w:sz w:val="18"/>
            <w:szCs w:val="18"/>
          </w:rPr>
          <w:t>Protikorupcijsko določilo</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_Toc1455447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13</w:t>
        </w:r>
        <w:r w:rsidRPr="000837C3">
          <w:rPr>
            <w:rFonts w:ascii="Tahoma" w:hAnsi="Tahoma" w:cs="Tahoma"/>
            <w:noProof/>
            <w:webHidden/>
            <w:sz w:val="18"/>
            <w:szCs w:val="18"/>
          </w:rPr>
          <w:fldChar w:fldCharType="end"/>
        </w:r>
      </w:hyperlink>
    </w:p>
    <w:p w14:paraId="34E6E8EB" w14:textId="77777777" w:rsidR="002A63E4" w:rsidRPr="000837C3" w:rsidRDefault="002A63E4">
      <w:pPr>
        <w:pStyle w:val="Kazalovsebine1"/>
        <w:tabs>
          <w:tab w:val="left" w:pos="600"/>
          <w:tab w:val="right" w:leader="dot" w:pos="9060"/>
        </w:tabs>
        <w:rPr>
          <w:rFonts w:ascii="Tahoma" w:eastAsia="Times New Roman" w:hAnsi="Tahoma" w:cs="Tahoma"/>
          <w:b w:val="0"/>
          <w:bCs w:val="0"/>
          <w:caps w:val="0"/>
          <w:noProof/>
          <w:sz w:val="18"/>
          <w:szCs w:val="18"/>
          <w:lang w:eastAsia="sl-SI"/>
        </w:rPr>
      </w:pPr>
      <w:hyperlink w:anchor="_Toc1455448" w:history="1">
        <w:r w:rsidRPr="000837C3">
          <w:rPr>
            <w:rStyle w:val="Hiperpovezava"/>
            <w:rFonts w:ascii="Tahoma" w:hAnsi="Tahoma" w:cs="Tahoma"/>
            <w:noProof/>
            <w:color w:val="auto"/>
            <w:sz w:val="18"/>
            <w:szCs w:val="18"/>
          </w:rPr>
          <w:t>1</w:t>
        </w:r>
        <w:r w:rsidR="00873063" w:rsidRPr="000837C3">
          <w:rPr>
            <w:rStyle w:val="Hiperpovezava"/>
            <w:rFonts w:ascii="Tahoma" w:hAnsi="Tahoma" w:cs="Tahoma"/>
            <w:noProof/>
            <w:color w:val="auto"/>
            <w:sz w:val="18"/>
            <w:szCs w:val="18"/>
          </w:rPr>
          <w:t>1</w:t>
        </w:r>
        <w:r w:rsidRPr="000837C3">
          <w:rPr>
            <w:rStyle w:val="Hiperpovezava"/>
            <w:rFonts w:ascii="Tahoma" w:hAnsi="Tahoma" w:cs="Tahoma"/>
            <w:noProof/>
            <w:color w:val="auto"/>
            <w:sz w:val="18"/>
            <w:szCs w:val="18"/>
          </w:rPr>
          <w:t>.</w:t>
        </w:r>
        <w:r w:rsidRPr="000837C3">
          <w:rPr>
            <w:rFonts w:ascii="Tahoma" w:eastAsia="Times New Roman" w:hAnsi="Tahoma" w:cs="Tahoma"/>
            <w:b w:val="0"/>
            <w:bCs w:val="0"/>
            <w:caps w:val="0"/>
            <w:noProof/>
            <w:sz w:val="18"/>
            <w:szCs w:val="18"/>
            <w:lang w:eastAsia="sl-SI"/>
          </w:rPr>
          <w:tab/>
        </w:r>
        <w:r w:rsidRPr="000837C3">
          <w:rPr>
            <w:rStyle w:val="Hiperpovezava"/>
            <w:rFonts w:ascii="Tahoma" w:hAnsi="Tahoma" w:cs="Tahoma"/>
            <w:noProof/>
            <w:color w:val="auto"/>
            <w:sz w:val="18"/>
            <w:szCs w:val="18"/>
          </w:rPr>
          <w:t>obvestilo o odločitvi o oddaji naročila</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_Toc1455448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13</w:t>
        </w:r>
        <w:r w:rsidRPr="000837C3">
          <w:rPr>
            <w:rFonts w:ascii="Tahoma" w:hAnsi="Tahoma" w:cs="Tahoma"/>
            <w:noProof/>
            <w:webHidden/>
            <w:sz w:val="18"/>
            <w:szCs w:val="18"/>
          </w:rPr>
          <w:fldChar w:fldCharType="end"/>
        </w:r>
      </w:hyperlink>
    </w:p>
    <w:p w14:paraId="1982620E" w14:textId="77777777" w:rsidR="002A63E4" w:rsidRPr="000837C3" w:rsidRDefault="002A63E4">
      <w:pPr>
        <w:pStyle w:val="Kazalovsebine1"/>
        <w:tabs>
          <w:tab w:val="left" w:pos="600"/>
          <w:tab w:val="right" w:leader="dot" w:pos="9060"/>
        </w:tabs>
        <w:rPr>
          <w:rFonts w:ascii="Tahoma" w:eastAsia="Times New Roman" w:hAnsi="Tahoma" w:cs="Tahoma"/>
          <w:b w:val="0"/>
          <w:bCs w:val="0"/>
          <w:caps w:val="0"/>
          <w:noProof/>
          <w:sz w:val="18"/>
          <w:szCs w:val="18"/>
          <w:lang w:eastAsia="sl-SI"/>
        </w:rPr>
      </w:pPr>
      <w:hyperlink w:anchor="_Toc1455449" w:history="1">
        <w:r w:rsidRPr="000837C3">
          <w:rPr>
            <w:rStyle w:val="Hiperpovezava"/>
            <w:rFonts w:ascii="Tahoma" w:hAnsi="Tahoma" w:cs="Tahoma"/>
            <w:noProof/>
            <w:color w:val="auto"/>
            <w:sz w:val="18"/>
            <w:szCs w:val="18"/>
          </w:rPr>
          <w:t>1</w:t>
        </w:r>
        <w:r w:rsidR="00873063" w:rsidRPr="000837C3">
          <w:rPr>
            <w:rStyle w:val="Hiperpovezava"/>
            <w:rFonts w:ascii="Tahoma" w:hAnsi="Tahoma" w:cs="Tahoma"/>
            <w:noProof/>
            <w:color w:val="auto"/>
            <w:sz w:val="18"/>
            <w:szCs w:val="18"/>
          </w:rPr>
          <w:t>2</w:t>
        </w:r>
        <w:r w:rsidRPr="000837C3">
          <w:rPr>
            <w:rStyle w:val="Hiperpovezava"/>
            <w:rFonts w:ascii="Tahoma" w:hAnsi="Tahoma" w:cs="Tahoma"/>
            <w:noProof/>
            <w:color w:val="auto"/>
            <w:sz w:val="18"/>
            <w:szCs w:val="18"/>
          </w:rPr>
          <w:t>.</w:t>
        </w:r>
        <w:r w:rsidRPr="000837C3">
          <w:rPr>
            <w:rFonts w:ascii="Tahoma" w:eastAsia="Times New Roman" w:hAnsi="Tahoma" w:cs="Tahoma"/>
            <w:b w:val="0"/>
            <w:bCs w:val="0"/>
            <w:caps w:val="0"/>
            <w:noProof/>
            <w:sz w:val="18"/>
            <w:szCs w:val="18"/>
            <w:lang w:eastAsia="sl-SI"/>
          </w:rPr>
          <w:tab/>
        </w:r>
        <w:r w:rsidRPr="000837C3">
          <w:rPr>
            <w:rStyle w:val="Hiperpovezava"/>
            <w:rFonts w:ascii="Tahoma" w:hAnsi="Tahoma" w:cs="Tahoma"/>
            <w:noProof/>
            <w:color w:val="auto"/>
            <w:sz w:val="18"/>
            <w:szCs w:val="18"/>
          </w:rPr>
          <w:t>odstop od izvedbe javnega naročila</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_Toc1455449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13</w:t>
        </w:r>
        <w:r w:rsidRPr="000837C3">
          <w:rPr>
            <w:rFonts w:ascii="Tahoma" w:hAnsi="Tahoma" w:cs="Tahoma"/>
            <w:noProof/>
            <w:webHidden/>
            <w:sz w:val="18"/>
            <w:szCs w:val="18"/>
          </w:rPr>
          <w:fldChar w:fldCharType="end"/>
        </w:r>
      </w:hyperlink>
    </w:p>
    <w:p w14:paraId="39F86F07" w14:textId="77777777" w:rsidR="002A63E4" w:rsidRPr="000837C3" w:rsidRDefault="002A63E4">
      <w:pPr>
        <w:pStyle w:val="Kazalovsebine1"/>
        <w:tabs>
          <w:tab w:val="left" w:pos="600"/>
          <w:tab w:val="right" w:leader="dot" w:pos="9060"/>
        </w:tabs>
        <w:rPr>
          <w:rFonts w:ascii="Tahoma" w:eastAsia="Times New Roman" w:hAnsi="Tahoma" w:cs="Tahoma"/>
          <w:b w:val="0"/>
          <w:bCs w:val="0"/>
          <w:caps w:val="0"/>
          <w:noProof/>
          <w:sz w:val="18"/>
          <w:szCs w:val="18"/>
          <w:lang w:eastAsia="sl-SI"/>
        </w:rPr>
      </w:pPr>
      <w:hyperlink w:anchor="_Toc1455450" w:history="1">
        <w:r w:rsidRPr="000837C3">
          <w:rPr>
            <w:rStyle w:val="Hiperpovezava"/>
            <w:rFonts w:ascii="Tahoma" w:hAnsi="Tahoma" w:cs="Tahoma"/>
            <w:noProof/>
            <w:color w:val="auto"/>
            <w:sz w:val="18"/>
            <w:szCs w:val="18"/>
          </w:rPr>
          <w:t>1</w:t>
        </w:r>
        <w:r w:rsidR="00873063" w:rsidRPr="000837C3">
          <w:rPr>
            <w:rStyle w:val="Hiperpovezava"/>
            <w:rFonts w:ascii="Tahoma" w:hAnsi="Tahoma" w:cs="Tahoma"/>
            <w:noProof/>
            <w:color w:val="auto"/>
            <w:sz w:val="18"/>
            <w:szCs w:val="18"/>
          </w:rPr>
          <w:t>3</w:t>
        </w:r>
        <w:r w:rsidRPr="000837C3">
          <w:rPr>
            <w:rStyle w:val="Hiperpovezava"/>
            <w:rFonts w:ascii="Tahoma" w:hAnsi="Tahoma" w:cs="Tahoma"/>
            <w:noProof/>
            <w:color w:val="auto"/>
            <w:sz w:val="18"/>
            <w:szCs w:val="18"/>
          </w:rPr>
          <w:t>.</w:t>
        </w:r>
        <w:r w:rsidRPr="000837C3">
          <w:rPr>
            <w:rFonts w:ascii="Tahoma" w:eastAsia="Times New Roman" w:hAnsi="Tahoma" w:cs="Tahoma"/>
            <w:b w:val="0"/>
            <w:bCs w:val="0"/>
            <w:caps w:val="0"/>
            <w:noProof/>
            <w:sz w:val="18"/>
            <w:szCs w:val="18"/>
            <w:lang w:eastAsia="sl-SI"/>
          </w:rPr>
          <w:tab/>
        </w:r>
        <w:r w:rsidRPr="000837C3">
          <w:rPr>
            <w:rStyle w:val="Hiperpovezava"/>
            <w:rFonts w:ascii="Tahoma" w:hAnsi="Tahoma" w:cs="Tahoma"/>
            <w:noProof/>
            <w:color w:val="auto"/>
            <w:sz w:val="18"/>
            <w:szCs w:val="18"/>
          </w:rPr>
          <w:t>pogodba</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_Toc1455450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13</w:t>
        </w:r>
        <w:r w:rsidRPr="000837C3">
          <w:rPr>
            <w:rFonts w:ascii="Tahoma" w:hAnsi="Tahoma" w:cs="Tahoma"/>
            <w:noProof/>
            <w:webHidden/>
            <w:sz w:val="18"/>
            <w:szCs w:val="18"/>
          </w:rPr>
          <w:fldChar w:fldCharType="end"/>
        </w:r>
      </w:hyperlink>
    </w:p>
    <w:p w14:paraId="0AC84560" w14:textId="77777777" w:rsidR="002A63E4" w:rsidRPr="000837C3" w:rsidRDefault="002A63E4">
      <w:pPr>
        <w:pStyle w:val="Kazalovsebine1"/>
        <w:tabs>
          <w:tab w:val="left" w:pos="600"/>
          <w:tab w:val="right" w:leader="dot" w:pos="9060"/>
        </w:tabs>
        <w:rPr>
          <w:rFonts w:ascii="Tahoma" w:eastAsia="Times New Roman" w:hAnsi="Tahoma" w:cs="Tahoma"/>
          <w:b w:val="0"/>
          <w:bCs w:val="0"/>
          <w:caps w:val="0"/>
          <w:noProof/>
          <w:sz w:val="18"/>
          <w:szCs w:val="18"/>
          <w:lang w:eastAsia="sl-SI"/>
        </w:rPr>
      </w:pPr>
      <w:hyperlink w:anchor="_Toc1455451" w:history="1">
        <w:r w:rsidRPr="000837C3">
          <w:rPr>
            <w:rStyle w:val="Hiperpovezava"/>
            <w:rFonts w:ascii="Tahoma" w:hAnsi="Tahoma" w:cs="Tahoma"/>
            <w:noProof/>
            <w:color w:val="auto"/>
            <w:sz w:val="18"/>
            <w:szCs w:val="18"/>
          </w:rPr>
          <w:t>1</w:t>
        </w:r>
        <w:r w:rsidR="00873063" w:rsidRPr="000837C3">
          <w:rPr>
            <w:rStyle w:val="Hiperpovezava"/>
            <w:rFonts w:ascii="Tahoma" w:hAnsi="Tahoma" w:cs="Tahoma"/>
            <w:noProof/>
            <w:color w:val="auto"/>
            <w:sz w:val="18"/>
            <w:szCs w:val="18"/>
          </w:rPr>
          <w:t>4</w:t>
        </w:r>
        <w:r w:rsidRPr="000837C3">
          <w:rPr>
            <w:rStyle w:val="Hiperpovezava"/>
            <w:rFonts w:ascii="Tahoma" w:hAnsi="Tahoma" w:cs="Tahoma"/>
            <w:noProof/>
            <w:color w:val="auto"/>
            <w:sz w:val="18"/>
            <w:szCs w:val="18"/>
          </w:rPr>
          <w:t>.</w:t>
        </w:r>
        <w:r w:rsidRPr="000837C3">
          <w:rPr>
            <w:rFonts w:ascii="Tahoma" w:eastAsia="Times New Roman" w:hAnsi="Tahoma" w:cs="Tahoma"/>
            <w:b w:val="0"/>
            <w:bCs w:val="0"/>
            <w:caps w:val="0"/>
            <w:noProof/>
            <w:sz w:val="18"/>
            <w:szCs w:val="18"/>
            <w:lang w:eastAsia="sl-SI"/>
          </w:rPr>
          <w:tab/>
        </w:r>
        <w:r w:rsidRPr="000837C3">
          <w:rPr>
            <w:rStyle w:val="Hiperpovezava"/>
            <w:rFonts w:ascii="Tahoma" w:hAnsi="Tahoma" w:cs="Tahoma"/>
            <w:noProof/>
            <w:color w:val="auto"/>
            <w:sz w:val="18"/>
            <w:szCs w:val="18"/>
          </w:rPr>
          <w:t>pravno varstvo</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_Toc1455451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13</w:t>
        </w:r>
        <w:r w:rsidRPr="000837C3">
          <w:rPr>
            <w:rFonts w:ascii="Tahoma" w:hAnsi="Tahoma" w:cs="Tahoma"/>
            <w:noProof/>
            <w:webHidden/>
            <w:sz w:val="18"/>
            <w:szCs w:val="18"/>
          </w:rPr>
          <w:fldChar w:fldCharType="end"/>
        </w:r>
      </w:hyperlink>
    </w:p>
    <w:p w14:paraId="401A2195" w14:textId="77777777" w:rsidR="001F614F" w:rsidRPr="000837C3" w:rsidRDefault="009B3F0C" w:rsidP="001F614F">
      <w:pPr>
        <w:rPr>
          <w:rFonts w:ascii="Tahoma" w:hAnsi="Tahoma" w:cs="Tahoma"/>
          <w:sz w:val="18"/>
          <w:szCs w:val="18"/>
        </w:rPr>
      </w:pPr>
      <w:r w:rsidRPr="000837C3">
        <w:rPr>
          <w:rFonts w:ascii="Tahoma" w:hAnsi="Tahoma" w:cs="Tahoma"/>
          <w:sz w:val="18"/>
          <w:szCs w:val="18"/>
        </w:rPr>
        <w:fldChar w:fldCharType="end"/>
      </w:r>
      <w:bookmarkStart w:id="2" w:name="_Toc336851777"/>
    </w:p>
    <w:p w14:paraId="45872353" w14:textId="77777777" w:rsidR="00BB1E26" w:rsidRPr="000837C3" w:rsidRDefault="00EB06C2" w:rsidP="00366B65">
      <w:pPr>
        <w:pStyle w:val="Naslov1"/>
        <w:rPr>
          <w:rFonts w:ascii="Tahoma" w:hAnsi="Tahoma" w:cs="Tahoma"/>
          <w:sz w:val="18"/>
          <w:szCs w:val="18"/>
        </w:rPr>
      </w:pPr>
      <w:r w:rsidRPr="000837C3">
        <w:rPr>
          <w:rFonts w:ascii="Tahoma" w:hAnsi="Tahoma" w:cs="Tahoma"/>
          <w:caps w:val="0"/>
          <w:sz w:val="18"/>
          <w:szCs w:val="18"/>
        </w:rPr>
        <w:br w:type="page"/>
      </w:r>
      <w:bookmarkStart w:id="3" w:name="_Toc1455413"/>
      <w:r w:rsidR="002B2B13" w:rsidRPr="000837C3">
        <w:rPr>
          <w:rFonts w:ascii="Tahoma" w:hAnsi="Tahoma" w:cs="Tahoma"/>
          <w:caps w:val="0"/>
          <w:sz w:val="18"/>
          <w:szCs w:val="18"/>
        </w:rPr>
        <w:lastRenderedPageBreak/>
        <w:t>NAROČNIK</w:t>
      </w:r>
      <w:bookmarkEnd w:id="1"/>
      <w:bookmarkEnd w:id="2"/>
      <w:bookmarkEnd w:id="3"/>
    </w:p>
    <w:p w14:paraId="6C630AF4" w14:textId="77777777" w:rsidR="00940B65" w:rsidRDefault="00940B65" w:rsidP="005178B0">
      <w:pPr>
        <w:rPr>
          <w:rFonts w:ascii="Tahoma" w:hAnsi="Tahoma" w:cs="Tahoma"/>
          <w:sz w:val="18"/>
          <w:szCs w:val="18"/>
        </w:rPr>
      </w:pPr>
    </w:p>
    <w:p w14:paraId="2EA830BF" w14:textId="0F47814B" w:rsidR="00BB1E26" w:rsidRDefault="004D3EEA" w:rsidP="005178B0">
      <w:pPr>
        <w:rPr>
          <w:rFonts w:ascii="Tahoma" w:hAnsi="Tahoma" w:cs="Tahoma"/>
          <w:sz w:val="18"/>
          <w:szCs w:val="18"/>
        </w:rPr>
      </w:pPr>
      <w:r w:rsidRPr="000837C3">
        <w:rPr>
          <w:rFonts w:ascii="Tahoma" w:hAnsi="Tahoma" w:cs="Tahoma"/>
          <w:sz w:val="18"/>
          <w:szCs w:val="18"/>
        </w:rPr>
        <w:t xml:space="preserve">Zdravstveni dom </w:t>
      </w:r>
      <w:r w:rsidR="00FD72CA" w:rsidRPr="000837C3">
        <w:rPr>
          <w:rFonts w:ascii="Tahoma" w:hAnsi="Tahoma" w:cs="Tahoma"/>
          <w:sz w:val="18"/>
          <w:szCs w:val="18"/>
        </w:rPr>
        <w:t>Sevnica, Trg svobode 14, 8290 Sevnica</w:t>
      </w:r>
      <w:r w:rsidRPr="000837C3">
        <w:rPr>
          <w:rFonts w:ascii="Tahoma" w:hAnsi="Tahoma" w:cs="Tahoma"/>
          <w:sz w:val="18"/>
          <w:szCs w:val="18"/>
        </w:rPr>
        <w:t xml:space="preserve"> </w:t>
      </w:r>
      <w:r w:rsidR="00C9391F" w:rsidRPr="000837C3">
        <w:rPr>
          <w:rFonts w:ascii="Tahoma" w:hAnsi="Tahoma" w:cs="Tahoma"/>
          <w:sz w:val="18"/>
          <w:szCs w:val="18"/>
        </w:rPr>
        <w:t>(v nadaljevanju</w:t>
      </w:r>
      <w:r w:rsidR="00442953" w:rsidRPr="000837C3">
        <w:rPr>
          <w:rFonts w:ascii="Tahoma" w:hAnsi="Tahoma" w:cs="Tahoma"/>
          <w:sz w:val="18"/>
          <w:szCs w:val="18"/>
        </w:rPr>
        <w:t>:</w:t>
      </w:r>
      <w:r w:rsidR="00C9391F" w:rsidRPr="000837C3">
        <w:rPr>
          <w:rFonts w:ascii="Tahoma" w:hAnsi="Tahoma" w:cs="Tahoma"/>
          <w:sz w:val="18"/>
          <w:szCs w:val="18"/>
        </w:rPr>
        <w:t xml:space="preserve"> naročnik)</w:t>
      </w:r>
      <w:r w:rsidR="001228B1" w:rsidRPr="000837C3">
        <w:rPr>
          <w:rFonts w:ascii="Tahoma" w:hAnsi="Tahoma" w:cs="Tahoma"/>
          <w:sz w:val="18"/>
          <w:szCs w:val="18"/>
        </w:rPr>
        <w:t>,</w:t>
      </w:r>
      <w:r w:rsidR="00152883" w:rsidRPr="000837C3">
        <w:rPr>
          <w:rFonts w:ascii="Tahoma" w:hAnsi="Tahoma" w:cs="Tahoma"/>
          <w:sz w:val="18"/>
          <w:szCs w:val="18"/>
        </w:rPr>
        <w:t xml:space="preserve"> </w:t>
      </w:r>
      <w:r w:rsidR="002837D6" w:rsidRPr="002837D6">
        <w:rPr>
          <w:rFonts w:ascii="Tahoma" w:hAnsi="Tahoma" w:cs="Tahoma"/>
          <w:sz w:val="18"/>
          <w:szCs w:val="18"/>
        </w:rPr>
        <w:t>na podlagi 40. člena ZJN-3 (Ur.l.RS št.: 91/2015, 14/18),</w:t>
      </w:r>
      <w:r w:rsidR="002837D6" w:rsidRPr="002837D6">
        <w:rPr>
          <w:rFonts w:ascii="Tahoma" w:hAnsi="Tahoma" w:cs="Tahoma"/>
          <w:sz w:val="18"/>
          <w:szCs w:val="18"/>
          <w:cs/>
        </w:rPr>
        <w:t>‎</w:t>
      </w:r>
      <w:r w:rsidR="002837D6" w:rsidRPr="002837D6">
        <w:rPr>
          <w:rFonts w:ascii="Tahoma" w:hAnsi="Tahoma" w:cs="Tahoma"/>
          <w:sz w:val="18"/>
          <w:szCs w:val="18"/>
        </w:rPr>
        <w:t xml:space="preserve"> </w:t>
      </w:r>
      <w:r w:rsidR="00152883" w:rsidRPr="000837C3">
        <w:rPr>
          <w:rFonts w:ascii="Tahoma" w:hAnsi="Tahoma" w:cs="Tahoma"/>
          <w:sz w:val="18"/>
          <w:szCs w:val="18"/>
        </w:rPr>
        <w:t>vabi vse zainteresirane ponudnike, da predložijo ponudbo, skladno z zahtevami iz razpisne dokumentacije.</w:t>
      </w:r>
    </w:p>
    <w:p w14:paraId="0562DDD7" w14:textId="77777777" w:rsidR="00940B65" w:rsidRPr="000837C3" w:rsidRDefault="00940B65" w:rsidP="005178B0">
      <w:pPr>
        <w:rPr>
          <w:rFonts w:ascii="Tahoma" w:hAnsi="Tahoma" w:cs="Tahoma"/>
          <w:sz w:val="18"/>
          <w:szCs w:val="18"/>
        </w:rPr>
      </w:pPr>
    </w:p>
    <w:p w14:paraId="3CE53B66" w14:textId="77777777" w:rsidR="00152883" w:rsidRPr="000837C3" w:rsidRDefault="00C91BF6" w:rsidP="00152883">
      <w:pPr>
        <w:pStyle w:val="Naslov1"/>
        <w:rPr>
          <w:rFonts w:ascii="Tahoma" w:hAnsi="Tahoma" w:cs="Tahoma"/>
          <w:sz w:val="18"/>
          <w:szCs w:val="18"/>
        </w:rPr>
      </w:pPr>
      <w:bookmarkStart w:id="4" w:name="_Toc336851730"/>
      <w:bookmarkStart w:id="5" w:name="_Toc336851778"/>
      <w:bookmarkStart w:id="6" w:name="_Toc1455414"/>
      <w:r w:rsidRPr="000837C3">
        <w:rPr>
          <w:rFonts w:ascii="Tahoma" w:hAnsi="Tahoma" w:cs="Tahoma"/>
          <w:sz w:val="18"/>
          <w:szCs w:val="18"/>
        </w:rPr>
        <w:t>OZNAKA IN PREDMET JAVNEGA NAROČILA</w:t>
      </w:r>
      <w:bookmarkEnd w:id="4"/>
      <w:bookmarkEnd w:id="5"/>
      <w:bookmarkEnd w:id="6"/>
    </w:p>
    <w:p w14:paraId="41249E08" w14:textId="08A84636" w:rsidR="00E83DE1" w:rsidRPr="000837C3" w:rsidRDefault="00765DEE" w:rsidP="00765DEE">
      <w:pPr>
        <w:rPr>
          <w:rFonts w:ascii="Tahoma" w:hAnsi="Tahoma" w:cs="Tahoma"/>
          <w:i/>
          <w:sz w:val="18"/>
          <w:szCs w:val="18"/>
        </w:rPr>
      </w:pPr>
      <w:bookmarkStart w:id="7" w:name="_Toc336851731"/>
      <w:bookmarkStart w:id="8" w:name="_Toc336851779"/>
      <w:r w:rsidRPr="000837C3">
        <w:rPr>
          <w:rFonts w:ascii="Tahoma" w:hAnsi="Tahoma" w:cs="Tahoma"/>
          <w:sz w:val="18"/>
          <w:szCs w:val="18"/>
        </w:rPr>
        <w:t>Oznaka</w:t>
      </w:r>
      <w:r w:rsidR="00E83DE1" w:rsidRPr="000837C3">
        <w:rPr>
          <w:rFonts w:ascii="Tahoma" w:hAnsi="Tahoma" w:cs="Tahoma"/>
          <w:sz w:val="18"/>
          <w:szCs w:val="18"/>
        </w:rPr>
        <w:t xml:space="preserve"> javnega naročila:</w:t>
      </w:r>
      <w:r w:rsidR="00433D67" w:rsidRPr="000837C3">
        <w:rPr>
          <w:rFonts w:ascii="Tahoma" w:hAnsi="Tahoma" w:cs="Tahoma"/>
          <w:sz w:val="18"/>
          <w:szCs w:val="18"/>
        </w:rPr>
        <w:t xml:space="preserve"> </w:t>
      </w:r>
      <w:r w:rsidR="000142E7">
        <w:rPr>
          <w:rFonts w:ascii="Tahoma" w:hAnsi="Tahoma" w:cs="Tahoma"/>
          <w:sz w:val="18"/>
          <w:szCs w:val="18"/>
        </w:rPr>
        <w:t>JN</w:t>
      </w:r>
      <w:r w:rsidR="006E358F">
        <w:rPr>
          <w:rFonts w:ascii="Tahoma" w:hAnsi="Tahoma" w:cs="Tahoma"/>
          <w:sz w:val="18"/>
          <w:szCs w:val="18"/>
        </w:rPr>
        <w:t xml:space="preserve"> 01/2026</w:t>
      </w:r>
      <w:r w:rsidR="00113D29" w:rsidRPr="000837C3">
        <w:rPr>
          <w:rFonts w:ascii="Tahoma" w:hAnsi="Tahoma" w:cs="Tahoma"/>
          <w:sz w:val="18"/>
          <w:szCs w:val="18"/>
        </w:rPr>
        <w:t>.</w:t>
      </w:r>
    </w:p>
    <w:p w14:paraId="34CF7AEA" w14:textId="758537F1" w:rsidR="004306AB" w:rsidRDefault="007C1154" w:rsidP="00765DEE">
      <w:pPr>
        <w:rPr>
          <w:rFonts w:ascii="Tahoma" w:hAnsi="Tahoma" w:cs="Tahoma"/>
          <w:sz w:val="18"/>
          <w:szCs w:val="18"/>
        </w:rPr>
      </w:pPr>
      <w:r w:rsidRPr="000837C3">
        <w:rPr>
          <w:rFonts w:ascii="Tahoma" w:hAnsi="Tahoma" w:cs="Tahoma"/>
          <w:sz w:val="18"/>
          <w:szCs w:val="18"/>
        </w:rPr>
        <w:t>Predmet:</w:t>
      </w:r>
      <w:r w:rsidR="00E83DE1" w:rsidRPr="000837C3">
        <w:rPr>
          <w:rFonts w:ascii="Tahoma" w:hAnsi="Tahoma" w:cs="Tahoma"/>
          <w:sz w:val="18"/>
          <w:szCs w:val="18"/>
        </w:rPr>
        <w:t xml:space="preserve"> </w:t>
      </w:r>
      <w:r w:rsidR="000D29CA" w:rsidRPr="000D29CA">
        <w:rPr>
          <w:rFonts w:ascii="Tahoma" w:hAnsi="Tahoma" w:cs="Tahoma"/>
          <w:sz w:val="18"/>
          <w:szCs w:val="18"/>
          <w:cs/>
        </w:rPr>
        <w:t>‎</w:t>
      </w:r>
      <w:r w:rsidR="000D29CA" w:rsidRPr="000D29CA">
        <w:rPr>
          <w:rFonts w:ascii="Tahoma" w:hAnsi="Tahoma" w:cs="Tahoma"/>
          <w:sz w:val="18"/>
          <w:szCs w:val="18"/>
        </w:rPr>
        <w:t>»</w:t>
      </w:r>
      <w:r w:rsidR="006E358F" w:rsidRPr="006E358F">
        <w:t xml:space="preserve"> </w:t>
      </w:r>
      <w:r w:rsidR="006E358F" w:rsidRPr="006E358F">
        <w:rPr>
          <w:rFonts w:ascii="Tahoma" w:hAnsi="Tahoma" w:cs="Tahoma"/>
          <w:sz w:val="18"/>
          <w:szCs w:val="18"/>
        </w:rPr>
        <w:t xml:space="preserve">NAKUP, DOBAVA IN VZDRŽEVANJE BIOKEMIJSKEGA- </w:t>
      </w:r>
      <w:r w:rsidR="006E358F" w:rsidRPr="006E358F">
        <w:rPr>
          <w:rFonts w:ascii="Tahoma" w:hAnsi="Tahoma" w:cs="Tahoma"/>
          <w:sz w:val="18"/>
          <w:szCs w:val="18"/>
          <w:cs/>
        </w:rPr>
        <w:t>‎</w:t>
      </w:r>
      <w:r w:rsidR="006E358F" w:rsidRPr="006E358F">
        <w:rPr>
          <w:rFonts w:ascii="Tahoma" w:hAnsi="Tahoma" w:cs="Tahoma"/>
          <w:sz w:val="18"/>
          <w:szCs w:val="18"/>
        </w:rPr>
        <w:t>IMUNOKEMIJSKEGA ANALITSKEGA SISTEMA</w:t>
      </w:r>
      <w:r w:rsidR="002837D6">
        <w:rPr>
          <w:rFonts w:ascii="Tahoma" w:hAnsi="Tahoma" w:cs="Tahoma"/>
          <w:sz w:val="18"/>
          <w:szCs w:val="18"/>
        </w:rPr>
        <w:t xml:space="preserve"> IN REAGENTOV</w:t>
      </w:r>
      <w:r w:rsidR="000D29CA" w:rsidRPr="000D29CA">
        <w:rPr>
          <w:rFonts w:ascii="Tahoma" w:hAnsi="Tahoma" w:cs="Tahoma"/>
          <w:sz w:val="18"/>
          <w:szCs w:val="18"/>
        </w:rPr>
        <w:t>«</w:t>
      </w:r>
      <w:r w:rsidR="000D29CA" w:rsidRPr="000D29CA">
        <w:rPr>
          <w:rFonts w:ascii="Tahoma" w:hAnsi="Tahoma" w:cs="Tahoma"/>
          <w:sz w:val="18"/>
          <w:szCs w:val="18"/>
          <w:cs/>
        </w:rPr>
        <w:t>‎</w:t>
      </w:r>
      <w:r w:rsidR="000D29CA">
        <w:rPr>
          <w:rFonts w:ascii="Tahoma" w:hAnsi="Tahoma" w:cs="Tahoma"/>
          <w:sz w:val="18"/>
          <w:szCs w:val="18"/>
        </w:rPr>
        <w:t>.</w:t>
      </w:r>
    </w:p>
    <w:p w14:paraId="6D8B40FB" w14:textId="77777777" w:rsidR="002837D6" w:rsidRDefault="002837D6" w:rsidP="00765DEE">
      <w:pPr>
        <w:rPr>
          <w:rFonts w:ascii="Tahoma" w:hAnsi="Tahoma" w:cs="Tahoma"/>
          <w:sz w:val="18"/>
          <w:szCs w:val="18"/>
        </w:rPr>
      </w:pPr>
    </w:p>
    <w:p w14:paraId="0CFAF7D3" w14:textId="7518A70E" w:rsidR="002837D6" w:rsidRDefault="002837D6" w:rsidP="00765DEE">
      <w:pPr>
        <w:rPr>
          <w:rFonts w:ascii="Tahoma" w:hAnsi="Tahoma" w:cs="Tahoma"/>
          <w:sz w:val="18"/>
          <w:szCs w:val="18"/>
        </w:rPr>
      </w:pPr>
      <w:r>
        <w:rPr>
          <w:rFonts w:ascii="Tahoma" w:hAnsi="Tahoma" w:cs="Tahoma"/>
          <w:sz w:val="18"/>
          <w:szCs w:val="18"/>
        </w:rPr>
        <w:t>Predmet naročila je.</w:t>
      </w:r>
    </w:p>
    <w:p w14:paraId="6AB673A1" w14:textId="77777777" w:rsidR="002837D6" w:rsidRDefault="002837D6" w:rsidP="00765DEE">
      <w:pPr>
        <w:rPr>
          <w:rFonts w:ascii="Tahoma" w:hAnsi="Tahoma" w:cs="Tahoma"/>
          <w:sz w:val="18"/>
          <w:szCs w:val="18"/>
        </w:rPr>
      </w:pPr>
    </w:p>
    <w:p w14:paraId="0515B6E5" w14:textId="34DB1B85" w:rsidR="002837D6" w:rsidRPr="002837D6" w:rsidRDefault="002837D6" w:rsidP="000322AF">
      <w:pPr>
        <w:numPr>
          <w:ilvl w:val="0"/>
          <w:numId w:val="37"/>
        </w:numPr>
        <w:suppressAutoHyphens/>
        <w:jc w:val="left"/>
        <w:rPr>
          <w:rFonts w:ascii="Tahoma" w:hAnsi="Tahoma" w:cs="Tahoma"/>
          <w:sz w:val="18"/>
          <w:szCs w:val="18"/>
          <w:lang w:eastAsia="zh-CN"/>
        </w:rPr>
      </w:pPr>
      <w:r w:rsidRPr="002837D6">
        <w:rPr>
          <w:rFonts w:ascii="Tahoma" w:hAnsi="Tahoma" w:cs="Tahoma"/>
          <w:sz w:val="18"/>
          <w:szCs w:val="18"/>
          <w:lang w:eastAsia="zh-CN"/>
        </w:rPr>
        <w:t xml:space="preserve">nakup BIOKEMIJSKEGA- </w:t>
      </w:r>
      <w:r w:rsidRPr="002837D6">
        <w:rPr>
          <w:rFonts w:ascii="Tahoma" w:hAnsi="Tahoma" w:cs="Tahoma"/>
          <w:sz w:val="18"/>
          <w:szCs w:val="18"/>
          <w:cs/>
          <w:lang w:eastAsia="zh-CN"/>
        </w:rPr>
        <w:t>‎</w:t>
      </w:r>
      <w:r w:rsidRPr="002837D6">
        <w:rPr>
          <w:rFonts w:ascii="Tahoma" w:hAnsi="Tahoma" w:cs="Tahoma"/>
          <w:sz w:val="18"/>
          <w:szCs w:val="18"/>
          <w:lang w:eastAsia="zh-CN"/>
        </w:rPr>
        <w:t>IMUNOKEMIJSKEGA ANALITSKEGA SISTEMA z vzdrževanjem za obdobje 7 let;</w:t>
      </w:r>
    </w:p>
    <w:p w14:paraId="442E97F3" w14:textId="15F16878" w:rsidR="002837D6" w:rsidRPr="002837D6" w:rsidRDefault="002837D6" w:rsidP="000322AF">
      <w:pPr>
        <w:numPr>
          <w:ilvl w:val="0"/>
          <w:numId w:val="37"/>
        </w:numPr>
        <w:suppressAutoHyphens/>
        <w:jc w:val="left"/>
        <w:rPr>
          <w:rFonts w:ascii="Tahoma" w:hAnsi="Tahoma" w:cs="Tahoma"/>
          <w:sz w:val="18"/>
          <w:szCs w:val="18"/>
          <w:lang w:eastAsia="zh-CN"/>
        </w:rPr>
      </w:pPr>
      <w:r w:rsidRPr="002837D6">
        <w:rPr>
          <w:rFonts w:ascii="Tahoma" w:hAnsi="Tahoma" w:cs="Tahoma"/>
          <w:sz w:val="18"/>
          <w:szCs w:val="18"/>
          <w:lang w:eastAsia="zh-CN"/>
        </w:rPr>
        <w:t>dobava pripadajočega potrošnega materiala (reagentov, potrošnega materiala, standardov, kontrol) v ustreznih</w:t>
      </w:r>
      <w:r>
        <w:rPr>
          <w:rFonts w:ascii="Tahoma" w:hAnsi="Tahoma" w:cs="Tahoma"/>
          <w:sz w:val="18"/>
          <w:szCs w:val="18"/>
          <w:lang w:eastAsia="zh-CN"/>
        </w:rPr>
        <w:t xml:space="preserve"> </w:t>
      </w:r>
      <w:r w:rsidRPr="002837D6">
        <w:rPr>
          <w:rFonts w:ascii="Tahoma" w:hAnsi="Tahoma" w:cs="Tahoma"/>
          <w:sz w:val="18"/>
          <w:szCs w:val="18"/>
          <w:lang w:eastAsia="zh-CN"/>
        </w:rPr>
        <w:t>količinah za izvedbo navedenega števila preiskav za obdobje 7 let;</w:t>
      </w:r>
    </w:p>
    <w:p w14:paraId="411B7F09" w14:textId="77777777" w:rsidR="002837D6" w:rsidRPr="000837C3" w:rsidRDefault="002837D6" w:rsidP="00765DEE">
      <w:pPr>
        <w:rPr>
          <w:rFonts w:ascii="Tahoma" w:hAnsi="Tahoma" w:cs="Tahoma"/>
          <w:sz w:val="18"/>
          <w:szCs w:val="18"/>
        </w:rPr>
      </w:pPr>
    </w:p>
    <w:p w14:paraId="16AB2CF7" w14:textId="77777777" w:rsidR="004F5F6A" w:rsidRDefault="004F5F6A" w:rsidP="00765DEE">
      <w:pPr>
        <w:rPr>
          <w:rFonts w:ascii="Tahoma" w:hAnsi="Tahoma" w:cs="Tahoma"/>
          <w:sz w:val="18"/>
          <w:szCs w:val="18"/>
        </w:rPr>
      </w:pPr>
      <w:r w:rsidRPr="000837C3">
        <w:rPr>
          <w:rFonts w:ascii="Tahoma" w:hAnsi="Tahoma" w:cs="Tahoma"/>
          <w:sz w:val="18"/>
          <w:szCs w:val="18"/>
        </w:rPr>
        <w:t xml:space="preserve">Podrobnejša specifikacija naročila je razvidna iz </w:t>
      </w:r>
      <w:r w:rsidR="005000BD" w:rsidRPr="000837C3">
        <w:rPr>
          <w:rFonts w:ascii="Tahoma" w:hAnsi="Tahoma" w:cs="Tahoma"/>
          <w:sz w:val="18"/>
          <w:szCs w:val="18"/>
        </w:rPr>
        <w:t>(obr.1</w:t>
      </w:r>
      <w:r w:rsidR="00C238DD" w:rsidRPr="000837C3">
        <w:rPr>
          <w:rFonts w:ascii="Tahoma" w:hAnsi="Tahoma" w:cs="Tahoma"/>
          <w:sz w:val="18"/>
          <w:szCs w:val="18"/>
        </w:rPr>
        <w:t>0</w:t>
      </w:r>
      <w:r w:rsidR="005000BD" w:rsidRPr="000837C3">
        <w:rPr>
          <w:rFonts w:ascii="Tahoma" w:hAnsi="Tahoma" w:cs="Tahoma"/>
          <w:sz w:val="18"/>
          <w:szCs w:val="18"/>
        </w:rPr>
        <w:t>)</w:t>
      </w:r>
      <w:r w:rsidR="000142E7">
        <w:rPr>
          <w:rFonts w:ascii="Tahoma" w:hAnsi="Tahoma" w:cs="Tahoma"/>
          <w:sz w:val="18"/>
          <w:szCs w:val="18"/>
        </w:rPr>
        <w:t>,</w:t>
      </w:r>
    </w:p>
    <w:p w14:paraId="3FE8BDEC" w14:textId="77777777" w:rsidR="00940B65" w:rsidRDefault="00940B65" w:rsidP="00765DEE">
      <w:pPr>
        <w:rPr>
          <w:rFonts w:ascii="Tahoma" w:hAnsi="Tahoma" w:cs="Tahoma"/>
          <w:sz w:val="18"/>
          <w:szCs w:val="18"/>
        </w:rPr>
      </w:pPr>
      <w:bookmarkStart w:id="9" w:name="_Hlk141788394"/>
    </w:p>
    <w:p w14:paraId="5ECAD76E" w14:textId="798BB04D" w:rsidR="000142E7" w:rsidRDefault="000142E7" w:rsidP="00765DEE">
      <w:pPr>
        <w:rPr>
          <w:rFonts w:ascii="Tahoma" w:hAnsi="Tahoma" w:cs="Tahoma"/>
          <w:sz w:val="18"/>
          <w:szCs w:val="18"/>
        </w:rPr>
      </w:pPr>
      <w:r w:rsidRPr="00462AE6">
        <w:rPr>
          <w:rFonts w:ascii="Tahoma" w:hAnsi="Tahoma" w:cs="Tahoma"/>
          <w:sz w:val="18"/>
          <w:szCs w:val="18"/>
        </w:rPr>
        <w:t xml:space="preserve">Garancija: </w:t>
      </w:r>
      <w:r w:rsidR="000D29CA" w:rsidRPr="00462AE6">
        <w:rPr>
          <w:rFonts w:ascii="Tahoma" w:hAnsi="Tahoma" w:cs="Tahoma"/>
          <w:sz w:val="18"/>
          <w:szCs w:val="18"/>
        </w:rPr>
        <w:t>12</w:t>
      </w:r>
      <w:r w:rsidRPr="00462AE6">
        <w:rPr>
          <w:rFonts w:ascii="Tahoma" w:hAnsi="Tahoma" w:cs="Tahoma"/>
          <w:sz w:val="18"/>
          <w:szCs w:val="18"/>
        </w:rPr>
        <w:t xml:space="preserve"> mesecev vključno s servisi in nadomestnimi deli.</w:t>
      </w:r>
    </w:p>
    <w:p w14:paraId="26B788DB" w14:textId="2CE77C6B" w:rsidR="000142E7" w:rsidRDefault="000142E7" w:rsidP="00765DEE">
      <w:pPr>
        <w:rPr>
          <w:rFonts w:ascii="Tahoma" w:hAnsi="Tahoma" w:cs="Tahoma"/>
          <w:sz w:val="18"/>
          <w:szCs w:val="18"/>
        </w:rPr>
      </w:pPr>
      <w:r>
        <w:rPr>
          <w:rFonts w:ascii="Tahoma" w:hAnsi="Tahoma" w:cs="Tahoma"/>
          <w:sz w:val="18"/>
          <w:szCs w:val="18"/>
        </w:rPr>
        <w:t>Rok dobave:</w:t>
      </w:r>
      <w:r w:rsidR="000D29CA">
        <w:rPr>
          <w:rFonts w:ascii="Tahoma" w:hAnsi="Tahoma" w:cs="Tahoma"/>
          <w:sz w:val="18"/>
          <w:szCs w:val="18"/>
        </w:rPr>
        <w:t xml:space="preserve"> do</w:t>
      </w:r>
      <w:r>
        <w:rPr>
          <w:rFonts w:ascii="Tahoma" w:hAnsi="Tahoma" w:cs="Tahoma"/>
          <w:sz w:val="18"/>
          <w:szCs w:val="18"/>
        </w:rPr>
        <w:t xml:space="preserve"> </w:t>
      </w:r>
      <w:r w:rsidR="00903C2D">
        <w:rPr>
          <w:rFonts w:ascii="Tahoma" w:hAnsi="Tahoma" w:cs="Tahoma"/>
          <w:sz w:val="18"/>
          <w:szCs w:val="18"/>
        </w:rPr>
        <w:t>9</w:t>
      </w:r>
      <w:r>
        <w:rPr>
          <w:rFonts w:ascii="Tahoma" w:hAnsi="Tahoma" w:cs="Tahoma"/>
          <w:sz w:val="18"/>
          <w:szCs w:val="18"/>
        </w:rPr>
        <w:t>0 dni od podpisa pogodbe.</w:t>
      </w:r>
    </w:p>
    <w:p w14:paraId="2531EB85" w14:textId="308759CF" w:rsidR="00752B46" w:rsidRDefault="00752B46" w:rsidP="00752B46">
      <w:pPr>
        <w:rPr>
          <w:rFonts w:ascii="Tahoma" w:hAnsi="Tahoma" w:cs="Tahoma"/>
          <w:sz w:val="18"/>
          <w:szCs w:val="18"/>
        </w:rPr>
      </w:pPr>
      <w:r w:rsidRPr="00752B46">
        <w:rPr>
          <w:rFonts w:ascii="Tahoma" w:hAnsi="Tahoma" w:cs="Tahoma"/>
          <w:sz w:val="18"/>
          <w:szCs w:val="18"/>
        </w:rPr>
        <w:t>Ponudnik mora v okviru ponudbene vrednosti zagotoviti</w:t>
      </w:r>
      <w:r>
        <w:rPr>
          <w:rFonts w:ascii="Tahoma" w:hAnsi="Tahoma" w:cs="Tahoma"/>
          <w:sz w:val="18"/>
          <w:szCs w:val="18"/>
        </w:rPr>
        <w:t xml:space="preserve"> </w:t>
      </w:r>
      <w:r w:rsidRPr="00752B46">
        <w:rPr>
          <w:rFonts w:ascii="Tahoma" w:hAnsi="Tahoma" w:cs="Tahoma"/>
          <w:sz w:val="18"/>
          <w:szCs w:val="18"/>
        </w:rPr>
        <w:t xml:space="preserve">strokovno izobraževanje za </w:t>
      </w:r>
      <w:r>
        <w:rPr>
          <w:rFonts w:ascii="Tahoma" w:hAnsi="Tahoma" w:cs="Tahoma"/>
          <w:sz w:val="18"/>
          <w:szCs w:val="18"/>
        </w:rPr>
        <w:t>štiri</w:t>
      </w:r>
      <w:r w:rsidRPr="00752B46">
        <w:rPr>
          <w:rFonts w:ascii="Tahoma" w:hAnsi="Tahoma" w:cs="Tahoma"/>
          <w:sz w:val="18"/>
          <w:szCs w:val="18"/>
        </w:rPr>
        <w:t xml:space="preserve"> osebe v</w:t>
      </w:r>
      <w:r>
        <w:rPr>
          <w:rFonts w:ascii="Tahoma" w:hAnsi="Tahoma" w:cs="Tahoma"/>
          <w:sz w:val="18"/>
          <w:szCs w:val="18"/>
        </w:rPr>
        <w:t xml:space="preserve"> </w:t>
      </w:r>
      <w:r w:rsidRPr="00752B46">
        <w:rPr>
          <w:rFonts w:ascii="Tahoma" w:hAnsi="Tahoma" w:cs="Tahoma"/>
          <w:sz w:val="18"/>
          <w:szCs w:val="18"/>
        </w:rPr>
        <w:t>izobraževalnem centru proizvajalca.</w:t>
      </w:r>
    </w:p>
    <w:p w14:paraId="1A613DBD" w14:textId="77777777" w:rsidR="00940B65" w:rsidRPr="000837C3" w:rsidRDefault="00940B65" w:rsidP="00765DEE">
      <w:pPr>
        <w:rPr>
          <w:rFonts w:ascii="Tahoma" w:hAnsi="Tahoma" w:cs="Tahoma"/>
          <w:sz w:val="18"/>
          <w:szCs w:val="18"/>
        </w:rPr>
      </w:pPr>
    </w:p>
    <w:p w14:paraId="1F8A28B2" w14:textId="77777777" w:rsidR="005312FE" w:rsidRPr="000837C3" w:rsidRDefault="00C91BF6" w:rsidP="005312FE">
      <w:pPr>
        <w:pStyle w:val="Naslov1"/>
        <w:rPr>
          <w:rFonts w:ascii="Tahoma" w:hAnsi="Tahoma" w:cs="Tahoma"/>
          <w:sz w:val="18"/>
          <w:szCs w:val="18"/>
        </w:rPr>
      </w:pPr>
      <w:bookmarkStart w:id="10" w:name="_Toc1455415"/>
      <w:bookmarkEnd w:id="9"/>
      <w:r w:rsidRPr="000837C3">
        <w:rPr>
          <w:rFonts w:ascii="Tahoma" w:hAnsi="Tahoma" w:cs="Tahoma"/>
          <w:sz w:val="18"/>
          <w:szCs w:val="18"/>
        </w:rPr>
        <w:t>NAČIN ODDAJE JAVNEGA NAROČILA</w:t>
      </w:r>
      <w:bookmarkEnd w:id="7"/>
      <w:bookmarkEnd w:id="8"/>
      <w:bookmarkEnd w:id="10"/>
      <w:r w:rsidR="00E750E6" w:rsidRPr="000837C3">
        <w:rPr>
          <w:rFonts w:ascii="Tahoma" w:hAnsi="Tahoma" w:cs="Tahoma"/>
          <w:sz w:val="18"/>
          <w:szCs w:val="18"/>
        </w:rPr>
        <w:t xml:space="preserve"> </w:t>
      </w:r>
    </w:p>
    <w:p w14:paraId="1247EE83" w14:textId="52D8C5D9" w:rsidR="002B0C97" w:rsidRPr="000837C3" w:rsidRDefault="005312FE" w:rsidP="005312FE">
      <w:pPr>
        <w:rPr>
          <w:rFonts w:ascii="Tahoma" w:hAnsi="Tahoma" w:cs="Tahoma"/>
          <w:sz w:val="18"/>
          <w:szCs w:val="18"/>
        </w:rPr>
      </w:pPr>
      <w:r w:rsidRPr="000837C3">
        <w:rPr>
          <w:rFonts w:ascii="Tahoma" w:hAnsi="Tahoma" w:cs="Tahoma"/>
          <w:sz w:val="18"/>
          <w:szCs w:val="18"/>
        </w:rPr>
        <w:t>Za oddajo predmetnega naročila se v skladu s</w:t>
      </w:r>
      <w:r w:rsidR="00E56B44" w:rsidRPr="000837C3">
        <w:rPr>
          <w:rFonts w:ascii="Tahoma" w:hAnsi="Tahoma" w:cs="Tahoma"/>
          <w:sz w:val="18"/>
          <w:szCs w:val="18"/>
        </w:rPr>
        <w:t xml:space="preserve"> </w:t>
      </w:r>
      <w:r w:rsidR="00866E58" w:rsidRPr="000837C3">
        <w:rPr>
          <w:rFonts w:ascii="Tahoma" w:hAnsi="Tahoma" w:cs="Tahoma"/>
          <w:sz w:val="18"/>
          <w:szCs w:val="18"/>
        </w:rPr>
        <w:t>4</w:t>
      </w:r>
      <w:r w:rsidR="002C0111" w:rsidRPr="000837C3">
        <w:rPr>
          <w:rFonts w:ascii="Tahoma" w:hAnsi="Tahoma" w:cs="Tahoma"/>
          <w:sz w:val="18"/>
          <w:szCs w:val="18"/>
        </w:rPr>
        <w:t>0</w:t>
      </w:r>
      <w:r w:rsidRPr="000837C3">
        <w:rPr>
          <w:rFonts w:ascii="Tahoma" w:hAnsi="Tahoma" w:cs="Tahoma"/>
          <w:sz w:val="18"/>
          <w:szCs w:val="18"/>
        </w:rPr>
        <w:t>. členom Zakona o javnem naročanju (Uradni list RS, št.</w:t>
      </w:r>
      <w:r w:rsidR="002B0C97" w:rsidRPr="000837C3">
        <w:rPr>
          <w:rFonts w:ascii="Tahoma" w:hAnsi="Tahoma" w:cs="Tahoma"/>
          <w:sz w:val="18"/>
          <w:szCs w:val="18"/>
        </w:rPr>
        <w:t xml:space="preserve"> </w:t>
      </w:r>
      <w:r w:rsidR="004F5F6A" w:rsidRPr="000837C3">
        <w:rPr>
          <w:rFonts w:ascii="Tahoma" w:hAnsi="Tahoma" w:cs="Tahoma"/>
          <w:sz w:val="18"/>
          <w:szCs w:val="18"/>
        </w:rPr>
        <w:t>91/15</w:t>
      </w:r>
      <w:r w:rsidR="005000BD" w:rsidRPr="000837C3">
        <w:rPr>
          <w:rFonts w:ascii="Tahoma" w:hAnsi="Tahoma" w:cs="Tahoma"/>
          <w:sz w:val="18"/>
          <w:szCs w:val="18"/>
        </w:rPr>
        <w:t>,</w:t>
      </w:r>
      <w:r w:rsidR="00155425" w:rsidRPr="000837C3">
        <w:rPr>
          <w:rFonts w:ascii="Tahoma" w:hAnsi="Tahoma" w:cs="Tahoma"/>
          <w:sz w:val="18"/>
          <w:szCs w:val="18"/>
        </w:rPr>
        <w:t xml:space="preserve"> 14/18</w:t>
      </w:r>
      <w:r w:rsidR="005000BD" w:rsidRPr="000837C3">
        <w:rPr>
          <w:rFonts w:ascii="Tahoma" w:hAnsi="Tahoma" w:cs="Tahoma"/>
          <w:sz w:val="18"/>
          <w:szCs w:val="18"/>
        </w:rPr>
        <w:t>, 121/21</w:t>
      </w:r>
      <w:r w:rsidR="00446057" w:rsidRPr="000837C3">
        <w:rPr>
          <w:rFonts w:ascii="Tahoma" w:hAnsi="Tahoma" w:cs="Tahoma"/>
          <w:sz w:val="18"/>
          <w:szCs w:val="18"/>
        </w:rPr>
        <w:t>; v nadaljevanju ZJN</w:t>
      </w:r>
      <w:r w:rsidRPr="000837C3">
        <w:rPr>
          <w:rFonts w:ascii="Tahoma" w:hAnsi="Tahoma" w:cs="Tahoma"/>
          <w:sz w:val="18"/>
          <w:szCs w:val="18"/>
        </w:rPr>
        <w:t>-</w:t>
      </w:r>
      <w:r w:rsidR="004F5F6A" w:rsidRPr="000837C3">
        <w:rPr>
          <w:rFonts w:ascii="Tahoma" w:hAnsi="Tahoma" w:cs="Tahoma"/>
          <w:sz w:val="18"/>
          <w:szCs w:val="18"/>
        </w:rPr>
        <w:t>3</w:t>
      </w:r>
      <w:r w:rsidRPr="000837C3">
        <w:rPr>
          <w:rFonts w:ascii="Tahoma" w:hAnsi="Tahoma" w:cs="Tahoma"/>
          <w:sz w:val="18"/>
          <w:szCs w:val="18"/>
        </w:rPr>
        <w:t>) izvede</w:t>
      </w:r>
      <w:r w:rsidR="00E56B44" w:rsidRPr="000837C3">
        <w:rPr>
          <w:rFonts w:ascii="Tahoma" w:hAnsi="Tahoma" w:cs="Tahoma"/>
          <w:sz w:val="18"/>
          <w:szCs w:val="18"/>
        </w:rPr>
        <w:t xml:space="preserve"> </w:t>
      </w:r>
      <w:r w:rsidR="002837D6">
        <w:rPr>
          <w:rFonts w:ascii="Tahoma" w:hAnsi="Tahoma" w:cs="Tahoma"/>
          <w:sz w:val="18"/>
          <w:szCs w:val="18"/>
        </w:rPr>
        <w:t xml:space="preserve">odprti </w:t>
      </w:r>
      <w:r w:rsidR="00866E58" w:rsidRPr="000837C3">
        <w:rPr>
          <w:rFonts w:ascii="Tahoma" w:hAnsi="Tahoma" w:cs="Tahoma"/>
          <w:sz w:val="18"/>
          <w:szCs w:val="18"/>
        </w:rPr>
        <w:t>postopek naročila</w:t>
      </w:r>
      <w:r w:rsidR="00E56B44" w:rsidRPr="000837C3">
        <w:rPr>
          <w:rFonts w:ascii="Tahoma" w:hAnsi="Tahoma" w:cs="Tahoma"/>
          <w:sz w:val="18"/>
          <w:szCs w:val="18"/>
        </w:rPr>
        <w:t>.</w:t>
      </w:r>
    </w:p>
    <w:p w14:paraId="6C95D3C1" w14:textId="77777777" w:rsidR="00AE082E" w:rsidRPr="000837C3" w:rsidRDefault="00AE082E" w:rsidP="00AE082E">
      <w:pPr>
        <w:rPr>
          <w:rFonts w:ascii="Tahoma" w:hAnsi="Tahoma" w:cs="Tahoma"/>
          <w:sz w:val="18"/>
          <w:szCs w:val="18"/>
        </w:rPr>
      </w:pPr>
      <w:bookmarkStart w:id="11" w:name="_Toc336851732"/>
      <w:bookmarkStart w:id="12" w:name="_Toc336851780"/>
    </w:p>
    <w:p w14:paraId="4AE98DD8" w14:textId="77777777" w:rsidR="00E750E6" w:rsidRDefault="00AE082E" w:rsidP="00DF474D">
      <w:pPr>
        <w:rPr>
          <w:rFonts w:ascii="Tahoma" w:hAnsi="Tahoma" w:cs="Tahoma"/>
          <w:sz w:val="18"/>
          <w:szCs w:val="18"/>
        </w:rPr>
      </w:pPr>
      <w:r w:rsidRPr="000837C3">
        <w:rPr>
          <w:rFonts w:ascii="Tahoma" w:hAnsi="Tahoma" w:cs="Tahoma"/>
          <w:sz w:val="18"/>
          <w:szCs w:val="18"/>
        </w:rPr>
        <w:t>Naročnik bo na podlagi pogojev in meril</w:t>
      </w:r>
      <w:r w:rsidR="00ED0A6C" w:rsidRPr="000837C3">
        <w:rPr>
          <w:rFonts w:ascii="Tahoma" w:hAnsi="Tahoma" w:cs="Tahoma"/>
          <w:sz w:val="18"/>
          <w:szCs w:val="18"/>
        </w:rPr>
        <w:t>, določenih v razpisni dokumentaciji,</w:t>
      </w:r>
      <w:r w:rsidR="0044429C" w:rsidRPr="000837C3">
        <w:rPr>
          <w:rFonts w:ascii="Tahoma" w:hAnsi="Tahoma" w:cs="Tahoma"/>
          <w:sz w:val="18"/>
          <w:szCs w:val="18"/>
        </w:rPr>
        <w:t xml:space="preserve"> </w:t>
      </w:r>
      <w:r w:rsidRPr="000837C3">
        <w:rPr>
          <w:rFonts w:ascii="Tahoma" w:hAnsi="Tahoma" w:cs="Tahoma"/>
          <w:sz w:val="18"/>
          <w:szCs w:val="18"/>
        </w:rPr>
        <w:t>izbral ponudnika, s katerim</w:t>
      </w:r>
      <w:r w:rsidR="00635BA0" w:rsidRPr="000837C3">
        <w:rPr>
          <w:rFonts w:ascii="Tahoma" w:hAnsi="Tahoma" w:cs="Tahoma"/>
          <w:sz w:val="18"/>
          <w:szCs w:val="18"/>
        </w:rPr>
        <w:t xml:space="preserve"> bo</w:t>
      </w:r>
      <w:r w:rsidR="00DF474D" w:rsidRPr="000837C3">
        <w:rPr>
          <w:rFonts w:ascii="Tahoma" w:hAnsi="Tahoma" w:cs="Tahoma"/>
          <w:sz w:val="18"/>
          <w:szCs w:val="18"/>
        </w:rPr>
        <w:t xml:space="preserve"> </w:t>
      </w:r>
      <w:r w:rsidRPr="000837C3">
        <w:rPr>
          <w:rFonts w:ascii="Tahoma" w:hAnsi="Tahoma" w:cs="Tahoma"/>
          <w:sz w:val="18"/>
          <w:szCs w:val="18"/>
        </w:rPr>
        <w:t>sklenil pogodbo</w:t>
      </w:r>
      <w:r w:rsidR="00DF474D" w:rsidRPr="000837C3">
        <w:rPr>
          <w:rFonts w:ascii="Tahoma" w:hAnsi="Tahoma" w:cs="Tahoma"/>
          <w:sz w:val="18"/>
          <w:szCs w:val="18"/>
        </w:rPr>
        <w:t>.</w:t>
      </w:r>
    </w:p>
    <w:p w14:paraId="7CF385AF" w14:textId="77777777" w:rsidR="00940B65" w:rsidRPr="000837C3" w:rsidRDefault="00940B65" w:rsidP="00DF474D">
      <w:pPr>
        <w:rPr>
          <w:rFonts w:ascii="Tahoma" w:hAnsi="Tahoma" w:cs="Tahoma"/>
          <w:sz w:val="18"/>
          <w:szCs w:val="18"/>
        </w:rPr>
      </w:pPr>
    </w:p>
    <w:p w14:paraId="255C9232" w14:textId="77777777" w:rsidR="005312FE" w:rsidRPr="000837C3" w:rsidRDefault="00C91BF6" w:rsidP="00AE082E">
      <w:pPr>
        <w:pStyle w:val="Naslov1"/>
        <w:rPr>
          <w:rFonts w:ascii="Tahoma" w:hAnsi="Tahoma" w:cs="Tahoma"/>
          <w:sz w:val="18"/>
          <w:szCs w:val="18"/>
        </w:rPr>
      </w:pPr>
      <w:bookmarkStart w:id="13" w:name="_Toc464638490"/>
      <w:bookmarkStart w:id="14" w:name="_Toc464638491"/>
      <w:bookmarkStart w:id="15" w:name="_Toc1455416"/>
      <w:bookmarkEnd w:id="13"/>
      <w:bookmarkEnd w:id="14"/>
      <w:r w:rsidRPr="000837C3">
        <w:rPr>
          <w:rFonts w:ascii="Tahoma" w:hAnsi="Tahoma" w:cs="Tahoma"/>
          <w:sz w:val="18"/>
          <w:szCs w:val="18"/>
        </w:rPr>
        <w:t>rOK IN NAČIN PREDLOŽITVE PONUDBE</w:t>
      </w:r>
      <w:bookmarkEnd w:id="11"/>
      <w:bookmarkEnd w:id="12"/>
      <w:bookmarkEnd w:id="15"/>
    </w:p>
    <w:p w14:paraId="6B61594F" w14:textId="77777777" w:rsidR="00D53881" w:rsidRPr="000837C3" w:rsidRDefault="00D53881" w:rsidP="00D53881">
      <w:pPr>
        <w:rPr>
          <w:rFonts w:ascii="Tahoma" w:hAnsi="Tahoma" w:cs="Tahoma"/>
          <w:sz w:val="18"/>
          <w:szCs w:val="18"/>
        </w:rPr>
      </w:pPr>
      <w:r w:rsidRPr="000837C3">
        <w:rPr>
          <w:rFonts w:ascii="Tahoma" w:hAnsi="Tahoma" w:cs="Tahoma"/>
          <w:sz w:val="18"/>
          <w:szCs w:val="18"/>
        </w:rPr>
        <w:t xml:space="preserve">Ponudniki morajo ponudbe predložiti v informacijski sistem e-JN na spletnem naslovu </w:t>
      </w:r>
      <w:hyperlink r:id="rId9" w:history="1">
        <w:r w:rsidR="003E60C7" w:rsidRPr="000837C3">
          <w:rPr>
            <w:rStyle w:val="Hiperpovezava"/>
            <w:rFonts w:ascii="Tahoma" w:hAnsi="Tahoma" w:cs="Tahoma"/>
            <w:color w:val="auto"/>
            <w:sz w:val="18"/>
            <w:szCs w:val="18"/>
          </w:rPr>
          <w:t>https://ejn.gov.si/eJN2</w:t>
        </w:r>
      </w:hyperlink>
      <w:r w:rsidRPr="000837C3">
        <w:rPr>
          <w:rFonts w:ascii="Tahoma" w:hAnsi="Tahoma" w:cs="Tahoma"/>
          <w:sz w:val="18"/>
          <w:szCs w:val="18"/>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0837C3">
          <w:rPr>
            <w:rStyle w:val="Hiperpovezava"/>
            <w:rFonts w:ascii="Tahoma" w:hAnsi="Tahoma" w:cs="Tahoma"/>
            <w:color w:val="auto"/>
            <w:sz w:val="18"/>
            <w:szCs w:val="18"/>
          </w:rPr>
          <w:t>https://ejn.gov.si/eJN2</w:t>
        </w:r>
      </w:hyperlink>
      <w:r w:rsidRPr="000837C3">
        <w:rPr>
          <w:rFonts w:ascii="Tahoma" w:hAnsi="Tahoma" w:cs="Tahoma"/>
          <w:sz w:val="18"/>
          <w:szCs w:val="18"/>
        </w:rPr>
        <w:t>.</w:t>
      </w:r>
    </w:p>
    <w:p w14:paraId="10AC210A" w14:textId="77777777" w:rsidR="00D53881" w:rsidRPr="000837C3" w:rsidRDefault="00D53881" w:rsidP="00D53881">
      <w:pPr>
        <w:rPr>
          <w:rFonts w:ascii="Tahoma" w:hAnsi="Tahoma" w:cs="Tahoma"/>
          <w:sz w:val="18"/>
          <w:szCs w:val="18"/>
        </w:rPr>
      </w:pPr>
    </w:p>
    <w:p w14:paraId="367C417E" w14:textId="77777777" w:rsidR="00D53881" w:rsidRPr="000837C3" w:rsidRDefault="00D53881" w:rsidP="00D53881">
      <w:pPr>
        <w:rPr>
          <w:rFonts w:ascii="Tahoma" w:hAnsi="Tahoma" w:cs="Tahoma"/>
          <w:sz w:val="18"/>
          <w:szCs w:val="18"/>
        </w:rPr>
      </w:pPr>
      <w:r w:rsidRPr="000837C3">
        <w:rPr>
          <w:rFonts w:ascii="Tahoma" w:hAnsi="Tahoma" w:cs="Tahoma"/>
          <w:sz w:val="18"/>
          <w:szCs w:val="18"/>
        </w:rPr>
        <w:t xml:space="preserve">Ponudnik se mora pred oddajo ponudbe registrirati na spletnem naslovu </w:t>
      </w:r>
      <w:hyperlink r:id="rId11" w:history="1">
        <w:r w:rsidRPr="000837C3">
          <w:rPr>
            <w:rStyle w:val="Hiperpovezava"/>
            <w:rFonts w:ascii="Tahoma" w:hAnsi="Tahoma" w:cs="Tahoma"/>
            <w:color w:val="auto"/>
            <w:sz w:val="18"/>
            <w:szCs w:val="18"/>
          </w:rPr>
          <w:t>https://ejn.gov.si/eJN2</w:t>
        </w:r>
      </w:hyperlink>
      <w:r w:rsidRPr="000837C3">
        <w:rPr>
          <w:rFonts w:ascii="Tahoma" w:hAnsi="Tahoma" w:cs="Tahoma"/>
          <w:sz w:val="18"/>
          <w:szCs w:val="18"/>
        </w:rPr>
        <w:t>, v skladu z Navodili za uporabo e-JN. Če je ponudnik že registriran v informacijski sistem e-JN, se v aplikacijo prijavi na istem naslovu.</w:t>
      </w:r>
    </w:p>
    <w:p w14:paraId="57E955D7" w14:textId="77777777" w:rsidR="00D53881" w:rsidRPr="000837C3" w:rsidRDefault="00D53881" w:rsidP="00D53881">
      <w:pPr>
        <w:rPr>
          <w:rFonts w:ascii="Tahoma" w:hAnsi="Tahoma" w:cs="Tahoma"/>
          <w:sz w:val="18"/>
          <w:szCs w:val="18"/>
          <w:lang w:eastAsia="sl-SI"/>
        </w:rPr>
      </w:pPr>
    </w:p>
    <w:p w14:paraId="2D8EF57E" w14:textId="77777777" w:rsidR="006E5BA8" w:rsidRPr="000837C3" w:rsidRDefault="006E5BA8" w:rsidP="006E5BA8">
      <w:pPr>
        <w:rPr>
          <w:rFonts w:ascii="Tahoma" w:hAnsi="Tahoma" w:cs="Tahoma"/>
          <w:sz w:val="18"/>
          <w:szCs w:val="18"/>
        </w:rPr>
      </w:pPr>
      <w:r w:rsidRPr="000837C3">
        <w:rPr>
          <w:rFonts w:ascii="Tahoma" w:hAnsi="Tahoma" w:cs="Tahoma"/>
          <w:sz w:val="18"/>
          <w:szCs w:val="18"/>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w:t>
      </w:r>
      <w:r w:rsidRPr="000837C3">
        <w:rPr>
          <w:rFonts w:ascii="Tahoma" w:hAnsi="Tahoma" w:cs="Tahoma"/>
          <w:sz w:val="18"/>
          <w:szCs w:val="18"/>
        </w:rPr>
        <w:lastRenderedPageBreak/>
        <w:t>zavezujočo ponudbo (18. člen Obligacijskega zakonika</w:t>
      </w:r>
      <w:r w:rsidRPr="000837C3">
        <w:rPr>
          <w:rStyle w:val="Sprotnaopomba-sklic"/>
          <w:rFonts w:ascii="Tahoma" w:hAnsi="Tahoma" w:cs="Tahoma"/>
          <w:szCs w:val="18"/>
        </w:rPr>
        <w:footnoteReference w:id="1"/>
      </w:r>
      <w:r w:rsidRPr="000837C3">
        <w:rPr>
          <w:rFonts w:ascii="Tahoma" w:hAnsi="Tahoma" w:cs="Tahoma"/>
          <w:sz w:val="18"/>
          <w:szCs w:val="18"/>
        </w:rPr>
        <w:t>). Z oddajo ponudbe je le-ta zavezujoča za čas, naveden v ponudbi, razen če jo uporabnik ponudnika umakne ali spremeni pred potekom roka za oddajo ponudb.</w:t>
      </w:r>
    </w:p>
    <w:p w14:paraId="606CBB30" w14:textId="77777777" w:rsidR="006E5BA8" w:rsidRPr="000837C3" w:rsidRDefault="006E5BA8" w:rsidP="00D53881">
      <w:pPr>
        <w:rPr>
          <w:rFonts w:ascii="Tahoma" w:hAnsi="Tahoma" w:cs="Tahoma"/>
          <w:sz w:val="18"/>
          <w:szCs w:val="18"/>
          <w:lang w:eastAsia="sl-SI"/>
        </w:rPr>
      </w:pPr>
    </w:p>
    <w:p w14:paraId="4656072A" w14:textId="1432DA12" w:rsidR="00D53881" w:rsidRPr="000837C3" w:rsidRDefault="00D53881" w:rsidP="00D53881">
      <w:pPr>
        <w:rPr>
          <w:rFonts w:ascii="Tahoma" w:hAnsi="Tahoma" w:cs="Tahoma"/>
          <w:sz w:val="18"/>
          <w:szCs w:val="18"/>
        </w:rPr>
      </w:pPr>
      <w:r w:rsidRPr="000837C3">
        <w:rPr>
          <w:rFonts w:ascii="Tahoma" w:hAnsi="Tahoma" w:cs="Tahoma"/>
          <w:sz w:val="18"/>
          <w:szCs w:val="18"/>
          <w:lang w:eastAsia="sl-SI"/>
        </w:rPr>
        <w:t xml:space="preserve">Ponudba se šteje za pravočasno oddano, če jo naročnik prejme preko sistema e-JN </w:t>
      </w:r>
      <w:hyperlink r:id="rId12" w:history="1">
        <w:r w:rsidR="000B6FF6" w:rsidRPr="000837C3">
          <w:rPr>
            <w:rStyle w:val="Hiperpovezava"/>
            <w:rFonts w:ascii="Tahoma" w:hAnsi="Tahoma" w:cs="Tahoma"/>
            <w:color w:val="auto"/>
            <w:sz w:val="18"/>
            <w:szCs w:val="18"/>
            <w:lang w:eastAsia="sl-SI"/>
          </w:rPr>
          <w:t>https://ejn.gov.si/eJN2</w:t>
        </w:r>
      </w:hyperlink>
      <w:r w:rsidR="000B6FF6" w:rsidRPr="000837C3">
        <w:rPr>
          <w:rFonts w:ascii="Tahoma" w:hAnsi="Tahoma" w:cs="Tahoma"/>
          <w:sz w:val="18"/>
          <w:szCs w:val="18"/>
          <w:lang w:eastAsia="sl-SI"/>
        </w:rPr>
        <w:t xml:space="preserve">  </w:t>
      </w:r>
      <w:r w:rsidR="000B6FF6" w:rsidRPr="009F29F5">
        <w:rPr>
          <w:rFonts w:ascii="Tahoma" w:hAnsi="Tahoma" w:cs="Tahoma"/>
          <w:b/>
          <w:sz w:val="18"/>
          <w:szCs w:val="18"/>
          <w:lang w:eastAsia="sl-SI"/>
        </w:rPr>
        <w:t>najkasneje do</w:t>
      </w:r>
      <w:r w:rsidR="000B6FF6" w:rsidRPr="009F29F5">
        <w:rPr>
          <w:rFonts w:ascii="Tahoma" w:hAnsi="Tahoma" w:cs="Tahoma"/>
          <w:sz w:val="18"/>
          <w:szCs w:val="18"/>
          <w:lang w:eastAsia="sl-SI"/>
        </w:rPr>
        <w:t xml:space="preserve"> </w:t>
      </w:r>
      <w:r w:rsidR="00462AE6" w:rsidRPr="009F29F5">
        <w:rPr>
          <w:rFonts w:ascii="Tahoma" w:hAnsi="Tahoma" w:cs="Tahoma"/>
          <w:b/>
          <w:sz w:val="18"/>
          <w:szCs w:val="18"/>
        </w:rPr>
        <w:t>16.06</w:t>
      </w:r>
      <w:r w:rsidR="000D29CA" w:rsidRPr="009F29F5">
        <w:rPr>
          <w:rFonts w:ascii="Tahoma" w:hAnsi="Tahoma" w:cs="Tahoma"/>
          <w:b/>
          <w:sz w:val="18"/>
          <w:szCs w:val="18"/>
        </w:rPr>
        <w:t>.202</w:t>
      </w:r>
      <w:r w:rsidR="002837D6" w:rsidRPr="009F29F5">
        <w:rPr>
          <w:rFonts w:ascii="Tahoma" w:hAnsi="Tahoma" w:cs="Tahoma"/>
          <w:b/>
          <w:sz w:val="18"/>
          <w:szCs w:val="18"/>
        </w:rPr>
        <w:t>6</w:t>
      </w:r>
      <w:r w:rsidR="00BC5779" w:rsidRPr="009F29F5">
        <w:rPr>
          <w:rFonts w:ascii="Tahoma" w:hAnsi="Tahoma" w:cs="Tahoma"/>
          <w:b/>
          <w:sz w:val="18"/>
          <w:szCs w:val="18"/>
        </w:rPr>
        <w:t xml:space="preserve"> </w:t>
      </w:r>
      <w:r w:rsidRPr="009F29F5">
        <w:rPr>
          <w:rFonts w:ascii="Tahoma" w:hAnsi="Tahoma" w:cs="Tahoma"/>
          <w:b/>
          <w:sz w:val="18"/>
          <w:szCs w:val="18"/>
        </w:rPr>
        <w:t xml:space="preserve">do </w:t>
      </w:r>
      <w:r w:rsidR="00BC5779" w:rsidRPr="009F29F5">
        <w:rPr>
          <w:rFonts w:ascii="Tahoma" w:hAnsi="Tahoma" w:cs="Tahoma"/>
          <w:b/>
          <w:sz w:val="18"/>
          <w:szCs w:val="18"/>
        </w:rPr>
        <w:t>10.00</w:t>
      </w:r>
      <w:r w:rsidR="000B6FF6" w:rsidRPr="009F29F5">
        <w:rPr>
          <w:rFonts w:ascii="Tahoma" w:hAnsi="Tahoma" w:cs="Tahoma"/>
          <w:sz w:val="18"/>
          <w:szCs w:val="18"/>
        </w:rPr>
        <w:t xml:space="preserve"> </w:t>
      </w:r>
      <w:r w:rsidRPr="009F29F5">
        <w:rPr>
          <w:rFonts w:ascii="Tahoma" w:hAnsi="Tahoma" w:cs="Tahoma"/>
          <w:b/>
          <w:sz w:val="18"/>
          <w:szCs w:val="18"/>
        </w:rPr>
        <w:t>ure</w:t>
      </w:r>
      <w:r w:rsidRPr="009F29F5">
        <w:rPr>
          <w:rFonts w:ascii="Tahoma" w:hAnsi="Tahoma" w:cs="Tahoma"/>
          <w:sz w:val="18"/>
          <w:szCs w:val="18"/>
        </w:rPr>
        <w:t>. Za oddano ponudbo se šteje ponudba, ki je v informacijskem</w:t>
      </w:r>
      <w:r w:rsidRPr="000837C3">
        <w:rPr>
          <w:rFonts w:ascii="Tahoma" w:hAnsi="Tahoma" w:cs="Tahoma"/>
          <w:sz w:val="18"/>
          <w:szCs w:val="18"/>
        </w:rPr>
        <w:t xml:space="preserve"> sistemu e-JN označena s statusom »ODDANO«.</w:t>
      </w:r>
    </w:p>
    <w:p w14:paraId="6D5DB138" w14:textId="77777777" w:rsidR="00D53881" w:rsidRPr="000837C3" w:rsidRDefault="00D53881" w:rsidP="00D53881">
      <w:pPr>
        <w:rPr>
          <w:rFonts w:ascii="Tahoma" w:hAnsi="Tahoma" w:cs="Tahoma"/>
          <w:sz w:val="18"/>
          <w:szCs w:val="18"/>
        </w:rPr>
      </w:pPr>
    </w:p>
    <w:p w14:paraId="3E649ED0" w14:textId="77777777" w:rsidR="00D53881" w:rsidRPr="000837C3" w:rsidRDefault="00D53881" w:rsidP="00D53881">
      <w:pPr>
        <w:rPr>
          <w:rFonts w:ascii="Tahoma" w:hAnsi="Tahoma" w:cs="Tahoma"/>
          <w:sz w:val="18"/>
          <w:szCs w:val="18"/>
        </w:rPr>
      </w:pPr>
      <w:r w:rsidRPr="000837C3">
        <w:rPr>
          <w:rFonts w:ascii="Tahoma" w:hAnsi="Tahoma" w:cs="Tahoma"/>
          <w:sz w:val="18"/>
          <w:szCs w:val="18"/>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52D79F0" w14:textId="77777777" w:rsidR="00D53881" w:rsidRPr="000837C3" w:rsidRDefault="00D53881" w:rsidP="00D53881">
      <w:pPr>
        <w:rPr>
          <w:rFonts w:ascii="Tahoma" w:hAnsi="Tahoma" w:cs="Tahoma"/>
          <w:sz w:val="18"/>
          <w:szCs w:val="18"/>
        </w:rPr>
      </w:pPr>
    </w:p>
    <w:p w14:paraId="2CABC701" w14:textId="77777777" w:rsidR="00D53881" w:rsidRPr="000837C3" w:rsidRDefault="00D53881" w:rsidP="00D53881">
      <w:pPr>
        <w:rPr>
          <w:rFonts w:ascii="Tahoma" w:hAnsi="Tahoma" w:cs="Tahoma"/>
          <w:sz w:val="18"/>
          <w:szCs w:val="18"/>
        </w:rPr>
      </w:pPr>
      <w:r w:rsidRPr="000837C3">
        <w:rPr>
          <w:rFonts w:ascii="Tahoma" w:hAnsi="Tahoma" w:cs="Tahoma"/>
          <w:sz w:val="18"/>
          <w:szCs w:val="18"/>
        </w:rPr>
        <w:t>Po preteku roka za predložitev ponudb ponudbe ne bo več mogoče oddati.</w:t>
      </w:r>
    </w:p>
    <w:p w14:paraId="4373A717" w14:textId="77777777" w:rsidR="009449AB" w:rsidRDefault="00D53881" w:rsidP="00AA7170">
      <w:pPr>
        <w:rPr>
          <w:rFonts w:ascii="Tahoma" w:hAnsi="Tahoma" w:cs="Tahoma"/>
          <w:sz w:val="18"/>
          <w:szCs w:val="18"/>
        </w:rPr>
      </w:pPr>
      <w:r w:rsidRPr="000837C3">
        <w:rPr>
          <w:rFonts w:ascii="Tahoma" w:hAnsi="Tahoma" w:cs="Tahoma"/>
          <w:sz w:val="18"/>
          <w:szCs w:val="18"/>
        </w:rPr>
        <w:t>Dostop do povezave za oddajo elektronske ponudbe v tem postopku javnega naročila</w:t>
      </w:r>
      <w:r w:rsidR="00577E2E" w:rsidRPr="000837C3">
        <w:rPr>
          <w:rFonts w:ascii="Tahoma" w:hAnsi="Tahoma" w:cs="Tahoma"/>
          <w:sz w:val="18"/>
          <w:szCs w:val="18"/>
        </w:rPr>
        <w:t xml:space="preserve">: </w:t>
      </w:r>
    </w:p>
    <w:p w14:paraId="3178D25C" w14:textId="160100FA" w:rsidR="009449AB" w:rsidRDefault="009F29F5" w:rsidP="00AA7170">
      <w:hyperlink r:id="rId13" w:history="1">
        <w:r w:rsidRPr="00BE71C6">
          <w:rPr>
            <w:rStyle w:val="Hiperpovezava"/>
          </w:rPr>
          <w:t>https://ejn.gov.si/ponudba/pages/aktualno/aktualno_jnc_podrobno.xhtml?zadevaId=73857</w:t>
        </w:r>
      </w:hyperlink>
    </w:p>
    <w:p w14:paraId="6D5016C7" w14:textId="77777777" w:rsidR="009F29F5" w:rsidRDefault="009F29F5" w:rsidP="00AA7170">
      <w:pPr>
        <w:rPr>
          <w:rFonts w:ascii="Tahoma" w:hAnsi="Tahoma" w:cs="Tahoma"/>
          <w:sz w:val="18"/>
          <w:szCs w:val="18"/>
        </w:rPr>
      </w:pPr>
    </w:p>
    <w:p w14:paraId="1EE2A460" w14:textId="77777777" w:rsidR="00FE0500" w:rsidRPr="000837C3" w:rsidRDefault="00C91BF6" w:rsidP="0071261A">
      <w:pPr>
        <w:pStyle w:val="Naslov1"/>
        <w:rPr>
          <w:rFonts w:ascii="Tahoma" w:hAnsi="Tahoma" w:cs="Tahoma"/>
          <w:sz w:val="18"/>
          <w:szCs w:val="18"/>
        </w:rPr>
      </w:pPr>
      <w:bookmarkStart w:id="16" w:name="_Toc467501160"/>
      <w:bookmarkStart w:id="17" w:name="_Toc467501161"/>
      <w:bookmarkStart w:id="18" w:name="_Toc336851733"/>
      <w:bookmarkStart w:id="19" w:name="_Toc336851781"/>
      <w:bookmarkStart w:id="20" w:name="_Toc1455417"/>
      <w:bookmarkEnd w:id="16"/>
      <w:bookmarkEnd w:id="17"/>
      <w:r w:rsidRPr="000837C3">
        <w:rPr>
          <w:rFonts w:ascii="Tahoma" w:hAnsi="Tahoma" w:cs="Tahoma"/>
          <w:sz w:val="18"/>
          <w:szCs w:val="18"/>
        </w:rPr>
        <w:t>ČAS IN KRAJ ODPIRANJA PONUDB</w:t>
      </w:r>
      <w:bookmarkEnd w:id="18"/>
      <w:bookmarkEnd w:id="19"/>
      <w:bookmarkEnd w:id="20"/>
    </w:p>
    <w:p w14:paraId="77C8BB35" w14:textId="43579325" w:rsidR="00D53881" w:rsidRPr="000837C3" w:rsidRDefault="00D53881" w:rsidP="00D53881">
      <w:pPr>
        <w:rPr>
          <w:rFonts w:ascii="Tahoma" w:hAnsi="Tahoma" w:cs="Tahoma"/>
          <w:sz w:val="18"/>
          <w:szCs w:val="18"/>
          <w:lang w:eastAsia="sl-SI"/>
        </w:rPr>
      </w:pPr>
      <w:r w:rsidRPr="000837C3">
        <w:rPr>
          <w:rFonts w:ascii="Tahoma" w:hAnsi="Tahoma" w:cs="Tahoma"/>
          <w:sz w:val="18"/>
          <w:szCs w:val="18"/>
        </w:rPr>
        <w:t>Odpiranje ponudb bo potekalo avtomatično v informacijskem sist</w:t>
      </w:r>
      <w:r w:rsidRPr="009F29F5">
        <w:rPr>
          <w:rFonts w:ascii="Tahoma" w:hAnsi="Tahoma" w:cs="Tahoma"/>
          <w:sz w:val="18"/>
          <w:szCs w:val="18"/>
        </w:rPr>
        <w:t>emu e-JN dne</w:t>
      </w:r>
      <w:r w:rsidR="00113D29" w:rsidRPr="009F29F5">
        <w:rPr>
          <w:rFonts w:ascii="Tahoma" w:hAnsi="Tahoma" w:cs="Tahoma"/>
          <w:sz w:val="18"/>
          <w:szCs w:val="18"/>
        </w:rPr>
        <w:t xml:space="preserve"> </w:t>
      </w:r>
      <w:r w:rsidR="00462AE6" w:rsidRPr="009F29F5">
        <w:rPr>
          <w:rFonts w:ascii="Tahoma" w:hAnsi="Tahoma" w:cs="Tahoma"/>
          <w:b/>
          <w:bCs/>
          <w:sz w:val="18"/>
          <w:szCs w:val="18"/>
        </w:rPr>
        <w:t>16.06.</w:t>
      </w:r>
      <w:r w:rsidR="002837D6" w:rsidRPr="009F29F5">
        <w:rPr>
          <w:rFonts w:ascii="Tahoma" w:hAnsi="Tahoma" w:cs="Tahoma"/>
          <w:b/>
          <w:bCs/>
          <w:sz w:val="18"/>
          <w:szCs w:val="18"/>
        </w:rPr>
        <w:t>2026</w:t>
      </w:r>
      <w:r w:rsidRPr="009F29F5">
        <w:rPr>
          <w:rFonts w:ascii="Tahoma" w:hAnsi="Tahoma" w:cs="Tahoma"/>
          <w:sz w:val="18"/>
          <w:szCs w:val="18"/>
        </w:rPr>
        <w:t xml:space="preserve"> in se bo začelo </w:t>
      </w:r>
      <w:r w:rsidRPr="009F29F5">
        <w:rPr>
          <w:rFonts w:ascii="Tahoma" w:hAnsi="Tahoma" w:cs="Tahoma"/>
          <w:b/>
          <w:sz w:val="18"/>
          <w:szCs w:val="18"/>
        </w:rPr>
        <w:t>ob</w:t>
      </w:r>
      <w:r w:rsidRPr="000837C3">
        <w:rPr>
          <w:rFonts w:ascii="Tahoma" w:hAnsi="Tahoma" w:cs="Tahoma"/>
          <w:b/>
          <w:sz w:val="18"/>
          <w:szCs w:val="18"/>
        </w:rPr>
        <w:t xml:space="preserve"> </w:t>
      </w:r>
      <w:r w:rsidR="00BC197E" w:rsidRPr="000837C3">
        <w:rPr>
          <w:rFonts w:ascii="Tahoma" w:hAnsi="Tahoma" w:cs="Tahoma"/>
          <w:b/>
          <w:sz w:val="18"/>
          <w:szCs w:val="18"/>
        </w:rPr>
        <w:t>1</w:t>
      </w:r>
      <w:r w:rsidR="00CE60BD" w:rsidRPr="000837C3">
        <w:rPr>
          <w:rFonts w:ascii="Tahoma" w:hAnsi="Tahoma" w:cs="Tahoma"/>
          <w:b/>
          <w:sz w:val="18"/>
          <w:szCs w:val="18"/>
        </w:rPr>
        <w:t>1</w:t>
      </w:r>
      <w:r w:rsidR="00BC197E" w:rsidRPr="000837C3">
        <w:rPr>
          <w:rFonts w:ascii="Tahoma" w:hAnsi="Tahoma" w:cs="Tahoma"/>
          <w:b/>
          <w:sz w:val="18"/>
          <w:szCs w:val="18"/>
        </w:rPr>
        <w:t>.0</w:t>
      </w:r>
      <w:r w:rsidR="00CE60BD" w:rsidRPr="000837C3">
        <w:rPr>
          <w:rFonts w:ascii="Tahoma" w:hAnsi="Tahoma" w:cs="Tahoma"/>
          <w:b/>
          <w:sz w:val="18"/>
          <w:szCs w:val="18"/>
        </w:rPr>
        <w:t>0</w:t>
      </w:r>
      <w:r w:rsidR="000B6FF6" w:rsidRPr="000837C3">
        <w:rPr>
          <w:rFonts w:ascii="Tahoma" w:hAnsi="Tahoma" w:cs="Tahoma"/>
          <w:b/>
          <w:sz w:val="18"/>
          <w:szCs w:val="18"/>
        </w:rPr>
        <w:t xml:space="preserve"> </w:t>
      </w:r>
      <w:r w:rsidRPr="000837C3">
        <w:rPr>
          <w:rFonts w:ascii="Tahoma" w:hAnsi="Tahoma" w:cs="Tahoma"/>
          <w:b/>
          <w:sz w:val="18"/>
          <w:szCs w:val="18"/>
        </w:rPr>
        <w:t>uri</w:t>
      </w:r>
      <w:r w:rsidRPr="000837C3">
        <w:rPr>
          <w:rFonts w:ascii="Tahoma" w:hAnsi="Tahoma" w:cs="Tahoma"/>
          <w:sz w:val="18"/>
          <w:szCs w:val="18"/>
        </w:rPr>
        <w:t xml:space="preserve"> na spletnem naslovu </w:t>
      </w:r>
      <w:hyperlink r:id="rId14" w:history="1">
        <w:r w:rsidRPr="000837C3">
          <w:rPr>
            <w:rStyle w:val="Hiperpovezava"/>
            <w:rFonts w:ascii="Tahoma" w:hAnsi="Tahoma" w:cs="Tahoma"/>
            <w:color w:val="auto"/>
            <w:sz w:val="18"/>
            <w:szCs w:val="18"/>
            <w:lang w:eastAsia="sl-SI"/>
          </w:rPr>
          <w:t>https://ejn.gov.si/eJN2</w:t>
        </w:r>
      </w:hyperlink>
      <w:r w:rsidRPr="000837C3">
        <w:rPr>
          <w:rFonts w:ascii="Tahoma" w:hAnsi="Tahoma" w:cs="Tahoma"/>
          <w:sz w:val="18"/>
          <w:szCs w:val="18"/>
          <w:lang w:eastAsia="sl-SI"/>
        </w:rPr>
        <w:t xml:space="preserve">. </w:t>
      </w:r>
    </w:p>
    <w:p w14:paraId="6AC2D344" w14:textId="77777777" w:rsidR="00D53881" w:rsidRPr="000837C3" w:rsidRDefault="00D53881" w:rsidP="00D53881">
      <w:pPr>
        <w:rPr>
          <w:rFonts w:ascii="Tahoma" w:hAnsi="Tahoma" w:cs="Tahoma"/>
          <w:sz w:val="18"/>
          <w:szCs w:val="18"/>
        </w:rPr>
      </w:pPr>
    </w:p>
    <w:p w14:paraId="4F2FD103" w14:textId="77777777" w:rsidR="00916B49" w:rsidRDefault="00D53881" w:rsidP="00916B49">
      <w:pPr>
        <w:rPr>
          <w:rFonts w:ascii="Tahoma" w:hAnsi="Tahoma" w:cs="Tahoma"/>
          <w:sz w:val="18"/>
          <w:szCs w:val="18"/>
        </w:rPr>
      </w:pPr>
      <w:r w:rsidRPr="000837C3">
        <w:rPr>
          <w:rFonts w:ascii="Tahoma" w:hAnsi="Tahoma" w:cs="Tahoma"/>
          <w:sz w:val="18"/>
          <w:szCs w:val="18"/>
        </w:rPr>
        <w:t>Odpiranje poteka tako, da informacijski sistem e-JN samodejno ob uri, ki je določena za javno odpiranje ponudb, prikaže podatke o ponudniku, o variantah, če so bile zahtevane oziroma dovoljene, ter omogoči dostop do .</w:t>
      </w:r>
      <w:proofErr w:type="spellStart"/>
      <w:r w:rsidRPr="000837C3">
        <w:rPr>
          <w:rFonts w:ascii="Tahoma" w:hAnsi="Tahoma" w:cs="Tahoma"/>
          <w:sz w:val="18"/>
          <w:szCs w:val="18"/>
        </w:rPr>
        <w:t>pdf</w:t>
      </w:r>
      <w:proofErr w:type="spellEnd"/>
      <w:r w:rsidRPr="000837C3">
        <w:rPr>
          <w:rFonts w:ascii="Tahoma" w:hAnsi="Tahoma" w:cs="Tahoma"/>
          <w:sz w:val="18"/>
          <w:szCs w:val="18"/>
        </w:rPr>
        <w:t xml:space="preserve"> dokumenta, ki ga ponudnik naloži v sistem e-JN pod razdelek »Predračun«. </w:t>
      </w:r>
    </w:p>
    <w:p w14:paraId="51954C17" w14:textId="77777777" w:rsidR="00400A3C" w:rsidRPr="000837C3" w:rsidRDefault="00C91BF6" w:rsidP="00400A3C">
      <w:pPr>
        <w:pStyle w:val="Naslov1"/>
        <w:rPr>
          <w:rFonts w:ascii="Tahoma" w:hAnsi="Tahoma" w:cs="Tahoma"/>
          <w:sz w:val="18"/>
          <w:szCs w:val="18"/>
        </w:rPr>
      </w:pPr>
      <w:bookmarkStart w:id="21" w:name="_Toc466382877"/>
      <w:bookmarkStart w:id="22" w:name="_Toc466382878"/>
      <w:bookmarkStart w:id="23" w:name="_Toc466382879"/>
      <w:bookmarkStart w:id="24" w:name="_Toc466382881"/>
      <w:bookmarkStart w:id="25" w:name="_Toc466382883"/>
      <w:bookmarkStart w:id="26" w:name="_Toc466382885"/>
      <w:bookmarkStart w:id="27" w:name="_Toc466382886"/>
      <w:bookmarkStart w:id="28" w:name="_Toc336851734"/>
      <w:bookmarkStart w:id="29" w:name="_Toc336851782"/>
      <w:bookmarkStart w:id="30" w:name="_Toc1455419"/>
      <w:bookmarkEnd w:id="21"/>
      <w:bookmarkEnd w:id="22"/>
      <w:bookmarkEnd w:id="23"/>
      <w:bookmarkEnd w:id="24"/>
      <w:bookmarkEnd w:id="25"/>
      <w:bookmarkEnd w:id="26"/>
      <w:bookmarkEnd w:id="27"/>
      <w:r w:rsidRPr="000837C3">
        <w:rPr>
          <w:rFonts w:ascii="Tahoma" w:hAnsi="Tahoma" w:cs="Tahoma"/>
          <w:sz w:val="18"/>
          <w:szCs w:val="18"/>
        </w:rPr>
        <w:t>PRAVNA PODLAGA</w:t>
      </w:r>
      <w:bookmarkEnd w:id="28"/>
      <w:bookmarkEnd w:id="29"/>
      <w:bookmarkEnd w:id="30"/>
    </w:p>
    <w:p w14:paraId="6794E08D" w14:textId="77777777" w:rsidR="00F65E13" w:rsidRPr="000837C3" w:rsidRDefault="00F65E13" w:rsidP="00F65E13">
      <w:pPr>
        <w:autoSpaceDE w:val="0"/>
        <w:autoSpaceDN w:val="0"/>
        <w:adjustRightInd w:val="0"/>
        <w:spacing w:before="100" w:beforeAutospacing="1" w:after="100" w:afterAutospacing="1" w:line="240" w:lineRule="auto"/>
        <w:rPr>
          <w:rFonts w:ascii="Tahoma" w:hAnsi="Tahoma" w:cs="Tahoma"/>
          <w:iCs/>
          <w:sz w:val="18"/>
          <w:szCs w:val="18"/>
          <w:lang w:eastAsia="sl-SI"/>
        </w:rPr>
      </w:pPr>
      <w:r w:rsidRPr="000837C3">
        <w:rPr>
          <w:rFonts w:ascii="Tahoma" w:hAnsi="Tahoma" w:cs="Tahoma"/>
          <w:iCs/>
          <w:sz w:val="18"/>
          <w:szCs w:val="18"/>
          <w:lang w:eastAsia="sl-SI"/>
        </w:rPr>
        <w:t>Javni razpis se izvaja na podlagi naslednjih zakonov in predpisov:</w:t>
      </w:r>
    </w:p>
    <w:p w14:paraId="55776507" w14:textId="77777777" w:rsidR="00F65E13" w:rsidRPr="000837C3" w:rsidRDefault="00F65E13">
      <w:pPr>
        <w:numPr>
          <w:ilvl w:val="0"/>
          <w:numId w:val="24"/>
        </w:numPr>
        <w:autoSpaceDE w:val="0"/>
        <w:autoSpaceDN w:val="0"/>
        <w:adjustRightInd w:val="0"/>
        <w:spacing w:before="100" w:beforeAutospacing="1" w:after="100" w:afterAutospacing="1" w:line="240" w:lineRule="auto"/>
        <w:ind w:left="426" w:hanging="426"/>
        <w:jc w:val="left"/>
        <w:rPr>
          <w:rFonts w:ascii="Tahoma" w:hAnsi="Tahoma" w:cs="Tahoma"/>
          <w:iCs/>
          <w:sz w:val="18"/>
          <w:szCs w:val="18"/>
          <w:lang w:eastAsia="sl-SI"/>
        </w:rPr>
      </w:pPr>
      <w:r w:rsidRPr="000837C3">
        <w:rPr>
          <w:rFonts w:ascii="Tahoma" w:hAnsi="Tahoma" w:cs="Tahoma"/>
          <w:iCs/>
          <w:sz w:val="18"/>
          <w:szCs w:val="18"/>
          <w:lang w:eastAsia="sl-SI"/>
        </w:rPr>
        <w:t>Zakon o javnem naročanju (Uradni list RS, št. 91/15</w:t>
      </w:r>
      <w:r w:rsidR="00CE60BD" w:rsidRPr="000837C3">
        <w:rPr>
          <w:rFonts w:ascii="Tahoma" w:hAnsi="Tahoma" w:cs="Tahoma"/>
          <w:iCs/>
          <w:sz w:val="18"/>
          <w:szCs w:val="18"/>
          <w:lang w:eastAsia="sl-SI"/>
        </w:rPr>
        <w:t xml:space="preserve">, </w:t>
      </w:r>
      <w:r w:rsidRPr="000837C3">
        <w:rPr>
          <w:rFonts w:ascii="Tahoma" w:hAnsi="Tahoma" w:cs="Tahoma"/>
          <w:iCs/>
          <w:sz w:val="18"/>
          <w:szCs w:val="18"/>
          <w:lang w:eastAsia="sl-SI"/>
        </w:rPr>
        <w:t>14/18</w:t>
      </w:r>
      <w:r w:rsidR="00CE60BD" w:rsidRPr="000837C3">
        <w:rPr>
          <w:rFonts w:ascii="Tahoma" w:hAnsi="Tahoma" w:cs="Tahoma"/>
          <w:iCs/>
          <w:sz w:val="18"/>
          <w:szCs w:val="18"/>
          <w:lang w:eastAsia="sl-SI"/>
        </w:rPr>
        <w:t>, 121/21</w:t>
      </w:r>
      <w:r w:rsidRPr="000837C3">
        <w:rPr>
          <w:rFonts w:ascii="Tahoma" w:hAnsi="Tahoma" w:cs="Tahoma"/>
          <w:iCs/>
          <w:sz w:val="18"/>
          <w:szCs w:val="18"/>
          <w:lang w:eastAsia="sl-SI"/>
        </w:rPr>
        <w:t>),</w:t>
      </w:r>
    </w:p>
    <w:p w14:paraId="606B9548" w14:textId="77777777" w:rsidR="00F65E13" w:rsidRPr="000837C3" w:rsidRDefault="00F65E13">
      <w:pPr>
        <w:numPr>
          <w:ilvl w:val="0"/>
          <w:numId w:val="24"/>
        </w:numPr>
        <w:autoSpaceDE w:val="0"/>
        <w:autoSpaceDN w:val="0"/>
        <w:adjustRightInd w:val="0"/>
        <w:spacing w:before="100" w:beforeAutospacing="1" w:after="100" w:afterAutospacing="1" w:line="240" w:lineRule="auto"/>
        <w:ind w:left="426" w:hanging="426"/>
        <w:jc w:val="left"/>
        <w:rPr>
          <w:rFonts w:ascii="Tahoma" w:hAnsi="Tahoma" w:cs="Tahoma"/>
          <w:iCs/>
          <w:sz w:val="18"/>
          <w:szCs w:val="18"/>
          <w:lang w:eastAsia="sl-SI"/>
        </w:rPr>
      </w:pPr>
      <w:r w:rsidRPr="000837C3">
        <w:rPr>
          <w:rFonts w:ascii="Tahoma" w:hAnsi="Tahoma" w:cs="Tahoma"/>
          <w:iCs/>
          <w:sz w:val="18"/>
          <w:szCs w:val="18"/>
          <w:lang w:eastAsia="sl-SI"/>
        </w:rPr>
        <w:t>Zakon o pravnem varstvu v postopkih javnega naročanja (</w:t>
      </w:r>
      <w:r w:rsidRPr="000837C3">
        <w:rPr>
          <w:rFonts w:ascii="Tahoma" w:hAnsi="Tahoma" w:cs="Tahoma"/>
          <w:iCs/>
          <w:sz w:val="18"/>
          <w:szCs w:val="18"/>
        </w:rPr>
        <w:t>Uradni list RS, št. 43/11, 60/11 – ZTP-D, 63/13, 90/14 – ZDU-1I, 60/17 in 72/19; v nadaljevanju ZPVPJN</w:t>
      </w:r>
      <w:r w:rsidRPr="000837C3">
        <w:rPr>
          <w:rFonts w:ascii="Tahoma" w:hAnsi="Tahoma" w:cs="Tahoma"/>
          <w:iCs/>
          <w:sz w:val="18"/>
          <w:szCs w:val="18"/>
          <w:lang w:eastAsia="sl-SI"/>
        </w:rPr>
        <w:t>),</w:t>
      </w:r>
    </w:p>
    <w:p w14:paraId="1A4ADFE6" w14:textId="77777777" w:rsidR="00F65E13" w:rsidRPr="000837C3" w:rsidRDefault="00F65E13">
      <w:pPr>
        <w:numPr>
          <w:ilvl w:val="0"/>
          <w:numId w:val="24"/>
        </w:numPr>
        <w:autoSpaceDE w:val="0"/>
        <w:autoSpaceDN w:val="0"/>
        <w:adjustRightInd w:val="0"/>
        <w:spacing w:before="100" w:beforeAutospacing="1" w:after="100" w:afterAutospacing="1" w:line="240" w:lineRule="auto"/>
        <w:ind w:left="426" w:hanging="426"/>
        <w:jc w:val="left"/>
        <w:rPr>
          <w:rFonts w:ascii="Tahoma" w:hAnsi="Tahoma" w:cs="Tahoma"/>
          <w:sz w:val="18"/>
          <w:szCs w:val="18"/>
        </w:rPr>
      </w:pPr>
      <w:r w:rsidRPr="000837C3">
        <w:rPr>
          <w:rFonts w:ascii="Tahoma" w:hAnsi="Tahoma" w:cs="Tahoma"/>
          <w:iCs/>
          <w:sz w:val="18"/>
          <w:szCs w:val="18"/>
          <w:lang w:eastAsia="sl-SI"/>
        </w:rPr>
        <w:t xml:space="preserve">Zakon o izvrševanju proračunov Republike Slovenije za leti 2021 in 2022 </w:t>
      </w:r>
      <w:r w:rsidRPr="000837C3">
        <w:rPr>
          <w:rFonts w:ascii="Tahoma" w:hAnsi="Tahoma" w:cs="Tahoma"/>
          <w:sz w:val="18"/>
          <w:szCs w:val="18"/>
        </w:rPr>
        <w:t>(</w:t>
      </w:r>
      <w:r w:rsidRPr="000837C3">
        <w:rPr>
          <w:rFonts w:ascii="Tahoma" w:hAnsi="Tahoma" w:cs="Tahoma"/>
          <w:iCs/>
          <w:sz w:val="18"/>
          <w:szCs w:val="18"/>
        </w:rPr>
        <w:t>Uradni list RS, št. 71/17 in 13/18 – ZJF-H</w:t>
      </w:r>
      <w:r w:rsidRPr="000837C3">
        <w:rPr>
          <w:rFonts w:ascii="Tahoma" w:hAnsi="Tahoma" w:cs="Tahoma"/>
          <w:sz w:val="18"/>
          <w:szCs w:val="18"/>
        </w:rPr>
        <w:t xml:space="preserve">), </w:t>
      </w:r>
    </w:p>
    <w:p w14:paraId="457C2DE1" w14:textId="77777777" w:rsidR="00F65E13" w:rsidRPr="000837C3" w:rsidRDefault="00F65E13">
      <w:pPr>
        <w:numPr>
          <w:ilvl w:val="0"/>
          <w:numId w:val="24"/>
        </w:numPr>
        <w:autoSpaceDE w:val="0"/>
        <w:autoSpaceDN w:val="0"/>
        <w:adjustRightInd w:val="0"/>
        <w:spacing w:before="100" w:beforeAutospacing="1" w:after="100" w:afterAutospacing="1" w:line="240" w:lineRule="auto"/>
        <w:ind w:left="426" w:hanging="426"/>
        <w:jc w:val="left"/>
        <w:rPr>
          <w:rFonts w:ascii="Tahoma" w:hAnsi="Tahoma" w:cs="Tahoma"/>
          <w:sz w:val="18"/>
          <w:szCs w:val="18"/>
        </w:rPr>
      </w:pPr>
      <w:r w:rsidRPr="000837C3">
        <w:rPr>
          <w:rFonts w:ascii="Tahoma" w:hAnsi="Tahoma" w:cs="Tahoma"/>
          <w:iCs/>
          <w:sz w:val="18"/>
          <w:szCs w:val="18"/>
          <w:lang w:eastAsia="sl-SI"/>
        </w:rPr>
        <w:t>Zakon</w:t>
      </w:r>
      <w:r w:rsidRPr="000837C3">
        <w:rPr>
          <w:rFonts w:ascii="Tahoma" w:hAnsi="Tahoma" w:cs="Tahoma"/>
          <w:sz w:val="18"/>
          <w:szCs w:val="18"/>
        </w:rPr>
        <w:t xml:space="preserve"> o javnih financah (</w:t>
      </w:r>
      <w:r w:rsidRPr="000837C3">
        <w:rPr>
          <w:rFonts w:ascii="Tahoma" w:hAnsi="Tahoma" w:cs="Tahoma"/>
          <w:iCs/>
          <w:sz w:val="18"/>
          <w:szCs w:val="18"/>
        </w:rPr>
        <w:t xml:space="preserve">Uradni list RS, št. 11/11 – UPB4, 14/13 – </w:t>
      </w:r>
      <w:proofErr w:type="spellStart"/>
      <w:r w:rsidRPr="000837C3">
        <w:rPr>
          <w:rFonts w:ascii="Tahoma" w:hAnsi="Tahoma" w:cs="Tahoma"/>
          <w:iCs/>
          <w:sz w:val="18"/>
          <w:szCs w:val="18"/>
        </w:rPr>
        <w:t>popr</w:t>
      </w:r>
      <w:proofErr w:type="spellEnd"/>
      <w:r w:rsidRPr="000837C3">
        <w:rPr>
          <w:rFonts w:ascii="Tahoma" w:hAnsi="Tahoma" w:cs="Tahoma"/>
          <w:iCs/>
          <w:sz w:val="18"/>
          <w:szCs w:val="18"/>
        </w:rPr>
        <w:t xml:space="preserve">., 101/13, 55/15 – </w:t>
      </w:r>
      <w:proofErr w:type="spellStart"/>
      <w:r w:rsidRPr="000837C3">
        <w:rPr>
          <w:rFonts w:ascii="Tahoma" w:hAnsi="Tahoma" w:cs="Tahoma"/>
          <w:iCs/>
          <w:sz w:val="18"/>
          <w:szCs w:val="18"/>
        </w:rPr>
        <w:t>ZFisP</w:t>
      </w:r>
      <w:proofErr w:type="spellEnd"/>
      <w:r w:rsidRPr="000837C3">
        <w:rPr>
          <w:rFonts w:ascii="Tahoma" w:hAnsi="Tahoma" w:cs="Tahoma"/>
          <w:iCs/>
          <w:sz w:val="18"/>
          <w:szCs w:val="18"/>
        </w:rPr>
        <w:t xml:space="preserve">, 96/15 – ZIPRS1617, 13/18 in 195/20 – </w:t>
      </w:r>
      <w:proofErr w:type="spellStart"/>
      <w:r w:rsidRPr="000837C3">
        <w:rPr>
          <w:rFonts w:ascii="Tahoma" w:hAnsi="Tahoma" w:cs="Tahoma"/>
          <w:iCs/>
          <w:sz w:val="18"/>
          <w:szCs w:val="18"/>
        </w:rPr>
        <w:t>odl</w:t>
      </w:r>
      <w:proofErr w:type="spellEnd"/>
      <w:r w:rsidRPr="000837C3">
        <w:rPr>
          <w:rFonts w:ascii="Tahoma" w:hAnsi="Tahoma" w:cs="Tahoma"/>
          <w:iCs/>
          <w:sz w:val="18"/>
          <w:szCs w:val="18"/>
        </w:rPr>
        <w:t>. US</w:t>
      </w:r>
      <w:r w:rsidRPr="000837C3">
        <w:rPr>
          <w:rFonts w:ascii="Tahoma" w:hAnsi="Tahoma" w:cs="Tahoma"/>
          <w:sz w:val="18"/>
          <w:szCs w:val="18"/>
        </w:rPr>
        <w:t>),</w:t>
      </w:r>
    </w:p>
    <w:p w14:paraId="47F8FAD6" w14:textId="77777777" w:rsidR="00F65E13" w:rsidRPr="000837C3" w:rsidRDefault="00F65E13">
      <w:pPr>
        <w:numPr>
          <w:ilvl w:val="0"/>
          <w:numId w:val="24"/>
        </w:numPr>
        <w:autoSpaceDE w:val="0"/>
        <w:autoSpaceDN w:val="0"/>
        <w:adjustRightInd w:val="0"/>
        <w:spacing w:before="100" w:beforeAutospacing="1" w:after="100" w:afterAutospacing="1" w:line="240" w:lineRule="auto"/>
        <w:ind w:left="426" w:hanging="426"/>
        <w:jc w:val="left"/>
        <w:rPr>
          <w:rFonts w:ascii="Tahoma" w:hAnsi="Tahoma" w:cs="Tahoma"/>
          <w:sz w:val="18"/>
          <w:szCs w:val="18"/>
        </w:rPr>
      </w:pPr>
      <w:r w:rsidRPr="000837C3">
        <w:rPr>
          <w:rFonts w:ascii="Tahoma" w:hAnsi="Tahoma" w:cs="Tahoma"/>
          <w:iCs/>
          <w:sz w:val="18"/>
          <w:szCs w:val="18"/>
          <w:lang w:eastAsia="sl-SI"/>
        </w:rPr>
        <w:t>Pravilnik</w:t>
      </w:r>
      <w:r w:rsidRPr="000837C3">
        <w:rPr>
          <w:rFonts w:ascii="Tahoma" w:hAnsi="Tahoma" w:cs="Tahoma"/>
          <w:sz w:val="18"/>
          <w:szCs w:val="18"/>
        </w:rPr>
        <w:t xml:space="preserve"> o postopkih za izvrševanje proračuna Republike Slovenije (Uradni list RS, št. 50/07, 61/08, 99/09-ZIPRS1011, 3/2013 in 81/16),</w:t>
      </w:r>
    </w:p>
    <w:p w14:paraId="35BBC560" w14:textId="77777777" w:rsidR="00F65E13" w:rsidRPr="000837C3" w:rsidRDefault="00F65E13">
      <w:pPr>
        <w:numPr>
          <w:ilvl w:val="0"/>
          <w:numId w:val="24"/>
        </w:numPr>
        <w:autoSpaceDE w:val="0"/>
        <w:autoSpaceDN w:val="0"/>
        <w:adjustRightInd w:val="0"/>
        <w:spacing w:before="100" w:beforeAutospacing="1" w:after="100" w:afterAutospacing="1" w:line="240" w:lineRule="auto"/>
        <w:ind w:left="426" w:hanging="426"/>
        <w:jc w:val="left"/>
        <w:rPr>
          <w:rFonts w:ascii="Tahoma" w:hAnsi="Tahoma" w:cs="Tahoma"/>
          <w:iCs/>
          <w:sz w:val="18"/>
          <w:szCs w:val="18"/>
          <w:lang w:eastAsia="sl-SI"/>
        </w:rPr>
      </w:pPr>
      <w:r w:rsidRPr="000837C3">
        <w:rPr>
          <w:rFonts w:ascii="Tahoma" w:hAnsi="Tahoma" w:cs="Tahoma"/>
          <w:iCs/>
          <w:sz w:val="18"/>
          <w:szCs w:val="18"/>
          <w:lang w:eastAsia="sl-SI"/>
        </w:rPr>
        <w:t>Obligacijski zakonik (Uradni list RS, št. 97/07-uradno prečiščeno besedilo, 64/16- odl.US in 20/18-OROZ631),</w:t>
      </w:r>
    </w:p>
    <w:p w14:paraId="7F8FC159" w14:textId="77777777" w:rsidR="00F65E13" w:rsidRPr="000837C3" w:rsidRDefault="00F65E13">
      <w:pPr>
        <w:numPr>
          <w:ilvl w:val="0"/>
          <w:numId w:val="24"/>
        </w:numPr>
        <w:autoSpaceDE w:val="0"/>
        <w:autoSpaceDN w:val="0"/>
        <w:adjustRightInd w:val="0"/>
        <w:spacing w:before="100" w:beforeAutospacing="1" w:after="100" w:afterAutospacing="1" w:line="240" w:lineRule="auto"/>
        <w:ind w:left="426" w:hanging="426"/>
        <w:jc w:val="left"/>
        <w:rPr>
          <w:rFonts w:ascii="Tahoma" w:hAnsi="Tahoma" w:cs="Tahoma"/>
          <w:iCs/>
          <w:sz w:val="18"/>
          <w:szCs w:val="18"/>
          <w:lang w:eastAsia="sl-SI"/>
        </w:rPr>
      </w:pPr>
      <w:r w:rsidRPr="000837C3">
        <w:rPr>
          <w:rFonts w:ascii="Tahoma" w:hAnsi="Tahoma" w:cs="Tahoma"/>
          <w:sz w:val="18"/>
          <w:szCs w:val="18"/>
          <w:lang w:eastAsia="sl-SI"/>
        </w:rPr>
        <w:t>Zakon o integriteti in preprečevanju korupcije (</w:t>
      </w:r>
      <w:proofErr w:type="spellStart"/>
      <w:r w:rsidRPr="000837C3">
        <w:rPr>
          <w:rFonts w:ascii="Tahoma" w:hAnsi="Tahoma" w:cs="Tahoma"/>
          <w:sz w:val="18"/>
          <w:szCs w:val="18"/>
          <w:lang w:eastAsia="sl-SI"/>
        </w:rPr>
        <w:t>ZIntPK</w:t>
      </w:r>
      <w:proofErr w:type="spellEnd"/>
      <w:r w:rsidRPr="000837C3">
        <w:rPr>
          <w:rFonts w:ascii="Tahoma" w:hAnsi="Tahoma" w:cs="Tahoma"/>
          <w:sz w:val="18"/>
          <w:szCs w:val="18"/>
          <w:lang w:eastAsia="sl-SI"/>
        </w:rPr>
        <w:t>) (</w:t>
      </w:r>
      <w:r w:rsidRPr="000837C3">
        <w:rPr>
          <w:rFonts w:ascii="Tahoma" w:hAnsi="Tahoma" w:cs="Tahoma"/>
          <w:iCs/>
          <w:sz w:val="18"/>
          <w:szCs w:val="18"/>
          <w:lang w:eastAsia="sl-SI"/>
        </w:rPr>
        <w:t>Uradni list RS, št. 69/11 – UPB in 158/20</w:t>
      </w:r>
      <w:r w:rsidRPr="000837C3">
        <w:rPr>
          <w:rFonts w:ascii="Tahoma" w:hAnsi="Tahoma" w:cs="Tahoma"/>
          <w:sz w:val="18"/>
          <w:szCs w:val="18"/>
          <w:lang w:eastAsia="sl-SI"/>
        </w:rPr>
        <w:t xml:space="preserve">), </w:t>
      </w:r>
    </w:p>
    <w:p w14:paraId="48F96C7E" w14:textId="77777777" w:rsidR="00F65E13" w:rsidRPr="000837C3" w:rsidRDefault="00F65E13">
      <w:pPr>
        <w:numPr>
          <w:ilvl w:val="0"/>
          <w:numId w:val="24"/>
        </w:numPr>
        <w:autoSpaceDE w:val="0"/>
        <w:autoSpaceDN w:val="0"/>
        <w:adjustRightInd w:val="0"/>
        <w:spacing w:before="100" w:beforeAutospacing="1" w:after="100" w:afterAutospacing="1" w:line="240" w:lineRule="auto"/>
        <w:ind w:left="426" w:hanging="426"/>
        <w:jc w:val="left"/>
        <w:rPr>
          <w:rFonts w:ascii="Tahoma" w:hAnsi="Tahoma" w:cs="Tahoma"/>
          <w:iCs/>
          <w:sz w:val="18"/>
          <w:szCs w:val="18"/>
          <w:lang w:eastAsia="sl-SI"/>
        </w:rPr>
      </w:pPr>
      <w:r w:rsidRPr="000837C3">
        <w:rPr>
          <w:rFonts w:ascii="Tahoma" w:hAnsi="Tahoma" w:cs="Tahoma"/>
          <w:iCs/>
          <w:sz w:val="18"/>
          <w:szCs w:val="18"/>
          <w:lang w:eastAsia="sl-SI"/>
        </w:rPr>
        <w:t xml:space="preserve">Zakon o prekrških (Uradni list RS, št. 29/11 – uradno prečiščeno besedilo, 21/13, 111/13, 74/14 – </w:t>
      </w:r>
      <w:proofErr w:type="spellStart"/>
      <w:r w:rsidRPr="000837C3">
        <w:rPr>
          <w:rFonts w:ascii="Tahoma" w:hAnsi="Tahoma" w:cs="Tahoma"/>
          <w:iCs/>
          <w:sz w:val="18"/>
          <w:szCs w:val="18"/>
          <w:lang w:eastAsia="sl-SI"/>
        </w:rPr>
        <w:t>odl</w:t>
      </w:r>
      <w:proofErr w:type="spellEnd"/>
      <w:r w:rsidRPr="000837C3">
        <w:rPr>
          <w:rFonts w:ascii="Tahoma" w:hAnsi="Tahoma" w:cs="Tahoma"/>
          <w:iCs/>
          <w:sz w:val="18"/>
          <w:szCs w:val="18"/>
          <w:lang w:eastAsia="sl-SI"/>
        </w:rPr>
        <w:t xml:space="preserve">. US, 92/14 – </w:t>
      </w:r>
      <w:proofErr w:type="spellStart"/>
      <w:r w:rsidRPr="000837C3">
        <w:rPr>
          <w:rFonts w:ascii="Tahoma" w:hAnsi="Tahoma" w:cs="Tahoma"/>
          <w:iCs/>
          <w:sz w:val="18"/>
          <w:szCs w:val="18"/>
          <w:lang w:eastAsia="sl-SI"/>
        </w:rPr>
        <w:t>odl</w:t>
      </w:r>
      <w:proofErr w:type="spellEnd"/>
      <w:r w:rsidRPr="000837C3">
        <w:rPr>
          <w:rFonts w:ascii="Tahoma" w:hAnsi="Tahoma" w:cs="Tahoma"/>
          <w:iCs/>
          <w:sz w:val="18"/>
          <w:szCs w:val="18"/>
          <w:lang w:eastAsia="sl-SI"/>
        </w:rPr>
        <w:t xml:space="preserve">. US, 32/16, 15/17 – </w:t>
      </w:r>
      <w:proofErr w:type="spellStart"/>
      <w:r w:rsidRPr="000837C3">
        <w:rPr>
          <w:rFonts w:ascii="Tahoma" w:hAnsi="Tahoma" w:cs="Tahoma"/>
          <w:iCs/>
          <w:sz w:val="18"/>
          <w:szCs w:val="18"/>
          <w:lang w:eastAsia="sl-SI"/>
        </w:rPr>
        <w:t>odl</w:t>
      </w:r>
      <w:proofErr w:type="spellEnd"/>
      <w:r w:rsidRPr="000837C3">
        <w:rPr>
          <w:rFonts w:ascii="Tahoma" w:hAnsi="Tahoma" w:cs="Tahoma"/>
          <w:iCs/>
          <w:sz w:val="18"/>
          <w:szCs w:val="18"/>
          <w:lang w:eastAsia="sl-SI"/>
        </w:rPr>
        <w:t xml:space="preserve">. US, 73/19 – </w:t>
      </w:r>
      <w:proofErr w:type="spellStart"/>
      <w:r w:rsidRPr="000837C3">
        <w:rPr>
          <w:rFonts w:ascii="Tahoma" w:hAnsi="Tahoma" w:cs="Tahoma"/>
          <w:iCs/>
          <w:sz w:val="18"/>
          <w:szCs w:val="18"/>
          <w:lang w:eastAsia="sl-SI"/>
        </w:rPr>
        <w:t>odl</w:t>
      </w:r>
      <w:proofErr w:type="spellEnd"/>
      <w:r w:rsidRPr="000837C3">
        <w:rPr>
          <w:rFonts w:ascii="Tahoma" w:hAnsi="Tahoma" w:cs="Tahoma"/>
          <w:iCs/>
          <w:sz w:val="18"/>
          <w:szCs w:val="18"/>
          <w:lang w:eastAsia="sl-SI"/>
        </w:rPr>
        <w:t xml:space="preserve">. US, 175/20 – ZIUOPDVE in 5/21 – </w:t>
      </w:r>
      <w:proofErr w:type="spellStart"/>
      <w:r w:rsidRPr="000837C3">
        <w:rPr>
          <w:rFonts w:ascii="Tahoma" w:hAnsi="Tahoma" w:cs="Tahoma"/>
          <w:iCs/>
          <w:sz w:val="18"/>
          <w:szCs w:val="18"/>
          <w:lang w:eastAsia="sl-SI"/>
        </w:rPr>
        <w:t>odl</w:t>
      </w:r>
      <w:proofErr w:type="spellEnd"/>
      <w:r w:rsidRPr="000837C3">
        <w:rPr>
          <w:rFonts w:ascii="Tahoma" w:hAnsi="Tahoma" w:cs="Tahoma"/>
          <w:iCs/>
          <w:sz w:val="18"/>
          <w:szCs w:val="18"/>
          <w:lang w:eastAsia="sl-SI"/>
        </w:rPr>
        <w:t>. US),</w:t>
      </w:r>
    </w:p>
    <w:p w14:paraId="23C3ECAD" w14:textId="77777777" w:rsidR="00F65E13" w:rsidRPr="000837C3" w:rsidRDefault="00F65E13">
      <w:pPr>
        <w:numPr>
          <w:ilvl w:val="0"/>
          <w:numId w:val="24"/>
        </w:numPr>
        <w:autoSpaceDE w:val="0"/>
        <w:autoSpaceDN w:val="0"/>
        <w:adjustRightInd w:val="0"/>
        <w:spacing w:before="100" w:beforeAutospacing="1" w:after="100" w:afterAutospacing="1" w:line="240" w:lineRule="auto"/>
        <w:ind w:left="426" w:hanging="426"/>
        <w:jc w:val="left"/>
        <w:rPr>
          <w:rFonts w:ascii="Tahoma" w:hAnsi="Tahoma" w:cs="Tahoma"/>
          <w:iCs/>
          <w:sz w:val="18"/>
          <w:szCs w:val="18"/>
          <w:lang w:eastAsia="sl-SI"/>
        </w:rPr>
      </w:pPr>
      <w:r w:rsidRPr="000837C3">
        <w:rPr>
          <w:rFonts w:ascii="Tahoma" w:hAnsi="Tahoma" w:cs="Tahoma"/>
          <w:iCs/>
          <w:sz w:val="18"/>
          <w:szCs w:val="18"/>
          <w:lang w:eastAsia="sl-SI"/>
        </w:rPr>
        <w:t>skladno z ostalimi veljavnimi predpisi, ki urejajo področje javnih naročil, konkurence, varstva okolja in državnih pomoči,</w:t>
      </w:r>
    </w:p>
    <w:p w14:paraId="2E5B6697" w14:textId="77777777" w:rsidR="00F65E13" w:rsidRPr="00940B65" w:rsidRDefault="00F65E13">
      <w:pPr>
        <w:numPr>
          <w:ilvl w:val="0"/>
          <w:numId w:val="24"/>
        </w:numPr>
        <w:spacing w:before="100" w:beforeAutospacing="1" w:after="100" w:afterAutospacing="1" w:line="240" w:lineRule="auto"/>
        <w:ind w:left="426" w:hanging="426"/>
        <w:contextualSpacing/>
        <w:jc w:val="left"/>
        <w:rPr>
          <w:rFonts w:ascii="Tahoma" w:hAnsi="Tahoma" w:cs="Tahoma"/>
          <w:b/>
          <w:iCs/>
          <w:sz w:val="18"/>
          <w:szCs w:val="18"/>
          <w:lang w:eastAsia="sl-SI"/>
        </w:rPr>
      </w:pPr>
      <w:r w:rsidRPr="000837C3">
        <w:rPr>
          <w:rFonts w:ascii="Tahoma" w:hAnsi="Tahoma" w:cs="Tahoma"/>
          <w:iCs/>
          <w:sz w:val="18"/>
          <w:szCs w:val="18"/>
          <w:lang w:eastAsia="sl-SI"/>
        </w:rPr>
        <w:t>skladno z ostalimi veljavnimi predpisi, ki urejajo področje predmeta javnega naročila.</w:t>
      </w:r>
    </w:p>
    <w:p w14:paraId="037B7C1C" w14:textId="77777777" w:rsidR="00940B65" w:rsidRPr="000837C3" w:rsidRDefault="00940B65" w:rsidP="00940B65">
      <w:pPr>
        <w:spacing w:before="100" w:beforeAutospacing="1" w:after="100" w:afterAutospacing="1" w:line="240" w:lineRule="auto"/>
        <w:contextualSpacing/>
        <w:jc w:val="left"/>
        <w:rPr>
          <w:rFonts w:ascii="Tahoma" w:hAnsi="Tahoma" w:cs="Tahoma"/>
          <w:b/>
          <w:iCs/>
          <w:sz w:val="18"/>
          <w:szCs w:val="18"/>
          <w:lang w:eastAsia="sl-SI"/>
        </w:rPr>
      </w:pPr>
    </w:p>
    <w:p w14:paraId="3354FC10" w14:textId="77777777" w:rsidR="00AE082E" w:rsidRPr="000837C3" w:rsidRDefault="00AE082E" w:rsidP="00AE082E">
      <w:pPr>
        <w:pStyle w:val="Naslov1"/>
        <w:rPr>
          <w:rFonts w:ascii="Tahoma" w:hAnsi="Tahoma" w:cs="Tahoma"/>
          <w:sz w:val="18"/>
          <w:szCs w:val="18"/>
        </w:rPr>
      </w:pPr>
      <w:bookmarkStart w:id="31" w:name="_Toc464638497"/>
      <w:bookmarkStart w:id="32" w:name="_Toc464638498"/>
      <w:bookmarkStart w:id="33" w:name="_Toc336851735"/>
      <w:bookmarkStart w:id="34" w:name="_Toc336851783"/>
      <w:bookmarkStart w:id="35" w:name="_Toc371662750"/>
      <w:bookmarkStart w:id="36" w:name="_Toc1455420"/>
      <w:bookmarkStart w:id="37" w:name="_Toc336851736"/>
      <w:bookmarkStart w:id="38" w:name="_Toc336851784"/>
      <w:bookmarkEnd w:id="31"/>
      <w:bookmarkEnd w:id="32"/>
      <w:r w:rsidRPr="000837C3">
        <w:rPr>
          <w:rFonts w:ascii="Tahoma" w:hAnsi="Tahoma" w:cs="Tahoma"/>
          <w:sz w:val="18"/>
          <w:szCs w:val="18"/>
        </w:rPr>
        <w:lastRenderedPageBreak/>
        <w:t xml:space="preserve">TEMELJNA PRAVILA </w:t>
      </w:r>
      <w:bookmarkEnd w:id="33"/>
      <w:bookmarkEnd w:id="34"/>
      <w:r w:rsidRPr="000837C3">
        <w:rPr>
          <w:rFonts w:ascii="Tahoma" w:hAnsi="Tahoma" w:cs="Tahoma"/>
          <w:sz w:val="18"/>
          <w:szCs w:val="18"/>
        </w:rPr>
        <w:t>za dostop, obvestila in pojasnila v zvezi z razpisno dokumentacijo</w:t>
      </w:r>
      <w:bookmarkEnd w:id="35"/>
      <w:bookmarkEnd w:id="36"/>
    </w:p>
    <w:p w14:paraId="5E56CD00" w14:textId="77777777" w:rsidR="00400A3C" w:rsidRPr="000837C3" w:rsidRDefault="002C19F7" w:rsidP="00400A3C">
      <w:pPr>
        <w:pStyle w:val="Naslov2"/>
        <w:rPr>
          <w:rFonts w:ascii="Tahoma" w:hAnsi="Tahoma" w:cs="Tahoma"/>
          <w:sz w:val="18"/>
          <w:szCs w:val="18"/>
        </w:rPr>
      </w:pPr>
      <w:bookmarkStart w:id="39" w:name="_Toc1455421"/>
      <w:r w:rsidRPr="000837C3">
        <w:rPr>
          <w:rFonts w:ascii="Tahoma" w:hAnsi="Tahoma" w:cs="Tahoma"/>
          <w:sz w:val="18"/>
          <w:szCs w:val="18"/>
        </w:rPr>
        <w:t>Dostop do razpisne dokumentacije</w:t>
      </w:r>
      <w:bookmarkEnd w:id="37"/>
      <w:bookmarkEnd w:id="38"/>
      <w:bookmarkEnd w:id="39"/>
    </w:p>
    <w:p w14:paraId="43035503" w14:textId="77777777" w:rsidR="00C9391F" w:rsidRPr="000837C3" w:rsidRDefault="00400A3C" w:rsidP="00400A3C">
      <w:pPr>
        <w:rPr>
          <w:rFonts w:ascii="Tahoma" w:hAnsi="Tahoma" w:cs="Tahoma"/>
          <w:sz w:val="18"/>
          <w:szCs w:val="18"/>
        </w:rPr>
      </w:pPr>
      <w:r w:rsidRPr="000837C3">
        <w:rPr>
          <w:rFonts w:ascii="Tahoma" w:hAnsi="Tahoma" w:cs="Tahoma"/>
          <w:sz w:val="18"/>
          <w:szCs w:val="18"/>
        </w:rPr>
        <w:t xml:space="preserve">Razpisno dokumentacijo lahko ponudniki dobijo na </w:t>
      </w:r>
      <w:r w:rsidR="00281AAF" w:rsidRPr="000837C3">
        <w:rPr>
          <w:rFonts w:ascii="Tahoma" w:hAnsi="Tahoma" w:cs="Tahoma"/>
          <w:sz w:val="18"/>
          <w:szCs w:val="18"/>
        </w:rPr>
        <w:t>p</w:t>
      </w:r>
      <w:r w:rsidR="00BE4635" w:rsidRPr="000837C3">
        <w:rPr>
          <w:rFonts w:ascii="Tahoma" w:hAnsi="Tahoma" w:cs="Tahoma"/>
          <w:sz w:val="18"/>
          <w:szCs w:val="18"/>
        </w:rPr>
        <w:t>ortalu javnih naročil</w:t>
      </w:r>
      <w:r w:rsidR="0077740B" w:rsidRPr="000837C3">
        <w:rPr>
          <w:rFonts w:ascii="Tahoma" w:hAnsi="Tahoma" w:cs="Tahoma"/>
          <w:sz w:val="18"/>
          <w:szCs w:val="18"/>
        </w:rPr>
        <w:t>.</w:t>
      </w:r>
    </w:p>
    <w:p w14:paraId="71E13006" w14:textId="77777777" w:rsidR="00400A3C" w:rsidRPr="000837C3" w:rsidRDefault="00400A3C" w:rsidP="00400A3C">
      <w:pPr>
        <w:rPr>
          <w:rFonts w:ascii="Tahoma" w:hAnsi="Tahoma" w:cs="Tahoma"/>
          <w:sz w:val="18"/>
          <w:szCs w:val="18"/>
        </w:rPr>
      </w:pPr>
      <w:r w:rsidRPr="000837C3">
        <w:rPr>
          <w:rFonts w:ascii="Tahoma" w:hAnsi="Tahoma" w:cs="Tahoma"/>
          <w:sz w:val="18"/>
          <w:szCs w:val="18"/>
        </w:rPr>
        <w:t>Odkupnine za razpisno dokumentacijo ni.</w:t>
      </w:r>
    </w:p>
    <w:p w14:paraId="66FC5182" w14:textId="77777777" w:rsidR="00400A3C" w:rsidRPr="000837C3" w:rsidRDefault="002C19F7" w:rsidP="00400A3C">
      <w:pPr>
        <w:pStyle w:val="Naslov2"/>
        <w:rPr>
          <w:rFonts w:ascii="Tahoma" w:hAnsi="Tahoma" w:cs="Tahoma"/>
          <w:sz w:val="18"/>
          <w:szCs w:val="18"/>
        </w:rPr>
      </w:pPr>
      <w:bookmarkStart w:id="40" w:name="_Toc464638501"/>
      <w:bookmarkStart w:id="41" w:name="_Toc464638503"/>
      <w:bookmarkStart w:id="42" w:name="_Toc336851737"/>
      <w:bookmarkStart w:id="43" w:name="_Toc336851785"/>
      <w:bookmarkStart w:id="44" w:name="_Toc1455422"/>
      <w:bookmarkEnd w:id="40"/>
      <w:bookmarkEnd w:id="41"/>
      <w:r w:rsidRPr="000837C3">
        <w:rPr>
          <w:rFonts w:ascii="Tahoma" w:hAnsi="Tahoma" w:cs="Tahoma"/>
          <w:sz w:val="18"/>
          <w:szCs w:val="18"/>
        </w:rPr>
        <w:t>Obvestila in pojasnila v zvezi z razpisno dokumentacijo</w:t>
      </w:r>
      <w:bookmarkEnd w:id="42"/>
      <w:bookmarkEnd w:id="43"/>
      <w:bookmarkEnd w:id="44"/>
    </w:p>
    <w:p w14:paraId="78CFE7D4" w14:textId="77777777" w:rsidR="00400A3C" w:rsidRPr="000837C3" w:rsidRDefault="00400A3C" w:rsidP="00400A3C">
      <w:pPr>
        <w:rPr>
          <w:rFonts w:ascii="Tahoma" w:hAnsi="Tahoma" w:cs="Tahoma"/>
          <w:sz w:val="18"/>
          <w:szCs w:val="18"/>
        </w:rPr>
      </w:pPr>
      <w:r w:rsidRPr="000837C3">
        <w:rPr>
          <w:rFonts w:ascii="Tahoma" w:hAnsi="Tahoma" w:cs="Tahoma"/>
          <w:sz w:val="18"/>
          <w:szCs w:val="18"/>
        </w:rPr>
        <w:t xml:space="preserve">Komunikacija s ponudniki o vprašanjih v zvezi z vsebino naročila in v zvezi s pripravo ponudbe poteka izključno preko </w:t>
      </w:r>
      <w:r w:rsidR="00281AAF" w:rsidRPr="000837C3">
        <w:rPr>
          <w:rFonts w:ascii="Tahoma" w:hAnsi="Tahoma" w:cs="Tahoma"/>
          <w:sz w:val="18"/>
          <w:szCs w:val="18"/>
        </w:rPr>
        <w:t>p</w:t>
      </w:r>
      <w:r w:rsidRPr="000837C3">
        <w:rPr>
          <w:rFonts w:ascii="Tahoma" w:hAnsi="Tahoma" w:cs="Tahoma"/>
          <w:sz w:val="18"/>
          <w:szCs w:val="18"/>
        </w:rPr>
        <w:t>ortala javnih naročil.</w:t>
      </w:r>
    </w:p>
    <w:p w14:paraId="5AFD96AB" w14:textId="77777777" w:rsidR="00400A3C" w:rsidRPr="000837C3" w:rsidRDefault="00400A3C" w:rsidP="00400A3C">
      <w:pPr>
        <w:rPr>
          <w:rFonts w:ascii="Tahoma" w:hAnsi="Tahoma" w:cs="Tahoma"/>
          <w:sz w:val="18"/>
          <w:szCs w:val="18"/>
        </w:rPr>
      </w:pPr>
    </w:p>
    <w:p w14:paraId="4D89F244" w14:textId="0A612E42" w:rsidR="00D26262" w:rsidRPr="000837C3" w:rsidRDefault="00400A3C" w:rsidP="00400A3C">
      <w:pPr>
        <w:rPr>
          <w:rFonts w:ascii="Tahoma" w:hAnsi="Tahoma" w:cs="Tahoma"/>
          <w:sz w:val="18"/>
          <w:szCs w:val="18"/>
        </w:rPr>
      </w:pPr>
      <w:r w:rsidRPr="000837C3">
        <w:rPr>
          <w:rFonts w:ascii="Tahoma" w:hAnsi="Tahoma" w:cs="Tahoma"/>
          <w:sz w:val="18"/>
          <w:szCs w:val="18"/>
        </w:rPr>
        <w:t xml:space="preserve">Naročnik bo zahtevo za pojasnilo razpisne dokumentacije oziroma kakršnokoli drugo vprašanje v zvezi </w:t>
      </w:r>
      <w:r w:rsidR="00306937" w:rsidRPr="000837C3">
        <w:rPr>
          <w:rFonts w:ascii="Tahoma" w:hAnsi="Tahoma" w:cs="Tahoma"/>
          <w:sz w:val="18"/>
          <w:szCs w:val="18"/>
        </w:rPr>
        <w:t>z naročilom</w:t>
      </w:r>
      <w:r w:rsidRPr="000837C3">
        <w:rPr>
          <w:rFonts w:ascii="Tahoma" w:hAnsi="Tahoma" w:cs="Tahoma"/>
          <w:sz w:val="18"/>
          <w:szCs w:val="18"/>
        </w:rPr>
        <w:t xml:space="preserve"> </w:t>
      </w:r>
      <w:r w:rsidRPr="00462AE6">
        <w:rPr>
          <w:rFonts w:ascii="Tahoma" w:hAnsi="Tahoma" w:cs="Tahoma"/>
          <w:sz w:val="18"/>
          <w:szCs w:val="18"/>
        </w:rPr>
        <w:t xml:space="preserve">štel kot pravočasno, v kolikor bo na </w:t>
      </w:r>
      <w:r w:rsidR="00281AAF" w:rsidRPr="00462AE6">
        <w:rPr>
          <w:rFonts w:ascii="Tahoma" w:hAnsi="Tahoma" w:cs="Tahoma"/>
          <w:sz w:val="18"/>
          <w:szCs w:val="18"/>
        </w:rPr>
        <w:t>p</w:t>
      </w:r>
      <w:r w:rsidRPr="00462AE6">
        <w:rPr>
          <w:rFonts w:ascii="Tahoma" w:hAnsi="Tahoma" w:cs="Tahoma"/>
          <w:sz w:val="18"/>
          <w:szCs w:val="18"/>
        </w:rPr>
        <w:t xml:space="preserve">ortalu javnih naročil zastavljeno najkasneje do vključno </w:t>
      </w:r>
      <w:r w:rsidR="00462AE6" w:rsidRPr="00462AE6">
        <w:rPr>
          <w:rFonts w:ascii="Tahoma" w:hAnsi="Tahoma" w:cs="Tahoma"/>
          <w:b/>
          <w:sz w:val="18"/>
          <w:szCs w:val="18"/>
        </w:rPr>
        <w:t>09.06</w:t>
      </w:r>
      <w:r w:rsidR="002837D6" w:rsidRPr="00462AE6">
        <w:rPr>
          <w:rFonts w:ascii="Tahoma" w:hAnsi="Tahoma" w:cs="Tahoma"/>
          <w:b/>
          <w:sz w:val="18"/>
          <w:szCs w:val="18"/>
        </w:rPr>
        <w:t>.2026</w:t>
      </w:r>
      <w:r w:rsidR="000D29CA" w:rsidRPr="00462AE6">
        <w:rPr>
          <w:rFonts w:ascii="Tahoma" w:hAnsi="Tahoma" w:cs="Tahoma"/>
          <w:b/>
          <w:sz w:val="18"/>
          <w:szCs w:val="18"/>
        </w:rPr>
        <w:t xml:space="preserve"> d</w:t>
      </w:r>
      <w:r w:rsidRPr="00462AE6">
        <w:rPr>
          <w:rFonts w:ascii="Tahoma" w:hAnsi="Tahoma" w:cs="Tahoma"/>
          <w:b/>
          <w:sz w:val="18"/>
          <w:szCs w:val="18"/>
        </w:rPr>
        <w:t>o</w:t>
      </w:r>
      <w:r w:rsidR="00D63EF4" w:rsidRPr="00462AE6">
        <w:rPr>
          <w:rFonts w:ascii="Tahoma" w:hAnsi="Tahoma" w:cs="Tahoma"/>
          <w:b/>
          <w:sz w:val="18"/>
          <w:szCs w:val="18"/>
        </w:rPr>
        <w:t xml:space="preserve"> </w:t>
      </w:r>
      <w:r w:rsidR="00BC197E" w:rsidRPr="00462AE6">
        <w:rPr>
          <w:rFonts w:ascii="Tahoma" w:hAnsi="Tahoma" w:cs="Tahoma"/>
          <w:b/>
          <w:sz w:val="18"/>
          <w:szCs w:val="18"/>
        </w:rPr>
        <w:t>8.00</w:t>
      </w:r>
      <w:r w:rsidR="000B6FF6" w:rsidRPr="00462AE6">
        <w:rPr>
          <w:rFonts w:ascii="Tahoma" w:hAnsi="Tahoma" w:cs="Tahoma"/>
          <w:b/>
          <w:sz w:val="18"/>
          <w:szCs w:val="18"/>
        </w:rPr>
        <w:t xml:space="preserve"> </w:t>
      </w:r>
      <w:r w:rsidR="00D63EF4" w:rsidRPr="00462AE6">
        <w:rPr>
          <w:rFonts w:ascii="Tahoma" w:hAnsi="Tahoma" w:cs="Tahoma"/>
          <w:b/>
          <w:sz w:val="18"/>
          <w:szCs w:val="18"/>
        </w:rPr>
        <w:t>ure</w:t>
      </w:r>
      <w:r w:rsidR="0077740B" w:rsidRPr="00462AE6">
        <w:rPr>
          <w:rFonts w:ascii="Tahoma" w:hAnsi="Tahoma" w:cs="Tahoma"/>
          <w:b/>
          <w:sz w:val="18"/>
          <w:szCs w:val="18"/>
        </w:rPr>
        <w:t>.</w:t>
      </w:r>
    </w:p>
    <w:p w14:paraId="401FF3DE" w14:textId="77777777" w:rsidR="00D26262" w:rsidRPr="000837C3" w:rsidRDefault="00D26262" w:rsidP="00400A3C">
      <w:pPr>
        <w:rPr>
          <w:rFonts w:ascii="Tahoma" w:hAnsi="Tahoma" w:cs="Tahoma"/>
          <w:sz w:val="18"/>
          <w:szCs w:val="18"/>
        </w:rPr>
      </w:pPr>
    </w:p>
    <w:p w14:paraId="24DB6B55" w14:textId="77777777" w:rsidR="0077559D" w:rsidRPr="000837C3" w:rsidRDefault="00400A3C" w:rsidP="00400A3C">
      <w:pPr>
        <w:rPr>
          <w:rFonts w:ascii="Tahoma" w:hAnsi="Tahoma" w:cs="Tahoma"/>
          <w:sz w:val="18"/>
          <w:szCs w:val="18"/>
        </w:rPr>
      </w:pPr>
      <w:r w:rsidRPr="000837C3">
        <w:rPr>
          <w:rFonts w:ascii="Tahoma" w:hAnsi="Tahoma" w:cs="Tahoma"/>
          <w:sz w:val="18"/>
          <w:szCs w:val="18"/>
        </w:rPr>
        <w:t>Na zahteve za pojasnila oziroma druga vprašanja v zvezi z naročilom, zastavljena po tem roku, naročnik ne bo odgovarjal.</w:t>
      </w:r>
    </w:p>
    <w:p w14:paraId="10B173FF" w14:textId="77777777" w:rsidR="0077559D" w:rsidRDefault="0077559D" w:rsidP="00400A3C">
      <w:pPr>
        <w:rPr>
          <w:rFonts w:ascii="Tahoma" w:hAnsi="Tahoma" w:cs="Tahoma"/>
          <w:sz w:val="18"/>
          <w:szCs w:val="18"/>
        </w:rPr>
      </w:pPr>
      <w:r w:rsidRPr="000837C3">
        <w:rPr>
          <w:rFonts w:ascii="Tahoma" w:hAnsi="Tahoma" w:cs="Tahoma"/>
          <w:sz w:val="18"/>
          <w:szCs w:val="18"/>
        </w:rPr>
        <w:t xml:space="preserve">Naročnik sme v skladu </w:t>
      </w:r>
      <w:r w:rsidR="00EE3018" w:rsidRPr="000837C3">
        <w:rPr>
          <w:rFonts w:ascii="Tahoma" w:hAnsi="Tahoma" w:cs="Tahoma"/>
          <w:sz w:val="18"/>
          <w:szCs w:val="18"/>
        </w:rPr>
        <w:t xml:space="preserve">s </w:t>
      </w:r>
      <w:r w:rsidRPr="000837C3">
        <w:rPr>
          <w:rFonts w:ascii="Tahoma" w:hAnsi="Tahoma" w:cs="Tahoma"/>
          <w:sz w:val="18"/>
          <w:szCs w:val="18"/>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02BBC87F" w14:textId="77777777" w:rsidR="00940B65" w:rsidRPr="000837C3" w:rsidRDefault="00940B65" w:rsidP="00400A3C">
      <w:pPr>
        <w:rPr>
          <w:rFonts w:ascii="Tahoma" w:hAnsi="Tahoma" w:cs="Tahoma"/>
          <w:sz w:val="18"/>
          <w:szCs w:val="18"/>
        </w:rPr>
      </w:pPr>
    </w:p>
    <w:p w14:paraId="79074EDB" w14:textId="77777777" w:rsidR="005312FE" w:rsidRPr="000837C3" w:rsidRDefault="002838E4" w:rsidP="005B48AD">
      <w:pPr>
        <w:pStyle w:val="Naslov1"/>
        <w:rPr>
          <w:rFonts w:ascii="Tahoma" w:hAnsi="Tahoma" w:cs="Tahoma"/>
          <w:sz w:val="18"/>
          <w:szCs w:val="18"/>
        </w:rPr>
      </w:pPr>
      <w:bookmarkStart w:id="45" w:name="_Toc467133853"/>
      <w:bookmarkStart w:id="46" w:name="_Toc467501167"/>
      <w:bookmarkStart w:id="47" w:name="_Toc467133854"/>
      <w:bookmarkStart w:id="48" w:name="_Toc467501168"/>
      <w:bookmarkStart w:id="49" w:name="_Toc467133855"/>
      <w:bookmarkStart w:id="50" w:name="_Toc467501169"/>
      <w:bookmarkStart w:id="51" w:name="_Toc467133856"/>
      <w:bookmarkStart w:id="52" w:name="_Toc467501170"/>
      <w:bookmarkStart w:id="53" w:name="_Toc467133857"/>
      <w:bookmarkStart w:id="54" w:name="_Toc467501171"/>
      <w:bookmarkStart w:id="55" w:name="_Toc467133858"/>
      <w:bookmarkStart w:id="56" w:name="_Toc467501172"/>
      <w:bookmarkStart w:id="57" w:name="_Toc467133859"/>
      <w:bookmarkStart w:id="58" w:name="_Toc467501173"/>
      <w:bookmarkStart w:id="59" w:name="_Toc467133862"/>
      <w:bookmarkStart w:id="60" w:name="_Toc467501176"/>
      <w:bookmarkStart w:id="61" w:name="_Toc467133865"/>
      <w:bookmarkStart w:id="62" w:name="_Toc467501179"/>
      <w:bookmarkStart w:id="63" w:name="_Toc467133866"/>
      <w:bookmarkStart w:id="64" w:name="_Toc467501180"/>
      <w:bookmarkStart w:id="65" w:name="_Toc1455423"/>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0837C3">
        <w:rPr>
          <w:rFonts w:ascii="Tahoma" w:hAnsi="Tahoma" w:cs="Tahoma"/>
          <w:sz w:val="18"/>
          <w:szCs w:val="18"/>
        </w:rPr>
        <w:t>ugotavljanje sposobnosti</w:t>
      </w:r>
      <w:bookmarkEnd w:id="65"/>
    </w:p>
    <w:p w14:paraId="28691389" w14:textId="77777777" w:rsidR="005B48AD" w:rsidRPr="000837C3" w:rsidRDefault="002838E4" w:rsidP="005B48AD">
      <w:pPr>
        <w:pStyle w:val="Naslov2"/>
        <w:rPr>
          <w:rFonts w:ascii="Tahoma" w:hAnsi="Tahoma" w:cs="Tahoma"/>
          <w:sz w:val="18"/>
          <w:szCs w:val="18"/>
        </w:rPr>
      </w:pPr>
      <w:bookmarkStart w:id="66" w:name="_Toc1455424"/>
      <w:r w:rsidRPr="000837C3">
        <w:rPr>
          <w:rFonts w:ascii="Tahoma" w:hAnsi="Tahoma" w:cs="Tahoma"/>
          <w:sz w:val="18"/>
          <w:szCs w:val="18"/>
        </w:rPr>
        <w:t>ugotavljanje sposobnosti za sodelovanje v postopku oddaje javnega naročila in dokazila</w:t>
      </w:r>
      <w:bookmarkEnd w:id="66"/>
    </w:p>
    <w:p w14:paraId="621F2F6E" w14:textId="77777777" w:rsidR="00DC2CF5" w:rsidRPr="000837C3" w:rsidRDefault="005B48AD" w:rsidP="00DC2CF5">
      <w:pPr>
        <w:rPr>
          <w:rFonts w:ascii="Tahoma" w:hAnsi="Tahoma" w:cs="Tahoma"/>
          <w:sz w:val="18"/>
          <w:szCs w:val="18"/>
        </w:rPr>
      </w:pPr>
      <w:r w:rsidRPr="000837C3">
        <w:rPr>
          <w:rFonts w:ascii="Tahoma" w:hAnsi="Tahoma" w:cs="Tahoma"/>
          <w:sz w:val="18"/>
          <w:szCs w:val="18"/>
        </w:rPr>
        <w:t xml:space="preserve">Ponudnik mora izpolnjevati vse v tej točki navedene pogoje. </w:t>
      </w:r>
    </w:p>
    <w:p w14:paraId="616B85CC" w14:textId="77777777" w:rsidR="007738A6" w:rsidRPr="000837C3" w:rsidRDefault="007738A6" w:rsidP="00DC2CF5">
      <w:pPr>
        <w:rPr>
          <w:rFonts w:ascii="Tahoma" w:hAnsi="Tahoma" w:cs="Tahoma"/>
          <w:sz w:val="18"/>
          <w:szCs w:val="18"/>
        </w:rPr>
      </w:pPr>
    </w:p>
    <w:p w14:paraId="74F8C018" w14:textId="77777777" w:rsidR="007738A6" w:rsidRPr="000837C3" w:rsidRDefault="007738A6" w:rsidP="005B48AD">
      <w:pPr>
        <w:rPr>
          <w:rFonts w:ascii="Tahoma" w:hAnsi="Tahoma" w:cs="Tahoma"/>
          <w:sz w:val="18"/>
          <w:szCs w:val="18"/>
        </w:rPr>
      </w:pPr>
      <w:r w:rsidRPr="000837C3">
        <w:rPr>
          <w:rFonts w:ascii="Tahoma" w:hAnsi="Tahoma" w:cs="Tahoma"/>
          <w:sz w:val="18"/>
          <w:szCs w:val="18"/>
        </w:rPr>
        <w:t>Naročnik bo pred oddajo javnega naročila od ponudnika, kateremu se je odločil oddati predmetno naročilo, zahteval, da predloži dokazila</w:t>
      </w:r>
      <w:r w:rsidR="00261DF2" w:rsidRPr="000837C3">
        <w:rPr>
          <w:rFonts w:ascii="Tahoma" w:hAnsi="Tahoma" w:cs="Tahoma"/>
          <w:sz w:val="18"/>
          <w:szCs w:val="18"/>
        </w:rPr>
        <w:t xml:space="preserve"> (potrdila, izjave) kot dokaz neobstoja razlogov za izključitev iz točke </w:t>
      </w:r>
      <w:r w:rsidR="0077740B" w:rsidRPr="000837C3">
        <w:rPr>
          <w:rFonts w:ascii="Tahoma" w:hAnsi="Tahoma" w:cs="Tahoma"/>
          <w:sz w:val="18"/>
          <w:szCs w:val="18"/>
        </w:rPr>
        <w:t>8</w:t>
      </w:r>
      <w:r w:rsidR="00261DF2" w:rsidRPr="000837C3">
        <w:rPr>
          <w:rFonts w:ascii="Tahoma" w:hAnsi="Tahoma" w:cs="Tahoma"/>
          <w:sz w:val="18"/>
          <w:szCs w:val="18"/>
        </w:rPr>
        <w:t>.1.1 teh navodil in kot dokaz izpolnjevanja pogoj</w:t>
      </w:r>
      <w:r w:rsidR="0058640D" w:rsidRPr="000837C3">
        <w:rPr>
          <w:rFonts w:ascii="Tahoma" w:hAnsi="Tahoma" w:cs="Tahoma"/>
          <w:sz w:val="18"/>
          <w:szCs w:val="18"/>
        </w:rPr>
        <w:t>ev</w:t>
      </w:r>
      <w:r w:rsidR="00261DF2" w:rsidRPr="000837C3">
        <w:rPr>
          <w:rFonts w:ascii="Tahoma" w:hAnsi="Tahoma" w:cs="Tahoma"/>
          <w:sz w:val="18"/>
          <w:szCs w:val="18"/>
        </w:rPr>
        <w:t xml:space="preserve"> za sodelovanje iz točk </w:t>
      </w:r>
      <w:r w:rsidR="0077740B" w:rsidRPr="000837C3">
        <w:rPr>
          <w:rFonts w:ascii="Tahoma" w:hAnsi="Tahoma" w:cs="Tahoma"/>
          <w:sz w:val="18"/>
          <w:szCs w:val="18"/>
        </w:rPr>
        <w:t>8</w:t>
      </w:r>
      <w:r w:rsidR="00261DF2" w:rsidRPr="000837C3">
        <w:rPr>
          <w:rFonts w:ascii="Tahoma" w:hAnsi="Tahoma" w:cs="Tahoma"/>
          <w:sz w:val="18"/>
          <w:szCs w:val="18"/>
        </w:rPr>
        <w:t>.1.2</w:t>
      </w:r>
      <w:r w:rsidR="0058640D" w:rsidRPr="000837C3">
        <w:rPr>
          <w:rFonts w:ascii="Tahoma" w:hAnsi="Tahoma" w:cs="Tahoma"/>
          <w:sz w:val="18"/>
          <w:szCs w:val="18"/>
        </w:rPr>
        <w:t xml:space="preserve"> do </w:t>
      </w:r>
      <w:r w:rsidR="0077740B" w:rsidRPr="000837C3">
        <w:rPr>
          <w:rFonts w:ascii="Tahoma" w:hAnsi="Tahoma" w:cs="Tahoma"/>
          <w:sz w:val="18"/>
          <w:szCs w:val="18"/>
        </w:rPr>
        <w:t>8</w:t>
      </w:r>
      <w:r w:rsidR="0058640D" w:rsidRPr="000837C3">
        <w:rPr>
          <w:rFonts w:ascii="Tahoma" w:hAnsi="Tahoma" w:cs="Tahoma"/>
          <w:sz w:val="18"/>
          <w:szCs w:val="18"/>
        </w:rPr>
        <w:t>.1.</w:t>
      </w:r>
      <w:r w:rsidR="003669F0" w:rsidRPr="000837C3">
        <w:rPr>
          <w:rFonts w:ascii="Tahoma" w:hAnsi="Tahoma" w:cs="Tahoma"/>
          <w:sz w:val="18"/>
          <w:szCs w:val="18"/>
        </w:rPr>
        <w:t xml:space="preserve">5 </w:t>
      </w:r>
      <w:r w:rsidR="00261DF2" w:rsidRPr="000837C3">
        <w:rPr>
          <w:rFonts w:ascii="Tahoma" w:hAnsi="Tahoma" w:cs="Tahoma"/>
          <w:sz w:val="18"/>
          <w:szCs w:val="18"/>
        </w:rPr>
        <w:t>teh navodil</w:t>
      </w:r>
      <w:r w:rsidR="000737A2" w:rsidRPr="000837C3">
        <w:rPr>
          <w:rFonts w:ascii="Tahoma" w:hAnsi="Tahoma" w:cs="Tahoma"/>
          <w:sz w:val="18"/>
          <w:szCs w:val="18"/>
        </w:rPr>
        <w:t>, v kolikor se bo pri naročniku pojavil dvom o resničnosti ponudnikov izjav</w:t>
      </w:r>
      <w:r w:rsidR="00261DF2" w:rsidRPr="000837C3">
        <w:rPr>
          <w:rFonts w:ascii="Tahoma" w:hAnsi="Tahoma" w:cs="Tahoma"/>
          <w:sz w:val="18"/>
          <w:szCs w:val="18"/>
        </w:rPr>
        <w:t>.</w:t>
      </w:r>
    </w:p>
    <w:p w14:paraId="05EE4285" w14:textId="77777777" w:rsidR="00261DF2" w:rsidRPr="000837C3" w:rsidRDefault="00261DF2" w:rsidP="005B48AD">
      <w:pPr>
        <w:rPr>
          <w:rFonts w:ascii="Tahoma" w:hAnsi="Tahoma" w:cs="Tahoma"/>
          <w:sz w:val="18"/>
          <w:szCs w:val="18"/>
        </w:rPr>
      </w:pPr>
    </w:p>
    <w:p w14:paraId="207AAE14" w14:textId="77777777" w:rsidR="00261DF2" w:rsidRPr="000837C3" w:rsidRDefault="00261DF2" w:rsidP="005B48AD">
      <w:pPr>
        <w:rPr>
          <w:rFonts w:ascii="Tahoma" w:hAnsi="Tahoma" w:cs="Tahoma"/>
          <w:sz w:val="18"/>
          <w:szCs w:val="18"/>
        </w:rPr>
      </w:pPr>
      <w:r w:rsidRPr="000837C3">
        <w:rPr>
          <w:rFonts w:ascii="Tahoma" w:hAnsi="Tahoma" w:cs="Tahoma"/>
          <w:sz w:val="18"/>
          <w:szCs w:val="18"/>
        </w:rPr>
        <w:t>Gospodarski subjekt lahko dokazila o neobstoju</w:t>
      </w:r>
      <w:r w:rsidR="0058640D" w:rsidRPr="000837C3">
        <w:rPr>
          <w:rFonts w:ascii="Tahoma" w:hAnsi="Tahoma" w:cs="Tahoma"/>
          <w:sz w:val="18"/>
          <w:szCs w:val="18"/>
        </w:rPr>
        <w:t xml:space="preserve"> razlogov za</w:t>
      </w:r>
      <w:r w:rsidRPr="000837C3">
        <w:rPr>
          <w:rFonts w:ascii="Tahoma" w:hAnsi="Tahoma" w:cs="Tahoma"/>
          <w:sz w:val="18"/>
          <w:szCs w:val="18"/>
        </w:rPr>
        <w:t xml:space="preserve"> izključitev iz točke </w:t>
      </w:r>
      <w:r w:rsidR="0077740B" w:rsidRPr="000837C3">
        <w:rPr>
          <w:rFonts w:ascii="Tahoma" w:hAnsi="Tahoma" w:cs="Tahoma"/>
          <w:sz w:val="18"/>
          <w:szCs w:val="18"/>
        </w:rPr>
        <w:t>8</w:t>
      </w:r>
      <w:r w:rsidRPr="000837C3">
        <w:rPr>
          <w:rFonts w:ascii="Tahoma" w:hAnsi="Tahoma" w:cs="Tahoma"/>
          <w:sz w:val="18"/>
          <w:szCs w:val="18"/>
        </w:rPr>
        <w:t>.1.1 teh navodil in dokazila o izpolnjevanju pogoj</w:t>
      </w:r>
      <w:r w:rsidR="0058640D" w:rsidRPr="000837C3">
        <w:rPr>
          <w:rFonts w:ascii="Tahoma" w:hAnsi="Tahoma" w:cs="Tahoma"/>
          <w:sz w:val="18"/>
          <w:szCs w:val="18"/>
        </w:rPr>
        <w:t>ev za sodelovanje</w:t>
      </w:r>
      <w:r w:rsidRPr="000837C3">
        <w:rPr>
          <w:rFonts w:ascii="Tahoma" w:hAnsi="Tahoma" w:cs="Tahoma"/>
          <w:sz w:val="18"/>
          <w:szCs w:val="18"/>
        </w:rPr>
        <w:t xml:space="preserve"> iz točk </w:t>
      </w:r>
      <w:r w:rsidR="0077740B" w:rsidRPr="000837C3">
        <w:rPr>
          <w:rFonts w:ascii="Tahoma" w:hAnsi="Tahoma" w:cs="Tahoma"/>
          <w:sz w:val="18"/>
          <w:szCs w:val="18"/>
        </w:rPr>
        <w:t>8</w:t>
      </w:r>
      <w:r w:rsidRPr="000837C3">
        <w:rPr>
          <w:rFonts w:ascii="Tahoma" w:hAnsi="Tahoma" w:cs="Tahoma"/>
          <w:sz w:val="18"/>
          <w:szCs w:val="18"/>
        </w:rPr>
        <w:t>.1.2</w:t>
      </w:r>
      <w:r w:rsidR="0058640D" w:rsidRPr="000837C3">
        <w:rPr>
          <w:rFonts w:ascii="Tahoma" w:hAnsi="Tahoma" w:cs="Tahoma"/>
          <w:sz w:val="18"/>
          <w:szCs w:val="18"/>
        </w:rPr>
        <w:t xml:space="preserve"> do </w:t>
      </w:r>
      <w:r w:rsidR="0077740B" w:rsidRPr="000837C3">
        <w:rPr>
          <w:rFonts w:ascii="Tahoma" w:hAnsi="Tahoma" w:cs="Tahoma"/>
          <w:sz w:val="18"/>
          <w:szCs w:val="18"/>
        </w:rPr>
        <w:t>8</w:t>
      </w:r>
      <w:r w:rsidR="0058640D" w:rsidRPr="000837C3">
        <w:rPr>
          <w:rFonts w:ascii="Tahoma" w:hAnsi="Tahoma" w:cs="Tahoma"/>
          <w:sz w:val="18"/>
          <w:szCs w:val="18"/>
        </w:rPr>
        <w:t>.1.</w:t>
      </w:r>
      <w:r w:rsidR="003669F0" w:rsidRPr="000837C3">
        <w:rPr>
          <w:rFonts w:ascii="Tahoma" w:hAnsi="Tahoma" w:cs="Tahoma"/>
          <w:sz w:val="18"/>
          <w:szCs w:val="18"/>
        </w:rPr>
        <w:t xml:space="preserve">5 </w:t>
      </w:r>
      <w:r w:rsidRPr="000837C3">
        <w:rPr>
          <w:rFonts w:ascii="Tahoma" w:hAnsi="Tahoma" w:cs="Tahoma"/>
          <w:sz w:val="18"/>
          <w:szCs w:val="18"/>
        </w:rPr>
        <w:t>teh navodil predloži tudi sam. Naročnik si pridržuje pravico do preveritve verodostojnosti predloženih dokazil pri podpisniku le-teh.</w:t>
      </w:r>
    </w:p>
    <w:p w14:paraId="1D74ECDD" w14:textId="77777777" w:rsidR="00261DF2" w:rsidRPr="000837C3" w:rsidRDefault="00261DF2" w:rsidP="005B48AD">
      <w:pPr>
        <w:rPr>
          <w:rFonts w:ascii="Tahoma" w:hAnsi="Tahoma" w:cs="Tahoma"/>
          <w:sz w:val="18"/>
          <w:szCs w:val="18"/>
        </w:rPr>
      </w:pPr>
    </w:p>
    <w:p w14:paraId="29AFAB96" w14:textId="77777777" w:rsidR="00261DF2" w:rsidRPr="000837C3" w:rsidRDefault="00261DF2" w:rsidP="005B48AD">
      <w:pPr>
        <w:rPr>
          <w:rFonts w:ascii="Tahoma" w:hAnsi="Tahoma" w:cs="Tahoma"/>
          <w:sz w:val="18"/>
          <w:szCs w:val="18"/>
        </w:rPr>
      </w:pPr>
      <w:r w:rsidRPr="000837C3">
        <w:rPr>
          <w:rFonts w:ascii="Tahoma" w:hAnsi="Tahoma" w:cs="Tahoma"/>
          <w:sz w:val="18"/>
          <w:szCs w:val="18"/>
        </w:rPr>
        <w:t xml:space="preserve">V kolikor ponudnik nima sedeža v </w:t>
      </w:r>
      <w:r w:rsidR="0058640D" w:rsidRPr="000837C3">
        <w:rPr>
          <w:rFonts w:ascii="Tahoma" w:hAnsi="Tahoma" w:cs="Tahoma"/>
          <w:sz w:val="18"/>
          <w:szCs w:val="18"/>
        </w:rPr>
        <w:t xml:space="preserve">Republiki </w:t>
      </w:r>
      <w:r w:rsidRPr="000837C3">
        <w:rPr>
          <w:rFonts w:ascii="Tahoma" w:hAnsi="Tahoma" w:cs="Tahoma"/>
          <w:sz w:val="18"/>
          <w:szCs w:val="18"/>
        </w:rPr>
        <w:t>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356500A" w14:textId="77777777" w:rsidR="007738A6" w:rsidRPr="000837C3" w:rsidRDefault="00261DF2" w:rsidP="005B48AD">
      <w:pPr>
        <w:rPr>
          <w:rFonts w:ascii="Tahoma" w:hAnsi="Tahoma" w:cs="Tahoma"/>
          <w:sz w:val="18"/>
          <w:szCs w:val="18"/>
        </w:rPr>
      </w:pPr>
      <w:r w:rsidRPr="000837C3">
        <w:rPr>
          <w:rFonts w:ascii="Tahoma" w:hAnsi="Tahoma" w:cs="Tahoma"/>
          <w:sz w:val="18"/>
          <w:szCs w:val="18"/>
        </w:rPr>
        <w:t xml:space="preserve">Za skupne ponudbe in ponudbe s podizvajalci je potrebno upoštevati še točki </w:t>
      </w:r>
      <w:r w:rsidR="006E739F" w:rsidRPr="000837C3">
        <w:rPr>
          <w:rFonts w:ascii="Tahoma" w:hAnsi="Tahoma" w:cs="Tahoma"/>
          <w:sz w:val="18"/>
          <w:szCs w:val="18"/>
        </w:rPr>
        <w:t>1</w:t>
      </w:r>
      <w:r w:rsidR="0077740B" w:rsidRPr="000837C3">
        <w:rPr>
          <w:rFonts w:ascii="Tahoma" w:hAnsi="Tahoma" w:cs="Tahoma"/>
          <w:sz w:val="18"/>
          <w:szCs w:val="18"/>
        </w:rPr>
        <w:t>0</w:t>
      </w:r>
      <w:r w:rsidRPr="000837C3">
        <w:rPr>
          <w:rFonts w:ascii="Tahoma" w:hAnsi="Tahoma" w:cs="Tahoma"/>
          <w:sz w:val="18"/>
          <w:szCs w:val="18"/>
        </w:rPr>
        <w:t xml:space="preserve">.3.1 (Skupna ponudba) in </w:t>
      </w:r>
      <w:r w:rsidR="0077740B" w:rsidRPr="000837C3">
        <w:rPr>
          <w:rFonts w:ascii="Tahoma" w:hAnsi="Tahoma" w:cs="Tahoma"/>
          <w:sz w:val="18"/>
          <w:szCs w:val="18"/>
        </w:rPr>
        <w:t>10</w:t>
      </w:r>
      <w:r w:rsidRPr="000837C3">
        <w:rPr>
          <w:rFonts w:ascii="Tahoma" w:hAnsi="Tahoma" w:cs="Tahoma"/>
          <w:sz w:val="18"/>
          <w:szCs w:val="18"/>
        </w:rPr>
        <w:t>.3.2 (Ponudba s podizvajalci) teh navodil.</w:t>
      </w:r>
    </w:p>
    <w:p w14:paraId="31497277" w14:textId="77777777" w:rsidR="003A77BA" w:rsidRPr="000837C3" w:rsidRDefault="00CE3D01" w:rsidP="003A77BA">
      <w:pPr>
        <w:pStyle w:val="Naslov3"/>
        <w:rPr>
          <w:rFonts w:ascii="Tahoma" w:hAnsi="Tahoma" w:cs="Tahoma"/>
          <w:sz w:val="18"/>
          <w:szCs w:val="18"/>
        </w:rPr>
      </w:pPr>
      <w:bookmarkStart w:id="67" w:name="_Toc464638508"/>
      <w:bookmarkStart w:id="68" w:name="_Toc464638509"/>
      <w:bookmarkStart w:id="69" w:name="_Toc464638510"/>
      <w:bookmarkStart w:id="70" w:name="_Toc464638511"/>
      <w:bookmarkStart w:id="71" w:name="_Toc464638513"/>
      <w:bookmarkStart w:id="72" w:name="_Toc464638514"/>
      <w:bookmarkStart w:id="73" w:name="_Toc464638515"/>
      <w:bookmarkStart w:id="74" w:name="_Toc464638517"/>
      <w:bookmarkStart w:id="75" w:name="_Toc464638519"/>
      <w:bookmarkStart w:id="76" w:name="_Toc464638520"/>
      <w:bookmarkStart w:id="77" w:name="_Toc464638521"/>
      <w:bookmarkStart w:id="78" w:name="_Toc464638522"/>
      <w:bookmarkStart w:id="79" w:name="_Toc464638523"/>
      <w:bookmarkStart w:id="80" w:name="_Toc464638525"/>
      <w:bookmarkStart w:id="81" w:name="_Toc464638526"/>
      <w:bookmarkStart w:id="82" w:name="_Toc464638527"/>
      <w:bookmarkStart w:id="83" w:name="_Toc1455425"/>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0837C3">
        <w:rPr>
          <w:rFonts w:ascii="Tahoma" w:hAnsi="Tahoma" w:cs="Tahoma"/>
          <w:sz w:val="18"/>
          <w:szCs w:val="18"/>
        </w:rPr>
        <w:t>Razlogi za izključitev</w:t>
      </w:r>
      <w:bookmarkEnd w:id="83"/>
    </w:p>
    <w:p w14:paraId="69B9091C" w14:textId="77777777" w:rsidR="00261DF2" w:rsidRPr="000837C3" w:rsidRDefault="00261DF2" w:rsidP="00CE0A90">
      <w:pPr>
        <w:numPr>
          <w:ilvl w:val="0"/>
          <w:numId w:val="8"/>
        </w:numPr>
        <w:ind w:left="426" w:hanging="284"/>
        <w:rPr>
          <w:rFonts w:ascii="Tahoma" w:hAnsi="Tahoma" w:cs="Tahoma"/>
          <w:sz w:val="18"/>
          <w:szCs w:val="18"/>
        </w:rPr>
      </w:pPr>
      <w:r w:rsidRPr="000837C3">
        <w:rPr>
          <w:rFonts w:ascii="Tahoma" w:hAnsi="Tahoma" w:cs="Tahoma"/>
          <w:sz w:val="18"/>
          <w:szCs w:val="18"/>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76790D1D" w14:textId="77777777" w:rsidR="002837D6" w:rsidRDefault="002837D6" w:rsidP="002837D6">
      <w:pPr>
        <w:ind w:left="142"/>
        <w:rPr>
          <w:rFonts w:ascii="Tahoma" w:hAnsi="Tahoma" w:cs="Tahoma"/>
          <w:sz w:val="18"/>
          <w:szCs w:val="18"/>
        </w:rPr>
      </w:pPr>
    </w:p>
    <w:p w14:paraId="4D836B4B" w14:textId="0CDC320E" w:rsidR="007C1BF9" w:rsidRPr="000837C3" w:rsidRDefault="00261DF2" w:rsidP="002837D6">
      <w:pPr>
        <w:ind w:left="142"/>
        <w:rPr>
          <w:rFonts w:ascii="Tahoma" w:hAnsi="Tahoma" w:cs="Tahoma"/>
          <w:sz w:val="18"/>
          <w:szCs w:val="18"/>
        </w:rPr>
      </w:pPr>
      <w:r w:rsidRPr="000837C3">
        <w:rPr>
          <w:rFonts w:ascii="Tahoma" w:hAnsi="Tahoma" w:cs="Tahoma"/>
          <w:sz w:val="18"/>
          <w:szCs w:val="18"/>
        </w:rPr>
        <w:lastRenderedPageBreak/>
        <w:t xml:space="preserve">V kolikor je gospodarski subjekt </w:t>
      </w:r>
      <w:r w:rsidR="009559B9" w:rsidRPr="000837C3">
        <w:rPr>
          <w:rFonts w:ascii="Tahoma" w:hAnsi="Tahoma" w:cs="Tahoma"/>
          <w:sz w:val="18"/>
          <w:szCs w:val="18"/>
        </w:rPr>
        <w:t>v položaju iz zgornjega odstavka, lahko naročniku v skladu z devetim odstavkom 75. člena ZJN-3 predloži dokazila, da je sprejel zadostne ukrepe, s katerimi lahko dokaže svojo zanesljivost kljub obstoju razlogov za izključitev.</w:t>
      </w:r>
    </w:p>
    <w:p w14:paraId="4537E86B" w14:textId="77777777" w:rsidR="002837D6" w:rsidRDefault="002837D6" w:rsidP="002837D6">
      <w:pPr>
        <w:rPr>
          <w:rFonts w:ascii="Tahoma" w:hAnsi="Tahoma" w:cs="Tahoma"/>
          <w:sz w:val="18"/>
          <w:szCs w:val="18"/>
        </w:rPr>
      </w:pPr>
    </w:p>
    <w:p w14:paraId="40F4D2CC" w14:textId="41C888E1" w:rsidR="007C1BF9" w:rsidRPr="000837C3" w:rsidRDefault="007C1BF9" w:rsidP="002837D6">
      <w:pPr>
        <w:rPr>
          <w:rFonts w:ascii="Tahoma" w:hAnsi="Tahoma" w:cs="Tahoma"/>
          <w:sz w:val="18"/>
          <w:szCs w:val="18"/>
        </w:rPr>
      </w:pPr>
      <w:r w:rsidRPr="000837C3">
        <w:rPr>
          <w:rFonts w:ascii="Tahoma" w:hAnsi="Tahoma" w:cs="Tahoma"/>
          <w:sz w:val="18"/>
          <w:szCs w:val="18"/>
        </w:rPr>
        <w:t>DOKAZILA:</w:t>
      </w:r>
    </w:p>
    <w:p w14:paraId="595B3A1A" w14:textId="52BF4B6F" w:rsidR="007C1BF9" w:rsidRDefault="002837D6" w:rsidP="003A77BA">
      <w:pPr>
        <w:rPr>
          <w:rFonts w:ascii="Tahoma" w:hAnsi="Tahoma" w:cs="Tahoma"/>
          <w:sz w:val="18"/>
          <w:szCs w:val="18"/>
        </w:rPr>
      </w:pPr>
      <w:r w:rsidRPr="002837D6">
        <w:rPr>
          <w:rFonts w:ascii="Tahoma" w:hAnsi="Tahoma" w:cs="Tahoma"/>
          <w:sz w:val="18"/>
          <w:szCs w:val="18"/>
        </w:rPr>
        <w:t xml:space="preserve">Izpolnjen obrazec ESPD (v »Del III: Razlogi za izključitev, Oddelek A: Razlogi, povezani s </w:t>
      </w:r>
      <w:r w:rsidRPr="002837D6">
        <w:rPr>
          <w:rFonts w:ascii="Tahoma" w:hAnsi="Tahoma" w:cs="Tahoma"/>
          <w:sz w:val="18"/>
          <w:szCs w:val="18"/>
          <w:cs/>
        </w:rPr>
        <w:t>‎</w:t>
      </w:r>
      <w:r w:rsidRPr="002837D6">
        <w:rPr>
          <w:rFonts w:ascii="Tahoma" w:hAnsi="Tahoma" w:cs="Tahoma"/>
          <w:sz w:val="18"/>
          <w:szCs w:val="18"/>
        </w:rPr>
        <w:t>kazenskimi obsodbami«) za vse gospodarske subjekte v ponudbi</w:t>
      </w:r>
      <w:r>
        <w:rPr>
          <w:rFonts w:ascii="Tahoma" w:hAnsi="Tahoma" w:cs="Tahoma"/>
          <w:sz w:val="18"/>
          <w:szCs w:val="18"/>
        </w:rPr>
        <w:t>.</w:t>
      </w:r>
    </w:p>
    <w:p w14:paraId="57AD2E38" w14:textId="77777777" w:rsidR="002837D6" w:rsidRPr="002837D6" w:rsidRDefault="002837D6" w:rsidP="002837D6">
      <w:pPr>
        <w:tabs>
          <w:tab w:val="left" w:pos="887"/>
        </w:tabs>
        <w:rPr>
          <w:rFonts w:ascii="Tahoma" w:hAnsi="Tahoma" w:cs="Tahoma"/>
          <w:bCs/>
          <w:sz w:val="18"/>
          <w:szCs w:val="18"/>
        </w:rPr>
      </w:pPr>
    </w:p>
    <w:p w14:paraId="5CF39EB9" w14:textId="77777777" w:rsidR="002837D6" w:rsidRPr="002837D6" w:rsidRDefault="002837D6" w:rsidP="002837D6">
      <w:pPr>
        <w:tabs>
          <w:tab w:val="left" w:pos="887"/>
        </w:tabs>
        <w:jc w:val="left"/>
        <w:rPr>
          <w:rFonts w:ascii="Tahoma" w:hAnsi="Tahoma" w:cs="Tahoma"/>
          <w:bCs/>
          <w:sz w:val="18"/>
          <w:szCs w:val="18"/>
        </w:rPr>
      </w:pPr>
      <w:r w:rsidRPr="002837D6">
        <w:rPr>
          <w:rFonts w:ascii="Tahoma" w:hAnsi="Tahoma" w:cs="Tahoma"/>
          <w:bCs/>
          <w:sz w:val="18"/>
          <w:szCs w:val="18"/>
        </w:rPr>
        <w:t xml:space="preserve">Naročnik bo, pred oddajo javnega naročila, od ponudnika, kateremu se je odločil oddati </w:t>
      </w:r>
      <w:r w:rsidRPr="002837D6">
        <w:rPr>
          <w:rFonts w:ascii="Tahoma" w:hAnsi="Tahoma" w:cs="Tahoma"/>
          <w:bCs/>
          <w:sz w:val="18"/>
          <w:szCs w:val="18"/>
          <w:cs/>
        </w:rPr>
        <w:t>‎</w:t>
      </w:r>
      <w:r w:rsidRPr="002837D6">
        <w:rPr>
          <w:rFonts w:ascii="Tahoma" w:hAnsi="Tahoma" w:cs="Tahoma"/>
          <w:bCs/>
          <w:sz w:val="18"/>
          <w:szCs w:val="18"/>
        </w:rPr>
        <w:t xml:space="preserve">predmetno naročilo, zahteval predložitev pooblastila za pridobitev podatkov iz kazenske </w:t>
      </w:r>
      <w:r w:rsidRPr="002837D6">
        <w:rPr>
          <w:rFonts w:ascii="Tahoma" w:hAnsi="Tahoma" w:cs="Tahoma"/>
          <w:bCs/>
          <w:sz w:val="18"/>
          <w:szCs w:val="18"/>
          <w:cs/>
        </w:rPr>
        <w:t>‎</w:t>
      </w:r>
      <w:r w:rsidRPr="002837D6">
        <w:rPr>
          <w:rFonts w:ascii="Tahoma" w:hAnsi="Tahoma" w:cs="Tahoma"/>
          <w:bCs/>
          <w:sz w:val="18"/>
          <w:szCs w:val="18"/>
        </w:rPr>
        <w:t xml:space="preserve">evidence (za vse osebe, ki so članice upravnega, vodstvenega ali nadzornega organa </w:t>
      </w:r>
      <w:r w:rsidRPr="002837D6">
        <w:rPr>
          <w:rFonts w:ascii="Tahoma" w:hAnsi="Tahoma" w:cs="Tahoma"/>
          <w:bCs/>
          <w:sz w:val="18"/>
          <w:szCs w:val="18"/>
          <w:cs/>
        </w:rPr>
        <w:t>‎</w:t>
      </w:r>
      <w:r w:rsidRPr="002837D6">
        <w:rPr>
          <w:rFonts w:ascii="Tahoma" w:hAnsi="Tahoma" w:cs="Tahoma"/>
          <w:bCs/>
          <w:sz w:val="18"/>
          <w:szCs w:val="18"/>
        </w:rPr>
        <w:t xml:space="preserve">gospodarskega subjekta ali ki imajo pooblastila za njegovo zastopanje ali odločanje ali nadzor v </w:t>
      </w:r>
      <w:r w:rsidRPr="002837D6">
        <w:rPr>
          <w:rFonts w:ascii="Tahoma" w:hAnsi="Tahoma" w:cs="Tahoma"/>
          <w:bCs/>
          <w:sz w:val="18"/>
          <w:szCs w:val="18"/>
          <w:cs/>
        </w:rPr>
        <w:t>‎</w:t>
      </w:r>
      <w:r w:rsidRPr="002837D6">
        <w:rPr>
          <w:rFonts w:ascii="Tahoma" w:hAnsi="Tahoma" w:cs="Tahoma"/>
          <w:bCs/>
          <w:sz w:val="18"/>
          <w:szCs w:val="18"/>
        </w:rPr>
        <w:t xml:space="preserve">njem). V kolikor bodo na predloženem obrazcu ESPD, v Delu VI: Sklepne izjave, vse osebe, ki </w:t>
      </w:r>
      <w:r w:rsidRPr="002837D6">
        <w:rPr>
          <w:rFonts w:ascii="Tahoma" w:hAnsi="Tahoma" w:cs="Tahoma"/>
          <w:bCs/>
          <w:sz w:val="18"/>
          <w:szCs w:val="18"/>
          <w:cs/>
        </w:rPr>
        <w:t>‎</w:t>
      </w:r>
      <w:r w:rsidRPr="002837D6">
        <w:rPr>
          <w:rFonts w:ascii="Tahoma" w:hAnsi="Tahoma" w:cs="Tahoma"/>
          <w:bCs/>
          <w:sz w:val="18"/>
          <w:szCs w:val="18"/>
        </w:rPr>
        <w:t xml:space="preserve">so članice upravnega, vodstvenega ali nadzornega organa gospodarskega subjekta vključno z </w:t>
      </w:r>
      <w:r w:rsidRPr="002837D6">
        <w:rPr>
          <w:rFonts w:ascii="Tahoma" w:hAnsi="Tahoma" w:cs="Tahoma"/>
          <w:bCs/>
          <w:sz w:val="18"/>
          <w:szCs w:val="18"/>
          <w:cs/>
        </w:rPr>
        <w:t>‎</w:t>
      </w:r>
      <w:r w:rsidRPr="002837D6">
        <w:rPr>
          <w:rFonts w:ascii="Tahoma" w:hAnsi="Tahoma" w:cs="Tahoma"/>
          <w:bCs/>
          <w:sz w:val="18"/>
          <w:szCs w:val="18"/>
        </w:rPr>
        <w:t xml:space="preserve">osebami, ki imajo pooblastila za njegovo zastopanje, odločanje ali nadzor, s podpisom </w:t>
      </w:r>
      <w:r w:rsidRPr="002837D6">
        <w:rPr>
          <w:rFonts w:ascii="Tahoma" w:hAnsi="Tahoma" w:cs="Tahoma"/>
          <w:bCs/>
          <w:sz w:val="18"/>
          <w:szCs w:val="18"/>
          <w:cs/>
        </w:rPr>
        <w:t>‎</w:t>
      </w:r>
      <w:r w:rsidRPr="002837D6">
        <w:rPr>
          <w:rFonts w:ascii="Tahoma" w:hAnsi="Tahoma" w:cs="Tahoma"/>
          <w:bCs/>
          <w:sz w:val="18"/>
          <w:szCs w:val="18"/>
        </w:rPr>
        <w:t xml:space="preserve">pooblastile naročnika za pridobitev podatkov iz kazenske evidence, dodatnih pooblastil naročnik </w:t>
      </w:r>
      <w:r w:rsidRPr="002837D6">
        <w:rPr>
          <w:rFonts w:ascii="Tahoma" w:hAnsi="Tahoma" w:cs="Tahoma"/>
          <w:bCs/>
          <w:sz w:val="18"/>
          <w:szCs w:val="18"/>
          <w:cs/>
        </w:rPr>
        <w:t>‎</w:t>
      </w:r>
      <w:r w:rsidRPr="002837D6">
        <w:rPr>
          <w:rFonts w:ascii="Tahoma" w:hAnsi="Tahoma" w:cs="Tahoma"/>
          <w:bCs/>
          <w:sz w:val="18"/>
          <w:szCs w:val="18"/>
        </w:rPr>
        <w:t>ne bo zahteval.</w:t>
      </w:r>
      <w:r w:rsidRPr="002837D6">
        <w:rPr>
          <w:rFonts w:ascii="Tahoma" w:hAnsi="Tahoma" w:cs="Tahoma"/>
          <w:bCs/>
          <w:sz w:val="18"/>
          <w:szCs w:val="18"/>
          <w:cs/>
        </w:rPr>
        <w:t>‎</w:t>
      </w:r>
    </w:p>
    <w:p w14:paraId="091D0DE1" w14:textId="77777777" w:rsidR="002837D6" w:rsidRPr="002837D6" w:rsidRDefault="002837D6" w:rsidP="002837D6">
      <w:pPr>
        <w:tabs>
          <w:tab w:val="left" w:pos="887"/>
        </w:tabs>
        <w:ind w:left="392"/>
        <w:jc w:val="left"/>
        <w:rPr>
          <w:rFonts w:ascii="Tahoma" w:hAnsi="Tahoma" w:cs="Tahoma"/>
          <w:bCs/>
          <w:sz w:val="18"/>
          <w:szCs w:val="18"/>
        </w:rPr>
      </w:pPr>
    </w:p>
    <w:p w14:paraId="0F519AEA" w14:textId="3AAA2F14" w:rsidR="007C1BF9" w:rsidRDefault="002837D6" w:rsidP="002837D6">
      <w:pPr>
        <w:tabs>
          <w:tab w:val="left" w:pos="887"/>
        </w:tabs>
        <w:jc w:val="left"/>
        <w:rPr>
          <w:rFonts w:ascii="Tahoma" w:hAnsi="Tahoma" w:cs="Tahoma"/>
          <w:bCs/>
          <w:sz w:val="18"/>
          <w:szCs w:val="18"/>
        </w:rPr>
      </w:pPr>
      <w:r w:rsidRPr="002837D6">
        <w:rPr>
          <w:rFonts w:ascii="Tahoma" w:hAnsi="Tahoma" w:cs="Tahoma"/>
          <w:bCs/>
          <w:sz w:val="18"/>
          <w:szCs w:val="18"/>
        </w:rPr>
        <w:t xml:space="preserve">Ponudnik lahko potrdila iz Kazenske evidence priloži sam. Tako predložena potrdila morajo </w:t>
      </w:r>
      <w:r w:rsidRPr="002837D6">
        <w:rPr>
          <w:rFonts w:ascii="Tahoma" w:hAnsi="Tahoma" w:cs="Tahoma"/>
          <w:bCs/>
          <w:sz w:val="18"/>
          <w:szCs w:val="18"/>
          <w:cs/>
        </w:rPr>
        <w:t>‎</w:t>
      </w:r>
      <w:r w:rsidRPr="002837D6">
        <w:rPr>
          <w:rFonts w:ascii="Tahoma" w:hAnsi="Tahoma" w:cs="Tahoma"/>
          <w:bCs/>
          <w:sz w:val="18"/>
          <w:szCs w:val="18"/>
        </w:rPr>
        <w:t>odražati zadnje stanje.</w:t>
      </w:r>
      <w:r w:rsidRPr="002837D6">
        <w:rPr>
          <w:rFonts w:ascii="Tahoma" w:hAnsi="Tahoma" w:cs="Tahoma"/>
          <w:bCs/>
          <w:sz w:val="18"/>
          <w:szCs w:val="18"/>
          <w:cs/>
        </w:rPr>
        <w:t>‎</w:t>
      </w:r>
    </w:p>
    <w:p w14:paraId="1ED15C57" w14:textId="77777777" w:rsidR="002837D6" w:rsidRDefault="002837D6" w:rsidP="002837D6">
      <w:pPr>
        <w:tabs>
          <w:tab w:val="left" w:pos="887"/>
        </w:tabs>
        <w:jc w:val="left"/>
        <w:rPr>
          <w:rFonts w:ascii="Tahoma" w:hAnsi="Tahoma" w:cs="Tahoma"/>
          <w:bCs/>
          <w:sz w:val="18"/>
          <w:szCs w:val="18"/>
        </w:rPr>
      </w:pPr>
    </w:p>
    <w:p w14:paraId="2D885382" w14:textId="77777777" w:rsidR="002837D6" w:rsidRPr="002837D6" w:rsidRDefault="002837D6" w:rsidP="002837D6">
      <w:pPr>
        <w:tabs>
          <w:tab w:val="left" w:pos="887"/>
        </w:tabs>
        <w:jc w:val="left"/>
        <w:rPr>
          <w:rFonts w:ascii="Tahoma" w:hAnsi="Tahoma" w:cs="Tahoma"/>
          <w:bCs/>
          <w:sz w:val="18"/>
          <w:szCs w:val="18"/>
        </w:rPr>
      </w:pPr>
    </w:p>
    <w:p w14:paraId="48B0C060" w14:textId="77777777" w:rsidR="007C1BF9" w:rsidRPr="000837C3" w:rsidRDefault="009559B9" w:rsidP="00CE0A90">
      <w:pPr>
        <w:numPr>
          <w:ilvl w:val="0"/>
          <w:numId w:val="8"/>
        </w:numPr>
        <w:ind w:left="426" w:hanging="284"/>
        <w:rPr>
          <w:rFonts w:ascii="Tahoma" w:hAnsi="Tahoma" w:cs="Tahoma"/>
          <w:sz w:val="18"/>
          <w:szCs w:val="18"/>
        </w:rPr>
      </w:pPr>
      <w:r w:rsidRPr="000837C3">
        <w:rPr>
          <w:rFonts w:ascii="Tahoma" w:hAnsi="Tahoma" w:cs="Tahoma"/>
          <w:sz w:val="18"/>
          <w:szCs w:val="18"/>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3FD0F3A6" w14:textId="77777777" w:rsidR="00CE60BD" w:rsidRPr="000837C3" w:rsidRDefault="00CE60BD" w:rsidP="003A77BA">
      <w:pPr>
        <w:rPr>
          <w:rFonts w:ascii="Tahoma" w:hAnsi="Tahoma" w:cs="Tahoma"/>
          <w:sz w:val="18"/>
          <w:szCs w:val="18"/>
        </w:rPr>
      </w:pPr>
    </w:p>
    <w:p w14:paraId="3F985CE2" w14:textId="77777777" w:rsidR="002837D6" w:rsidRPr="002837D6" w:rsidRDefault="002837D6" w:rsidP="002837D6">
      <w:pPr>
        <w:suppressAutoHyphens/>
        <w:rPr>
          <w:rFonts w:ascii="Tahoma" w:hAnsi="Tahoma" w:cs="Tahoma"/>
          <w:sz w:val="18"/>
          <w:szCs w:val="18"/>
          <w:lang w:eastAsia="zh-CN"/>
        </w:rPr>
      </w:pPr>
      <w:r w:rsidRPr="002837D6">
        <w:rPr>
          <w:rFonts w:ascii="Tahoma" w:hAnsi="Tahoma" w:cs="Tahoma"/>
          <w:sz w:val="18"/>
          <w:szCs w:val="18"/>
          <w:lang w:eastAsia="zh-CN"/>
        </w:rPr>
        <w:t>DOKAZILO:</w:t>
      </w:r>
    </w:p>
    <w:p w14:paraId="53302C42" w14:textId="2D9DAF04" w:rsidR="002837D6" w:rsidRDefault="002837D6" w:rsidP="002837D6">
      <w:pPr>
        <w:suppressAutoHyphens/>
        <w:rPr>
          <w:rFonts w:ascii="Tahoma" w:hAnsi="Tahoma" w:cs="Tahoma"/>
          <w:sz w:val="18"/>
          <w:szCs w:val="18"/>
          <w:lang w:eastAsia="zh-CN"/>
        </w:rPr>
      </w:pPr>
      <w:r w:rsidRPr="002837D6">
        <w:rPr>
          <w:rFonts w:ascii="Tahoma" w:hAnsi="Tahoma" w:cs="Tahoma"/>
          <w:sz w:val="18"/>
          <w:szCs w:val="18"/>
          <w:lang w:eastAsia="zh-CN"/>
        </w:rPr>
        <w:t xml:space="preserve">Izpolnjen </w:t>
      </w:r>
      <w:r w:rsidRPr="002837D6">
        <w:rPr>
          <w:rFonts w:ascii="Tahoma" w:hAnsi="Tahoma" w:cs="Tahoma"/>
          <w:b/>
          <w:sz w:val="18"/>
          <w:szCs w:val="18"/>
          <w:lang w:eastAsia="zh-CN"/>
        </w:rPr>
        <w:t xml:space="preserve">obrazec ESPD </w:t>
      </w:r>
      <w:r w:rsidRPr="002837D6">
        <w:rPr>
          <w:rFonts w:ascii="Tahoma" w:hAnsi="Tahoma" w:cs="Tahoma"/>
          <w:sz w:val="18"/>
          <w:szCs w:val="18"/>
          <w:lang w:eastAsia="zh-CN"/>
        </w:rPr>
        <w:t>(v »Del III: Razlogi za izključitev, Oddelek B: Razlogi, povezani s plačilom davkov ali prispevkov za socialno varnost«) za vse gospodarske subjekte v ponudbi</w:t>
      </w:r>
      <w:r>
        <w:rPr>
          <w:rFonts w:ascii="Tahoma" w:hAnsi="Tahoma" w:cs="Tahoma"/>
          <w:sz w:val="18"/>
          <w:szCs w:val="18"/>
          <w:lang w:eastAsia="zh-CN"/>
        </w:rPr>
        <w:t>.</w:t>
      </w:r>
    </w:p>
    <w:p w14:paraId="381A136C" w14:textId="77777777" w:rsidR="002837D6" w:rsidRPr="002837D6" w:rsidRDefault="002837D6" w:rsidP="002837D6">
      <w:pPr>
        <w:suppressAutoHyphens/>
        <w:rPr>
          <w:rFonts w:ascii="Tahoma" w:hAnsi="Tahoma" w:cs="Tahoma"/>
          <w:sz w:val="18"/>
          <w:szCs w:val="18"/>
          <w:lang w:eastAsia="zh-CN"/>
        </w:rPr>
      </w:pPr>
    </w:p>
    <w:p w14:paraId="47FA7574" w14:textId="77777777" w:rsidR="007C1BF9" w:rsidRPr="000837C3" w:rsidRDefault="007C1BF9" w:rsidP="00496C55">
      <w:pPr>
        <w:tabs>
          <w:tab w:val="left" w:pos="887"/>
        </w:tabs>
        <w:ind w:left="392"/>
        <w:jc w:val="left"/>
        <w:rPr>
          <w:rFonts w:ascii="Tahoma" w:hAnsi="Tahoma" w:cs="Tahoma"/>
          <w:sz w:val="18"/>
          <w:szCs w:val="18"/>
        </w:rPr>
      </w:pPr>
    </w:p>
    <w:p w14:paraId="6E78AEBE" w14:textId="77777777" w:rsidR="007C1BF9" w:rsidRPr="000837C3" w:rsidRDefault="009559B9" w:rsidP="00CE0A90">
      <w:pPr>
        <w:numPr>
          <w:ilvl w:val="0"/>
          <w:numId w:val="8"/>
        </w:numPr>
        <w:ind w:left="426" w:hanging="284"/>
        <w:rPr>
          <w:rFonts w:ascii="Tahoma" w:hAnsi="Tahoma" w:cs="Tahoma"/>
          <w:sz w:val="18"/>
          <w:szCs w:val="18"/>
        </w:rPr>
      </w:pPr>
      <w:r w:rsidRPr="000837C3">
        <w:rPr>
          <w:rFonts w:ascii="Tahoma" w:hAnsi="Tahoma" w:cs="Tahoma"/>
          <w:sz w:val="18"/>
          <w:szCs w:val="18"/>
        </w:rPr>
        <w:t>Gospodarski subjekt na dan, ko poteče rok za oddajo ponudb ne sme biti uvrščen v evidenco gospodarskih subjektov z negativnimi referencami iz</w:t>
      </w:r>
      <w:r w:rsidR="00635BA0" w:rsidRPr="000837C3">
        <w:rPr>
          <w:rFonts w:ascii="Tahoma" w:hAnsi="Tahoma" w:cs="Tahoma"/>
          <w:sz w:val="18"/>
          <w:szCs w:val="18"/>
        </w:rPr>
        <w:t xml:space="preserve"> a)</w:t>
      </w:r>
      <w:r w:rsidRPr="000837C3">
        <w:rPr>
          <w:rFonts w:ascii="Tahoma" w:hAnsi="Tahoma" w:cs="Tahoma"/>
          <w:sz w:val="18"/>
          <w:szCs w:val="18"/>
        </w:rPr>
        <w:t xml:space="preserve"> točke četrtega odstavka 75. člena ZJN-3.</w:t>
      </w:r>
    </w:p>
    <w:p w14:paraId="26D4936E" w14:textId="77777777" w:rsidR="007C1BF9" w:rsidRPr="000837C3" w:rsidRDefault="007C1BF9" w:rsidP="003A77BA">
      <w:pPr>
        <w:rPr>
          <w:rFonts w:ascii="Tahoma" w:hAnsi="Tahoma" w:cs="Tahoma"/>
          <w:sz w:val="18"/>
          <w:szCs w:val="18"/>
        </w:rPr>
      </w:pPr>
    </w:p>
    <w:p w14:paraId="74EDFD43" w14:textId="77777777" w:rsidR="002837D6" w:rsidRPr="002837D6" w:rsidRDefault="002837D6" w:rsidP="002837D6">
      <w:pPr>
        <w:rPr>
          <w:rFonts w:ascii="Tahoma" w:hAnsi="Tahoma" w:cs="Tahoma"/>
          <w:sz w:val="18"/>
          <w:szCs w:val="18"/>
        </w:rPr>
      </w:pPr>
      <w:r w:rsidRPr="002837D6">
        <w:rPr>
          <w:rFonts w:ascii="Tahoma" w:hAnsi="Tahoma" w:cs="Tahoma"/>
          <w:sz w:val="18"/>
          <w:szCs w:val="18"/>
        </w:rPr>
        <w:t>DOKAZILA:</w:t>
      </w:r>
      <w:r w:rsidRPr="002837D6">
        <w:rPr>
          <w:rFonts w:ascii="Tahoma" w:hAnsi="Tahoma" w:cs="Tahoma"/>
          <w:sz w:val="18"/>
          <w:szCs w:val="18"/>
          <w:cs/>
        </w:rPr>
        <w:t>‎</w:t>
      </w:r>
    </w:p>
    <w:p w14:paraId="1E6FBC82" w14:textId="20FD6B90" w:rsidR="003A2B68" w:rsidRDefault="002837D6" w:rsidP="002837D6">
      <w:pPr>
        <w:rPr>
          <w:rFonts w:ascii="Tahoma" w:hAnsi="Tahoma" w:cs="Tahoma"/>
          <w:sz w:val="18"/>
          <w:szCs w:val="18"/>
        </w:rPr>
      </w:pPr>
      <w:r w:rsidRPr="002837D6">
        <w:rPr>
          <w:rFonts w:ascii="Tahoma" w:hAnsi="Tahoma" w:cs="Tahoma"/>
          <w:sz w:val="18"/>
          <w:szCs w:val="18"/>
        </w:rPr>
        <w:t xml:space="preserve">Izpolnjen obrazec ESPD (v »Del III: Razlogi za izključitev, Oddelek D: Nacionalni razlogi za </w:t>
      </w:r>
      <w:r w:rsidRPr="002837D6">
        <w:rPr>
          <w:rFonts w:ascii="Tahoma" w:hAnsi="Tahoma" w:cs="Tahoma"/>
          <w:sz w:val="18"/>
          <w:szCs w:val="18"/>
          <w:cs/>
        </w:rPr>
        <w:t>‎</w:t>
      </w:r>
      <w:r w:rsidRPr="002837D6">
        <w:rPr>
          <w:rFonts w:ascii="Tahoma" w:hAnsi="Tahoma" w:cs="Tahoma"/>
          <w:sz w:val="18"/>
          <w:szCs w:val="18"/>
        </w:rPr>
        <w:t>izključitev«) za vse gospodarske subjekte v ponudbi</w:t>
      </w:r>
      <w:r>
        <w:rPr>
          <w:rFonts w:ascii="Tahoma" w:hAnsi="Tahoma" w:cs="Tahoma"/>
          <w:sz w:val="18"/>
          <w:szCs w:val="18"/>
        </w:rPr>
        <w:t>.</w:t>
      </w:r>
    </w:p>
    <w:p w14:paraId="6276F5AA" w14:textId="77777777" w:rsidR="002837D6" w:rsidRDefault="002837D6" w:rsidP="002837D6">
      <w:pPr>
        <w:rPr>
          <w:rFonts w:ascii="Tahoma" w:hAnsi="Tahoma" w:cs="Tahoma"/>
          <w:sz w:val="18"/>
          <w:szCs w:val="18"/>
        </w:rPr>
      </w:pPr>
    </w:p>
    <w:p w14:paraId="775741E1" w14:textId="77777777" w:rsidR="002837D6" w:rsidRPr="000837C3" w:rsidRDefault="002837D6" w:rsidP="002837D6">
      <w:pPr>
        <w:rPr>
          <w:rFonts w:ascii="Tahoma" w:hAnsi="Tahoma" w:cs="Tahoma"/>
          <w:i/>
          <w:sz w:val="18"/>
          <w:szCs w:val="18"/>
        </w:rPr>
      </w:pPr>
    </w:p>
    <w:p w14:paraId="3F9F9527" w14:textId="77777777" w:rsidR="00014055" w:rsidRPr="000837C3" w:rsidRDefault="00742D82" w:rsidP="00CE0A90">
      <w:pPr>
        <w:numPr>
          <w:ilvl w:val="0"/>
          <w:numId w:val="8"/>
        </w:numPr>
        <w:rPr>
          <w:rFonts w:ascii="Tahoma" w:hAnsi="Tahoma" w:cs="Tahoma"/>
          <w:sz w:val="18"/>
          <w:szCs w:val="18"/>
        </w:rPr>
      </w:pPr>
      <w:bookmarkStart w:id="84" w:name="_Hlk83643518"/>
      <w:r w:rsidRPr="000837C3">
        <w:rPr>
          <w:rFonts w:ascii="Tahoma" w:hAnsi="Tahoma" w:cs="Tahoma"/>
          <w:sz w:val="18"/>
          <w:szCs w:val="18"/>
        </w:rPr>
        <w:t>Gospodarskemu subjektu</w:t>
      </w:r>
      <w:r w:rsidR="00645A4A" w:rsidRPr="000837C3">
        <w:rPr>
          <w:rFonts w:ascii="Tahoma" w:eastAsia="Times New Roman" w:hAnsi="Tahoma" w:cs="Tahoma"/>
          <w:sz w:val="18"/>
          <w:szCs w:val="18"/>
        </w:rPr>
        <w:t xml:space="preserve"> v zadnjih treh letih pred potekom roka za oddajo ponudb ali prijav pristojni organ Republike Slovenije ali druge države članice ali tretje države pri njem </w:t>
      </w:r>
      <w:r w:rsidR="00B85135" w:rsidRPr="000837C3">
        <w:rPr>
          <w:rFonts w:ascii="Tahoma" w:eastAsia="Times New Roman" w:hAnsi="Tahoma" w:cs="Tahoma"/>
          <w:sz w:val="18"/>
          <w:szCs w:val="18"/>
        </w:rPr>
        <w:t>ni ugotovil</w:t>
      </w:r>
      <w:r w:rsidR="00645A4A" w:rsidRPr="000837C3">
        <w:rPr>
          <w:rFonts w:ascii="Tahoma" w:eastAsia="Times New Roman" w:hAnsi="Tahoma" w:cs="Tahoma"/>
          <w:sz w:val="18"/>
          <w:szCs w:val="18"/>
        </w:rPr>
        <w:t xml:space="preserve">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A77477" w:rsidRPr="000837C3">
        <w:rPr>
          <w:rFonts w:ascii="Tahoma" w:eastAsia="Times New Roman" w:hAnsi="Tahoma" w:cs="Tahoma"/>
          <w:sz w:val="18"/>
          <w:szCs w:val="18"/>
        </w:rPr>
        <w:t xml:space="preserve"> Ne glede na navedeno lahko ponudnik naročniku v skladu z devetim odstavkom in ob upoštevanju desetega odstavka 75. člena ZJN-3 predloži dokaze, da je sprejel zadostne ukrepe, s katerimi lahko dokaže svojo zanesljivost kljub obstoju tega izključitvenega razloga.</w:t>
      </w:r>
    </w:p>
    <w:bookmarkEnd w:id="84"/>
    <w:p w14:paraId="6829CF69" w14:textId="77777777" w:rsidR="004D3EEA" w:rsidRPr="000837C3" w:rsidRDefault="004D3EEA" w:rsidP="009559B9">
      <w:pPr>
        <w:rPr>
          <w:rFonts w:ascii="Tahoma" w:hAnsi="Tahoma" w:cs="Tahoma"/>
          <w:sz w:val="18"/>
          <w:szCs w:val="18"/>
        </w:rPr>
      </w:pPr>
    </w:p>
    <w:p w14:paraId="0C85DB92" w14:textId="77777777" w:rsidR="002837D6" w:rsidRPr="002837D6" w:rsidRDefault="002837D6" w:rsidP="002837D6">
      <w:pPr>
        <w:rPr>
          <w:rFonts w:ascii="Tahoma" w:hAnsi="Tahoma" w:cs="Tahoma"/>
          <w:sz w:val="18"/>
          <w:szCs w:val="18"/>
        </w:rPr>
      </w:pPr>
      <w:r w:rsidRPr="002837D6">
        <w:rPr>
          <w:rFonts w:ascii="Tahoma" w:hAnsi="Tahoma" w:cs="Tahoma"/>
          <w:sz w:val="18"/>
          <w:szCs w:val="18"/>
        </w:rPr>
        <w:t>DOKAZILO:</w:t>
      </w:r>
      <w:r w:rsidRPr="002837D6">
        <w:rPr>
          <w:rFonts w:ascii="Tahoma" w:hAnsi="Tahoma" w:cs="Tahoma"/>
          <w:sz w:val="18"/>
          <w:szCs w:val="18"/>
          <w:cs/>
        </w:rPr>
        <w:t>‎</w:t>
      </w:r>
    </w:p>
    <w:p w14:paraId="702EE0E7" w14:textId="27D1B536" w:rsidR="005A370E" w:rsidRPr="000837C3" w:rsidRDefault="002837D6" w:rsidP="002837D6">
      <w:pPr>
        <w:rPr>
          <w:rFonts w:ascii="Tahoma" w:hAnsi="Tahoma" w:cs="Tahoma"/>
          <w:sz w:val="18"/>
          <w:szCs w:val="18"/>
        </w:rPr>
      </w:pPr>
      <w:r w:rsidRPr="002837D6">
        <w:rPr>
          <w:rFonts w:ascii="Tahoma" w:hAnsi="Tahoma" w:cs="Tahoma"/>
          <w:sz w:val="18"/>
          <w:szCs w:val="18"/>
        </w:rPr>
        <w:t xml:space="preserve">Izpolnjen obrazec ESPD (v »Del III: Razlogi za izključitev, Oddelek B: Razlogi, povezani s </w:t>
      </w:r>
      <w:r w:rsidRPr="002837D6">
        <w:rPr>
          <w:rFonts w:ascii="Tahoma" w:hAnsi="Tahoma" w:cs="Tahoma"/>
          <w:sz w:val="18"/>
          <w:szCs w:val="18"/>
          <w:cs/>
        </w:rPr>
        <w:t>‎</w:t>
      </w:r>
      <w:r w:rsidRPr="002837D6">
        <w:rPr>
          <w:rFonts w:ascii="Tahoma" w:hAnsi="Tahoma" w:cs="Tahoma"/>
          <w:sz w:val="18"/>
          <w:szCs w:val="18"/>
        </w:rPr>
        <w:t>plačilom davkov ali prispevkov za socialno varnost«) za vse gospodarske subjekte v ponudbi</w:t>
      </w:r>
      <w:r>
        <w:rPr>
          <w:rFonts w:ascii="Tahoma" w:hAnsi="Tahoma" w:cs="Tahoma"/>
          <w:sz w:val="18"/>
          <w:szCs w:val="18"/>
        </w:rPr>
        <w:t>.</w:t>
      </w:r>
    </w:p>
    <w:p w14:paraId="5176FF9E" w14:textId="77777777" w:rsidR="009559B9" w:rsidRPr="000837C3" w:rsidRDefault="005A370E" w:rsidP="00800B1A">
      <w:pPr>
        <w:rPr>
          <w:rFonts w:ascii="Tahoma" w:hAnsi="Tahoma" w:cs="Tahoma"/>
          <w:sz w:val="18"/>
          <w:szCs w:val="18"/>
        </w:rPr>
      </w:pPr>
      <w:r w:rsidRPr="000837C3">
        <w:rPr>
          <w:rFonts w:ascii="Tahoma" w:hAnsi="Tahoma" w:cs="Tahoma"/>
          <w:sz w:val="18"/>
          <w:szCs w:val="18"/>
        </w:rPr>
        <w:lastRenderedPageBreak/>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5D393A6C" w14:textId="77777777" w:rsidR="00BD5DF1" w:rsidRPr="000837C3" w:rsidRDefault="00BD5DF1" w:rsidP="00800B1A">
      <w:pPr>
        <w:rPr>
          <w:rFonts w:ascii="Tahoma" w:hAnsi="Tahoma" w:cs="Tahoma"/>
          <w:sz w:val="18"/>
          <w:szCs w:val="18"/>
        </w:rPr>
      </w:pPr>
    </w:p>
    <w:p w14:paraId="77831BE5" w14:textId="77777777" w:rsidR="00BD5DF1" w:rsidRDefault="00BD5DF1" w:rsidP="00CE0A90">
      <w:pPr>
        <w:numPr>
          <w:ilvl w:val="0"/>
          <w:numId w:val="8"/>
        </w:numPr>
        <w:rPr>
          <w:rFonts w:ascii="Tahoma" w:hAnsi="Tahoma" w:cs="Tahoma"/>
          <w:sz w:val="18"/>
          <w:szCs w:val="18"/>
        </w:rPr>
      </w:pPr>
      <w:r w:rsidRPr="000837C3">
        <w:rPr>
          <w:rFonts w:ascii="Tahoma" w:hAnsi="Tahoma" w:cs="Tahoma"/>
          <w:sz w:val="18"/>
          <w:szCs w:val="18"/>
        </w:rPr>
        <w:t>Naročnik bo iz postopka javnega naročanja (kadar koli v postopku) izključil gospodarski subjekt, če se izkaže, da je pred ali med postopkom javnega naročanja ta subjekt glede na storjena ali neizvedena dejanja v enem od položajev iz prvega, drugega ali četrtega odstavka 75. člena. Naročnik pa lahko kadar koli v postopku izključi tudi gospodarski subjekt, če se izkaže, da je pred ali med postopkom javnega naročanja ta subjekt glede na storjena ali neizvedena dejanja v enem od položajev iz šestega odstavka 75. člena ZJN-3.</w:t>
      </w:r>
    </w:p>
    <w:p w14:paraId="2A44782B" w14:textId="77777777" w:rsidR="002837D6" w:rsidRPr="000837C3" w:rsidRDefault="002837D6" w:rsidP="002837D6">
      <w:pPr>
        <w:ind w:left="720"/>
        <w:rPr>
          <w:rFonts w:ascii="Tahoma" w:hAnsi="Tahoma" w:cs="Tahoma"/>
          <w:sz w:val="18"/>
          <w:szCs w:val="18"/>
        </w:rPr>
      </w:pPr>
    </w:p>
    <w:p w14:paraId="7BD21826" w14:textId="77777777" w:rsidR="00BD5DF1" w:rsidRPr="000837C3" w:rsidRDefault="00BD5DF1" w:rsidP="00CE0A90">
      <w:pPr>
        <w:numPr>
          <w:ilvl w:val="0"/>
          <w:numId w:val="8"/>
        </w:numPr>
        <w:rPr>
          <w:rFonts w:ascii="Tahoma" w:hAnsi="Tahoma" w:cs="Tahoma"/>
          <w:sz w:val="18"/>
          <w:szCs w:val="18"/>
        </w:rPr>
      </w:pPr>
      <w:r w:rsidRPr="000837C3">
        <w:rPr>
          <w:rFonts w:ascii="Tahoma" w:hAnsi="Tahoma" w:cs="Tahoma"/>
          <w:sz w:val="18"/>
          <w:szCs w:val="18"/>
        </w:rPr>
        <w:t xml:space="preserve">Naročnik bo iz postopka javnega naročanja izključil gospodarski subjekt, v primeru da je ta kršil obveznosti na področju </w:t>
      </w:r>
      <w:proofErr w:type="spellStart"/>
      <w:r w:rsidRPr="000837C3">
        <w:rPr>
          <w:rFonts w:ascii="Tahoma" w:hAnsi="Tahoma" w:cs="Tahoma"/>
          <w:sz w:val="18"/>
          <w:szCs w:val="18"/>
        </w:rPr>
        <w:t>okoljskega</w:t>
      </w:r>
      <w:proofErr w:type="spellEnd"/>
      <w:r w:rsidRPr="000837C3">
        <w:rPr>
          <w:rFonts w:ascii="Tahoma" w:hAnsi="Tahoma" w:cs="Tahoma"/>
          <w:sz w:val="18"/>
          <w:szCs w:val="18"/>
        </w:rPr>
        <w:t xml:space="preserve">, socialnega in delovnega prava (2. odstavek 3. člena ZJN-3). </w:t>
      </w:r>
    </w:p>
    <w:p w14:paraId="45F562AA" w14:textId="77777777" w:rsidR="00BD5DF1" w:rsidRPr="000837C3" w:rsidRDefault="00BD5DF1" w:rsidP="00BD5DF1">
      <w:pPr>
        <w:ind w:left="720"/>
        <w:rPr>
          <w:rFonts w:ascii="Tahoma" w:hAnsi="Tahoma" w:cs="Tahoma"/>
          <w:sz w:val="18"/>
          <w:szCs w:val="18"/>
        </w:rPr>
      </w:pPr>
    </w:p>
    <w:p w14:paraId="789ADD47" w14:textId="77777777" w:rsidR="002837D6" w:rsidRPr="002837D6" w:rsidRDefault="002837D6" w:rsidP="002837D6">
      <w:pPr>
        <w:suppressAutoHyphens/>
        <w:ind w:firstLine="426"/>
        <w:rPr>
          <w:rFonts w:ascii="Tahoma" w:hAnsi="Tahoma" w:cs="Tahoma"/>
          <w:sz w:val="18"/>
          <w:szCs w:val="18"/>
          <w:lang w:eastAsia="zh-CN"/>
        </w:rPr>
      </w:pPr>
      <w:r w:rsidRPr="002837D6">
        <w:rPr>
          <w:rFonts w:ascii="Tahoma" w:hAnsi="Tahoma" w:cs="Tahoma"/>
          <w:sz w:val="18"/>
          <w:szCs w:val="18"/>
          <w:lang w:eastAsia="zh-CN"/>
        </w:rPr>
        <w:t>DOKAZILA:</w:t>
      </w:r>
    </w:p>
    <w:p w14:paraId="6827D8B0" w14:textId="056FB2B8" w:rsidR="002837D6" w:rsidRPr="002837D6" w:rsidRDefault="002837D6" w:rsidP="002837D6">
      <w:pPr>
        <w:suppressAutoHyphens/>
        <w:ind w:left="426"/>
        <w:rPr>
          <w:rFonts w:ascii="Tahoma" w:hAnsi="Tahoma" w:cs="Tahoma"/>
          <w:sz w:val="18"/>
          <w:szCs w:val="18"/>
          <w:lang w:eastAsia="zh-CN"/>
        </w:rPr>
      </w:pPr>
      <w:r w:rsidRPr="002837D6">
        <w:rPr>
          <w:rFonts w:ascii="Tahoma" w:hAnsi="Tahoma" w:cs="Tahoma"/>
          <w:sz w:val="18"/>
          <w:szCs w:val="18"/>
          <w:lang w:eastAsia="zh-CN"/>
        </w:rPr>
        <w:t xml:space="preserve">Izpolnjen </w:t>
      </w:r>
      <w:r w:rsidRPr="002837D6">
        <w:rPr>
          <w:rFonts w:ascii="Tahoma" w:hAnsi="Tahoma" w:cs="Tahoma"/>
          <w:b/>
          <w:sz w:val="18"/>
          <w:szCs w:val="18"/>
          <w:lang w:eastAsia="zh-CN"/>
        </w:rPr>
        <w:t xml:space="preserve">obrazec ESPD </w:t>
      </w:r>
      <w:r w:rsidRPr="002837D6">
        <w:rPr>
          <w:rFonts w:ascii="Tahoma" w:hAnsi="Tahoma" w:cs="Tahoma"/>
          <w:sz w:val="18"/>
          <w:szCs w:val="18"/>
          <w:lang w:eastAsia="zh-CN"/>
        </w:rPr>
        <w:t>(v »Del III: Razlogi za izključitev, Oddelek D: Nacionalni razlogi za izključitev«)</w:t>
      </w:r>
      <w:r w:rsidRPr="002837D6">
        <w:rPr>
          <w:rFonts w:ascii="Tahoma" w:hAnsi="Tahoma" w:cs="Tahoma"/>
          <w:b/>
          <w:sz w:val="18"/>
          <w:szCs w:val="18"/>
          <w:lang w:eastAsia="zh-CN"/>
        </w:rPr>
        <w:t xml:space="preserve"> </w:t>
      </w:r>
      <w:r w:rsidRPr="002837D6">
        <w:rPr>
          <w:rFonts w:ascii="Tahoma" w:hAnsi="Tahoma" w:cs="Tahoma"/>
          <w:sz w:val="18"/>
          <w:szCs w:val="18"/>
          <w:lang w:eastAsia="zh-CN"/>
        </w:rPr>
        <w:t>za vse gospodarske subjekte v ponudbi.</w:t>
      </w:r>
    </w:p>
    <w:p w14:paraId="117F93A9" w14:textId="77777777" w:rsidR="00BD5DF1" w:rsidRPr="000837C3" w:rsidRDefault="00BD5DF1" w:rsidP="00BD5DF1">
      <w:pPr>
        <w:ind w:left="720"/>
        <w:rPr>
          <w:rFonts w:ascii="Tahoma" w:hAnsi="Tahoma" w:cs="Tahoma"/>
          <w:sz w:val="18"/>
          <w:szCs w:val="18"/>
        </w:rPr>
      </w:pPr>
    </w:p>
    <w:p w14:paraId="6650865F" w14:textId="77777777" w:rsidR="00BD5DF1" w:rsidRPr="000837C3" w:rsidRDefault="00BD5DF1" w:rsidP="00CE0A90">
      <w:pPr>
        <w:numPr>
          <w:ilvl w:val="0"/>
          <w:numId w:val="8"/>
        </w:numPr>
        <w:rPr>
          <w:rFonts w:ascii="Tahoma" w:hAnsi="Tahoma" w:cs="Tahoma"/>
          <w:i/>
          <w:iCs/>
          <w:sz w:val="18"/>
          <w:szCs w:val="18"/>
        </w:rPr>
      </w:pPr>
      <w:r w:rsidRPr="000837C3">
        <w:rPr>
          <w:rFonts w:ascii="Tahoma" w:hAnsi="Tahoma" w:cs="Tahoma"/>
          <w:i/>
          <w:iCs/>
          <w:sz w:val="18"/>
          <w:szCs w:val="18"/>
        </w:rPr>
        <w:t xml:space="preserve">Ponudnik se zavezuje, da bo v primeru, če bo izbran kot najugodnejši ponudnik, v osmih (8) dneh od prejema poziva naročnika, le temu posredoval podatke o: </w:t>
      </w:r>
    </w:p>
    <w:p w14:paraId="3A3FCB65" w14:textId="77777777" w:rsidR="00BD5DF1" w:rsidRPr="000837C3" w:rsidRDefault="00BD5DF1" w:rsidP="00BD5DF1">
      <w:pPr>
        <w:ind w:left="720"/>
        <w:rPr>
          <w:rFonts w:ascii="Tahoma" w:hAnsi="Tahoma" w:cs="Tahoma"/>
          <w:i/>
          <w:iCs/>
          <w:sz w:val="18"/>
          <w:szCs w:val="18"/>
        </w:rPr>
      </w:pPr>
      <w:r w:rsidRPr="000837C3">
        <w:rPr>
          <w:rFonts w:ascii="Tahoma" w:hAnsi="Tahoma" w:cs="Tahoma"/>
          <w:i/>
          <w:iCs/>
          <w:sz w:val="18"/>
          <w:szCs w:val="18"/>
        </w:rPr>
        <w:t xml:space="preserve">svojih ustanoviteljih, družbenikih, vključno s tihimi družbeniki, delničarjih, </w:t>
      </w:r>
      <w:proofErr w:type="spellStart"/>
      <w:r w:rsidRPr="000837C3">
        <w:rPr>
          <w:rFonts w:ascii="Tahoma" w:hAnsi="Tahoma" w:cs="Tahoma"/>
          <w:i/>
          <w:iCs/>
          <w:sz w:val="18"/>
          <w:szCs w:val="18"/>
        </w:rPr>
        <w:t>komanditistih</w:t>
      </w:r>
      <w:proofErr w:type="spellEnd"/>
      <w:r w:rsidRPr="000837C3">
        <w:rPr>
          <w:rFonts w:ascii="Tahoma" w:hAnsi="Tahoma" w:cs="Tahoma"/>
          <w:i/>
          <w:iCs/>
          <w:sz w:val="18"/>
          <w:szCs w:val="18"/>
        </w:rPr>
        <w:t xml:space="preserve"> ali drugih lastnikih in podatke o lastniških deležih navedenih oseb,</w:t>
      </w:r>
    </w:p>
    <w:p w14:paraId="3C6AB636" w14:textId="77777777" w:rsidR="00BD5DF1" w:rsidRPr="000837C3" w:rsidRDefault="00BD5DF1" w:rsidP="00BD5DF1">
      <w:pPr>
        <w:ind w:left="720"/>
        <w:rPr>
          <w:rFonts w:ascii="Tahoma" w:hAnsi="Tahoma" w:cs="Tahoma"/>
          <w:i/>
          <w:iCs/>
          <w:sz w:val="18"/>
          <w:szCs w:val="18"/>
        </w:rPr>
      </w:pPr>
      <w:r w:rsidRPr="000837C3">
        <w:rPr>
          <w:rFonts w:ascii="Tahoma" w:hAnsi="Tahoma" w:cs="Tahoma"/>
          <w:i/>
          <w:iCs/>
          <w:sz w:val="18"/>
          <w:szCs w:val="18"/>
        </w:rPr>
        <w:t>gospodarskih subjektih, za katere se glede na določbe zakona, ki ureja gospodarske družbe, šteje, da so z njim povezane družbe.</w:t>
      </w:r>
    </w:p>
    <w:p w14:paraId="64DD0B42" w14:textId="77777777" w:rsidR="00FD72CA" w:rsidRPr="000837C3" w:rsidRDefault="00FD72CA" w:rsidP="00BD5DF1">
      <w:pPr>
        <w:ind w:left="720"/>
        <w:rPr>
          <w:rFonts w:ascii="Tahoma" w:hAnsi="Tahoma" w:cs="Tahoma"/>
          <w:i/>
          <w:iCs/>
          <w:sz w:val="18"/>
          <w:szCs w:val="18"/>
        </w:rPr>
      </w:pPr>
    </w:p>
    <w:p w14:paraId="6DB2E6DC" w14:textId="77777777" w:rsidR="00F65E13" w:rsidRPr="000837C3" w:rsidRDefault="00BD5DF1" w:rsidP="00F65E13">
      <w:pPr>
        <w:rPr>
          <w:rFonts w:ascii="Tahoma" w:hAnsi="Tahoma" w:cs="Tahoma"/>
          <w:i/>
          <w:iCs/>
          <w:sz w:val="18"/>
          <w:szCs w:val="18"/>
        </w:rPr>
      </w:pPr>
      <w:r w:rsidRPr="000837C3">
        <w:rPr>
          <w:rFonts w:ascii="Tahoma" w:hAnsi="Tahoma" w:cs="Tahoma"/>
          <w:i/>
          <w:iCs/>
          <w:sz w:val="18"/>
          <w:szCs w:val="18"/>
        </w:rPr>
        <w:t>DOKAZILO:</w:t>
      </w:r>
    </w:p>
    <w:p w14:paraId="034F6589" w14:textId="77777777" w:rsidR="00F65E13" w:rsidRPr="000837C3" w:rsidRDefault="00F65E13" w:rsidP="00F65E13">
      <w:pPr>
        <w:rPr>
          <w:rFonts w:ascii="Tahoma" w:hAnsi="Tahoma" w:cs="Tahoma"/>
          <w:i/>
          <w:sz w:val="18"/>
          <w:szCs w:val="18"/>
          <w:highlight w:val="yellow"/>
        </w:rPr>
      </w:pPr>
      <w:r w:rsidRPr="000837C3">
        <w:rPr>
          <w:rFonts w:ascii="Tahoma" w:hAnsi="Tahoma" w:cs="Tahoma"/>
          <w:i/>
          <w:iCs/>
          <w:sz w:val="18"/>
          <w:szCs w:val="18"/>
        </w:rPr>
        <w:t>Predložitev Obr.6</w:t>
      </w:r>
      <w:r w:rsidRPr="000837C3">
        <w:rPr>
          <w:rFonts w:ascii="Tahoma" w:hAnsi="Tahoma" w:cs="Tahoma"/>
          <w:sz w:val="18"/>
          <w:szCs w:val="18"/>
        </w:rPr>
        <w:t xml:space="preserve">  v fazi oddaje ponudbe ni pogoj, je pa zaželen.</w:t>
      </w:r>
    </w:p>
    <w:p w14:paraId="17F6E38E" w14:textId="77777777" w:rsidR="00F65E13" w:rsidRPr="000837C3" w:rsidRDefault="00F65E13" w:rsidP="00F65E13">
      <w:pPr>
        <w:rPr>
          <w:rFonts w:ascii="Tahoma" w:hAnsi="Tahoma" w:cs="Tahoma"/>
          <w:sz w:val="18"/>
          <w:szCs w:val="18"/>
        </w:rPr>
      </w:pPr>
    </w:p>
    <w:p w14:paraId="75848D8F" w14:textId="77777777" w:rsidR="00F65E13" w:rsidRPr="000837C3" w:rsidRDefault="00F65E13" w:rsidP="00F65E13">
      <w:pPr>
        <w:rPr>
          <w:rFonts w:ascii="Tahoma" w:hAnsi="Tahoma" w:cs="Tahoma"/>
          <w:sz w:val="18"/>
          <w:szCs w:val="18"/>
        </w:rPr>
      </w:pPr>
      <w:r w:rsidRPr="000837C3">
        <w:rPr>
          <w:rFonts w:ascii="Tahoma" w:hAnsi="Tahoma" w:cs="Tahoma"/>
          <w:sz w:val="18"/>
          <w:szCs w:val="18"/>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937A906" w14:textId="77777777" w:rsidR="00BD5DF1" w:rsidRPr="000837C3" w:rsidRDefault="00BD5DF1" w:rsidP="00800B1A">
      <w:pPr>
        <w:rPr>
          <w:rFonts w:ascii="Tahoma" w:hAnsi="Tahoma" w:cs="Tahoma"/>
          <w:sz w:val="18"/>
          <w:szCs w:val="18"/>
        </w:rPr>
      </w:pPr>
    </w:p>
    <w:p w14:paraId="675C319B" w14:textId="77777777" w:rsidR="00D96DA7" w:rsidRPr="000837C3" w:rsidRDefault="0073283A" w:rsidP="003353C1">
      <w:pPr>
        <w:pStyle w:val="Naslov3"/>
        <w:rPr>
          <w:rFonts w:ascii="Tahoma" w:eastAsia="Calibri" w:hAnsi="Tahoma" w:cs="Tahoma"/>
          <w:bCs w:val="0"/>
          <w:sz w:val="18"/>
          <w:szCs w:val="18"/>
        </w:rPr>
      </w:pPr>
      <w:bookmarkStart w:id="85" w:name="_Toc477161298"/>
      <w:bookmarkStart w:id="86" w:name="_Toc477436067"/>
      <w:bookmarkStart w:id="87" w:name="_Toc464638529"/>
      <w:bookmarkStart w:id="88" w:name="_Toc1455426"/>
      <w:bookmarkStart w:id="89" w:name="_Toc336851742"/>
      <w:bookmarkStart w:id="90" w:name="_Toc336851790"/>
      <w:bookmarkEnd w:id="85"/>
      <w:bookmarkEnd w:id="86"/>
      <w:bookmarkEnd w:id="87"/>
      <w:r w:rsidRPr="000837C3">
        <w:rPr>
          <w:rFonts w:ascii="Tahoma" w:hAnsi="Tahoma" w:cs="Tahoma"/>
          <w:sz w:val="18"/>
          <w:szCs w:val="18"/>
        </w:rPr>
        <w:t>Pogoji za sodelovanje glede ustreznosti za opravljanje poklicne dejavnosti</w:t>
      </w:r>
      <w:bookmarkEnd w:id="88"/>
    </w:p>
    <w:p w14:paraId="56E7ECD6" w14:textId="77777777" w:rsidR="009771FA" w:rsidRPr="000837C3" w:rsidRDefault="00D44D32" w:rsidP="00FE4C96">
      <w:pPr>
        <w:widowControl w:val="0"/>
        <w:numPr>
          <w:ilvl w:val="0"/>
          <w:numId w:val="9"/>
        </w:numPr>
        <w:kinsoku w:val="0"/>
        <w:overflowPunct w:val="0"/>
        <w:autoSpaceDE w:val="0"/>
        <w:autoSpaceDN w:val="0"/>
        <w:adjustRightInd w:val="0"/>
        <w:spacing w:before="1" w:after="160" w:line="240" w:lineRule="auto"/>
        <w:jc w:val="left"/>
        <w:rPr>
          <w:rFonts w:ascii="Tahoma" w:eastAsia="Times New Roman" w:hAnsi="Tahoma" w:cs="Tahoma"/>
          <w:szCs w:val="20"/>
          <w:lang w:eastAsia="sl-SI"/>
        </w:rPr>
      </w:pPr>
      <w:r w:rsidRPr="000837C3">
        <w:rPr>
          <w:rFonts w:ascii="Tahoma" w:hAnsi="Tahoma" w:cs="Tahoma"/>
          <w:sz w:val="18"/>
          <w:szCs w:val="18"/>
        </w:rPr>
        <w:t>Ponudnik</w:t>
      </w:r>
      <w:r w:rsidR="00EC4458" w:rsidRPr="000837C3">
        <w:rPr>
          <w:rFonts w:ascii="Tahoma" w:hAnsi="Tahoma" w:cs="Tahoma"/>
          <w:sz w:val="18"/>
          <w:szCs w:val="18"/>
        </w:rPr>
        <w:t xml:space="preserve"> mora biti vpisan v enega od poklicnih ali poslovnih registrov, ki se vodijo v državi članici, v kateri ima gospodarski subjekt sedež. Seznam poklicnih ali poslovnih registrov v državah članicah Evropske unije določa Priloga XI Direktive 2014/24/EU.</w:t>
      </w:r>
    </w:p>
    <w:p w14:paraId="1A75AC4E" w14:textId="77777777" w:rsidR="0075085A" w:rsidRPr="000837C3" w:rsidRDefault="0075085A" w:rsidP="00FE4C96">
      <w:pPr>
        <w:widowControl w:val="0"/>
        <w:numPr>
          <w:ilvl w:val="0"/>
          <w:numId w:val="9"/>
        </w:numPr>
        <w:kinsoku w:val="0"/>
        <w:overflowPunct w:val="0"/>
        <w:autoSpaceDE w:val="0"/>
        <w:autoSpaceDN w:val="0"/>
        <w:adjustRightInd w:val="0"/>
        <w:spacing w:before="1" w:after="160" w:line="240" w:lineRule="auto"/>
        <w:jc w:val="left"/>
        <w:rPr>
          <w:rFonts w:ascii="Tahoma" w:eastAsia="Times New Roman" w:hAnsi="Tahoma" w:cs="Tahoma"/>
          <w:sz w:val="18"/>
          <w:szCs w:val="18"/>
          <w:lang w:eastAsia="sl-SI"/>
        </w:rPr>
      </w:pPr>
      <w:r w:rsidRPr="000837C3">
        <w:rPr>
          <w:rFonts w:ascii="Tahoma" w:eastAsia="Times New Roman" w:hAnsi="Tahoma" w:cs="Tahoma"/>
          <w:sz w:val="18"/>
          <w:szCs w:val="18"/>
          <w:lang w:eastAsia="sl-SI"/>
        </w:rPr>
        <w:t>Ponudnik mora dokazati:</w:t>
      </w:r>
    </w:p>
    <w:p w14:paraId="2F5FE8A8" w14:textId="77777777" w:rsidR="0075085A" w:rsidRPr="000837C3" w:rsidRDefault="009771FA" w:rsidP="000322AF">
      <w:pPr>
        <w:widowControl w:val="0"/>
        <w:numPr>
          <w:ilvl w:val="0"/>
          <w:numId w:val="31"/>
        </w:numPr>
        <w:tabs>
          <w:tab w:val="left" w:pos="890"/>
          <w:tab w:val="left" w:pos="8931"/>
          <w:tab w:val="left" w:pos="9072"/>
        </w:tabs>
        <w:kinsoku w:val="0"/>
        <w:overflowPunct w:val="0"/>
        <w:autoSpaceDE w:val="0"/>
        <w:autoSpaceDN w:val="0"/>
        <w:adjustRightInd w:val="0"/>
        <w:spacing w:line="240" w:lineRule="auto"/>
        <w:ind w:left="714" w:hanging="357"/>
        <w:jc w:val="left"/>
        <w:rPr>
          <w:rFonts w:ascii="Tahoma" w:eastAsia="Times New Roman" w:hAnsi="Tahoma" w:cs="Tahoma"/>
          <w:sz w:val="18"/>
          <w:szCs w:val="18"/>
          <w:lang w:eastAsia="sl-SI"/>
        </w:rPr>
      </w:pPr>
      <w:r w:rsidRPr="000837C3">
        <w:rPr>
          <w:rFonts w:ascii="Tahoma" w:eastAsia="Times New Roman" w:hAnsi="Tahoma" w:cs="Tahoma"/>
          <w:sz w:val="18"/>
          <w:szCs w:val="18"/>
          <w:lang w:eastAsia="sl-SI"/>
        </w:rPr>
        <w:t>d</w:t>
      </w:r>
      <w:r w:rsidR="0075085A" w:rsidRPr="000837C3">
        <w:rPr>
          <w:rFonts w:ascii="Tahoma" w:eastAsia="Times New Roman" w:hAnsi="Tahoma" w:cs="Tahoma"/>
          <w:sz w:val="18"/>
          <w:szCs w:val="18"/>
          <w:lang w:eastAsia="sl-SI"/>
        </w:rPr>
        <w:t>a je da je registriran pri pristojnem sodišču ali drugemu</w:t>
      </w:r>
      <w:r w:rsidR="0075085A" w:rsidRPr="000837C3">
        <w:rPr>
          <w:rFonts w:ascii="Tahoma" w:eastAsia="Times New Roman" w:hAnsi="Tahoma" w:cs="Tahoma"/>
          <w:spacing w:val="-10"/>
          <w:sz w:val="18"/>
          <w:szCs w:val="18"/>
          <w:lang w:eastAsia="sl-SI"/>
        </w:rPr>
        <w:t xml:space="preserve"> </w:t>
      </w:r>
      <w:r w:rsidR="0075085A" w:rsidRPr="000837C3">
        <w:rPr>
          <w:rFonts w:ascii="Tahoma" w:eastAsia="Times New Roman" w:hAnsi="Tahoma" w:cs="Tahoma"/>
          <w:sz w:val="18"/>
          <w:szCs w:val="18"/>
          <w:lang w:eastAsia="sl-SI"/>
        </w:rPr>
        <w:t>organu;</w:t>
      </w:r>
    </w:p>
    <w:p w14:paraId="0D6D30FA" w14:textId="77777777" w:rsidR="0075085A" w:rsidRPr="000837C3" w:rsidRDefault="0075085A" w:rsidP="000322AF">
      <w:pPr>
        <w:widowControl w:val="0"/>
        <w:numPr>
          <w:ilvl w:val="0"/>
          <w:numId w:val="31"/>
        </w:numPr>
        <w:tabs>
          <w:tab w:val="left" w:pos="890"/>
          <w:tab w:val="left" w:pos="8931"/>
          <w:tab w:val="left" w:pos="9072"/>
        </w:tabs>
        <w:kinsoku w:val="0"/>
        <w:overflowPunct w:val="0"/>
        <w:autoSpaceDE w:val="0"/>
        <w:autoSpaceDN w:val="0"/>
        <w:adjustRightInd w:val="0"/>
        <w:spacing w:line="240" w:lineRule="auto"/>
        <w:ind w:left="714" w:hanging="357"/>
        <w:jc w:val="left"/>
        <w:rPr>
          <w:rFonts w:ascii="Tahoma" w:eastAsia="Times New Roman" w:hAnsi="Tahoma" w:cs="Tahoma"/>
          <w:sz w:val="18"/>
          <w:szCs w:val="18"/>
          <w:lang w:eastAsia="sl-SI"/>
        </w:rPr>
      </w:pPr>
      <w:r w:rsidRPr="000837C3">
        <w:rPr>
          <w:rFonts w:ascii="Tahoma" w:eastAsia="Times New Roman" w:hAnsi="Tahoma" w:cs="Tahoma"/>
          <w:sz w:val="18"/>
          <w:szCs w:val="18"/>
          <w:lang w:eastAsia="sl-SI"/>
        </w:rPr>
        <w:t>da je vpisan v register poslovnih subjektov, ki opravljajo promet z medicinskimi pripomočki v skladu z zakonodajo države, v kateri ima gospodarski subjekt svoj sedež (v kolikor se to v skladu z zakonodajo države, v kateri ima svoj sedež zahteva).</w:t>
      </w:r>
    </w:p>
    <w:p w14:paraId="30FCA649" w14:textId="77777777" w:rsidR="007C1BF9" w:rsidRPr="000837C3" w:rsidRDefault="007C1BF9" w:rsidP="00366B65">
      <w:pPr>
        <w:rPr>
          <w:rFonts w:ascii="Tahoma" w:hAnsi="Tahoma" w:cs="Tahoma"/>
          <w:sz w:val="18"/>
          <w:szCs w:val="18"/>
        </w:rPr>
      </w:pPr>
    </w:p>
    <w:p w14:paraId="67841296" w14:textId="77777777" w:rsidR="007C1BF9" w:rsidRPr="000837C3" w:rsidRDefault="007C1BF9" w:rsidP="007C1BF9">
      <w:pPr>
        <w:ind w:firstLine="426"/>
        <w:rPr>
          <w:rFonts w:ascii="Tahoma" w:hAnsi="Tahoma" w:cs="Tahoma"/>
          <w:sz w:val="18"/>
          <w:szCs w:val="18"/>
        </w:rPr>
      </w:pPr>
      <w:bookmarkStart w:id="91" w:name="_Hlk83635162"/>
      <w:r w:rsidRPr="000837C3">
        <w:rPr>
          <w:rFonts w:ascii="Tahoma" w:hAnsi="Tahoma" w:cs="Tahoma"/>
          <w:sz w:val="18"/>
          <w:szCs w:val="18"/>
        </w:rPr>
        <w:t>DOKAZILA:</w:t>
      </w:r>
    </w:p>
    <w:bookmarkEnd w:id="91"/>
    <w:p w14:paraId="20B8B49A" w14:textId="77777777" w:rsidR="002837D6" w:rsidRPr="002837D6" w:rsidRDefault="002837D6" w:rsidP="002837D6">
      <w:pPr>
        <w:ind w:left="426"/>
        <w:rPr>
          <w:rFonts w:ascii="Tahoma" w:hAnsi="Tahoma" w:cs="Tahoma"/>
          <w:sz w:val="18"/>
          <w:szCs w:val="18"/>
        </w:rPr>
      </w:pPr>
      <w:r w:rsidRPr="002837D6">
        <w:rPr>
          <w:rFonts w:ascii="Tahoma" w:hAnsi="Tahoma" w:cs="Tahoma"/>
          <w:sz w:val="18"/>
          <w:szCs w:val="18"/>
        </w:rPr>
        <w:t xml:space="preserve">Izpolnjen obrazec ESPD (v »Del IV: Pogoji za sodelovanje, Oddelek A: Ustreznost, Vpis v </w:t>
      </w:r>
      <w:r w:rsidRPr="002837D6">
        <w:rPr>
          <w:rFonts w:ascii="Tahoma" w:hAnsi="Tahoma" w:cs="Tahoma"/>
          <w:sz w:val="18"/>
          <w:szCs w:val="18"/>
          <w:cs/>
        </w:rPr>
        <w:t>‎</w:t>
      </w:r>
      <w:r w:rsidRPr="002837D6">
        <w:rPr>
          <w:rFonts w:ascii="Tahoma" w:hAnsi="Tahoma" w:cs="Tahoma"/>
          <w:sz w:val="18"/>
          <w:szCs w:val="18"/>
        </w:rPr>
        <w:t xml:space="preserve">ustrezen poklicni register ALI Vpis v poslovni register«) s strani vseh gospodarskih subjektov v </w:t>
      </w:r>
      <w:r w:rsidRPr="002837D6">
        <w:rPr>
          <w:rFonts w:ascii="Tahoma" w:hAnsi="Tahoma" w:cs="Tahoma"/>
          <w:sz w:val="18"/>
          <w:szCs w:val="18"/>
          <w:cs/>
        </w:rPr>
        <w:t>‎</w:t>
      </w:r>
      <w:r w:rsidRPr="002837D6">
        <w:rPr>
          <w:rFonts w:ascii="Tahoma" w:hAnsi="Tahoma" w:cs="Tahoma"/>
          <w:sz w:val="18"/>
          <w:szCs w:val="18"/>
        </w:rPr>
        <w:t>ponudbi.</w:t>
      </w:r>
      <w:r w:rsidRPr="002837D6">
        <w:rPr>
          <w:rFonts w:ascii="Tahoma" w:hAnsi="Tahoma" w:cs="Tahoma"/>
          <w:sz w:val="18"/>
          <w:szCs w:val="18"/>
          <w:cs/>
        </w:rPr>
        <w:t>‎</w:t>
      </w:r>
    </w:p>
    <w:p w14:paraId="68F532C3" w14:textId="77777777" w:rsidR="002837D6" w:rsidRPr="002837D6" w:rsidRDefault="002837D6" w:rsidP="002837D6">
      <w:pPr>
        <w:ind w:left="426"/>
        <w:rPr>
          <w:rFonts w:ascii="Tahoma" w:hAnsi="Tahoma" w:cs="Tahoma"/>
          <w:sz w:val="18"/>
          <w:szCs w:val="18"/>
        </w:rPr>
      </w:pPr>
    </w:p>
    <w:p w14:paraId="6FFDBF86" w14:textId="77EAE9F4" w:rsidR="005A370E" w:rsidRPr="000837C3" w:rsidRDefault="002837D6" w:rsidP="002837D6">
      <w:pPr>
        <w:ind w:left="426"/>
        <w:rPr>
          <w:rFonts w:ascii="Tahoma" w:hAnsi="Tahoma" w:cs="Tahoma"/>
          <w:sz w:val="18"/>
          <w:szCs w:val="18"/>
        </w:rPr>
      </w:pPr>
      <w:r w:rsidRPr="002837D6">
        <w:rPr>
          <w:rFonts w:ascii="Tahoma" w:hAnsi="Tahoma" w:cs="Tahoma"/>
          <w:sz w:val="18"/>
          <w:szCs w:val="18"/>
        </w:rPr>
        <w:t xml:space="preserve">ESPD mora vsebovati vse potrebne podatke, da lahko naročnik v uradni evidenci preveri </w:t>
      </w:r>
      <w:r w:rsidRPr="002837D6">
        <w:rPr>
          <w:rFonts w:ascii="Tahoma" w:hAnsi="Tahoma" w:cs="Tahoma"/>
          <w:sz w:val="18"/>
          <w:szCs w:val="18"/>
          <w:cs/>
        </w:rPr>
        <w:t>‎</w:t>
      </w:r>
      <w:r w:rsidRPr="002837D6">
        <w:rPr>
          <w:rFonts w:ascii="Tahoma" w:hAnsi="Tahoma" w:cs="Tahoma"/>
          <w:sz w:val="18"/>
          <w:szCs w:val="18"/>
        </w:rPr>
        <w:t xml:space="preserve">izpolnjevanje predmetnega pogoja. V kolikor takšna preveritev ne bo mogoča, bo naročnik od </w:t>
      </w:r>
      <w:r w:rsidRPr="002837D6">
        <w:rPr>
          <w:rFonts w:ascii="Tahoma" w:hAnsi="Tahoma" w:cs="Tahoma"/>
          <w:sz w:val="18"/>
          <w:szCs w:val="18"/>
          <w:cs/>
        </w:rPr>
        <w:t>‎</w:t>
      </w:r>
      <w:r w:rsidRPr="002837D6">
        <w:rPr>
          <w:rFonts w:ascii="Tahoma" w:hAnsi="Tahoma" w:cs="Tahoma"/>
          <w:sz w:val="18"/>
          <w:szCs w:val="18"/>
        </w:rPr>
        <w:t>ponudnika zahteval predložitev kopije vpisa v enega od poklicnih ali poslovnih registrov.</w:t>
      </w:r>
      <w:r w:rsidRPr="002837D6">
        <w:rPr>
          <w:rFonts w:ascii="Tahoma" w:hAnsi="Tahoma" w:cs="Tahoma"/>
          <w:sz w:val="18"/>
          <w:szCs w:val="18"/>
          <w:cs/>
        </w:rPr>
        <w:t>‎</w:t>
      </w:r>
      <w:r w:rsidRPr="002837D6">
        <w:rPr>
          <w:rFonts w:ascii="Tahoma" w:hAnsi="Tahoma" w:cs="Tahoma"/>
          <w:sz w:val="18"/>
          <w:szCs w:val="18"/>
        </w:rPr>
        <w:t xml:space="preserve"> </w:t>
      </w:r>
      <w:r w:rsidR="00694AD6" w:rsidRPr="000837C3">
        <w:rPr>
          <w:rFonts w:ascii="Tahoma" w:hAnsi="Tahoma" w:cs="Tahoma"/>
          <w:sz w:val="18"/>
          <w:szCs w:val="18"/>
        </w:rPr>
        <w:t xml:space="preserve">Naročnik si </w:t>
      </w:r>
      <w:r w:rsidR="006739D5" w:rsidRPr="000837C3">
        <w:rPr>
          <w:rFonts w:ascii="Tahoma" w:hAnsi="Tahoma" w:cs="Tahoma"/>
          <w:sz w:val="18"/>
          <w:szCs w:val="18"/>
        </w:rPr>
        <w:t xml:space="preserve">pridržuje pravico, da preveri obstoj in vsebino navedb v ponudbi, </w:t>
      </w:r>
      <w:r w:rsidR="00674A96" w:rsidRPr="000837C3">
        <w:rPr>
          <w:rFonts w:ascii="Tahoma" w:hAnsi="Tahoma" w:cs="Tahoma"/>
          <w:sz w:val="18"/>
          <w:szCs w:val="18"/>
        </w:rPr>
        <w:t>v kolikor se bo</w:t>
      </w:r>
      <w:r w:rsidR="006739D5" w:rsidRPr="000837C3">
        <w:rPr>
          <w:rFonts w:ascii="Tahoma" w:hAnsi="Tahoma" w:cs="Tahoma"/>
          <w:sz w:val="18"/>
          <w:szCs w:val="18"/>
        </w:rPr>
        <w:t xml:space="preserve"> pojavi</w:t>
      </w:r>
      <w:r w:rsidR="00674A96" w:rsidRPr="000837C3">
        <w:rPr>
          <w:rFonts w:ascii="Tahoma" w:hAnsi="Tahoma" w:cs="Tahoma"/>
          <w:sz w:val="18"/>
          <w:szCs w:val="18"/>
        </w:rPr>
        <w:t>l</w:t>
      </w:r>
      <w:r w:rsidR="006739D5" w:rsidRPr="000837C3">
        <w:rPr>
          <w:rFonts w:ascii="Tahoma" w:hAnsi="Tahoma" w:cs="Tahoma"/>
          <w:sz w:val="18"/>
          <w:szCs w:val="18"/>
        </w:rPr>
        <w:t xml:space="preserve"> dvom o resničnosti ponudnikovih izjav. V ta namen mora </w:t>
      </w:r>
      <w:r w:rsidR="00C764D2" w:rsidRPr="000837C3">
        <w:rPr>
          <w:rFonts w:ascii="Tahoma" w:hAnsi="Tahoma" w:cs="Tahoma"/>
          <w:sz w:val="18"/>
          <w:szCs w:val="18"/>
        </w:rPr>
        <w:t xml:space="preserve">izjava </w:t>
      </w:r>
      <w:r w:rsidR="00A80444" w:rsidRPr="000837C3">
        <w:rPr>
          <w:rFonts w:ascii="Tahoma" w:hAnsi="Tahoma" w:cs="Tahoma"/>
          <w:sz w:val="18"/>
          <w:szCs w:val="18"/>
        </w:rPr>
        <w:t xml:space="preserve">vsebovati vse potrebne podatke, da lahko naročnik v uradni evidenci preveri izpolnjevanje predmetnega pogoja. </w:t>
      </w:r>
    </w:p>
    <w:p w14:paraId="74A975C8" w14:textId="77777777" w:rsidR="009771FA" w:rsidRPr="000837C3" w:rsidRDefault="009771FA" w:rsidP="00D54431">
      <w:pPr>
        <w:ind w:left="426"/>
        <w:rPr>
          <w:rFonts w:ascii="Tahoma" w:hAnsi="Tahoma" w:cs="Tahoma"/>
          <w:sz w:val="18"/>
          <w:szCs w:val="18"/>
        </w:rPr>
      </w:pPr>
    </w:p>
    <w:p w14:paraId="24186E79" w14:textId="77777777" w:rsidR="00BD5DF1" w:rsidRPr="000837C3" w:rsidRDefault="0075085A" w:rsidP="000322AF">
      <w:pPr>
        <w:numPr>
          <w:ilvl w:val="0"/>
          <w:numId w:val="31"/>
        </w:numPr>
        <w:rPr>
          <w:rFonts w:ascii="Tahoma" w:hAnsi="Tahoma" w:cs="Tahoma"/>
          <w:sz w:val="18"/>
          <w:szCs w:val="18"/>
        </w:rPr>
      </w:pPr>
      <w:r w:rsidRPr="000837C3">
        <w:rPr>
          <w:rFonts w:ascii="Tahoma" w:eastAsia="Times New Roman" w:hAnsi="Tahoma" w:cs="Tahoma"/>
          <w:sz w:val="18"/>
          <w:szCs w:val="18"/>
          <w:lang w:eastAsia="sl-SI"/>
        </w:rPr>
        <w:t>predložitev potrdila Javne agencije RS za zdravila in medicinske pripomočke o vpisu v register dobaviteljev medicinskih pripomočkov glede na predmet javnega naročila.</w:t>
      </w:r>
    </w:p>
    <w:p w14:paraId="5852D253" w14:textId="77777777" w:rsidR="003353C1" w:rsidRPr="000837C3" w:rsidRDefault="0073283A" w:rsidP="003353C1">
      <w:pPr>
        <w:pStyle w:val="Naslov3"/>
        <w:rPr>
          <w:rFonts w:ascii="Tahoma" w:hAnsi="Tahoma" w:cs="Tahoma"/>
          <w:sz w:val="18"/>
          <w:szCs w:val="18"/>
        </w:rPr>
      </w:pPr>
      <w:bookmarkStart w:id="92" w:name="_Toc477522613"/>
      <w:bookmarkStart w:id="93" w:name="_Toc477522694"/>
      <w:bookmarkStart w:id="94" w:name="_Toc477761447"/>
      <w:bookmarkStart w:id="95" w:name="_Toc477522615"/>
      <w:bookmarkStart w:id="96" w:name="_Toc477522696"/>
      <w:bookmarkStart w:id="97" w:name="_Toc477761449"/>
      <w:bookmarkStart w:id="98" w:name="_Toc477522617"/>
      <w:bookmarkStart w:id="99" w:name="_Toc477522698"/>
      <w:bookmarkStart w:id="100" w:name="_Toc477761451"/>
      <w:bookmarkStart w:id="101" w:name="_Toc477522618"/>
      <w:bookmarkStart w:id="102" w:name="_Toc477522699"/>
      <w:bookmarkStart w:id="103" w:name="_Toc477761452"/>
      <w:bookmarkStart w:id="104" w:name="_Toc477522620"/>
      <w:bookmarkStart w:id="105" w:name="_Toc477522701"/>
      <w:bookmarkStart w:id="106" w:name="_Toc477761454"/>
      <w:bookmarkStart w:id="107" w:name="_Toc464638533"/>
      <w:bookmarkStart w:id="108" w:name="_Toc1455427"/>
      <w:bookmarkEnd w:id="89"/>
      <w:bookmarkEnd w:id="90"/>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Pr="000837C3">
        <w:rPr>
          <w:rFonts w:ascii="Tahoma" w:hAnsi="Tahoma" w:cs="Tahoma"/>
          <w:sz w:val="18"/>
          <w:szCs w:val="18"/>
        </w:rPr>
        <w:t>Pogoji za sodelovanje glede ekonomskega in finančnega položaja</w:t>
      </w:r>
      <w:bookmarkEnd w:id="108"/>
    </w:p>
    <w:p w14:paraId="7C5BA718" w14:textId="77777777" w:rsidR="00233504" w:rsidRPr="000837C3" w:rsidRDefault="00233504" w:rsidP="00233504">
      <w:bookmarkStart w:id="109" w:name="_Toc1455428"/>
      <w:bookmarkStart w:id="110" w:name="_Toc336851743"/>
      <w:bookmarkStart w:id="111" w:name="_Toc336851791"/>
    </w:p>
    <w:p w14:paraId="632647F7" w14:textId="77777777" w:rsidR="00BD5DF1" w:rsidRPr="000837C3" w:rsidRDefault="00BD5DF1" w:rsidP="003E71F6">
      <w:pPr>
        <w:ind w:left="720"/>
        <w:rPr>
          <w:rFonts w:ascii="Tahoma" w:hAnsi="Tahoma" w:cs="Tahoma"/>
          <w:sz w:val="18"/>
          <w:szCs w:val="18"/>
        </w:rPr>
      </w:pPr>
      <w:r w:rsidRPr="000837C3">
        <w:rPr>
          <w:rFonts w:ascii="Tahoma" w:hAnsi="Tahoma" w:cs="Tahoma"/>
          <w:sz w:val="18"/>
          <w:szCs w:val="18"/>
        </w:rPr>
        <w:t>Ponudnik (v skupni ponudbi vsak partner) mora izpolnjevati naslednje ekonomsko-finančne pogoje:</w:t>
      </w:r>
    </w:p>
    <w:p w14:paraId="4EA3BF7F" w14:textId="77777777" w:rsidR="00BD5DF1" w:rsidRPr="000837C3" w:rsidRDefault="00BD5DF1" w:rsidP="00CE0A90">
      <w:pPr>
        <w:numPr>
          <w:ilvl w:val="0"/>
          <w:numId w:val="22"/>
        </w:numPr>
        <w:rPr>
          <w:rFonts w:ascii="Tahoma" w:hAnsi="Tahoma" w:cs="Tahoma"/>
          <w:sz w:val="18"/>
          <w:szCs w:val="18"/>
        </w:rPr>
      </w:pPr>
      <w:r w:rsidRPr="000837C3">
        <w:rPr>
          <w:rFonts w:ascii="Tahoma" w:hAnsi="Tahoma" w:cs="Tahoma"/>
          <w:sz w:val="18"/>
          <w:szCs w:val="18"/>
        </w:rPr>
        <w:t>Na dan oddaje ponudbe nima blokiranega nobenega transakcijskega računa, v zadnjih 6-ih mesecih pred rokom za oddajo ponudbe pa ni imel nobenega transakcijskega računa blokiranega več kot 10 zaporednih delovnih dni.</w:t>
      </w:r>
    </w:p>
    <w:p w14:paraId="7AF65322" w14:textId="77777777" w:rsidR="00BD5DF1" w:rsidRPr="000837C3" w:rsidRDefault="00BD5DF1" w:rsidP="00BD5DF1">
      <w:pPr>
        <w:ind w:left="720"/>
        <w:rPr>
          <w:rFonts w:ascii="Tahoma" w:hAnsi="Tahoma" w:cs="Tahoma"/>
          <w:sz w:val="18"/>
          <w:szCs w:val="18"/>
        </w:rPr>
      </w:pPr>
    </w:p>
    <w:p w14:paraId="56E0440C" w14:textId="77777777" w:rsidR="00BD5DF1" w:rsidRDefault="003E71F6">
      <w:pPr>
        <w:numPr>
          <w:ilvl w:val="0"/>
          <w:numId w:val="22"/>
        </w:numPr>
        <w:rPr>
          <w:rFonts w:ascii="Tahoma" w:hAnsi="Tahoma" w:cs="Tahoma"/>
          <w:sz w:val="18"/>
          <w:szCs w:val="18"/>
        </w:rPr>
      </w:pPr>
      <w:r w:rsidRPr="000837C3">
        <w:rPr>
          <w:rFonts w:ascii="Tahoma" w:hAnsi="Tahoma" w:cs="Tahoma"/>
          <w:sz w:val="18"/>
          <w:szCs w:val="18"/>
        </w:rPr>
        <w:t>Ponudnik je seznanjen, da je plačilni rok 30 (trideset) dni od dneva prejema pravilno izstavljenega računa</w:t>
      </w:r>
      <w:r w:rsidR="00FD72CA" w:rsidRPr="000837C3">
        <w:rPr>
          <w:rFonts w:ascii="Tahoma" w:hAnsi="Tahoma" w:cs="Tahoma"/>
          <w:sz w:val="18"/>
          <w:szCs w:val="18"/>
        </w:rPr>
        <w:t>.</w:t>
      </w:r>
    </w:p>
    <w:p w14:paraId="7ACA43F8" w14:textId="77777777" w:rsidR="00006100" w:rsidRDefault="00006100" w:rsidP="00006100">
      <w:pPr>
        <w:pStyle w:val="Odstavekseznama"/>
        <w:rPr>
          <w:rFonts w:ascii="Tahoma" w:hAnsi="Tahoma" w:cs="Tahoma"/>
          <w:sz w:val="18"/>
          <w:szCs w:val="18"/>
        </w:rPr>
      </w:pPr>
    </w:p>
    <w:p w14:paraId="360862FD" w14:textId="77777777" w:rsidR="00006100" w:rsidRDefault="00006100" w:rsidP="00006100">
      <w:pPr>
        <w:rPr>
          <w:rFonts w:ascii="Tahoma" w:hAnsi="Tahoma" w:cs="Tahoma"/>
          <w:sz w:val="18"/>
          <w:szCs w:val="18"/>
        </w:rPr>
      </w:pPr>
    </w:p>
    <w:p w14:paraId="77C49F0F" w14:textId="77777777" w:rsidR="00006100" w:rsidRPr="00006100" w:rsidRDefault="00006100" w:rsidP="00006100">
      <w:pPr>
        <w:suppressAutoHyphens/>
        <w:rPr>
          <w:rFonts w:ascii="Tahoma" w:hAnsi="Tahoma" w:cs="Tahoma"/>
          <w:sz w:val="18"/>
          <w:szCs w:val="18"/>
          <w:lang w:eastAsia="zh-CN"/>
        </w:rPr>
      </w:pPr>
      <w:r w:rsidRPr="00006100">
        <w:rPr>
          <w:rFonts w:ascii="Tahoma" w:hAnsi="Tahoma" w:cs="Tahoma"/>
          <w:sz w:val="18"/>
          <w:szCs w:val="18"/>
          <w:lang w:eastAsia="zh-CN"/>
        </w:rPr>
        <w:t>DOKAZILO:</w:t>
      </w:r>
    </w:p>
    <w:p w14:paraId="4D16F9A9" w14:textId="77777777" w:rsidR="00006100" w:rsidRPr="00006100" w:rsidRDefault="00006100" w:rsidP="00006100">
      <w:pPr>
        <w:tabs>
          <w:tab w:val="left" w:pos="817"/>
        </w:tabs>
        <w:suppressAutoHyphens/>
        <w:rPr>
          <w:rFonts w:ascii="Tahoma" w:hAnsi="Tahoma" w:cs="Tahoma"/>
          <w:sz w:val="18"/>
          <w:szCs w:val="18"/>
          <w:lang w:eastAsia="zh-CN"/>
        </w:rPr>
      </w:pPr>
      <w:r w:rsidRPr="00006100">
        <w:rPr>
          <w:rFonts w:ascii="Tahoma" w:hAnsi="Tahoma" w:cs="Tahoma"/>
          <w:sz w:val="18"/>
          <w:szCs w:val="18"/>
          <w:lang w:eastAsia="zh-CN"/>
        </w:rPr>
        <w:t xml:space="preserve">Izpolnjen </w:t>
      </w:r>
      <w:r w:rsidRPr="00006100">
        <w:rPr>
          <w:rFonts w:ascii="Tahoma" w:hAnsi="Tahoma" w:cs="Tahoma"/>
          <w:b/>
          <w:sz w:val="18"/>
          <w:szCs w:val="18"/>
          <w:lang w:eastAsia="zh-CN"/>
        </w:rPr>
        <w:t xml:space="preserve">obrazec ESPD </w:t>
      </w:r>
      <w:r w:rsidRPr="00006100">
        <w:rPr>
          <w:rFonts w:ascii="Tahoma" w:hAnsi="Tahoma" w:cs="Tahoma"/>
          <w:sz w:val="18"/>
          <w:szCs w:val="18"/>
          <w:lang w:eastAsia="zh-CN"/>
        </w:rPr>
        <w:t xml:space="preserve">(v »Del IV: Pogoji za sodelovanje, Oddelek B: Ekonomski in finančni položaj«). </w:t>
      </w:r>
    </w:p>
    <w:p w14:paraId="0574A1F0" w14:textId="77777777" w:rsidR="00006100" w:rsidRPr="00006100" w:rsidRDefault="00006100" w:rsidP="00006100">
      <w:pPr>
        <w:tabs>
          <w:tab w:val="left" w:pos="817"/>
        </w:tabs>
        <w:suppressAutoHyphens/>
        <w:ind w:left="392"/>
        <w:rPr>
          <w:rFonts w:ascii="Tahoma" w:hAnsi="Tahoma" w:cs="Tahoma"/>
          <w:sz w:val="18"/>
          <w:szCs w:val="18"/>
          <w:lang w:eastAsia="zh-CN"/>
        </w:rPr>
      </w:pPr>
    </w:p>
    <w:p w14:paraId="667529FC" w14:textId="77777777" w:rsidR="00006100" w:rsidRPr="00006100" w:rsidRDefault="00006100" w:rsidP="00006100">
      <w:pPr>
        <w:suppressAutoHyphens/>
        <w:rPr>
          <w:rFonts w:ascii="Tahoma" w:hAnsi="Tahoma" w:cs="Tahoma"/>
          <w:i/>
          <w:sz w:val="18"/>
          <w:szCs w:val="18"/>
          <w:lang w:eastAsia="zh-CN"/>
        </w:rPr>
      </w:pPr>
      <w:r w:rsidRPr="00006100">
        <w:rPr>
          <w:rFonts w:ascii="Tahoma" w:hAnsi="Tahoma" w:cs="Tahoma"/>
          <w:i/>
          <w:sz w:val="18"/>
          <w:szCs w:val="18"/>
          <w:lang w:eastAsia="zh-CN"/>
        </w:rPr>
        <w:t>Naročnik lahko po oddaji ponudb od tistega ponudnika za katerega bo v skladu z drugim odstavkom 89. člena ZJN-3 preveril obstoj in vsebino navedb v ponudbi zahteva:</w:t>
      </w:r>
    </w:p>
    <w:p w14:paraId="37D8926C" w14:textId="1918C394" w:rsidR="00006100" w:rsidRPr="00006100" w:rsidRDefault="00006100" w:rsidP="000322AF">
      <w:pPr>
        <w:numPr>
          <w:ilvl w:val="0"/>
          <w:numId w:val="38"/>
        </w:numPr>
        <w:suppressAutoHyphens/>
        <w:rPr>
          <w:rFonts w:ascii="Tahoma" w:hAnsi="Tahoma" w:cs="Tahoma"/>
          <w:i/>
          <w:sz w:val="18"/>
          <w:szCs w:val="18"/>
          <w:lang w:eastAsia="zh-CN"/>
        </w:rPr>
      </w:pPr>
      <w:r w:rsidRPr="00006100">
        <w:rPr>
          <w:rFonts w:ascii="Tahoma" w:hAnsi="Tahoma" w:cs="Tahoma"/>
          <w:i/>
          <w:sz w:val="18"/>
          <w:szCs w:val="18"/>
          <w:lang w:eastAsia="zh-CN"/>
        </w:rPr>
        <w:t>predložitev potrdila vseh bank, pri katerih ima ponudnik odprte račune, iz katerih izhaja izpolnjevanje pogoja te točke ali</w:t>
      </w:r>
    </w:p>
    <w:p w14:paraId="57AE854B" w14:textId="7BAD850A" w:rsidR="00006100" w:rsidRPr="00006100" w:rsidRDefault="00006100" w:rsidP="000322AF">
      <w:pPr>
        <w:numPr>
          <w:ilvl w:val="0"/>
          <w:numId w:val="38"/>
        </w:numPr>
        <w:suppressAutoHyphens/>
        <w:rPr>
          <w:rFonts w:ascii="Tahoma" w:hAnsi="Tahoma" w:cs="Tahoma"/>
          <w:sz w:val="18"/>
          <w:szCs w:val="18"/>
          <w:lang w:eastAsia="zh-CN"/>
        </w:rPr>
      </w:pPr>
      <w:r w:rsidRPr="00006100">
        <w:rPr>
          <w:rFonts w:ascii="Tahoma" w:hAnsi="Tahoma" w:cs="Tahoma"/>
          <w:i/>
          <w:sz w:val="18"/>
          <w:szCs w:val="18"/>
          <w:lang w:eastAsia="zh-CN"/>
        </w:rPr>
        <w:t>predložitev ustreznega BON obrazca, izdanega s strani AJPES, iz katerega je razviden podatek, da v zadnjih šestih (6) mesecih ponudnik ni imel neporavnanih obveznosti.</w:t>
      </w:r>
    </w:p>
    <w:p w14:paraId="73E1A999" w14:textId="77777777" w:rsidR="00006100" w:rsidRPr="000837C3" w:rsidRDefault="00006100" w:rsidP="00006100">
      <w:pPr>
        <w:rPr>
          <w:rFonts w:ascii="Tahoma" w:hAnsi="Tahoma" w:cs="Tahoma"/>
          <w:sz w:val="18"/>
          <w:szCs w:val="18"/>
        </w:rPr>
      </w:pPr>
    </w:p>
    <w:p w14:paraId="749F7492" w14:textId="77777777" w:rsidR="00233504" w:rsidRPr="000837C3" w:rsidRDefault="00233504" w:rsidP="00233504">
      <w:pPr>
        <w:pStyle w:val="Naslov3"/>
        <w:rPr>
          <w:rFonts w:ascii="Tahoma" w:hAnsi="Tahoma" w:cs="Tahoma"/>
          <w:sz w:val="18"/>
          <w:szCs w:val="18"/>
        </w:rPr>
      </w:pPr>
      <w:r w:rsidRPr="000837C3">
        <w:rPr>
          <w:rFonts w:ascii="Tahoma" w:hAnsi="Tahoma" w:cs="Tahoma"/>
          <w:sz w:val="18"/>
          <w:szCs w:val="18"/>
        </w:rPr>
        <w:t>Pogoji za sodelovanje glede tehnične in strokovne sposobnosti</w:t>
      </w:r>
    </w:p>
    <w:bookmarkEnd w:id="109"/>
    <w:p w14:paraId="2447FAAE" w14:textId="77777777" w:rsidR="008E6E22" w:rsidRPr="000837C3" w:rsidRDefault="008E6E22" w:rsidP="00854FF1">
      <w:pPr>
        <w:rPr>
          <w:rFonts w:ascii="Tahoma" w:hAnsi="Tahoma" w:cs="Tahoma"/>
          <w:bCs/>
          <w:sz w:val="18"/>
          <w:szCs w:val="18"/>
        </w:rPr>
      </w:pPr>
    </w:p>
    <w:p w14:paraId="78689F94" w14:textId="2F14486F" w:rsidR="00A30BD8" w:rsidRPr="000837C3" w:rsidRDefault="003E5643" w:rsidP="000322AF">
      <w:pPr>
        <w:numPr>
          <w:ilvl w:val="0"/>
          <w:numId w:val="30"/>
        </w:numPr>
        <w:ind w:left="709"/>
        <w:rPr>
          <w:rFonts w:ascii="Tahoma" w:hAnsi="Tahoma" w:cs="Tahoma"/>
          <w:sz w:val="18"/>
          <w:szCs w:val="18"/>
        </w:rPr>
      </w:pPr>
      <w:r w:rsidRPr="003E5643">
        <w:rPr>
          <w:rFonts w:ascii="Tahoma" w:hAnsi="Tahoma" w:cs="Tahoma"/>
          <w:sz w:val="18"/>
          <w:szCs w:val="18"/>
        </w:rPr>
        <w:t xml:space="preserve">Ponudnik mora navesti najmanj 2 </w:t>
      </w:r>
      <w:r w:rsidRPr="003E5643">
        <w:rPr>
          <w:rFonts w:ascii="Tahoma" w:hAnsi="Tahoma" w:cs="Tahoma"/>
          <w:sz w:val="18"/>
          <w:szCs w:val="18"/>
          <w:cs/>
        </w:rPr>
        <w:t>‎</w:t>
      </w:r>
      <w:r w:rsidRPr="003E5643">
        <w:rPr>
          <w:rFonts w:ascii="Tahoma" w:hAnsi="Tahoma" w:cs="Tahoma"/>
          <w:sz w:val="18"/>
          <w:szCs w:val="18"/>
        </w:rPr>
        <w:t xml:space="preserve">obstoječa primerljiva sistema v zadnji treh (3) letih od objave tega javnega naročila, ki sta  primerljiva sistema kot jih je ponudnik ponudil v </w:t>
      </w:r>
      <w:r w:rsidRPr="003E5643">
        <w:rPr>
          <w:rFonts w:ascii="Tahoma" w:hAnsi="Tahoma" w:cs="Tahoma"/>
          <w:sz w:val="18"/>
          <w:szCs w:val="18"/>
          <w:cs/>
        </w:rPr>
        <w:t>‎</w:t>
      </w:r>
      <w:r w:rsidRPr="003E5643">
        <w:rPr>
          <w:rFonts w:ascii="Tahoma" w:hAnsi="Tahoma" w:cs="Tahoma"/>
          <w:sz w:val="18"/>
          <w:szCs w:val="18"/>
        </w:rPr>
        <w:t xml:space="preserve">ponudbenem predračunu in so v uporabi v </w:t>
      </w:r>
      <w:r w:rsidRPr="003E5643">
        <w:rPr>
          <w:rFonts w:ascii="Tahoma" w:hAnsi="Tahoma" w:cs="Tahoma"/>
          <w:sz w:val="18"/>
          <w:szCs w:val="18"/>
          <w:cs/>
        </w:rPr>
        <w:t>‎</w:t>
      </w:r>
      <w:r w:rsidRPr="003E5643">
        <w:rPr>
          <w:rFonts w:ascii="Tahoma" w:hAnsi="Tahoma" w:cs="Tahoma"/>
          <w:sz w:val="18"/>
          <w:szCs w:val="18"/>
        </w:rPr>
        <w:t>Sloveniji ali v državah Evropske unije.</w:t>
      </w:r>
      <w:r w:rsidRPr="003E5643">
        <w:rPr>
          <w:rFonts w:ascii="Tahoma" w:hAnsi="Tahoma" w:cs="Tahoma"/>
          <w:sz w:val="18"/>
          <w:szCs w:val="18"/>
          <w:cs/>
        </w:rPr>
        <w:t>‎</w:t>
      </w:r>
      <w:r w:rsidR="00006100" w:rsidRPr="00006100">
        <w:rPr>
          <w:rFonts w:ascii="Tahoma" w:hAnsi="Tahoma" w:cs="Tahoma"/>
          <w:sz w:val="18"/>
          <w:szCs w:val="18"/>
          <w:cs/>
        </w:rPr>
        <w:t>‎</w:t>
      </w:r>
      <w:r w:rsidR="00A30BD8" w:rsidRPr="000837C3">
        <w:rPr>
          <w:rFonts w:ascii="Tahoma" w:hAnsi="Tahoma" w:cs="Tahoma"/>
          <w:sz w:val="18"/>
          <w:szCs w:val="18"/>
        </w:rPr>
        <w:t>;</w:t>
      </w:r>
    </w:p>
    <w:p w14:paraId="60BEDDB6" w14:textId="77777777" w:rsidR="00A30BD8" w:rsidRPr="000837C3" w:rsidRDefault="00A30BD8" w:rsidP="00A30BD8">
      <w:pPr>
        <w:ind w:left="1065"/>
        <w:rPr>
          <w:rFonts w:ascii="Tahoma" w:hAnsi="Tahoma" w:cs="Tahoma"/>
          <w:i/>
          <w:sz w:val="18"/>
          <w:szCs w:val="18"/>
        </w:rPr>
      </w:pPr>
    </w:p>
    <w:p w14:paraId="64E9F118" w14:textId="77777777" w:rsidR="00006100" w:rsidRPr="00006100" w:rsidRDefault="00006100" w:rsidP="00006100">
      <w:pPr>
        <w:tabs>
          <w:tab w:val="left" w:pos="817"/>
        </w:tabs>
        <w:suppressAutoHyphens/>
        <w:rPr>
          <w:rFonts w:ascii="Tahoma" w:hAnsi="Tahoma" w:cs="Tahoma"/>
          <w:sz w:val="18"/>
          <w:szCs w:val="18"/>
          <w:lang w:eastAsia="zh-CN"/>
        </w:rPr>
      </w:pPr>
      <w:r w:rsidRPr="00006100">
        <w:rPr>
          <w:rFonts w:ascii="Tahoma" w:hAnsi="Tahoma" w:cs="Tahoma"/>
          <w:sz w:val="18"/>
          <w:szCs w:val="18"/>
          <w:lang w:eastAsia="zh-CN"/>
        </w:rPr>
        <w:t xml:space="preserve">Izpolnjen </w:t>
      </w:r>
      <w:r w:rsidRPr="00006100">
        <w:rPr>
          <w:rFonts w:ascii="Tahoma" w:hAnsi="Tahoma" w:cs="Tahoma"/>
          <w:b/>
          <w:sz w:val="18"/>
          <w:szCs w:val="18"/>
          <w:lang w:eastAsia="zh-CN"/>
        </w:rPr>
        <w:t xml:space="preserve">obrazec ESPD </w:t>
      </w:r>
      <w:r w:rsidRPr="00006100">
        <w:rPr>
          <w:rFonts w:ascii="Tahoma" w:hAnsi="Tahoma" w:cs="Tahoma"/>
          <w:sz w:val="18"/>
          <w:szCs w:val="18"/>
          <w:lang w:eastAsia="zh-CN"/>
        </w:rPr>
        <w:t>(v »Del IV: Pogoji za sodelovanje, Oddelek C: Tehnična in strokovna sposobnost, Za naročila blaga: Izvedba dobave blaga določene vrste«).</w:t>
      </w:r>
    </w:p>
    <w:p w14:paraId="7DD304A6" w14:textId="77777777" w:rsidR="00006100" w:rsidRPr="00006100" w:rsidRDefault="00006100" w:rsidP="00006100">
      <w:pPr>
        <w:tabs>
          <w:tab w:val="left" w:pos="817"/>
        </w:tabs>
        <w:suppressAutoHyphens/>
        <w:ind w:left="392"/>
        <w:rPr>
          <w:rFonts w:ascii="Tahoma" w:hAnsi="Tahoma" w:cs="Tahoma"/>
          <w:b/>
          <w:i/>
          <w:sz w:val="18"/>
          <w:szCs w:val="18"/>
          <w:lang w:eastAsia="zh-CN"/>
        </w:rPr>
      </w:pPr>
    </w:p>
    <w:p w14:paraId="236659D4" w14:textId="77777777" w:rsidR="00006100" w:rsidRPr="00006100" w:rsidRDefault="00006100" w:rsidP="00006100">
      <w:pPr>
        <w:tabs>
          <w:tab w:val="left" w:pos="817"/>
        </w:tabs>
        <w:suppressAutoHyphens/>
        <w:rPr>
          <w:rFonts w:ascii="Tahoma" w:hAnsi="Tahoma" w:cs="Tahoma"/>
          <w:b/>
          <w:i/>
          <w:sz w:val="18"/>
          <w:szCs w:val="18"/>
          <w:lang w:eastAsia="zh-CN"/>
        </w:rPr>
      </w:pPr>
      <w:r w:rsidRPr="00006100">
        <w:rPr>
          <w:rFonts w:ascii="Tahoma" w:hAnsi="Tahoma" w:cs="Tahoma"/>
          <w:b/>
          <w:i/>
          <w:sz w:val="18"/>
          <w:szCs w:val="18"/>
          <w:lang w:eastAsia="zh-CN"/>
        </w:rPr>
        <w:t>in Izjava referenčnega naročnika</w:t>
      </w:r>
    </w:p>
    <w:p w14:paraId="2890E7DE" w14:textId="77777777" w:rsidR="00006100" w:rsidRDefault="00006100" w:rsidP="00E74502">
      <w:pPr>
        <w:tabs>
          <w:tab w:val="left" w:pos="817"/>
        </w:tabs>
        <w:suppressAutoHyphens/>
        <w:rPr>
          <w:rFonts w:ascii="Tahoma" w:hAnsi="Tahoma" w:cs="Tahoma"/>
          <w:b/>
          <w:i/>
          <w:sz w:val="18"/>
          <w:szCs w:val="18"/>
          <w:lang w:eastAsia="zh-CN"/>
        </w:rPr>
      </w:pPr>
    </w:p>
    <w:p w14:paraId="35BEC1ED" w14:textId="77777777" w:rsidR="00E74502" w:rsidRPr="00006100" w:rsidRDefault="00E74502" w:rsidP="00E74502">
      <w:pPr>
        <w:tabs>
          <w:tab w:val="left" w:pos="817"/>
        </w:tabs>
        <w:suppressAutoHyphens/>
        <w:rPr>
          <w:rFonts w:ascii="Tahoma" w:hAnsi="Tahoma" w:cs="Tahoma"/>
          <w:b/>
          <w:i/>
          <w:sz w:val="18"/>
          <w:szCs w:val="18"/>
          <w:lang w:eastAsia="zh-CN"/>
        </w:rPr>
      </w:pPr>
    </w:p>
    <w:p w14:paraId="5A1BFEEC" w14:textId="77777777" w:rsidR="00006100" w:rsidRPr="00006100" w:rsidRDefault="00006100" w:rsidP="00006100">
      <w:pPr>
        <w:tabs>
          <w:tab w:val="left" w:pos="817"/>
        </w:tabs>
        <w:suppressAutoHyphens/>
        <w:rPr>
          <w:rFonts w:ascii="Tahoma" w:hAnsi="Tahoma" w:cs="Tahoma"/>
          <w:i/>
          <w:sz w:val="18"/>
          <w:szCs w:val="18"/>
          <w:lang w:eastAsia="zh-CN"/>
        </w:rPr>
      </w:pPr>
      <w:r w:rsidRPr="00006100">
        <w:rPr>
          <w:rFonts w:ascii="Tahoma" w:hAnsi="Tahoma" w:cs="Tahoma"/>
          <w:i/>
          <w:sz w:val="18"/>
          <w:szCs w:val="18"/>
          <w:lang w:eastAsia="zh-CN"/>
        </w:rPr>
        <w:t xml:space="preserve">Opomba: </w:t>
      </w:r>
    </w:p>
    <w:p w14:paraId="7F0F8450" w14:textId="59F02D8C" w:rsidR="00006100" w:rsidRPr="00006100" w:rsidRDefault="00506993" w:rsidP="00506993">
      <w:pPr>
        <w:tabs>
          <w:tab w:val="left" w:pos="817"/>
        </w:tabs>
        <w:suppressAutoHyphens/>
        <w:rPr>
          <w:rFonts w:ascii="Tahoma" w:hAnsi="Tahoma" w:cs="Tahoma"/>
          <w:i/>
          <w:sz w:val="18"/>
          <w:szCs w:val="18"/>
          <w:lang w:eastAsia="zh-CN"/>
        </w:rPr>
      </w:pPr>
      <w:r>
        <w:rPr>
          <w:rFonts w:ascii="Tahoma" w:hAnsi="Tahoma" w:cs="Tahoma"/>
          <w:i/>
          <w:sz w:val="18"/>
          <w:szCs w:val="18"/>
          <w:lang w:eastAsia="zh-CN"/>
        </w:rPr>
        <w:t>P</w:t>
      </w:r>
      <w:r w:rsidR="00006100" w:rsidRPr="00006100">
        <w:rPr>
          <w:rFonts w:ascii="Tahoma" w:hAnsi="Tahoma" w:cs="Tahoma"/>
          <w:i/>
          <w:sz w:val="18"/>
          <w:szCs w:val="18"/>
          <w:lang w:eastAsia="zh-CN"/>
        </w:rPr>
        <w:t xml:space="preserve">otrjevalec reference o dobavi blaga </w:t>
      </w:r>
      <w:r>
        <w:rPr>
          <w:rFonts w:ascii="Tahoma" w:hAnsi="Tahoma" w:cs="Tahoma"/>
          <w:i/>
          <w:sz w:val="18"/>
          <w:szCs w:val="18"/>
          <w:lang w:eastAsia="zh-CN"/>
        </w:rPr>
        <w:t xml:space="preserve">je </w:t>
      </w:r>
      <w:r w:rsidR="00006100" w:rsidRPr="00006100">
        <w:rPr>
          <w:rFonts w:ascii="Tahoma" w:hAnsi="Tahoma" w:cs="Tahoma"/>
          <w:i/>
          <w:sz w:val="18"/>
          <w:szCs w:val="18"/>
          <w:lang w:eastAsia="zh-CN"/>
        </w:rPr>
        <w:t>ponudnik</w:t>
      </w:r>
      <w:r>
        <w:rPr>
          <w:rFonts w:ascii="Tahoma" w:hAnsi="Tahoma" w:cs="Tahoma"/>
          <w:i/>
          <w:sz w:val="18"/>
          <w:szCs w:val="18"/>
          <w:lang w:eastAsia="zh-CN"/>
        </w:rPr>
        <w:t>, ki se prijavlja na javno naročilo.</w:t>
      </w:r>
    </w:p>
    <w:p w14:paraId="1153F670" w14:textId="77777777" w:rsidR="00006100" w:rsidRPr="00006100" w:rsidRDefault="00006100" w:rsidP="00006100">
      <w:pPr>
        <w:tabs>
          <w:tab w:val="left" w:pos="817"/>
        </w:tabs>
        <w:suppressAutoHyphens/>
        <w:ind w:left="392"/>
        <w:rPr>
          <w:rFonts w:ascii="Tahoma" w:hAnsi="Tahoma" w:cs="Tahoma"/>
          <w:sz w:val="18"/>
          <w:szCs w:val="18"/>
          <w:lang w:eastAsia="zh-CN"/>
        </w:rPr>
      </w:pPr>
    </w:p>
    <w:p w14:paraId="2FEBAFEC" w14:textId="77777777" w:rsidR="00006100" w:rsidRPr="00006100" w:rsidRDefault="00006100" w:rsidP="00006100">
      <w:pPr>
        <w:tabs>
          <w:tab w:val="left" w:pos="817"/>
        </w:tabs>
        <w:suppressAutoHyphens/>
        <w:rPr>
          <w:rFonts w:ascii="Tahoma" w:hAnsi="Tahoma" w:cs="Tahoma"/>
          <w:sz w:val="18"/>
          <w:szCs w:val="18"/>
          <w:lang w:eastAsia="zh-CN"/>
        </w:rPr>
      </w:pPr>
      <w:r w:rsidRPr="00006100">
        <w:rPr>
          <w:rFonts w:ascii="Tahoma" w:hAnsi="Tahoma" w:cs="Tahoma"/>
          <w:sz w:val="18"/>
          <w:szCs w:val="18"/>
          <w:lang w:eastAsia="zh-CN"/>
        </w:rPr>
        <w:t>V primeru, da ponudnik nastopa s podizvajalcem ali s skupno ponudbo lahko reference predloži tudi podizvajalec ali partner v skupni ponudbi.</w:t>
      </w:r>
    </w:p>
    <w:p w14:paraId="7FC8AFBF" w14:textId="77777777" w:rsidR="00006100" w:rsidRPr="00006100" w:rsidRDefault="00006100" w:rsidP="00006100">
      <w:pPr>
        <w:tabs>
          <w:tab w:val="left" w:pos="817"/>
        </w:tabs>
        <w:suppressAutoHyphens/>
        <w:ind w:left="392"/>
        <w:rPr>
          <w:rFonts w:ascii="Tahoma" w:hAnsi="Tahoma" w:cs="Tahoma"/>
          <w:sz w:val="18"/>
          <w:szCs w:val="18"/>
          <w:lang w:eastAsia="zh-CN"/>
        </w:rPr>
      </w:pPr>
    </w:p>
    <w:p w14:paraId="510B295F" w14:textId="24740572" w:rsidR="00006100" w:rsidRPr="00006100" w:rsidRDefault="00006100" w:rsidP="00006100">
      <w:pPr>
        <w:tabs>
          <w:tab w:val="left" w:pos="817"/>
        </w:tabs>
        <w:suppressAutoHyphens/>
        <w:rPr>
          <w:rFonts w:ascii="Tahoma" w:hAnsi="Tahoma" w:cs="Tahoma"/>
          <w:sz w:val="18"/>
          <w:szCs w:val="18"/>
          <w:lang w:eastAsia="zh-CN"/>
        </w:rPr>
      </w:pPr>
      <w:r w:rsidRPr="00006100">
        <w:rPr>
          <w:rFonts w:ascii="Tahoma" w:hAnsi="Tahoma" w:cs="Tahoma"/>
          <w:sz w:val="18"/>
          <w:szCs w:val="18"/>
          <w:lang w:eastAsia="zh-CN"/>
        </w:rPr>
        <w:t xml:space="preserve">DOKAZILO: Izpolnjen in potrjen Obrazec </w:t>
      </w:r>
      <w:r>
        <w:rPr>
          <w:rFonts w:ascii="Tahoma" w:hAnsi="Tahoma" w:cs="Tahoma"/>
          <w:sz w:val="18"/>
          <w:szCs w:val="18"/>
          <w:lang w:eastAsia="zh-CN"/>
        </w:rPr>
        <w:t>9</w:t>
      </w:r>
      <w:r w:rsidRPr="00006100">
        <w:rPr>
          <w:rFonts w:ascii="Tahoma" w:hAnsi="Tahoma" w:cs="Tahoma"/>
          <w:sz w:val="18"/>
          <w:szCs w:val="18"/>
          <w:lang w:eastAsia="zh-CN"/>
        </w:rPr>
        <w:t xml:space="preserve"> »Referenca«</w:t>
      </w:r>
    </w:p>
    <w:p w14:paraId="343F0C6F" w14:textId="77777777" w:rsidR="00006100" w:rsidRPr="00006100" w:rsidRDefault="00006100" w:rsidP="00006100">
      <w:pPr>
        <w:tabs>
          <w:tab w:val="left" w:pos="817"/>
        </w:tabs>
        <w:suppressAutoHyphens/>
        <w:ind w:left="392"/>
        <w:rPr>
          <w:rFonts w:ascii="Tahoma" w:hAnsi="Tahoma" w:cs="Tahoma"/>
          <w:sz w:val="18"/>
          <w:szCs w:val="18"/>
          <w:lang w:eastAsia="zh-CN"/>
        </w:rPr>
      </w:pPr>
    </w:p>
    <w:p w14:paraId="71CCDFE1" w14:textId="77777777" w:rsidR="00006100" w:rsidRPr="00006100" w:rsidRDefault="00006100" w:rsidP="00006100">
      <w:pPr>
        <w:tabs>
          <w:tab w:val="left" w:pos="817"/>
        </w:tabs>
        <w:suppressAutoHyphens/>
        <w:rPr>
          <w:rFonts w:ascii="Tahoma" w:hAnsi="Tahoma" w:cs="Tahoma"/>
          <w:i/>
          <w:sz w:val="18"/>
          <w:szCs w:val="18"/>
          <w:lang w:eastAsia="zh-CN"/>
        </w:rPr>
      </w:pPr>
      <w:r w:rsidRPr="00006100">
        <w:rPr>
          <w:rFonts w:ascii="Tahoma" w:hAnsi="Tahoma" w:cs="Tahoma"/>
          <w:i/>
          <w:sz w:val="18"/>
          <w:szCs w:val="18"/>
          <w:lang w:eastAsia="zh-CN"/>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p>
    <w:p w14:paraId="5BB5A79C" w14:textId="77777777" w:rsidR="00006100" w:rsidRPr="00006100" w:rsidRDefault="00006100" w:rsidP="00006100">
      <w:pPr>
        <w:tabs>
          <w:tab w:val="left" w:pos="817"/>
        </w:tabs>
        <w:suppressAutoHyphens/>
        <w:ind w:left="392"/>
        <w:rPr>
          <w:rFonts w:ascii="Tahoma" w:hAnsi="Tahoma" w:cs="Tahoma"/>
          <w:sz w:val="18"/>
          <w:szCs w:val="18"/>
          <w:lang w:eastAsia="zh-CN"/>
        </w:rPr>
      </w:pPr>
    </w:p>
    <w:p w14:paraId="26F5B106" w14:textId="173EA781" w:rsidR="00006100" w:rsidRPr="00006100" w:rsidRDefault="00006100" w:rsidP="00006100">
      <w:pPr>
        <w:pStyle w:val="Naslov3"/>
        <w:numPr>
          <w:ilvl w:val="0"/>
          <w:numId w:val="0"/>
        </w:numPr>
        <w:ind w:left="357" w:hanging="357"/>
      </w:pPr>
      <w:r>
        <w:lastRenderedPageBreak/>
        <w:t>8.1.5</w:t>
      </w:r>
      <w:r>
        <w:tab/>
      </w:r>
      <w:r w:rsidRPr="00006100">
        <w:t>Drugi pogoji</w:t>
      </w:r>
    </w:p>
    <w:p w14:paraId="5C0B7AFF" w14:textId="77777777" w:rsidR="00006100" w:rsidRDefault="00006100" w:rsidP="00006100"/>
    <w:p w14:paraId="3A94FDF5" w14:textId="77777777" w:rsidR="00006100" w:rsidRPr="00006100" w:rsidRDefault="00006100" w:rsidP="00006100">
      <w:pPr>
        <w:rPr>
          <w:rFonts w:ascii="Tahoma" w:hAnsi="Tahoma" w:cs="Tahoma"/>
          <w:sz w:val="18"/>
          <w:szCs w:val="18"/>
        </w:rPr>
      </w:pPr>
      <w:r w:rsidRPr="00006100">
        <w:rPr>
          <w:rFonts w:ascii="Tahoma" w:hAnsi="Tahoma" w:cs="Tahoma"/>
          <w:sz w:val="18"/>
          <w:szCs w:val="18"/>
        </w:rPr>
        <w:t xml:space="preserve">Ponudnik ni uvrščen v evidenco poslovnih subjektov iz 35. člena Zakona o integriteti in </w:t>
      </w:r>
      <w:r w:rsidRPr="00006100">
        <w:rPr>
          <w:rFonts w:ascii="Tahoma" w:hAnsi="Tahoma" w:cs="Tahoma"/>
          <w:sz w:val="18"/>
          <w:szCs w:val="18"/>
          <w:cs/>
        </w:rPr>
        <w:t>‎</w:t>
      </w:r>
      <w:r w:rsidRPr="00006100">
        <w:rPr>
          <w:rFonts w:ascii="Tahoma" w:hAnsi="Tahoma" w:cs="Tahoma"/>
          <w:sz w:val="18"/>
          <w:szCs w:val="18"/>
        </w:rPr>
        <w:t xml:space="preserve">preprečevanju korupcije (Uradni list RS, št. 69/11-UPB2) in mu ni na podlagi tega člena </w:t>
      </w:r>
      <w:r w:rsidRPr="00006100">
        <w:rPr>
          <w:rFonts w:ascii="Tahoma" w:hAnsi="Tahoma" w:cs="Tahoma"/>
          <w:sz w:val="18"/>
          <w:szCs w:val="18"/>
          <w:cs/>
        </w:rPr>
        <w:t>‎</w:t>
      </w:r>
      <w:r w:rsidRPr="00006100">
        <w:rPr>
          <w:rFonts w:ascii="Tahoma" w:hAnsi="Tahoma" w:cs="Tahoma"/>
          <w:sz w:val="18"/>
          <w:szCs w:val="18"/>
        </w:rPr>
        <w:t>prepovedano poslovanje z naročnikom.</w:t>
      </w:r>
      <w:r w:rsidRPr="00006100">
        <w:rPr>
          <w:rFonts w:ascii="Tahoma" w:hAnsi="Tahoma" w:cs="Tahoma"/>
          <w:sz w:val="18"/>
          <w:szCs w:val="18"/>
          <w:cs/>
        </w:rPr>
        <w:t>‎</w:t>
      </w:r>
    </w:p>
    <w:p w14:paraId="00DF847D" w14:textId="77777777" w:rsidR="00006100" w:rsidRPr="00006100" w:rsidRDefault="00006100" w:rsidP="00006100">
      <w:pPr>
        <w:rPr>
          <w:rFonts w:ascii="Tahoma" w:hAnsi="Tahoma" w:cs="Tahoma"/>
          <w:sz w:val="18"/>
          <w:szCs w:val="18"/>
        </w:rPr>
      </w:pPr>
    </w:p>
    <w:p w14:paraId="19EA52C7" w14:textId="77777777" w:rsidR="00006100" w:rsidRPr="00006100" w:rsidRDefault="00006100" w:rsidP="00006100">
      <w:pPr>
        <w:rPr>
          <w:rFonts w:ascii="Tahoma" w:hAnsi="Tahoma" w:cs="Tahoma"/>
          <w:sz w:val="18"/>
          <w:szCs w:val="18"/>
        </w:rPr>
      </w:pPr>
      <w:r w:rsidRPr="00006100">
        <w:rPr>
          <w:rFonts w:ascii="Tahoma" w:hAnsi="Tahoma" w:cs="Tahoma"/>
          <w:sz w:val="18"/>
          <w:szCs w:val="18"/>
        </w:rPr>
        <w:t>DOKAZILO:</w:t>
      </w:r>
      <w:r w:rsidRPr="00006100">
        <w:rPr>
          <w:rFonts w:ascii="Tahoma" w:hAnsi="Tahoma" w:cs="Tahoma"/>
          <w:sz w:val="18"/>
          <w:szCs w:val="18"/>
          <w:cs/>
        </w:rPr>
        <w:t>‎</w:t>
      </w:r>
    </w:p>
    <w:p w14:paraId="463FAE62" w14:textId="4D766BF1" w:rsidR="00940B65" w:rsidRPr="00006100" w:rsidRDefault="00006100" w:rsidP="00006100">
      <w:pPr>
        <w:rPr>
          <w:rFonts w:ascii="Tahoma" w:hAnsi="Tahoma" w:cs="Tahoma"/>
          <w:sz w:val="18"/>
          <w:szCs w:val="18"/>
        </w:rPr>
      </w:pPr>
      <w:r w:rsidRPr="00006100">
        <w:rPr>
          <w:rFonts w:ascii="Tahoma" w:hAnsi="Tahoma" w:cs="Tahoma"/>
          <w:sz w:val="18"/>
          <w:szCs w:val="18"/>
        </w:rPr>
        <w:t xml:space="preserve">Izpolnjen obrazec ESPD (v »Del VI: Zaključek, v Podpisani dajem/o uradno soglasje…«) za vse </w:t>
      </w:r>
      <w:r w:rsidRPr="00006100">
        <w:rPr>
          <w:rFonts w:ascii="Tahoma" w:hAnsi="Tahoma" w:cs="Tahoma"/>
          <w:sz w:val="18"/>
          <w:szCs w:val="18"/>
          <w:cs/>
        </w:rPr>
        <w:t>‎</w:t>
      </w:r>
      <w:r w:rsidRPr="00006100">
        <w:rPr>
          <w:rFonts w:ascii="Tahoma" w:hAnsi="Tahoma" w:cs="Tahoma"/>
          <w:sz w:val="18"/>
          <w:szCs w:val="18"/>
        </w:rPr>
        <w:t>gospodarske subjekte v ponudbi.</w:t>
      </w:r>
      <w:r w:rsidRPr="00006100">
        <w:rPr>
          <w:rFonts w:ascii="Tahoma" w:hAnsi="Tahoma" w:cs="Tahoma"/>
          <w:sz w:val="18"/>
          <w:szCs w:val="18"/>
          <w:cs/>
        </w:rPr>
        <w:t>‎</w:t>
      </w:r>
    </w:p>
    <w:p w14:paraId="1411AE96" w14:textId="77777777" w:rsidR="00A80829" w:rsidRPr="000837C3" w:rsidRDefault="00A80829" w:rsidP="00F60AF5">
      <w:pPr>
        <w:pStyle w:val="Naslov1"/>
        <w:rPr>
          <w:rFonts w:ascii="Tahoma" w:hAnsi="Tahoma" w:cs="Tahoma"/>
          <w:sz w:val="18"/>
          <w:szCs w:val="18"/>
        </w:rPr>
      </w:pPr>
      <w:bookmarkStart w:id="112" w:name="_Toc336851744"/>
      <w:bookmarkStart w:id="113" w:name="_Toc336851792"/>
      <w:bookmarkStart w:id="114" w:name="_Toc1455430"/>
      <w:bookmarkEnd w:id="110"/>
      <w:bookmarkEnd w:id="111"/>
      <w:r w:rsidRPr="000837C3">
        <w:rPr>
          <w:rFonts w:ascii="Tahoma" w:hAnsi="Tahoma" w:cs="Tahoma"/>
          <w:sz w:val="18"/>
          <w:szCs w:val="18"/>
        </w:rPr>
        <w:t>meril</w:t>
      </w:r>
      <w:bookmarkEnd w:id="112"/>
      <w:bookmarkEnd w:id="113"/>
      <w:bookmarkEnd w:id="114"/>
      <w:r w:rsidR="007C58C1" w:rsidRPr="000837C3">
        <w:rPr>
          <w:rFonts w:ascii="Tahoma" w:hAnsi="Tahoma" w:cs="Tahoma"/>
          <w:sz w:val="18"/>
          <w:szCs w:val="18"/>
        </w:rPr>
        <w:t>O</w:t>
      </w:r>
    </w:p>
    <w:p w14:paraId="2D9F195D" w14:textId="77777777" w:rsidR="00006100" w:rsidRPr="00006100" w:rsidRDefault="00006100" w:rsidP="00006100">
      <w:pPr>
        <w:rPr>
          <w:rFonts w:ascii="Tahoma" w:hAnsi="Tahoma" w:cs="Tahoma"/>
          <w:sz w:val="18"/>
          <w:szCs w:val="18"/>
        </w:rPr>
      </w:pPr>
      <w:r w:rsidRPr="00006100">
        <w:rPr>
          <w:rFonts w:ascii="Tahoma" w:hAnsi="Tahoma" w:cs="Tahoma"/>
          <w:sz w:val="18"/>
          <w:szCs w:val="18"/>
        </w:rPr>
        <w:t xml:space="preserve">Merilo za izbor najugodnejšega ponudnika je ekonomsko najugodnejša ponudba določena na podlagi </w:t>
      </w:r>
      <w:r w:rsidRPr="00006100">
        <w:rPr>
          <w:rFonts w:ascii="Tahoma" w:hAnsi="Tahoma" w:cs="Tahoma"/>
          <w:sz w:val="18"/>
          <w:szCs w:val="18"/>
          <w:cs/>
        </w:rPr>
        <w:t>‎</w:t>
      </w:r>
      <w:r w:rsidRPr="00006100">
        <w:rPr>
          <w:rFonts w:ascii="Tahoma" w:hAnsi="Tahoma" w:cs="Tahoma"/>
          <w:sz w:val="18"/>
          <w:szCs w:val="18"/>
        </w:rPr>
        <w:t xml:space="preserve">najnižje ponudbene cene sistema ter potrošnega materiala v EUR z DDV za obdobje sedmih (7) let </w:t>
      </w:r>
      <w:r w:rsidRPr="00006100">
        <w:rPr>
          <w:rFonts w:ascii="Tahoma" w:hAnsi="Tahoma" w:cs="Tahoma"/>
          <w:sz w:val="18"/>
          <w:szCs w:val="18"/>
          <w:cs/>
        </w:rPr>
        <w:t>‎</w:t>
      </w:r>
      <w:r w:rsidRPr="00006100">
        <w:rPr>
          <w:rFonts w:ascii="Tahoma" w:hAnsi="Tahoma" w:cs="Tahoma"/>
          <w:sz w:val="18"/>
          <w:szCs w:val="18"/>
        </w:rPr>
        <w:t xml:space="preserve">po priloženem obrazcu »Povzetek predračuna - rekapitulacija (Obrazec 2)« ob pogoju, da je ponudba </w:t>
      </w:r>
      <w:r w:rsidRPr="00006100">
        <w:rPr>
          <w:rFonts w:ascii="Tahoma" w:hAnsi="Tahoma" w:cs="Tahoma"/>
          <w:sz w:val="18"/>
          <w:szCs w:val="18"/>
          <w:cs/>
        </w:rPr>
        <w:t>‎</w:t>
      </w:r>
      <w:r w:rsidRPr="00006100">
        <w:rPr>
          <w:rFonts w:ascii="Tahoma" w:hAnsi="Tahoma" w:cs="Tahoma"/>
          <w:sz w:val="18"/>
          <w:szCs w:val="18"/>
        </w:rPr>
        <w:t>dopustna.</w:t>
      </w:r>
      <w:r w:rsidRPr="00006100">
        <w:rPr>
          <w:rFonts w:ascii="Tahoma" w:hAnsi="Tahoma" w:cs="Tahoma"/>
          <w:sz w:val="18"/>
          <w:szCs w:val="18"/>
          <w:cs/>
        </w:rPr>
        <w:t>‎</w:t>
      </w:r>
    </w:p>
    <w:p w14:paraId="4B9CD81B" w14:textId="77777777" w:rsidR="00006100" w:rsidRPr="00006100" w:rsidRDefault="00006100" w:rsidP="00006100">
      <w:pPr>
        <w:rPr>
          <w:rFonts w:ascii="Tahoma" w:hAnsi="Tahoma" w:cs="Tahoma"/>
          <w:sz w:val="18"/>
          <w:szCs w:val="18"/>
        </w:rPr>
      </w:pPr>
    </w:p>
    <w:p w14:paraId="50863832" w14:textId="5C4F3E38" w:rsidR="00A30BD8" w:rsidRPr="000837C3" w:rsidRDefault="00006100" w:rsidP="00006100">
      <w:pPr>
        <w:rPr>
          <w:rFonts w:ascii="Tahoma" w:hAnsi="Tahoma" w:cs="Tahoma"/>
          <w:sz w:val="18"/>
          <w:szCs w:val="18"/>
        </w:rPr>
      </w:pPr>
      <w:r w:rsidRPr="00006100">
        <w:rPr>
          <w:rFonts w:ascii="Tahoma" w:hAnsi="Tahoma" w:cs="Tahoma"/>
          <w:sz w:val="18"/>
          <w:szCs w:val="18"/>
        </w:rPr>
        <w:t xml:space="preserve">Vrednost ponudbe mora biti oblikovana, upoštevaje pogoje in zahteve te razpisne dokumentacije ter </w:t>
      </w:r>
      <w:r w:rsidRPr="00006100">
        <w:rPr>
          <w:rFonts w:ascii="Tahoma" w:hAnsi="Tahoma" w:cs="Tahoma"/>
          <w:sz w:val="18"/>
          <w:szCs w:val="18"/>
          <w:cs/>
        </w:rPr>
        <w:t>‎</w:t>
      </w:r>
      <w:r w:rsidRPr="00006100">
        <w:rPr>
          <w:rFonts w:ascii="Tahoma" w:hAnsi="Tahoma" w:cs="Tahoma"/>
          <w:sz w:val="18"/>
          <w:szCs w:val="18"/>
        </w:rPr>
        <w:t>skladno z Navodili za izpolnitev/pripravo ponudbenega predračuna</w:t>
      </w:r>
      <w:r w:rsidR="00A30BD8" w:rsidRPr="000142E7">
        <w:rPr>
          <w:rFonts w:ascii="Tahoma" w:hAnsi="Tahoma" w:cs="Tahoma"/>
          <w:bCs/>
          <w:sz w:val="18"/>
          <w:szCs w:val="18"/>
        </w:rPr>
        <w:t>.</w:t>
      </w:r>
      <w:r w:rsidR="00A30BD8" w:rsidRPr="000837C3">
        <w:rPr>
          <w:rFonts w:ascii="Tahoma" w:hAnsi="Tahoma" w:cs="Tahoma"/>
          <w:sz w:val="18"/>
          <w:szCs w:val="18"/>
        </w:rPr>
        <w:t xml:space="preserve"> Največje možno število točk je 100.</w:t>
      </w:r>
    </w:p>
    <w:p w14:paraId="4826C32F" w14:textId="77777777" w:rsidR="00A30BD8" w:rsidRPr="000837C3" w:rsidRDefault="00A30BD8" w:rsidP="00A30BD8">
      <w:pPr>
        <w:rPr>
          <w:rFonts w:ascii="Tahoma" w:hAnsi="Tahoma" w:cs="Tahoma"/>
          <w:sz w:val="18"/>
          <w:szCs w:val="18"/>
        </w:rPr>
      </w:pPr>
    </w:p>
    <w:p w14:paraId="45C4FD60" w14:textId="76D2D9C2" w:rsidR="000142E7" w:rsidRDefault="000142E7" w:rsidP="000142E7">
      <w:pPr>
        <w:rPr>
          <w:rFonts w:ascii="Tahoma" w:hAnsi="Tahoma" w:cs="Tahoma"/>
          <w:sz w:val="18"/>
          <w:szCs w:val="18"/>
        </w:rPr>
      </w:pPr>
      <w:r w:rsidRPr="000142E7">
        <w:rPr>
          <w:rFonts w:ascii="Tahoma" w:hAnsi="Tahoma" w:cs="Tahoma"/>
          <w:sz w:val="18"/>
          <w:szCs w:val="18"/>
        </w:rPr>
        <w:t xml:space="preserve">Upošteva se ponudbena cena </w:t>
      </w:r>
      <w:r w:rsidR="000D29CA">
        <w:rPr>
          <w:rFonts w:ascii="Tahoma" w:hAnsi="Tahoma" w:cs="Tahoma"/>
          <w:sz w:val="18"/>
          <w:szCs w:val="18"/>
        </w:rPr>
        <w:t xml:space="preserve">brez DDV </w:t>
      </w:r>
      <w:r w:rsidRPr="000142E7">
        <w:rPr>
          <w:rFonts w:ascii="Tahoma" w:hAnsi="Tahoma" w:cs="Tahoma"/>
          <w:sz w:val="18"/>
          <w:szCs w:val="18"/>
        </w:rPr>
        <w:t>z vsemi stroški, popusti, rabati.</w:t>
      </w:r>
    </w:p>
    <w:p w14:paraId="31393813" w14:textId="77777777" w:rsidR="000142E7" w:rsidRPr="000142E7" w:rsidRDefault="000142E7" w:rsidP="000142E7">
      <w:pPr>
        <w:rPr>
          <w:rFonts w:ascii="Tahoma" w:hAnsi="Tahoma" w:cs="Tahoma"/>
          <w:sz w:val="18"/>
          <w:szCs w:val="18"/>
        </w:rPr>
      </w:pPr>
      <w:r w:rsidRPr="000142E7">
        <w:rPr>
          <w:rFonts w:ascii="Tahoma" w:hAnsi="Tahoma" w:cs="Tahoma"/>
          <w:sz w:val="18"/>
          <w:szCs w:val="18"/>
        </w:rPr>
        <w:t>Točke bodo dodeljene po naslednji formuli:</w:t>
      </w:r>
    </w:p>
    <w:p w14:paraId="6C779BC4" w14:textId="271DFA7B" w:rsidR="000142E7" w:rsidRPr="000142E7" w:rsidRDefault="000142E7" w:rsidP="000142E7">
      <w:pPr>
        <w:rPr>
          <w:rFonts w:ascii="Tahoma" w:hAnsi="Tahoma" w:cs="Tahoma"/>
          <w:sz w:val="18"/>
          <w:szCs w:val="18"/>
        </w:rPr>
      </w:pPr>
      <w:r w:rsidRPr="000142E7">
        <w:rPr>
          <w:rFonts w:ascii="Tahoma" w:hAnsi="Tahoma" w:cs="Tahoma"/>
          <w:sz w:val="18"/>
          <w:szCs w:val="18"/>
        </w:rPr>
        <w:t>najnižja ponudbena vrednost</w:t>
      </w:r>
      <w:r>
        <w:rPr>
          <w:rFonts w:ascii="Tahoma" w:hAnsi="Tahoma" w:cs="Tahoma"/>
          <w:sz w:val="18"/>
          <w:szCs w:val="18"/>
        </w:rPr>
        <w:t xml:space="preserve"> </w:t>
      </w:r>
      <w:r w:rsidRPr="000142E7">
        <w:rPr>
          <w:rFonts w:ascii="Tahoma" w:hAnsi="Tahoma" w:cs="Tahoma"/>
          <w:sz w:val="18"/>
          <w:szCs w:val="18"/>
        </w:rPr>
        <w:t xml:space="preserve">x </w:t>
      </w:r>
      <w:r w:rsidR="000D29CA">
        <w:rPr>
          <w:rFonts w:ascii="Tahoma" w:hAnsi="Tahoma" w:cs="Tahoma"/>
          <w:sz w:val="18"/>
          <w:szCs w:val="18"/>
        </w:rPr>
        <w:t>100</w:t>
      </w:r>
      <w:r w:rsidRPr="000142E7">
        <w:rPr>
          <w:rFonts w:ascii="Tahoma" w:hAnsi="Tahoma" w:cs="Tahoma"/>
          <w:sz w:val="18"/>
          <w:szCs w:val="18"/>
        </w:rPr>
        <w:t xml:space="preserve"> ponudbena vrednost obravnavanega ponudnika</w:t>
      </w:r>
    </w:p>
    <w:p w14:paraId="439FB201" w14:textId="77777777" w:rsidR="000142E7" w:rsidRPr="000142E7" w:rsidRDefault="000142E7" w:rsidP="000142E7">
      <w:pPr>
        <w:rPr>
          <w:rFonts w:ascii="Tahoma" w:hAnsi="Tahoma" w:cs="Tahoma"/>
          <w:sz w:val="18"/>
          <w:szCs w:val="18"/>
        </w:rPr>
      </w:pPr>
    </w:p>
    <w:p w14:paraId="607C9752" w14:textId="7406FB80" w:rsidR="000142E7" w:rsidRPr="000142E7" w:rsidRDefault="000142E7" w:rsidP="000142E7">
      <w:pPr>
        <w:rPr>
          <w:rFonts w:ascii="Tahoma" w:hAnsi="Tahoma" w:cs="Tahoma"/>
          <w:sz w:val="18"/>
          <w:szCs w:val="18"/>
        </w:rPr>
      </w:pPr>
      <w:r w:rsidRPr="000142E7">
        <w:rPr>
          <w:rFonts w:ascii="Tahoma" w:hAnsi="Tahoma" w:cs="Tahoma"/>
          <w:sz w:val="18"/>
          <w:szCs w:val="18"/>
        </w:rPr>
        <w:t xml:space="preserve">Najugodnejša ponudba prejme </w:t>
      </w:r>
      <w:r w:rsidR="000D29CA">
        <w:rPr>
          <w:rFonts w:ascii="Tahoma" w:hAnsi="Tahoma" w:cs="Tahoma"/>
          <w:sz w:val="18"/>
          <w:szCs w:val="18"/>
        </w:rPr>
        <w:t>10</w:t>
      </w:r>
      <w:r w:rsidRPr="000142E7">
        <w:rPr>
          <w:rFonts w:ascii="Tahoma" w:hAnsi="Tahoma" w:cs="Tahoma"/>
          <w:sz w:val="18"/>
          <w:szCs w:val="18"/>
        </w:rPr>
        <w:t>0 točk, ostale prejmejo sorazmerno manjše število točk, glede na ponudbeno vrednost najugodnejše ponudbe.</w:t>
      </w:r>
    </w:p>
    <w:p w14:paraId="26C5FF28" w14:textId="77777777" w:rsidR="000142E7" w:rsidRDefault="000142E7" w:rsidP="000142E7">
      <w:pPr>
        <w:ind w:left="720"/>
        <w:rPr>
          <w:rFonts w:ascii="Tahoma" w:hAnsi="Tahoma" w:cs="Tahoma"/>
          <w:sz w:val="18"/>
          <w:szCs w:val="18"/>
        </w:rPr>
      </w:pPr>
    </w:p>
    <w:p w14:paraId="0EEB0844" w14:textId="77777777" w:rsidR="00A30BD8" w:rsidRPr="000837C3" w:rsidRDefault="00A30BD8" w:rsidP="00A30BD8">
      <w:pPr>
        <w:rPr>
          <w:rFonts w:ascii="Tahoma" w:hAnsi="Tahoma" w:cs="Tahoma"/>
          <w:sz w:val="18"/>
          <w:szCs w:val="18"/>
        </w:rPr>
      </w:pPr>
      <w:r w:rsidRPr="000837C3">
        <w:rPr>
          <w:rFonts w:ascii="Tahoma" w:hAnsi="Tahoma" w:cs="Tahoma"/>
          <w:sz w:val="18"/>
          <w:szCs w:val="18"/>
        </w:rPr>
        <w:t>Če bosta dve ali več ponudb ocenjene z enakim številom točk, bo naročnik izbral ponudnika, ki je prvi oddal svojo ponudbo v sistem za elektronsko oddajo ponudb.</w:t>
      </w:r>
    </w:p>
    <w:p w14:paraId="0D8AFCEB" w14:textId="77777777" w:rsidR="00562109" w:rsidRPr="000837C3" w:rsidRDefault="006E4F24" w:rsidP="00DB287C">
      <w:pPr>
        <w:pStyle w:val="Naslov1"/>
        <w:rPr>
          <w:rFonts w:ascii="Tahoma" w:hAnsi="Tahoma" w:cs="Tahoma"/>
          <w:sz w:val="18"/>
          <w:szCs w:val="18"/>
        </w:rPr>
      </w:pPr>
      <w:bookmarkStart w:id="115" w:name="_Toc1455431"/>
      <w:r w:rsidRPr="000837C3">
        <w:rPr>
          <w:rFonts w:ascii="Tahoma" w:hAnsi="Tahoma" w:cs="Tahoma"/>
          <w:sz w:val="18"/>
          <w:szCs w:val="18"/>
        </w:rPr>
        <w:t>ponudba</w:t>
      </w:r>
      <w:bookmarkEnd w:id="115"/>
    </w:p>
    <w:p w14:paraId="28157CD8" w14:textId="77777777" w:rsidR="00120550" w:rsidRPr="000837C3" w:rsidRDefault="00120550" w:rsidP="00120550">
      <w:pPr>
        <w:pStyle w:val="Naslov2"/>
        <w:rPr>
          <w:rFonts w:ascii="Tahoma" w:hAnsi="Tahoma" w:cs="Tahoma"/>
          <w:sz w:val="18"/>
          <w:szCs w:val="18"/>
        </w:rPr>
      </w:pPr>
      <w:bookmarkStart w:id="116" w:name="_Toc336851746"/>
      <w:bookmarkStart w:id="117" w:name="_Toc336851794"/>
      <w:bookmarkStart w:id="118" w:name="_Toc1455432"/>
      <w:r w:rsidRPr="000837C3">
        <w:rPr>
          <w:rFonts w:ascii="Tahoma" w:hAnsi="Tahoma" w:cs="Tahoma"/>
          <w:sz w:val="18"/>
          <w:szCs w:val="18"/>
        </w:rPr>
        <w:t>ponudbena dokumentacija</w:t>
      </w:r>
      <w:bookmarkEnd w:id="116"/>
      <w:bookmarkEnd w:id="117"/>
      <w:bookmarkEnd w:id="118"/>
    </w:p>
    <w:p w14:paraId="5B632A28" w14:textId="77777777" w:rsidR="00120550" w:rsidRPr="000837C3" w:rsidRDefault="00120550" w:rsidP="00120550">
      <w:pPr>
        <w:rPr>
          <w:rFonts w:ascii="Tahoma" w:hAnsi="Tahoma" w:cs="Tahoma"/>
          <w:sz w:val="18"/>
          <w:szCs w:val="18"/>
        </w:rPr>
      </w:pPr>
      <w:r w:rsidRPr="000837C3">
        <w:rPr>
          <w:rFonts w:ascii="Tahoma" w:hAnsi="Tahoma" w:cs="Tahoma"/>
          <w:sz w:val="18"/>
          <w:szCs w:val="18"/>
        </w:rPr>
        <w:t>Ponudbeno dokumentacijo sestavljajo naslednji dokumenti:</w:t>
      </w:r>
    </w:p>
    <w:p w14:paraId="06552982" w14:textId="77777777" w:rsidR="00233504" w:rsidRPr="000837C3" w:rsidRDefault="00233504" w:rsidP="00120550">
      <w:pPr>
        <w:rPr>
          <w:rFonts w:ascii="Tahoma" w:hAnsi="Tahoma" w:cs="Tahoma"/>
          <w:sz w:val="18"/>
          <w:szCs w:val="18"/>
        </w:rPr>
      </w:pPr>
    </w:p>
    <w:p w14:paraId="0C262610" w14:textId="77777777" w:rsidR="00233504" w:rsidRPr="000837C3" w:rsidRDefault="00233504" w:rsidP="00233504">
      <w:pPr>
        <w:pStyle w:val="Odstavekseznama"/>
        <w:numPr>
          <w:ilvl w:val="0"/>
          <w:numId w:val="5"/>
        </w:numPr>
        <w:rPr>
          <w:rFonts w:ascii="Tahoma" w:hAnsi="Tahoma" w:cs="Tahoma"/>
          <w:sz w:val="18"/>
          <w:szCs w:val="18"/>
        </w:rPr>
      </w:pPr>
      <w:r w:rsidRPr="000837C3">
        <w:rPr>
          <w:rFonts w:ascii="Tahoma" w:hAnsi="Tahoma" w:cs="Tahoma"/>
          <w:sz w:val="18"/>
          <w:szCs w:val="18"/>
        </w:rPr>
        <w:t>izpolnjen obrazec 1 »</w:t>
      </w:r>
      <w:r w:rsidRPr="000837C3">
        <w:rPr>
          <w:rFonts w:ascii="Tahoma" w:hAnsi="Tahoma" w:cs="Tahoma"/>
          <w:b/>
          <w:sz w:val="18"/>
          <w:szCs w:val="18"/>
        </w:rPr>
        <w:t>Ponudba</w:t>
      </w:r>
      <w:r w:rsidRPr="000837C3">
        <w:rPr>
          <w:rFonts w:ascii="Tahoma" w:hAnsi="Tahoma" w:cs="Tahoma"/>
          <w:sz w:val="18"/>
          <w:szCs w:val="18"/>
        </w:rPr>
        <w:t xml:space="preserve">« ter prilogami: </w:t>
      </w:r>
    </w:p>
    <w:p w14:paraId="2E8EF261" w14:textId="77777777" w:rsidR="00233504" w:rsidRPr="000837C3" w:rsidRDefault="00233504" w:rsidP="00233504">
      <w:pPr>
        <w:pStyle w:val="Odstavekseznama"/>
        <w:rPr>
          <w:rFonts w:ascii="Tahoma" w:hAnsi="Tahoma" w:cs="Tahoma"/>
          <w:sz w:val="18"/>
          <w:szCs w:val="18"/>
        </w:rPr>
      </w:pPr>
      <w:r w:rsidRPr="000837C3">
        <w:rPr>
          <w:rFonts w:ascii="Tahoma" w:hAnsi="Tahoma" w:cs="Tahoma"/>
          <w:sz w:val="18"/>
          <w:szCs w:val="18"/>
        </w:rPr>
        <w:t>-obrazec 1a Podatki o partnerju v primeru skupne ponudbe;</w:t>
      </w:r>
    </w:p>
    <w:p w14:paraId="3CF5406A" w14:textId="77777777" w:rsidR="00233504" w:rsidRPr="000837C3" w:rsidRDefault="00233504" w:rsidP="00233504">
      <w:pPr>
        <w:pStyle w:val="Odstavekseznama"/>
        <w:rPr>
          <w:rFonts w:ascii="Tahoma" w:hAnsi="Tahoma" w:cs="Tahoma"/>
          <w:sz w:val="18"/>
          <w:szCs w:val="18"/>
        </w:rPr>
      </w:pPr>
      <w:r w:rsidRPr="000837C3">
        <w:rPr>
          <w:rFonts w:ascii="Tahoma" w:hAnsi="Tahoma" w:cs="Tahoma"/>
          <w:sz w:val="18"/>
          <w:szCs w:val="18"/>
        </w:rPr>
        <w:t>-obrazec 1b Podatki o podizvajalcu v primeru nastopa s podizvajalci;</w:t>
      </w:r>
    </w:p>
    <w:p w14:paraId="27B4FFCC" w14:textId="77777777" w:rsidR="00233504" w:rsidRPr="000837C3" w:rsidRDefault="00233504" w:rsidP="00233504">
      <w:pPr>
        <w:pStyle w:val="Odstavekseznama"/>
        <w:rPr>
          <w:rFonts w:ascii="Tahoma" w:hAnsi="Tahoma" w:cs="Tahoma"/>
          <w:sz w:val="18"/>
          <w:szCs w:val="18"/>
        </w:rPr>
      </w:pPr>
      <w:r w:rsidRPr="000837C3">
        <w:rPr>
          <w:rFonts w:ascii="Tahoma" w:hAnsi="Tahoma" w:cs="Tahoma"/>
          <w:sz w:val="18"/>
          <w:szCs w:val="18"/>
        </w:rPr>
        <w:t>-obrazec 1c Izjava in soglasje podizvajalca;</w:t>
      </w:r>
    </w:p>
    <w:p w14:paraId="65C5EE0E" w14:textId="77777777" w:rsidR="00233504" w:rsidRPr="000837C3" w:rsidRDefault="00233504" w:rsidP="00233504">
      <w:pPr>
        <w:pStyle w:val="Odstavekseznama"/>
        <w:numPr>
          <w:ilvl w:val="0"/>
          <w:numId w:val="5"/>
        </w:numPr>
        <w:rPr>
          <w:rFonts w:ascii="Tahoma" w:hAnsi="Tahoma" w:cs="Tahoma"/>
          <w:sz w:val="18"/>
          <w:szCs w:val="18"/>
        </w:rPr>
      </w:pPr>
      <w:r w:rsidRPr="000837C3">
        <w:rPr>
          <w:rFonts w:ascii="Tahoma" w:hAnsi="Tahoma" w:cs="Tahoma"/>
          <w:sz w:val="18"/>
          <w:szCs w:val="18"/>
        </w:rPr>
        <w:t xml:space="preserve">izpolnjen obrazec </w:t>
      </w:r>
      <w:r w:rsidRPr="000837C3">
        <w:rPr>
          <w:rFonts w:ascii="Tahoma" w:hAnsi="Tahoma" w:cs="Tahoma"/>
          <w:b/>
          <w:sz w:val="18"/>
          <w:szCs w:val="18"/>
        </w:rPr>
        <w:t>2</w:t>
      </w:r>
      <w:r w:rsidRPr="000837C3">
        <w:rPr>
          <w:rFonts w:ascii="Tahoma" w:hAnsi="Tahoma" w:cs="Tahoma"/>
          <w:sz w:val="18"/>
          <w:szCs w:val="18"/>
        </w:rPr>
        <w:t xml:space="preserve"> »</w:t>
      </w:r>
      <w:r w:rsidRPr="000837C3">
        <w:rPr>
          <w:rFonts w:ascii="Tahoma" w:hAnsi="Tahoma" w:cs="Tahoma"/>
          <w:b/>
          <w:sz w:val="18"/>
          <w:szCs w:val="18"/>
        </w:rPr>
        <w:t>Predračun</w:t>
      </w:r>
      <w:r w:rsidRPr="000837C3">
        <w:rPr>
          <w:rFonts w:ascii="Tahoma" w:hAnsi="Tahoma" w:cs="Tahoma"/>
          <w:sz w:val="18"/>
          <w:szCs w:val="18"/>
        </w:rPr>
        <w:t>«</w:t>
      </w:r>
    </w:p>
    <w:p w14:paraId="754A6AB8" w14:textId="77777777" w:rsidR="00233504" w:rsidRPr="000837C3" w:rsidRDefault="00233504" w:rsidP="00233504">
      <w:pPr>
        <w:pStyle w:val="Odstavekseznama"/>
        <w:numPr>
          <w:ilvl w:val="0"/>
          <w:numId w:val="5"/>
        </w:numPr>
        <w:rPr>
          <w:rFonts w:ascii="Tahoma" w:hAnsi="Tahoma" w:cs="Tahoma"/>
          <w:b/>
          <w:sz w:val="18"/>
          <w:szCs w:val="18"/>
        </w:rPr>
      </w:pPr>
      <w:r w:rsidRPr="000837C3">
        <w:rPr>
          <w:rFonts w:ascii="Tahoma" w:hAnsi="Tahoma" w:cs="Tahoma"/>
          <w:sz w:val="18"/>
          <w:szCs w:val="18"/>
        </w:rPr>
        <w:t xml:space="preserve">Izpolnjen obrazec </w:t>
      </w:r>
      <w:r w:rsidRPr="000837C3">
        <w:rPr>
          <w:rFonts w:ascii="Tahoma" w:hAnsi="Tahoma" w:cs="Tahoma"/>
          <w:b/>
          <w:sz w:val="18"/>
          <w:szCs w:val="18"/>
        </w:rPr>
        <w:t>3</w:t>
      </w:r>
      <w:r w:rsidRPr="000837C3">
        <w:rPr>
          <w:rFonts w:ascii="Tahoma" w:hAnsi="Tahoma" w:cs="Tahoma"/>
          <w:sz w:val="18"/>
          <w:szCs w:val="18"/>
        </w:rPr>
        <w:t xml:space="preserve"> »</w:t>
      </w:r>
      <w:r w:rsidRPr="000837C3">
        <w:rPr>
          <w:rFonts w:ascii="Tahoma" w:hAnsi="Tahoma" w:cs="Tahoma"/>
          <w:b/>
          <w:sz w:val="18"/>
          <w:szCs w:val="18"/>
        </w:rPr>
        <w:t>Izjava ponudnika o izpolnjevanju pogojev glede usposobljenosti za izvedbo javnega naročila«</w:t>
      </w:r>
    </w:p>
    <w:p w14:paraId="42ED1AAA" w14:textId="77777777" w:rsidR="00233504" w:rsidRPr="000837C3" w:rsidRDefault="00233504" w:rsidP="00233504">
      <w:pPr>
        <w:pStyle w:val="Odstavekseznama"/>
        <w:numPr>
          <w:ilvl w:val="0"/>
          <w:numId w:val="5"/>
        </w:numPr>
        <w:rPr>
          <w:rFonts w:ascii="Tahoma" w:hAnsi="Tahoma" w:cs="Tahoma"/>
          <w:sz w:val="18"/>
          <w:szCs w:val="18"/>
        </w:rPr>
      </w:pPr>
      <w:r w:rsidRPr="000837C3">
        <w:rPr>
          <w:rFonts w:ascii="Tahoma" w:hAnsi="Tahoma" w:cs="Tahoma"/>
          <w:sz w:val="18"/>
          <w:szCs w:val="18"/>
        </w:rPr>
        <w:t xml:space="preserve">Izpolnjen obrazec </w:t>
      </w:r>
      <w:r w:rsidRPr="000837C3">
        <w:rPr>
          <w:rFonts w:ascii="Tahoma" w:hAnsi="Tahoma" w:cs="Tahoma"/>
          <w:b/>
          <w:sz w:val="18"/>
          <w:szCs w:val="18"/>
        </w:rPr>
        <w:t xml:space="preserve">4 </w:t>
      </w:r>
      <w:r w:rsidRPr="000837C3">
        <w:rPr>
          <w:rFonts w:ascii="Tahoma" w:hAnsi="Tahoma" w:cs="Tahoma"/>
          <w:sz w:val="18"/>
          <w:szCs w:val="18"/>
        </w:rPr>
        <w:t>»</w:t>
      </w:r>
      <w:r w:rsidRPr="000837C3">
        <w:rPr>
          <w:rFonts w:ascii="Tahoma" w:hAnsi="Tahoma" w:cs="Tahoma"/>
          <w:b/>
          <w:sz w:val="18"/>
          <w:szCs w:val="18"/>
        </w:rPr>
        <w:t>Izjava</w:t>
      </w:r>
      <w:r w:rsidRPr="000837C3">
        <w:rPr>
          <w:rFonts w:ascii="Tahoma" w:hAnsi="Tahoma" w:cs="Tahoma"/>
          <w:sz w:val="18"/>
          <w:szCs w:val="18"/>
        </w:rPr>
        <w:t xml:space="preserve"> </w:t>
      </w:r>
      <w:r w:rsidRPr="000837C3">
        <w:rPr>
          <w:rFonts w:ascii="Tahoma" w:hAnsi="Tahoma" w:cs="Tahoma"/>
          <w:b/>
          <w:sz w:val="18"/>
          <w:szCs w:val="18"/>
        </w:rPr>
        <w:t>gospodarskega subjekta in pooblastilo za pridobitev podatkov iz kazenske evidence«</w:t>
      </w:r>
    </w:p>
    <w:p w14:paraId="1D24D57C" w14:textId="77777777" w:rsidR="00233504" w:rsidRPr="000837C3" w:rsidRDefault="00233504" w:rsidP="00233504">
      <w:pPr>
        <w:numPr>
          <w:ilvl w:val="0"/>
          <w:numId w:val="5"/>
        </w:numPr>
        <w:rPr>
          <w:rFonts w:ascii="Tahoma" w:hAnsi="Tahoma" w:cs="Tahoma"/>
          <w:sz w:val="18"/>
          <w:szCs w:val="18"/>
        </w:rPr>
      </w:pPr>
      <w:r w:rsidRPr="000837C3">
        <w:rPr>
          <w:rFonts w:ascii="Tahoma" w:hAnsi="Tahoma" w:cs="Tahoma"/>
          <w:sz w:val="18"/>
          <w:szCs w:val="18"/>
        </w:rPr>
        <w:t xml:space="preserve">Izpolnjen obrazec </w:t>
      </w:r>
      <w:r w:rsidRPr="000837C3">
        <w:rPr>
          <w:rFonts w:ascii="Tahoma" w:hAnsi="Tahoma" w:cs="Tahoma"/>
          <w:b/>
          <w:sz w:val="18"/>
          <w:szCs w:val="18"/>
        </w:rPr>
        <w:t>5</w:t>
      </w:r>
      <w:r w:rsidRPr="000837C3">
        <w:rPr>
          <w:rFonts w:ascii="Tahoma" w:hAnsi="Tahoma" w:cs="Tahoma"/>
          <w:sz w:val="18"/>
          <w:szCs w:val="18"/>
        </w:rPr>
        <w:t xml:space="preserve"> </w:t>
      </w:r>
      <w:r w:rsidRPr="000837C3">
        <w:rPr>
          <w:rFonts w:ascii="Tahoma" w:hAnsi="Tahoma" w:cs="Tahoma"/>
          <w:b/>
          <w:sz w:val="18"/>
          <w:szCs w:val="18"/>
        </w:rPr>
        <w:t>»Izjava članov organov in zastopnikov gospodarskega subjekta in pooblastilo za pridobitev podatkov iz kazenske evidence«</w:t>
      </w:r>
    </w:p>
    <w:p w14:paraId="291EB4D7" w14:textId="77777777" w:rsidR="00233504" w:rsidRPr="000837C3" w:rsidRDefault="00233504" w:rsidP="00233504">
      <w:pPr>
        <w:numPr>
          <w:ilvl w:val="0"/>
          <w:numId w:val="5"/>
        </w:numPr>
        <w:rPr>
          <w:rFonts w:ascii="Tahoma" w:hAnsi="Tahoma" w:cs="Tahoma"/>
          <w:i/>
          <w:sz w:val="18"/>
          <w:szCs w:val="18"/>
        </w:rPr>
      </w:pPr>
      <w:r w:rsidRPr="000837C3">
        <w:rPr>
          <w:rFonts w:ascii="Tahoma" w:hAnsi="Tahoma" w:cs="Tahoma"/>
          <w:i/>
          <w:sz w:val="18"/>
          <w:szCs w:val="18"/>
        </w:rPr>
        <w:t xml:space="preserve">Izpolnjen obrazec </w:t>
      </w:r>
      <w:r w:rsidRPr="000837C3">
        <w:rPr>
          <w:rFonts w:ascii="Tahoma" w:hAnsi="Tahoma" w:cs="Tahoma"/>
          <w:b/>
          <w:i/>
          <w:sz w:val="18"/>
          <w:szCs w:val="18"/>
        </w:rPr>
        <w:t>6 »Izjava o lastniških deležih«</w:t>
      </w:r>
    </w:p>
    <w:p w14:paraId="1A0C57D3" w14:textId="77777777" w:rsidR="00233504" w:rsidRPr="000837C3" w:rsidRDefault="00233504" w:rsidP="00233504">
      <w:pPr>
        <w:numPr>
          <w:ilvl w:val="0"/>
          <w:numId w:val="5"/>
        </w:numPr>
        <w:rPr>
          <w:rFonts w:ascii="Tahoma" w:hAnsi="Tahoma" w:cs="Tahoma"/>
          <w:b/>
          <w:sz w:val="18"/>
          <w:szCs w:val="18"/>
        </w:rPr>
      </w:pPr>
      <w:r w:rsidRPr="000837C3">
        <w:rPr>
          <w:rFonts w:ascii="Tahoma" w:hAnsi="Tahoma" w:cs="Tahoma"/>
          <w:sz w:val="18"/>
          <w:szCs w:val="18"/>
        </w:rPr>
        <w:t xml:space="preserve">Potrjen obrazec </w:t>
      </w:r>
      <w:r w:rsidRPr="000837C3">
        <w:rPr>
          <w:rFonts w:ascii="Tahoma" w:hAnsi="Tahoma" w:cs="Tahoma"/>
          <w:b/>
          <w:sz w:val="18"/>
          <w:szCs w:val="18"/>
        </w:rPr>
        <w:t>7 »Vzorec finančnega zavarovanja za dobro izvedbo pogodbenih obveznosti«</w:t>
      </w:r>
    </w:p>
    <w:p w14:paraId="66920A93" w14:textId="77777777" w:rsidR="00233504" w:rsidRPr="000837C3" w:rsidRDefault="00233504" w:rsidP="00233504">
      <w:pPr>
        <w:numPr>
          <w:ilvl w:val="0"/>
          <w:numId w:val="5"/>
        </w:numPr>
        <w:rPr>
          <w:rFonts w:ascii="Tahoma" w:hAnsi="Tahoma" w:cs="Tahoma"/>
          <w:sz w:val="18"/>
          <w:szCs w:val="18"/>
        </w:rPr>
      </w:pPr>
      <w:r w:rsidRPr="000837C3">
        <w:rPr>
          <w:rFonts w:ascii="Tahoma" w:hAnsi="Tahoma" w:cs="Tahoma"/>
          <w:sz w:val="18"/>
          <w:szCs w:val="18"/>
        </w:rPr>
        <w:t xml:space="preserve">Potrjen obrazec </w:t>
      </w:r>
      <w:r w:rsidRPr="000837C3">
        <w:rPr>
          <w:rFonts w:ascii="Tahoma" w:hAnsi="Tahoma" w:cs="Tahoma"/>
          <w:b/>
          <w:sz w:val="18"/>
          <w:szCs w:val="18"/>
        </w:rPr>
        <w:t>8</w:t>
      </w:r>
      <w:r w:rsidRPr="000837C3">
        <w:rPr>
          <w:rFonts w:ascii="Tahoma" w:hAnsi="Tahoma" w:cs="Tahoma"/>
          <w:sz w:val="18"/>
          <w:szCs w:val="18"/>
        </w:rPr>
        <w:t xml:space="preserve"> </w:t>
      </w:r>
      <w:r w:rsidRPr="000837C3">
        <w:rPr>
          <w:rFonts w:ascii="Tahoma" w:hAnsi="Tahoma" w:cs="Tahoma"/>
          <w:b/>
          <w:sz w:val="18"/>
          <w:szCs w:val="18"/>
        </w:rPr>
        <w:t>»Vzorec finančnega zavarovanja za odpravo napak v garancijskem roku«</w:t>
      </w:r>
    </w:p>
    <w:p w14:paraId="0BAC89D7" w14:textId="3A992FC0" w:rsidR="00233504" w:rsidRPr="000837C3" w:rsidRDefault="00233504" w:rsidP="00233504">
      <w:pPr>
        <w:numPr>
          <w:ilvl w:val="0"/>
          <w:numId w:val="5"/>
        </w:numPr>
        <w:rPr>
          <w:rFonts w:ascii="Tahoma" w:hAnsi="Tahoma" w:cs="Tahoma"/>
          <w:sz w:val="18"/>
          <w:szCs w:val="18"/>
        </w:rPr>
      </w:pPr>
      <w:r w:rsidRPr="000837C3">
        <w:rPr>
          <w:rFonts w:ascii="Tahoma" w:hAnsi="Tahoma" w:cs="Tahoma"/>
          <w:sz w:val="18"/>
          <w:szCs w:val="18"/>
        </w:rPr>
        <w:t xml:space="preserve">Izpolnjen </w:t>
      </w:r>
      <w:r w:rsidR="00462AE6">
        <w:rPr>
          <w:rFonts w:ascii="Tahoma" w:hAnsi="Tahoma" w:cs="Tahoma"/>
          <w:sz w:val="18"/>
          <w:szCs w:val="18"/>
        </w:rPr>
        <w:t xml:space="preserve">in potrjen </w:t>
      </w:r>
      <w:r w:rsidRPr="000837C3">
        <w:rPr>
          <w:rFonts w:ascii="Tahoma" w:hAnsi="Tahoma" w:cs="Tahoma"/>
          <w:sz w:val="18"/>
          <w:szCs w:val="18"/>
        </w:rPr>
        <w:t xml:space="preserve">obrazec </w:t>
      </w:r>
      <w:r w:rsidRPr="000837C3">
        <w:rPr>
          <w:rFonts w:ascii="Tahoma" w:hAnsi="Tahoma" w:cs="Tahoma"/>
          <w:b/>
          <w:sz w:val="18"/>
          <w:szCs w:val="18"/>
        </w:rPr>
        <w:t>9 »Reference«</w:t>
      </w:r>
    </w:p>
    <w:p w14:paraId="58044870" w14:textId="77777777" w:rsidR="00462AE6" w:rsidRPr="00462AE6" w:rsidRDefault="00233504" w:rsidP="00233504">
      <w:pPr>
        <w:numPr>
          <w:ilvl w:val="0"/>
          <w:numId w:val="5"/>
        </w:numPr>
        <w:rPr>
          <w:rFonts w:ascii="Tahoma" w:hAnsi="Tahoma" w:cs="Tahoma"/>
          <w:sz w:val="18"/>
          <w:szCs w:val="18"/>
        </w:rPr>
      </w:pPr>
      <w:r w:rsidRPr="000837C3">
        <w:rPr>
          <w:rFonts w:ascii="Tahoma" w:hAnsi="Tahoma" w:cs="Tahoma"/>
          <w:sz w:val="18"/>
          <w:szCs w:val="18"/>
        </w:rPr>
        <w:t xml:space="preserve">Potrjen obrazec </w:t>
      </w:r>
      <w:r w:rsidRPr="000837C3">
        <w:rPr>
          <w:rFonts w:ascii="Tahoma" w:hAnsi="Tahoma" w:cs="Tahoma"/>
          <w:b/>
          <w:sz w:val="18"/>
          <w:szCs w:val="18"/>
        </w:rPr>
        <w:t>1</w:t>
      </w:r>
      <w:r w:rsidR="00832DE8" w:rsidRPr="000837C3">
        <w:rPr>
          <w:rFonts w:ascii="Tahoma" w:hAnsi="Tahoma" w:cs="Tahoma"/>
          <w:b/>
          <w:sz w:val="18"/>
          <w:szCs w:val="18"/>
        </w:rPr>
        <w:t>0</w:t>
      </w:r>
      <w:r w:rsidRPr="000837C3">
        <w:rPr>
          <w:rFonts w:ascii="Tahoma" w:hAnsi="Tahoma" w:cs="Tahoma"/>
          <w:b/>
          <w:sz w:val="18"/>
          <w:szCs w:val="18"/>
        </w:rPr>
        <w:t xml:space="preserve"> »</w:t>
      </w:r>
      <w:r w:rsidR="00462AE6">
        <w:rPr>
          <w:rFonts w:ascii="Tahoma" w:hAnsi="Tahoma" w:cs="Tahoma"/>
          <w:b/>
          <w:sz w:val="18"/>
          <w:szCs w:val="18"/>
        </w:rPr>
        <w:t>Izjava o zagotavljanju letnih količin</w:t>
      </w:r>
    </w:p>
    <w:p w14:paraId="1F84F5C9" w14:textId="77777777" w:rsidR="00462AE6" w:rsidRPr="00462AE6" w:rsidRDefault="00462AE6" w:rsidP="00233504">
      <w:pPr>
        <w:numPr>
          <w:ilvl w:val="0"/>
          <w:numId w:val="5"/>
        </w:numPr>
        <w:rPr>
          <w:rFonts w:ascii="Tahoma" w:hAnsi="Tahoma" w:cs="Tahoma"/>
          <w:sz w:val="18"/>
          <w:szCs w:val="18"/>
        </w:rPr>
      </w:pPr>
      <w:r w:rsidRPr="00462AE6">
        <w:rPr>
          <w:rFonts w:ascii="Tahoma" w:hAnsi="Tahoma" w:cs="Tahoma"/>
          <w:bCs/>
          <w:sz w:val="18"/>
          <w:szCs w:val="18"/>
        </w:rPr>
        <w:t xml:space="preserve">Potrjen obrazec </w:t>
      </w:r>
      <w:r>
        <w:rPr>
          <w:rFonts w:ascii="Tahoma" w:hAnsi="Tahoma" w:cs="Tahoma"/>
          <w:b/>
          <w:sz w:val="18"/>
          <w:szCs w:val="18"/>
        </w:rPr>
        <w:t>11 »Izjava o zagotavljanju dobave in odzivnega časa«</w:t>
      </w:r>
    </w:p>
    <w:p w14:paraId="7530A7D0" w14:textId="21998706" w:rsidR="00233504" w:rsidRPr="000837C3" w:rsidRDefault="00462AE6" w:rsidP="00233504">
      <w:pPr>
        <w:numPr>
          <w:ilvl w:val="0"/>
          <w:numId w:val="5"/>
        </w:numPr>
        <w:rPr>
          <w:rFonts w:ascii="Tahoma" w:hAnsi="Tahoma" w:cs="Tahoma"/>
          <w:sz w:val="18"/>
          <w:szCs w:val="18"/>
        </w:rPr>
      </w:pPr>
      <w:r w:rsidRPr="00462AE6">
        <w:rPr>
          <w:rFonts w:ascii="Tahoma" w:hAnsi="Tahoma" w:cs="Tahoma"/>
          <w:bCs/>
          <w:sz w:val="18"/>
          <w:szCs w:val="18"/>
        </w:rPr>
        <w:t xml:space="preserve">Potrjen obrazec </w:t>
      </w:r>
      <w:r>
        <w:rPr>
          <w:rFonts w:ascii="Tahoma" w:hAnsi="Tahoma" w:cs="Tahoma"/>
          <w:b/>
          <w:sz w:val="18"/>
          <w:szCs w:val="18"/>
        </w:rPr>
        <w:t>12 »</w:t>
      </w:r>
      <w:r w:rsidR="00233504" w:rsidRPr="000837C3">
        <w:rPr>
          <w:rFonts w:ascii="Tahoma" w:hAnsi="Tahoma" w:cs="Tahoma"/>
          <w:b/>
          <w:sz w:val="18"/>
          <w:szCs w:val="18"/>
        </w:rPr>
        <w:t xml:space="preserve">Tehnične specifikacije« </w:t>
      </w:r>
    </w:p>
    <w:p w14:paraId="66A2C4EE" w14:textId="77777777" w:rsidR="00233504" w:rsidRPr="000837C3" w:rsidRDefault="00233504" w:rsidP="00233504">
      <w:pPr>
        <w:pStyle w:val="Odstavekseznama"/>
        <w:numPr>
          <w:ilvl w:val="0"/>
          <w:numId w:val="5"/>
        </w:numPr>
        <w:rPr>
          <w:rFonts w:ascii="Tahoma" w:hAnsi="Tahoma" w:cs="Tahoma"/>
          <w:sz w:val="18"/>
          <w:szCs w:val="18"/>
        </w:rPr>
      </w:pPr>
      <w:r w:rsidRPr="000837C3">
        <w:rPr>
          <w:rFonts w:ascii="Tahoma" w:hAnsi="Tahoma" w:cs="Tahoma"/>
          <w:sz w:val="18"/>
          <w:szCs w:val="18"/>
        </w:rPr>
        <w:t xml:space="preserve">Izpolnjen in parafiran vzorec </w:t>
      </w:r>
      <w:r w:rsidRPr="000837C3">
        <w:rPr>
          <w:rFonts w:ascii="Tahoma" w:hAnsi="Tahoma" w:cs="Tahoma"/>
          <w:b/>
          <w:sz w:val="18"/>
          <w:szCs w:val="18"/>
        </w:rPr>
        <w:t>pogodbe.</w:t>
      </w:r>
    </w:p>
    <w:p w14:paraId="0D69CDBC" w14:textId="77777777" w:rsidR="0029625F" w:rsidRDefault="0029625F" w:rsidP="0029625F">
      <w:pPr>
        <w:rPr>
          <w:rFonts w:ascii="Tahoma" w:hAnsi="Tahoma" w:cs="Tahoma"/>
          <w:sz w:val="18"/>
          <w:szCs w:val="18"/>
          <w:highlight w:val="yellow"/>
        </w:rPr>
      </w:pPr>
    </w:p>
    <w:p w14:paraId="20046710" w14:textId="77777777" w:rsidR="0029625F" w:rsidRPr="000837C3" w:rsidRDefault="0029625F" w:rsidP="0029625F">
      <w:pPr>
        <w:rPr>
          <w:rFonts w:ascii="Tahoma" w:hAnsi="Tahoma" w:cs="Tahoma"/>
          <w:sz w:val="18"/>
          <w:szCs w:val="18"/>
        </w:rPr>
      </w:pPr>
      <w:r w:rsidRPr="000837C3">
        <w:rPr>
          <w:rFonts w:ascii="Tahoma" w:hAnsi="Tahoma" w:cs="Tahoma"/>
          <w:sz w:val="18"/>
          <w:szCs w:val="18"/>
        </w:rPr>
        <w:t>Ponudnik v ponudbi priloži</w:t>
      </w:r>
      <w:r w:rsidR="00C149C6" w:rsidRPr="000837C3">
        <w:rPr>
          <w:rFonts w:ascii="Tahoma" w:hAnsi="Tahoma" w:cs="Tahoma"/>
          <w:sz w:val="18"/>
          <w:szCs w:val="18"/>
        </w:rPr>
        <w:t xml:space="preserve"> </w:t>
      </w:r>
      <w:r w:rsidRPr="000837C3">
        <w:rPr>
          <w:rFonts w:ascii="Tahoma" w:hAnsi="Tahoma" w:cs="Tahoma"/>
          <w:sz w:val="18"/>
          <w:szCs w:val="18"/>
        </w:rPr>
        <w:t>dokumente, ki so navedeni v tej točki. Po pregledu ponudb bo naročnik, v kolikor se bo pojavil dvom o resničnosti ponudnikovih izjav, najugodnejšega ponudnika pozval k predložitvi dokazil, kot je navedeno za posameznim zahtevanim pogojem oziroma razlogom za izključitev.</w:t>
      </w:r>
    </w:p>
    <w:p w14:paraId="63F29718" w14:textId="77777777" w:rsidR="005F70AD" w:rsidRPr="000837C3" w:rsidRDefault="005F70AD" w:rsidP="0029625F">
      <w:pPr>
        <w:rPr>
          <w:rFonts w:ascii="Tahoma" w:hAnsi="Tahoma" w:cs="Tahoma"/>
          <w:sz w:val="18"/>
          <w:szCs w:val="18"/>
        </w:rPr>
      </w:pPr>
    </w:p>
    <w:p w14:paraId="6C9B5C17" w14:textId="77777777" w:rsidR="00974AB6" w:rsidRPr="000837C3" w:rsidRDefault="00974AB6" w:rsidP="00AF1F2F">
      <w:pPr>
        <w:pStyle w:val="Naslov2"/>
        <w:rPr>
          <w:rFonts w:ascii="Tahoma" w:hAnsi="Tahoma" w:cs="Tahoma"/>
          <w:sz w:val="18"/>
          <w:szCs w:val="18"/>
        </w:rPr>
      </w:pPr>
      <w:bookmarkStart w:id="119" w:name="_Toc1455433"/>
      <w:r w:rsidRPr="000837C3">
        <w:rPr>
          <w:rFonts w:ascii="Tahoma" w:hAnsi="Tahoma" w:cs="Tahoma"/>
          <w:sz w:val="18"/>
          <w:szCs w:val="18"/>
        </w:rPr>
        <w:t>sestavljanje ponudbe</w:t>
      </w:r>
      <w:bookmarkEnd w:id="119"/>
    </w:p>
    <w:p w14:paraId="1F28DF89" w14:textId="77777777" w:rsidR="00233504" w:rsidRPr="000837C3" w:rsidRDefault="00233504" w:rsidP="00233504">
      <w:pPr>
        <w:pStyle w:val="Naslov3"/>
        <w:rPr>
          <w:rFonts w:ascii="Tahoma" w:hAnsi="Tahoma" w:cs="Tahoma"/>
          <w:sz w:val="18"/>
          <w:szCs w:val="18"/>
        </w:rPr>
      </w:pPr>
      <w:bookmarkStart w:id="120" w:name="_Toc464638554"/>
      <w:bookmarkEnd w:id="120"/>
      <w:r w:rsidRPr="000837C3">
        <w:rPr>
          <w:rFonts w:ascii="Tahoma" w:hAnsi="Tahoma" w:cs="Tahoma"/>
          <w:sz w:val="18"/>
          <w:szCs w:val="18"/>
        </w:rPr>
        <w:t xml:space="preserve">Dokazila o izpolnjevanju zahtev iz tehničnih specifikacij Excel v </w:t>
      </w:r>
      <w:proofErr w:type="spellStart"/>
      <w:r w:rsidRPr="000837C3">
        <w:rPr>
          <w:rFonts w:ascii="Tahoma" w:hAnsi="Tahoma" w:cs="Tahoma"/>
          <w:sz w:val="18"/>
          <w:szCs w:val="18"/>
        </w:rPr>
        <w:t>pdf</w:t>
      </w:r>
      <w:proofErr w:type="spellEnd"/>
      <w:r w:rsidRPr="000837C3">
        <w:rPr>
          <w:rFonts w:ascii="Tahoma" w:hAnsi="Tahoma" w:cs="Tahoma"/>
          <w:sz w:val="18"/>
          <w:szCs w:val="18"/>
        </w:rPr>
        <w:t xml:space="preserve"> in elektronski obliki</w:t>
      </w:r>
    </w:p>
    <w:p w14:paraId="2283D819" w14:textId="77777777" w:rsidR="00006100" w:rsidRPr="00006100" w:rsidRDefault="00006100" w:rsidP="00233504">
      <w:pPr>
        <w:rPr>
          <w:rFonts w:ascii="Tahoma" w:hAnsi="Tahoma" w:cs="Tahoma"/>
          <w:bCs/>
          <w:sz w:val="18"/>
          <w:szCs w:val="18"/>
        </w:rPr>
      </w:pPr>
      <w:r w:rsidRPr="00006100">
        <w:rPr>
          <w:rFonts w:ascii="Tahoma" w:hAnsi="Tahoma" w:cs="Tahoma"/>
          <w:bCs/>
          <w:sz w:val="18"/>
          <w:szCs w:val="18"/>
        </w:rPr>
        <w:t xml:space="preserve">Predmet ponudbe mora izpolnjevati najmanj minimalne tehnične zahteve, navedene v tehnični </w:t>
      </w:r>
      <w:r w:rsidRPr="00006100">
        <w:rPr>
          <w:rFonts w:ascii="Tahoma" w:hAnsi="Tahoma" w:cs="Tahoma"/>
          <w:bCs/>
          <w:sz w:val="18"/>
          <w:szCs w:val="18"/>
          <w:cs/>
        </w:rPr>
        <w:t>‎</w:t>
      </w:r>
      <w:r w:rsidRPr="00006100">
        <w:rPr>
          <w:rFonts w:ascii="Tahoma" w:hAnsi="Tahoma" w:cs="Tahoma"/>
          <w:bCs/>
          <w:sz w:val="18"/>
          <w:szCs w:val="18"/>
        </w:rPr>
        <w:t>specifikaciji, ki je sestavni del te razpisne dokumentacije.</w:t>
      </w:r>
      <w:r w:rsidRPr="00006100">
        <w:rPr>
          <w:rFonts w:ascii="Tahoma" w:hAnsi="Tahoma" w:cs="Tahoma"/>
          <w:bCs/>
          <w:sz w:val="18"/>
          <w:szCs w:val="18"/>
          <w:cs/>
        </w:rPr>
        <w:t>‎</w:t>
      </w:r>
      <w:r w:rsidRPr="00006100">
        <w:rPr>
          <w:rFonts w:ascii="Tahoma" w:hAnsi="Tahoma" w:cs="Tahoma"/>
          <w:bCs/>
          <w:sz w:val="18"/>
          <w:szCs w:val="18"/>
        </w:rPr>
        <w:t xml:space="preserve"> </w:t>
      </w:r>
    </w:p>
    <w:p w14:paraId="7B3D6803" w14:textId="77777777" w:rsidR="00006100" w:rsidRDefault="00006100" w:rsidP="00233504">
      <w:pPr>
        <w:rPr>
          <w:rFonts w:ascii="Tahoma" w:hAnsi="Tahoma" w:cs="Tahoma"/>
          <w:b/>
          <w:sz w:val="18"/>
          <w:szCs w:val="18"/>
        </w:rPr>
      </w:pPr>
    </w:p>
    <w:p w14:paraId="7E1443F0" w14:textId="3705F965" w:rsidR="00233504" w:rsidRPr="000837C3" w:rsidRDefault="00233504" w:rsidP="00233504">
      <w:pPr>
        <w:rPr>
          <w:rFonts w:ascii="Tahoma" w:hAnsi="Tahoma" w:cs="Tahoma"/>
          <w:b/>
          <w:sz w:val="18"/>
          <w:szCs w:val="18"/>
        </w:rPr>
      </w:pPr>
      <w:r w:rsidRPr="000837C3">
        <w:rPr>
          <w:rFonts w:ascii="Tahoma" w:hAnsi="Tahoma" w:cs="Tahoma"/>
          <w:b/>
          <w:sz w:val="18"/>
          <w:szCs w:val="18"/>
        </w:rPr>
        <w:t>Ponudnik v sistemu e-JN predračun /Obrazec 2 »Povzetek predračuna – rekapitulacija«/ naloži v razdelek »Predračun« v .</w:t>
      </w:r>
      <w:proofErr w:type="spellStart"/>
      <w:r w:rsidRPr="000837C3">
        <w:rPr>
          <w:rFonts w:ascii="Tahoma" w:hAnsi="Tahoma" w:cs="Tahoma"/>
          <w:b/>
          <w:sz w:val="18"/>
          <w:szCs w:val="18"/>
        </w:rPr>
        <w:t>pdf</w:t>
      </w:r>
      <w:proofErr w:type="spellEnd"/>
      <w:r w:rsidRPr="000837C3">
        <w:rPr>
          <w:rFonts w:ascii="Tahoma" w:hAnsi="Tahoma" w:cs="Tahoma"/>
          <w:b/>
          <w:sz w:val="18"/>
          <w:szCs w:val="18"/>
        </w:rPr>
        <w:t xml:space="preserve"> datoteki. </w:t>
      </w:r>
    </w:p>
    <w:p w14:paraId="6A7F3EBA" w14:textId="77777777" w:rsidR="00233504" w:rsidRPr="000837C3" w:rsidRDefault="00233504" w:rsidP="00233504">
      <w:pPr>
        <w:rPr>
          <w:rFonts w:ascii="Tahoma" w:hAnsi="Tahoma" w:cs="Tahoma"/>
          <w:sz w:val="18"/>
          <w:szCs w:val="18"/>
        </w:rPr>
      </w:pPr>
    </w:p>
    <w:p w14:paraId="2E965F2E" w14:textId="77777777" w:rsidR="00233504" w:rsidRPr="000837C3" w:rsidRDefault="00233504" w:rsidP="00233504">
      <w:pPr>
        <w:rPr>
          <w:rFonts w:ascii="Tahoma" w:hAnsi="Tahoma" w:cs="Tahoma"/>
          <w:sz w:val="18"/>
          <w:szCs w:val="18"/>
        </w:rPr>
      </w:pPr>
      <w:r w:rsidRPr="000837C3">
        <w:rPr>
          <w:rFonts w:ascii="Tahoma" w:hAnsi="Tahoma" w:cs="Tahoma"/>
          <w:sz w:val="18"/>
          <w:szCs w:val="18"/>
        </w:rPr>
        <w:t>Ponudnik v informacijskem sistemu e-JN v razdelek »Predračun« naloži izpolnjen Obrazec 2 »Povzetek predračuna (rekapitulacija)« v .</w:t>
      </w:r>
      <w:proofErr w:type="spellStart"/>
      <w:r w:rsidRPr="000837C3">
        <w:rPr>
          <w:rFonts w:ascii="Tahoma" w:hAnsi="Tahoma" w:cs="Tahoma"/>
          <w:sz w:val="18"/>
          <w:szCs w:val="18"/>
        </w:rPr>
        <w:t>pdf</w:t>
      </w:r>
      <w:proofErr w:type="spellEnd"/>
      <w:r w:rsidRPr="000837C3">
        <w:rPr>
          <w:rFonts w:ascii="Tahoma" w:hAnsi="Tahoma" w:cs="Tahoma"/>
          <w:sz w:val="18"/>
          <w:szCs w:val="18"/>
        </w:rPr>
        <w:t xml:space="preserve"> datoteki, ki bo dostopen na javnem odpiranju ponudb, obrazec »Ponudbeni predračun Excel </w:t>
      </w:r>
      <w:proofErr w:type="spellStart"/>
      <w:r w:rsidRPr="000837C3">
        <w:rPr>
          <w:rFonts w:ascii="Tahoma" w:hAnsi="Tahoma" w:cs="Tahoma"/>
          <w:sz w:val="18"/>
          <w:szCs w:val="18"/>
        </w:rPr>
        <w:t>pdf</w:t>
      </w:r>
      <w:proofErr w:type="spellEnd"/>
      <w:r w:rsidRPr="000837C3">
        <w:rPr>
          <w:rFonts w:ascii="Tahoma" w:hAnsi="Tahoma" w:cs="Tahoma"/>
          <w:sz w:val="18"/>
          <w:szCs w:val="18"/>
        </w:rPr>
        <w:t xml:space="preserve"> in e-obliki«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59CE39FB" w14:textId="77777777" w:rsidR="005D3985" w:rsidRPr="000837C3" w:rsidRDefault="005D3985" w:rsidP="00233504">
      <w:pPr>
        <w:rPr>
          <w:rFonts w:ascii="Tahoma" w:hAnsi="Tahoma" w:cs="Tahoma"/>
          <w:sz w:val="18"/>
          <w:szCs w:val="18"/>
        </w:rPr>
      </w:pPr>
    </w:p>
    <w:p w14:paraId="469656A0" w14:textId="77777777" w:rsidR="00233504" w:rsidRPr="000837C3" w:rsidRDefault="00233504" w:rsidP="00233504">
      <w:pPr>
        <w:rPr>
          <w:rFonts w:ascii="Tahoma" w:hAnsi="Tahoma" w:cs="Tahoma"/>
          <w:sz w:val="18"/>
          <w:szCs w:val="18"/>
        </w:rPr>
      </w:pPr>
    </w:p>
    <w:p w14:paraId="2D58D3D0" w14:textId="299A5628" w:rsidR="00006100" w:rsidRDefault="00006100" w:rsidP="00006100">
      <w:pPr>
        <w:pStyle w:val="Naslov3"/>
        <w:numPr>
          <w:ilvl w:val="0"/>
          <w:numId w:val="0"/>
        </w:numPr>
        <w:ind w:left="357" w:hanging="357"/>
      </w:pPr>
      <w:r w:rsidRPr="00006100">
        <w:t>10.2.2</w:t>
      </w:r>
      <w:r w:rsidRPr="00006100">
        <w:rPr>
          <w:cs/>
        </w:rPr>
        <w:t>‎</w:t>
      </w:r>
      <w:r w:rsidRPr="00006100">
        <w:tab/>
        <w:t>Obrazec »ESPD« za vse gospodarske subjekte</w:t>
      </w:r>
    </w:p>
    <w:p w14:paraId="7EBB39B4" w14:textId="77777777" w:rsidR="00006100" w:rsidRPr="00006100" w:rsidRDefault="00006100" w:rsidP="00006100"/>
    <w:p w14:paraId="43C2AAE7" w14:textId="77777777" w:rsidR="00006100" w:rsidRPr="00006100" w:rsidRDefault="00006100" w:rsidP="00006100">
      <w:pPr>
        <w:rPr>
          <w:rFonts w:ascii="Tahoma" w:hAnsi="Tahoma" w:cs="Tahoma"/>
          <w:sz w:val="18"/>
          <w:szCs w:val="18"/>
        </w:rPr>
      </w:pPr>
      <w:r w:rsidRPr="00006100">
        <w:rPr>
          <w:rFonts w:ascii="Tahoma" w:hAnsi="Tahoma" w:cs="Tahoma"/>
          <w:sz w:val="18"/>
          <w:szCs w:val="18"/>
        </w:rPr>
        <w:t xml:space="preserve">Obrazec ESPD predstavlja uradno izjavo gospodarskega subjekta, da zanj ne obstajajo razlogi za </w:t>
      </w:r>
      <w:r w:rsidRPr="00006100">
        <w:rPr>
          <w:rFonts w:ascii="Tahoma" w:hAnsi="Tahoma" w:cs="Tahoma"/>
          <w:sz w:val="18"/>
          <w:szCs w:val="18"/>
          <w:cs/>
        </w:rPr>
        <w:t>‎</w:t>
      </w:r>
      <w:r w:rsidRPr="00006100">
        <w:rPr>
          <w:rFonts w:ascii="Tahoma" w:hAnsi="Tahoma" w:cs="Tahoma"/>
          <w:sz w:val="18"/>
          <w:szCs w:val="18"/>
        </w:rPr>
        <w:t xml:space="preserve">izključitev in da izpolnjuje pogoje za sodelovanje, hkrati pa zagotavlja ustrezne informacije, ki jih </w:t>
      </w:r>
      <w:r w:rsidRPr="00006100">
        <w:rPr>
          <w:rFonts w:ascii="Tahoma" w:hAnsi="Tahoma" w:cs="Tahoma"/>
          <w:sz w:val="18"/>
          <w:szCs w:val="18"/>
          <w:cs/>
        </w:rPr>
        <w:t>‎</w:t>
      </w:r>
      <w:r w:rsidRPr="00006100">
        <w:rPr>
          <w:rFonts w:ascii="Tahoma" w:hAnsi="Tahoma" w:cs="Tahoma"/>
          <w:sz w:val="18"/>
          <w:szCs w:val="18"/>
        </w:rPr>
        <w:t xml:space="preserve">zahteva naročnik. Obrazec ESPD vključuje tudi uradno izjavo o tem, da bo gospodarski subjekt na </w:t>
      </w:r>
      <w:r w:rsidRPr="00006100">
        <w:rPr>
          <w:rFonts w:ascii="Tahoma" w:hAnsi="Tahoma" w:cs="Tahoma"/>
          <w:sz w:val="18"/>
          <w:szCs w:val="18"/>
          <w:cs/>
        </w:rPr>
        <w:t>‎</w:t>
      </w:r>
      <w:r w:rsidRPr="00006100">
        <w:rPr>
          <w:rFonts w:ascii="Tahoma" w:hAnsi="Tahoma" w:cs="Tahoma"/>
          <w:sz w:val="18"/>
          <w:szCs w:val="18"/>
        </w:rPr>
        <w:t xml:space="preserve">zahtevo in brez odlašanja sposoben predložiti dokazila, ki dokazujejo neobstoj razlogov za izključitev </w:t>
      </w:r>
      <w:r w:rsidRPr="00006100">
        <w:rPr>
          <w:rFonts w:ascii="Tahoma" w:hAnsi="Tahoma" w:cs="Tahoma"/>
          <w:sz w:val="18"/>
          <w:szCs w:val="18"/>
          <w:cs/>
        </w:rPr>
        <w:t>‎</w:t>
      </w:r>
      <w:r w:rsidRPr="00006100">
        <w:rPr>
          <w:rFonts w:ascii="Tahoma" w:hAnsi="Tahoma" w:cs="Tahoma"/>
          <w:sz w:val="18"/>
          <w:szCs w:val="18"/>
        </w:rPr>
        <w:t>oziroma izpolnjevanje pogojev za sodelovanje.</w:t>
      </w:r>
      <w:r w:rsidRPr="00006100">
        <w:rPr>
          <w:rFonts w:ascii="Tahoma" w:hAnsi="Tahoma" w:cs="Tahoma"/>
          <w:sz w:val="18"/>
          <w:szCs w:val="18"/>
          <w:cs/>
        </w:rPr>
        <w:t>‎</w:t>
      </w:r>
    </w:p>
    <w:p w14:paraId="1E233FAE" w14:textId="77777777" w:rsidR="00006100" w:rsidRPr="00006100" w:rsidRDefault="00006100" w:rsidP="00006100">
      <w:pPr>
        <w:rPr>
          <w:rFonts w:ascii="Tahoma" w:hAnsi="Tahoma" w:cs="Tahoma"/>
          <w:sz w:val="18"/>
          <w:szCs w:val="18"/>
        </w:rPr>
      </w:pPr>
    </w:p>
    <w:p w14:paraId="494EAEEE" w14:textId="77777777" w:rsidR="00006100" w:rsidRPr="00006100" w:rsidRDefault="00006100" w:rsidP="00006100">
      <w:pPr>
        <w:rPr>
          <w:rFonts w:ascii="Tahoma" w:hAnsi="Tahoma" w:cs="Tahoma"/>
          <w:sz w:val="18"/>
          <w:szCs w:val="18"/>
        </w:rPr>
      </w:pPr>
      <w:r w:rsidRPr="00006100">
        <w:rPr>
          <w:rFonts w:ascii="Tahoma" w:hAnsi="Tahoma" w:cs="Tahoma"/>
          <w:sz w:val="18"/>
          <w:szCs w:val="18"/>
        </w:rPr>
        <w:t>Navedbe v ESPD in/ali dokazila, ki ji predloži gospodarski subjekt, morajo biti veljavni.</w:t>
      </w:r>
      <w:r w:rsidRPr="00006100">
        <w:rPr>
          <w:rFonts w:ascii="Tahoma" w:hAnsi="Tahoma" w:cs="Tahoma"/>
          <w:sz w:val="18"/>
          <w:szCs w:val="18"/>
          <w:cs/>
        </w:rPr>
        <w:t>‎</w:t>
      </w:r>
    </w:p>
    <w:p w14:paraId="6A99CD8E" w14:textId="77777777" w:rsidR="00006100" w:rsidRPr="00006100" w:rsidRDefault="00006100" w:rsidP="00006100">
      <w:pPr>
        <w:rPr>
          <w:rFonts w:ascii="Tahoma" w:hAnsi="Tahoma" w:cs="Tahoma"/>
          <w:sz w:val="18"/>
          <w:szCs w:val="18"/>
        </w:rPr>
      </w:pPr>
    </w:p>
    <w:p w14:paraId="296FAC69" w14:textId="7EEF1DF6" w:rsidR="00006100" w:rsidRPr="00006100" w:rsidRDefault="00006100" w:rsidP="00006100">
      <w:pPr>
        <w:rPr>
          <w:rFonts w:ascii="Tahoma" w:hAnsi="Tahoma" w:cs="Tahoma"/>
          <w:sz w:val="18"/>
          <w:szCs w:val="18"/>
        </w:rPr>
      </w:pPr>
      <w:r w:rsidRPr="00006100">
        <w:rPr>
          <w:rFonts w:ascii="Tahoma" w:hAnsi="Tahoma" w:cs="Tahoma"/>
          <w:sz w:val="18"/>
          <w:szCs w:val="18"/>
        </w:rPr>
        <w:t xml:space="preserve">Gospodarski subjekt naročnikov obrazec ESPD (datoteka XML) uvozi na spletni strani Portala javnih </w:t>
      </w:r>
      <w:r w:rsidRPr="00006100">
        <w:rPr>
          <w:rFonts w:ascii="Tahoma" w:hAnsi="Tahoma" w:cs="Tahoma"/>
          <w:sz w:val="18"/>
          <w:szCs w:val="18"/>
          <w:cs/>
        </w:rPr>
        <w:t>‎</w:t>
      </w:r>
      <w:r w:rsidRPr="00006100">
        <w:rPr>
          <w:rFonts w:ascii="Tahoma" w:hAnsi="Tahoma" w:cs="Tahoma"/>
          <w:sz w:val="18"/>
          <w:szCs w:val="18"/>
        </w:rPr>
        <w:t>naročil/ESPD: https://ejn.gov.si/espd/ in neposredno vnese zahtevane podatke.</w:t>
      </w:r>
      <w:r w:rsidRPr="00006100">
        <w:rPr>
          <w:rFonts w:ascii="Tahoma" w:hAnsi="Tahoma" w:cs="Tahoma"/>
          <w:sz w:val="18"/>
          <w:szCs w:val="18"/>
          <w:cs/>
        </w:rPr>
        <w:t>‎</w:t>
      </w:r>
    </w:p>
    <w:p w14:paraId="3C35FA3B" w14:textId="77777777" w:rsidR="00006100" w:rsidRPr="00006100" w:rsidRDefault="00006100" w:rsidP="00006100">
      <w:pPr>
        <w:rPr>
          <w:rFonts w:ascii="Tahoma" w:hAnsi="Tahoma" w:cs="Tahoma"/>
          <w:sz w:val="18"/>
          <w:szCs w:val="18"/>
        </w:rPr>
      </w:pPr>
    </w:p>
    <w:p w14:paraId="7DCD8B36" w14:textId="77777777" w:rsidR="00006100" w:rsidRPr="00006100" w:rsidRDefault="00006100" w:rsidP="00006100">
      <w:pPr>
        <w:rPr>
          <w:rFonts w:ascii="Tahoma" w:hAnsi="Tahoma" w:cs="Tahoma"/>
          <w:sz w:val="18"/>
          <w:szCs w:val="18"/>
        </w:rPr>
      </w:pPr>
      <w:r w:rsidRPr="00006100">
        <w:rPr>
          <w:rFonts w:ascii="Tahoma" w:hAnsi="Tahoma" w:cs="Tahoma"/>
          <w:sz w:val="18"/>
          <w:szCs w:val="18"/>
        </w:rPr>
        <w:t xml:space="preserve">Izpolnjen in podpisan ESPD mora biti v ponudbi priložen za vse gospodarske subjekte, ki v kakršni </w:t>
      </w:r>
      <w:r w:rsidRPr="00006100">
        <w:rPr>
          <w:rFonts w:ascii="Tahoma" w:hAnsi="Tahoma" w:cs="Tahoma"/>
          <w:sz w:val="18"/>
          <w:szCs w:val="18"/>
          <w:cs/>
        </w:rPr>
        <w:t>‎</w:t>
      </w:r>
      <w:r w:rsidRPr="00006100">
        <w:rPr>
          <w:rFonts w:ascii="Tahoma" w:hAnsi="Tahoma" w:cs="Tahoma"/>
          <w:sz w:val="18"/>
          <w:szCs w:val="18"/>
        </w:rPr>
        <w:t xml:space="preserve">koli vlogi sodelujejo v ponudbi (ponudnik, sodelujoči ponudniki v primeru skupne ponudbe, </w:t>
      </w:r>
      <w:r w:rsidRPr="00006100">
        <w:rPr>
          <w:rFonts w:ascii="Tahoma" w:hAnsi="Tahoma" w:cs="Tahoma"/>
          <w:sz w:val="18"/>
          <w:szCs w:val="18"/>
          <w:cs/>
        </w:rPr>
        <w:t>‎</w:t>
      </w:r>
      <w:r w:rsidRPr="00006100">
        <w:rPr>
          <w:rFonts w:ascii="Tahoma" w:hAnsi="Tahoma" w:cs="Tahoma"/>
          <w:sz w:val="18"/>
          <w:szCs w:val="18"/>
        </w:rPr>
        <w:t xml:space="preserve">gospodarski subjekti, na katerih kapacitete se sklicuje ponudnik in podizvajalci).  </w:t>
      </w:r>
      <w:r w:rsidRPr="00006100">
        <w:rPr>
          <w:rFonts w:ascii="Tahoma" w:hAnsi="Tahoma" w:cs="Tahoma"/>
          <w:sz w:val="18"/>
          <w:szCs w:val="18"/>
          <w:cs/>
        </w:rPr>
        <w:t>‎</w:t>
      </w:r>
    </w:p>
    <w:p w14:paraId="51629864" w14:textId="77777777" w:rsidR="00006100" w:rsidRPr="00006100" w:rsidRDefault="00006100" w:rsidP="00006100">
      <w:pPr>
        <w:rPr>
          <w:rFonts w:ascii="Tahoma" w:hAnsi="Tahoma" w:cs="Tahoma"/>
          <w:sz w:val="18"/>
          <w:szCs w:val="18"/>
        </w:rPr>
      </w:pPr>
    </w:p>
    <w:p w14:paraId="4E7D253F" w14:textId="77777777" w:rsidR="00006100" w:rsidRPr="00006100" w:rsidRDefault="00006100" w:rsidP="00006100">
      <w:pPr>
        <w:rPr>
          <w:rFonts w:ascii="Tahoma" w:hAnsi="Tahoma" w:cs="Tahoma"/>
          <w:sz w:val="18"/>
          <w:szCs w:val="18"/>
        </w:rPr>
      </w:pPr>
      <w:r w:rsidRPr="00006100">
        <w:rPr>
          <w:rFonts w:ascii="Tahoma" w:hAnsi="Tahoma" w:cs="Tahoma"/>
          <w:sz w:val="18"/>
          <w:szCs w:val="18"/>
        </w:rPr>
        <w:t xml:space="preserve">Ponudnik, ki v sistemu e-JN oddaja ponudbo, naloži svoj ESPD v razdelek »ESPD – ponudnik«, </w:t>
      </w:r>
      <w:r w:rsidRPr="00006100">
        <w:rPr>
          <w:rFonts w:ascii="Tahoma" w:hAnsi="Tahoma" w:cs="Tahoma"/>
          <w:sz w:val="18"/>
          <w:szCs w:val="18"/>
          <w:cs/>
        </w:rPr>
        <w:t>‎</w:t>
      </w:r>
      <w:r w:rsidRPr="00006100">
        <w:rPr>
          <w:rFonts w:ascii="Tahoma" w:hAnsi="Tahoma" w:cs="Tahoma"/>
          <w:sz w:val="18"/>
          <w:szCs w:val="18"/>
        </w:rPr>
        <w:t>ESPD ostalih sodelujočih pa naloži v razdelek »ESPD – ostali sodelujoči«. Ponudnik, ki v sistemu e-</w:t>
      </w:r>
      <w:r w:rsidRPr="00006100">
        <w:rPr>
          <w:rFonts w:ascii="Tahoma" w:hAnsi="Tahoma" w:cs="Tahoma"/>
          <w:sz w:val="18"/>
          <w:szCs w:val="18"/>
          <w:cs/>
        </w:rPr>
        <w:t>‎</w:t>
      </w:r>
      <w:r w:rsidRPr="00006100">
        <w:rPr>
          <w:rFonts w:ascii="Tahoma" w:hAnsi="Tahoma" w:cs="Tahoma"/>
          <w:sz w:val="18"/>
          <w:szCs w:val="18"/>
        </w:rPr>
        <w:t xml:space="preserve">JN oddaja ponudbo, naloži nepodpisan ESPD v </w:t>
      </w:r>
      <w:proofErr w:type="spellStart"/>
      <w:r w:rsidRPr="00006100">
        <w:rPr>
          <w:rFonts w:ascii="Tahoma" w:hAnsi="Tahoma" w:cs="Tahoma"/>
          <w:sz w:val="18"/>
          <w:szCs w:val="18"/>
        </w:rPr>
        <w:t>xml</w:t>
      </w:r>
      <w:proofErr w:type="spellEnd"/>
      <w:r w:rsidRPr="00006100">
        <w:rPr>
          <w:rFonts w:ascii="Tahoma" w:hAnsi="Tahoma" w:cs="Tahoma"/>
          <w:sz w:val="18"/>
          <w:szCs w:val="18"/>
        </w:rPr>
        <w:t xml:space="preserve">. obliki in bo podpisan hkrati s podpisom ponudbe. </w:t>
      </w:r>
      <w:r w:rsidRPr="00006100">
        <w:rPr>
          <w:rFonts w:ascii="Tahoma" w:hAnsi="Tahoma" w:cs="Tahoma"/>
          <w:sz w:val="18"/>
          <w:szCs w:val="18"/>
          <w:cs/>
        </w:rPr>
        <w:t>‎</w:t>
      </w:r>
    </w:p>
    <w:p w14:paraId="320AB176" w14:textId="77777777" w:rsidR="00006100" w:rsidRPr="00006100" w:rsidRDefault="00006100" w:rsidP="00006100">
      <w:pPr>
        <w:rPr>
          <w:rFonts w:ascii="Tahoma" w:hAnsi="Tahoma" w:cs="Tahoma"/>
          <w:sz w:val="18"/>
          <w:szCs w:val="18"/>
        </w:rPr>
      </w:pPr>
    </w:p>
    <w:p w14:paraId="5F46D1F5" w14:textId="77777777" w:rsidR="00006100" w:rsidRPr="00006100" w:rsidRDefault="00006100" w:rsidP="00006100">
      <w:pPr>
        <w:rPr>
          <w:rFonts w:ascii="Tahoma" w:hAnsi="Tahoma" w:cs="Tahoma"/>
          <w:sz w:val="18"/>
          <w:szCs w:val="18"/>
        </w:rPr>
      </w:pPr>
      <w:r w:rsidRPr="00006100">
        <w:rPr>
          <w:rFonts w:ascii="Tahoma" w:hAnsi="Tahoma" w:cs="Tahoma"/>
          <w:sz w:val="18"/>
          <w:szCs w:val="18"/>
        </w:rPr>
        <w:t xml:space="preserve">Za ostale sodelujoče ponudnik v razdelek »ESPD – ostali sodelujoči« priloži podpisane ESPD v </w:t>
      </w:r>
      <w:proofErr w:type="spellStart"/>
      <w:r w:rsidRPr="00006100">
        <w:rPr>
          <w:rFonts w:ascii="Tahoma" w:hAnsi="Tahoma" w:cs="Tahoma"/>
          <w:sz w:val="18"/>
          <w:szCs w:val="18"/>
        </w:rPr>
        <w:t>pdf</w:t>
      </w:r>
      <w:proofErr w:type="spellEnd"/>
      <w:r w:rsidRPr="00006100">
        <w:rPr>
          <w:rFonts w:ascii="Tahoma" w:hAnsi="Tahoma" w:cs="Tahoma"/>
          <w:sz w:val="18"/>
          <w:szCs w:val="18"/>
        </w:rPr>
        <w:t xml:space="preserve">. </w:t>
      </w:r>
      <w:r w:rsidRPr="00006100">
        <w:rPr>
          <w:rFonts w:ascii="Tahoma" w:hAnsi="Tahoma" w:cs="Tahoma"/>
          <w:sz w:val="18"/>
          <w:szCs w:val="18"/>
          <w:cs/>
        </w:rPr>
        <w:t>‎</w:t>
      </w:r>
      <w:r w:rsidRPr="00006100">
        <w:rPr>
          <w:rFonts w:ascii="Tahoma" w:hAnsi="Tahoma" w:cs="Tahoma"/>
          <w:sz w:val="18"/>
          <w:szCs w:val="18"/>
        </w:rPr>
        <w:t xml:space="preserve">obliki, ali v elektronski obliki podpisan </w:t>
      </w:r>
      <w:proofErr w:type="spellStart"/>
      <w:r w:rsidRPr="00006100">
        <w:rPr>
          <w:rFonts w:ascii="Tahoma" w:hAnsi="Tahoma" w:cs="Tahoma"/>
          <w:sz w:val="18"/>
          <w:szCs w:val="18"/>
        </w:rPr>
        <w:t>xml</w:t>
      </w:r>
      <w:proofErr w:type="spellEnd"/>
      <w:r w:rsidRPr="00006100">
        <w:rPr>
          <w:rFonts w:ascii="Tahoma" w:hAnsi="Tahoma" w:cs="Tahoma"/>
          <w:sz w:val="18"/>
          <w:szCs w:val="18"/>
        </w:rPr>
        <w:t xml:space="preserve">. </w:t>
      </w:r>
      <w:r w:rsidRPr="00006100">
        <w:rPr>
          <w:rFonts w:ascii="Tahoma" w:hAnsi="Tahoma" w:cs="Tahoma"/>
          <w:sz w:val="18"/>
          <w:szCs w:val="18"/>
          <w:cs/>
        </w:rPr>
        <w:t>‎</w:t>
      </w:r>
    </w:p>
    <w:p w14:paraId="322718BC" w14:textId="77777777" w:rsidR="00F24EA2" w:rsidRPr="000837C3" w:rsidRDefault="00F24EA2" w:rsidP="00233504">
      <w:pPr>
        <w:rPr>
          <w:rFonts w:ascii="Tahoma" w:hAnsi="Tahoma" w:cs="Tahoma"/>
          <w:sz w:val="18"/>
          <w:szCs w:val="18"/>
        </w:rPr>
      </w:pPr>
    </w:p>
    <w:p w14:paraId="20ECABC8" w14:textId="77777777" w:rsidR="00233504" w:rsidRPr="000837C3" w:rsidRDefault="00233504" w:rsidP="00233504">
      <w:pPr>
        <w:pStyle w:val="Naslov3"/>
        <w:rPr>
          <w:rFonts w:ascii="Tahoma" w:hAnsi="Tahoma" w:cs="Tahoma"/>
          <w:sz w:val="18"/>
          <w:szCs w:val="18"/>
        </w:rPr>
      </w:pPr>
      <w:bookmarkStart w:id="121" w:name="_Toc1455436"/>
      <w:bookmarkStart w:id="122" w:name="_Toc464638557"/>
      <w:bookmarkStart w:id="123" w:name="_Toc464638559"/>
      <w:bookmarkStart w:id="124" w:name="_Toc466382905"/>
      <w:bookmarkStart w:id="125" w:name="_Toc466382906"/>
      <w:bookmarkStart w:id="126" w:name="_Toc1455437"/>
      <w:bookmarkStart w:id="127" w:name="_Toc336851748"/>
      <w:bookmarkStart w:id="128" w:name="_Toc336851796"/>
      <w:bookmarkEnd w:id="121"/>
      <w:bookmarkEnd w:id="122"/>
      <w:bookmarkEnd w:id="123"/>
      <w:bookmarkEnd w:id="124"/>
      <w:bookmarkEnd w:id="125"/>
      <w:r w:rsidRPr="000837C3">
        <w:rPr>
          <w:rFonts w:ascii="Tahoma" w:hAnsi="Tahoma" w:cs="Tahoma"/>
          <w:sz w:val="18"/>
          <w:szCs w:val="18"/>
        </w:rPr>
        <w:t>Obrazec 2 »Predračun«</w:t>
      </w:r>
      <w:bookmarkEnd w:id="126"/>
    </w:p>
    <w:p w14:paraId="3286D613" w14:textId="77777777" w:rsidR="00233504" w:rsidRPr="000837C3" w:rsidRDefault="00233504" w:rsidP="00233504">
      <w:pPr>
        <w:rPr>
          <w:rFonts w:ascii="Tahoma" w:hAnsi="Tahoma" w:cs="Tahoma"/>
          <w:sz w:val="18"/>
          <w:szCs w:val="18"/>
        </w:rPr>
      </w:pPr>
      <w:r w:rsidRPr="000837C3">
        <w:rPr>
          <w:rFonts w:ascii="Tahoma" w:hAnsi="Tahoma" w:cs="Tahoma"/>
          <w:sz w:val="18"/>
          <w:szCs w:val="18"/>
        </w:rPr>
        <w:t>Ponudnik mora v Predračunu ponujati vse pozicije, ob upoštevanju tehničnih specifikacij, ki so del razpisne dokumentacije.</w:t>
      </w:r>
    </w:p>
    <w:p w14:paraId="79CF5623" w14:textId="77777777" w:rsidR="00233504" w:rsidRDefault="00233504" w:rsidP="00233504">
      <w:pPr>
        <w:rPr>
          <w:rFonts w:ascii="Tahoma" w:hAnsi="Tahoma" w:cs="Tahoma"/>
          <w:sz w:val="18"/>
          <w:szCs w:val="18"/>
        </w:rPr>
      </w:pPr>
      <w:r w:rsidRPr="000837C3">
        <w:rPr>
          <w:rFonts w:ascii="Tahoma" w:hAnsi="Tahoma" w:cs="Tahoma"/>
          <w:sz w:val="18"/>
          <w:szCs w:val="18"/>
        </w:rPr>
        <w:t xml:space="preserve">Ponudnik mora izpolniti vse postavke v predračunu. </w:t>
      </w:r>
    </w:p>
    <w:p w14:paraId="3A2BCA3B" w14:textId="7EE65778" w:rsidR="00006100" w:rsidRPr="000837C3" w:rsidRDefault="00006100" w:rsidP="00233504">
      <w:pPr>
        <w:rPr>
          <w:rFonts w:ascii="Tahoma" w:hAnsi="Tahoma" w:cs="Tahoma"/>
          <w:sz w:val="18"/>
          <w:szCs w:val="18"/>
        </w:rPr>
      </w:pPr>
      <w:r w:rsidRPr="00006100">
        <w:rPr>
          <w:rFonts w:ascii="Tahoma" w:hAnsi="Tahoma" w:cs="Tahoma"/>
          <w:sz w:val="18"/>
          <w:szCs w:val="18"/>
        </w:rPr>
        <w:lastRenderedPageBreak/>
        <w:t>V kolikor ponudnik vpiše ceno nič (0) EUR, se šteje, da ponuja postavko brezplačno.</w:t>
      </w:r>
      <w:r w:rsidRPr="00006100">
        <w:rPr>
          <w:rFonts w:ascii="Tahoma" w:hAnsi="Tahoma" w:cs="Tahoma"/>
          <w:sz w:val="18"/>
          <w:szCs w:val="18"/>
          <w:cs/>
        </w:rPr>
        <w:t>‎</w:t>
      </w:r>
    </w:p>
    <w:p w14:paraId="2228889C" w14:textId="77777777" w:rsidR="00C00538" w:rsidRPr="000837C3" w:rsidRDefault="00C00538" w:rsidP="00233504">
      <w:pPr>
        <w:rPr>
          <w:rFonts w:ascii="Tahoma" w:hAnsi="Tahoma" w:cs="Tahoma"/>
          <w:sz w:val="18"/>
          <w:szCs w:val="18"/>
        </w:rPr>
      </w:pPr>
      <w:r w:rsidRPr="000837C3">
        <w:rPr>
          <w:rFonts w:ascii="Tahoma" w:hAnsi="Tahoma" w:cs="Tahoma"/>
          <w:sz w:val="18"/>
          <w:szCs w:val="18"/>
        </w:rPr>
        <w:t>Ponudba, ki ne bo vsebovala vseh cen, bo izločena kot nedopustna.</w:t>
      </w:r>
    </w:p>
    <w:p w14:paraId="080D80F2" w14:textId="77777777" w:rsidR="00233504" w:rsidRPr="000837C3" w:rsidRDefault="00233504" w:rsidP="00233504">
      <w:pPr>
        <w:rPr>
          <w:rFonts w:ascii="Tahoma" w:hAnsi="Tahoma" w:cs="Tahoma"/>
          <w:sz w:val="18"/>
          <w:szCs w:val="18"/>
        </w:rPr>
      </w:pPr>
      <w:r w:rsidRPr="000837C3">
        <w:rPr>
          <w:rFonts w:ascii="Tahoma" w:hAnsi="Tahoma" w:cs="Tahoma"/>
          <w:sz w:val="18"/>
          <w:szCs w:val="18"/>
        </w:rPr>
        <w:t>Ponudnik ne sme spreminjati vsebine predračuna.</w:t>
      </w:r>
    </w:p>
    <w:p w14:paraId="09188734" w14:textId="77777777" w:rsidR="00233504" w:rsidRPr="000837C3" w:rsidRDefault="00233504" w:rsidP="00233504">
      <w:pPr>
        <w:rPr>
          <w:rFonts w:ascii="Tahoma" w:hAnsi="Tahoma" w:cs="Tahoma"/>
          <w:sz w:val="18"/>
          <w:szCs w:val="18"/>
        </w:rPr>
      </w:pPr>
      <w:r w:rsidRPr="000837C3">
        <w:rPr>
          <w:rFonts w:ascii="Tahoma" w:hAnsi="Tahoma" w:cs="Tahoma"/>
          <w:sz w:val="18"/>
          <w:szCs w:val="18"/>
        </w:rPr>
        <w:t xml:space="preserve">Ponujena cena </w:t>
      </w:r>
      <w:r w:rsidR="008379F3" w:rsidRPr="000837C3">
        <w:rPr>
          <w:rFonts w:ascii="Tahoma" w:hAnsi="Tahoma" w:cs="Tahoma"/>
          <w:sz w:val="18"/>
          <w:szCs w:val="18"/>
        </w:rPr>
        <w:t>bre</w:t>
      </w:r>
      <w:r w:rsidRPr="000837C3">
        <w:rPr>
          <w:rFonts w:ascii="Tahoma" w:hAnsi="Tahoma" w:cs="Tahoma"/>
          <w:sz w:val="18"/>
          <w:szCs w:val="18"/>
        </w:rPr>
        <w:t xml:space="preserve">z DDV mora zajemati vse popuste in stroške (dobave blaga, špediterske, prevozne, carinske ter vse morebitne druge stroške…). </w:t>
      </w:r>
    </w:p>
    <w:p w14:paraId="0D078DB7" w14:textId="77777777" w:rsidR="00233504" w:rsidRDefault="00233504" w:rsidP="00233504">
      <w:pPr>
        <w:rPr>
          <w:rFonts w:ascii="Tahoma" w:hAnsi="Tahoma" w:cs="Tahoma"/>
          <w:sz w:val="18"/>
          <w:szCs w:val="18"/>
        </w:rPr>
      </w:pPr>
      <w:r w:rsidRPr="000837C3">
        <w:rPr>
          <w:rFonts w:ascii="Tahoma" w:hAnsi="Tahoma" w:cs="Tahoma"/>
          <w:sz w:val="18"/>
          <w:szCs w:val="18"/>
        </w:rPr>
        <w:t>V primeru, da bo naročnik pri pregledu in ocenjevanju ponudb odkril očitne računske napake, bo ravnal v skladu s sedmim odstavkom 89. člena ZJN-3.</w:t>
      </w:r>
    </w:p>
    <w:p w14:paraId="0EFD4A72" w14:textId="77777777" w:rsidR="00006100" w:rsidRDefault="00006100" w:rsidP="00233504">
      <w:pPr>
        <w:rPr>
          <w:rFonts w:ascii="Tahoma" w:hAnsi="Tahoma" w:cs="Tahoma"/>
          <w:sz w:val="18"/>
          <w:szCs w:val="18"/>
        </w:rPr>
      </w:pPr>
    </w:p>
    <w:p w14:paraId="1A70C406" w14:textId="77777777" w:rsidR="00006100" w:rsidRPr="00B46944" w:rsidRDefault="00006100" w:rsidP="00006100">
      <w:pPr>
        <w:suppressAutoHyphens/>
        <w:rPr>
          <w:rFonts w:cs="Arial"/>
          <w:b/>
          <w:lang w:eastAsia="zh-CN"/>
        </w:rPr>
      </w:pPr>
      <w:r w:rsidRPr="00B46944">
        <w:rPr>
          <w:rFonts w:cs="Arial"/>
          <w:b/>
          <w:lang w:eastAsia="zh-CN"/>
        </w:rPr>
        <w:t xml:space="preserve">10.2.3.1 </w:t>
      </w:r>
    </w:p>
    <w:p w14:paraId="731CDEBC" w14:textId="77777777" w:rsidR="00006100" w:rsidRPr="00B46944" w:rsidRDefault="00006100" w:rsidP="00006100">
      <w:pPr>
        <w:suppressAutoHyphens/>
        <w:rPr>
          <w:rFonts w:cs="Arial"/>
          <w:b/>
          <w:lang w:eastAsia="zh-CN"/>
        </w:rPr>
      </w:pPr>
      <w:r w:rsidRPr="00B46944">
        <w:rPr>
          <w:rFonts w:cs="Arial"/>
          <w:b/>
          <w:lang w:eastAsia="zh-CN"/>
        </w:rPr>
        <w:t>Navodila za izpolnitev Excel (PONUDBENI PREDRAČUN 1)</w:t>
      </w:r>
    </w:p>
    <w:p w14:paraId="3599DA38" w14:textId="77777777" w:rsidR="00006100" w:rsidRPr="00B46944" w:rsidRDefault="00006100" w:rsidP="00006100">
      <w:pPr>
        <w:suppressAutoHyphens/>
        <w:rPr>
          <w:rFonts w:cs="Arial"/>
          <w:b/>
          <w:lang w:eastAsia="zh-CN"/>
        </w:rPr>
      </w:pPr>
    </w:p>
    <w:p w14:paraId="6A555D00" w14:textId="77777777" w:rsidR="00006100" w:rsidRPr="00B46944" w:rsidRDefault="00006100" w:rsidP="00006100">
      <w:pPr>
        <w:suppressAutoHyphens/>
        <w:rPr>
          <w:rFonts w:cs="Arial"/>
          <w:lang w:eastAsia="zh-CN"/>
        </w:rPr>
      </w:pPr>
      <w:r w:rsidRPr="00B46944">
        <w:rPr>
          <w:rFonts w:cs="Arial"/>
          <w:lang w:eastAsia="zh-CN"/>
        </w:rPr>
        <w:t xml:space="preserve">Ponudnik v ponudbeni predračun vpiše: </w:t>
      </w:r>
    </w:p>
    <w:p w14:paraId="67DDADDA" w14:textId="07A3AEB3" w:rsidR="00006100" w:rsidRPr="00B46944" w:rsidRDefault="00006100" w:rsidP="000322AF">
      <w:pPr>
        <w:numPr>
          <w:ilvl w:val="0"/>
          <w:numId w:val="39"/>
        </w:numPr>
        <w:suppressAutoHyphens/>
        <w:rPr>
          <w:rFonts w:cs="Arial"/>
          <w:lang w:eastAsia="zh-CN"/>
        </w:rPr>
      </w:pPr>
      <w:r w:rsidRPr="00B46944">
        <w:rPr>
          <w:rFonts w:cs="Arial"/>
          <w:lang w:eastAsia="zh-CN"/>
        </w:rPr>
        <w:t>ponudbeno vrednost za nakup</w:t>
      </w:r>
      <w:r w:rsidRPr="00B46944">
        <w:rPr>
          <w:rFonts w:cs="Arial"/>
          <w:b/>
          <w:lang w:eastAsia="zh-CN"/>
        </w:rPr>
        <w:t xml:space="preserve"> </w:t>
      </w:r>
      <w:r w:rsidR="00462AE6" w:rsidRPr="00B46944">
        <w:rPr>
          <w:rFonts w:cs="Arial"/>
          <w:b/>
          <w:lang w:eastAsia="zh-CN"/>
        </w:rPr>
        <w:t xml:space="preserve">BIOKEMIJSKEGA- </w:t>
      </w:r>
      <w:r w:rsidR="00462AE6" w:rsidRPr="00B46944">
        <w:rPr>
          <w:rFonts w:cs="Arial"/>
          <w:b/>
          <w:cs/>
          <w:lang w:eastAsia="zh-CN"/>
        </w:rPr>
        <w:t>‎</w:t>
      </w:r>
      <w:r w:rsidR="00462AE6" w:rsidRPr="00B46944">
        <w:rPr>
          <w:rFonts w:cs="Arial"/>
          <w:b/>
          <w:lang w:eastAsia="zh-CN"/>
        </w:rPr>
        <w:t>IMUNOKEMIJSKEGA ANALITSKEGA SISTEMA</w:t>
      </w:r>
      <w:r w:rsidR="00462AE6" w:rsidRPr="00B46944">
        <w:rPr>
          <w:rFonts w:cs="Arial"/>
          <w:b/>
          <w:cs/>
          <w:lang w:eastAsia="zh-CN"/>
        </w:rPr>
        <w:t>‎</w:t>
      </w:r>
      <w:r w:rsidRPr="00B46944">
        <w:rPr>
          <w:rFonts w:cs="Arial"/>
          <w:lang w:eastAsia="zh-CN"/>
        </w:rPr>
        <w:t xml:space="preserve">, ki vključuje: (dobavo, postavitev, priklop in zagon sistema, potrošni material za zagon in verifikacijo metod; garancijski rok in servisno vzdrževanje opreme "vse vključeno" za obdobje 7 let, priklop, </w:t>
      </w:r>
      <w:r w:rsidR="00462AE6" w:rsidRPr="00B46944">
        <w:rPr>
          <w:rFonts w:cs="Arial"/>
          <w:lang w:eastAsia="zh-CN"/>
        </w:rPr>
        <w:t>strokovno izobraževanje za 4 osebe v izobraževalnem centru proizvajalca</w:t>
      </w:r>
      <w:r w:rsidRPr="00B46944">
        <w:rPr>
          <w:rFonts w:cs="Arial"/>
          <w:lang w:eastAsia="zh-CN"/>
        </w:rPr>
        <w:t xml:space="preserve">, demontaža in odvoz </w:t>
      </w:r>
      <w:r w:rsidR="00462AE6" w:rsidRPr="00B46944">
        <w:rPr>
          <w:rFonts w:cs="Arial"/>
          <w:lang w:eastAsia="zh-CN"/>
        </w:rPr>
        <w:t>in ustrezno uničenje obstoječega analizatorja</w:t>
      </w:r>
      <w:r w:rsidRPr="00B46944">
        <w:rPr>
          <w:rFonts w:cs="Arial"/>
          <w:lang w:eastAsia="zh-CN"/>
        </w:rPr>
        <w:t>):</w:t>
      </w:r>
    </w:p>
    <w:p w14:paraId="3E6370C4" w14:textId="77777777" w:rsidR="00006100" w:rsidRPr="00B46944" w:rsidRDefault="00006100" w:rsidP="00006100">
      <w:pPr>
        <w:suppressAutoHyphens/>
        <w:rPr>
          <w:rFonts w:cs="Arial"/>
          <w:lang w:eastAsia="zh-CN"/>
        </w:rPr>
      </w:pPr>
    </w:p>
    <w:p w14:paraId="34C06F9B" w14:textId="77777777" w:rsidR="00006100" w:rsidRPr="00B46944" w:rsidRDefault="00006100" w:rsidP="00006100">
      <w:pPr>
        <w:suppressAutoHyphens/>
        <w:ind w:left="720"/>
        <w:rPr>
          <w:rFonts w:cs="Arial"/>
          <w:b/>
          <w:lang w:eastAsia="zh-CN"/>
        </w:rPr>
      </w:pPr>
    </w:p>
    <w:p w14:paraId="55866C77" w14:textId="77777777" w:rsidR="00006100" w:rsidRPr="00B46944" w:rsidRDefault="00006100" w:rsidP="00006100">
      <w:pPr>
        <w:suppressAutoHyphens/>
        <w:rPr>
          <w:rFonts w:cs="Arial"/>
          <w:b/>
          <w:lang w:eastAsia="zh-CN"/>
        </w:rPr>
      </w:pPr>
      <w:r w:rsidRPr="00B46944">
        <w:rPr>
          <w:rFonts w:cs="Arial"/>
          <w:b/>
          <w:lang w:eastAsia="zh-CN"/>
        </w:rPr>
        <w:t>10.2.3.2</w:t>
      </w:r>
    </w:p>
    <w:p w14:paraId="20FC054C" w14:textId="77777777" w:rsidR="00006100" w:rsidRPr="00B46944" w:rsidRDefault="00006100" w:rsidP="00006100">
      <w:pPr>
        <w:suppressAutoHyphens/>
        <w:rPr>
          <w:rFonts w:cs="Arial"/>
          <w:b/>
          <w:lang w:eastAsia="zh-CN"/>
        </w:rPr>
      </w:pPr>
      <w:r w:rsidRPr="00B46944">
        <w:rPr>
          <w:rFonts w:cs="Arial"/>
          <w:b/>
          <w:lang w:eastAsia="zh-CN"/>
        </w:rPr>
        <w:t>Navodila za izpolnitev Excel  (PONUDBENI PREDRAČUN 2)</w:t>
      </w:r>
    </w:p>
    <w:p w14:paraId="7F63F5F1" w14:textId="77777777" w:rsidR="00006100" w:rsidRPr="00B46944" w:rsidRDefault="00006100" w:rsidP="00006100">
      <w:pPr>
        <w:suppressAutoHyphens/>
        <w:rPr>
          <w:rFonts w:cs="Arial"/>
          <w:b/>
          <w:lang w:eastAsia="zh-CN"/>
        </w:rPr>
      </w:pPr>
    </w:p>
    <w:p w14:paraId="38DF2DBD" w14:textId="77777777" w:rsidR="00006100" w:rsidRPr="00B46944" w:rsidRDefault="00006100" w:rsidP="00006100">
      <w:pPr>
        <w:suppressAutoHyphens/>
        <w:rPr>
          <w:rFonts w:cs="Arial"/>
          <w:b/>
          <w:lang w:eastAsia="zh-CN"/>
        </w:rPr>
      </w:pPr>
      <w:r w:rsidRPr="00B46944">
        <w:rPr>
          <w:rFonts w:cs="Arial"/>
          <w:b/>
          <w:lang w:eastAsia="zh-CN"/>
        </w:rPr>
        <w:t xml:space="preserve">PREDRAČUN PRIPADAJOČEGA POTROŠNEGA MATERIALA ZA MODULARNI SISTEM ZA OSNOVNO ANALIZO URINA TER DODATNE ANALIZATORJE ZA KVALITATIVNO ANALIZO URINA </w:t>
      </w:r>
    </w:p>
    <w:p w14:paraId="64EA89FE" w14:textId="77777777" w:rsidR="00006100" w:rsidRPr="00B46944" w:rsidRDefault="00006100" w:rsidP="00006100">
      <w:pPr>
        <w:suppressAutoHyphens/>
        <w:rPr>
          <w:rFonts w:cs="Arial"/>
          <w:b/>
          <w:lang w:eastAsia="zh-CN"/>
        </w:rPr>
      </w:pPr>
    </w:p>
    <w:p w14:paraId="14BCC96A" w14:textId="77777777" w:rsidR="00006100" w:rsidRPr="00B46944" w:rsidRDefault="00006100" w:rsidP="00006100">
      <w:pPr>
        <w:suppressAutoHyphens/>
        <w:rPr>
          <w:rFonts w:cs="Arial"/>
          <w:lang w:eastAsia="zh-CN"/>
        </w:rPr>
      </w:pPr>
      <w:r w:rsidRPr="00B46944">
        <w:rPr>
          <w:rFonts w:cs="Arial"/>
          <w:lang w:eastAsia="zh-CN"/>
        </w:rPr>
        <w:t xml:space="preserve">Naročnik je za izdelavo ponudbe v tehnične specifikacije tč.B.2 navedel letno število/vrste preiskav. Naročnik v predračun (Excel) namenoma ni vpisal potreben material zaradi možnosti različnih ponujenih sistemov. </w:t>
      </w:r>
    </w:p>
    <w:p w14:paraId="2987AFD1" w14:textId="77777777" w:rsidR="00006100" w:rsidRPr="00B46944" w:rsidRDefault="00006100" w:rsidP="00006100">
      <w:pPr>
        <w:suppressAutoHyphens/>
        <w:rPr>
          <w:rFonts w:cs="Arial"/>
          <w:lang w:eastAsia="zh-CN"/>
        </w:rPr>
      </w:pPr>
    </w:p>
    <w:p w14:paraId="580C284A" w14:textId="77777777" w:rsidR="00006100" w:rsidRPr="00614C25" w:rsidRDefault="00006100" w:rsidP="00006100">
      <w:pPr>
        <w:suppressAutoHyphens/>
        <w:rPr>
          <w:rFonts w:cs="Arial"/>
          <w:lang w:eastAsia="zh-CN"/>
        </w:rPr>
      </w:pPr>
      <w:r w:rsidRPr="00614C25">
        <w:rPr>
          <w:rFonts w:cs="Arial"/>
          <w:lang w:eastAsia="zh-CN"/>
        </w:rPr>
        <w:t>Ponudnik torej sam vpiše v ponudbeni predračun 2:</w:t>
      </w:r>
    </w:p>
    <w:p w14:paraId="657295CB" w14:textId="77777777" w:rsidR="00006100" w:rsidRPr="00614C25" w:rsidRDefault="00006100" w:rsidP="00006100">
      <w:pPr>
        <w:suppressAutoHyphens/>
        <w:rPr>
          <w:rFonts w:cs="Arial"/>
          <w:b/>
          <w:lang w:eastAsia="zh-CN"/>
        </w:rPr>
      </w:pPr>
    </w:p>
    <w:p w14:paraId="77E970B3" w14:textId="37D35A54" w:rsidR="00006100" w:rsidRPr="00614C25" w:rsidRDefault="00006100" w:rsidP="00006100">
      <w:pPr>
        <w:suppressAutoHyphens/>
        <w:rPr>
          <w:rFonts w:cs="Arial"/>
          <w:lang w:eastAsia="zh-CN"/>
        </w:rPr>
      </w:pPr>
      <w:r w:rsidRPr="00614C25">
        <w:rPr>
          <w:rFonts w:cs="Arial"/>
          <w:lang w:eastAsia="zh-CN"/>
        </w:rPr>
        <w:t xml:space="preserve">stolpec </w:t>
      </w:r>
      <w:r w:rsidR="00B46944" w:rsidRPr="00614C25">
        <w:rPr>
          <w:rFonts w:cs="Arial"/>
          <w:lang w:eastAsia="zh-CN"/>
        </w:rPr>
        <w:t>1</w:t>
      </w:r>
      <w:r w:rsidRPr="00614C25">
        <w:rPr>
          <w:rFonts w:cs="Arial"/>
          <w:lang w:eastAsia="zh-CN"/>
        </w:rPr>
        <w:t xml:space="preserve">  - kataloško številko artikla;</w:t>
      </w:r>
    </w:p>
    <w:p w14:paraId="519568B4" w14:textId="3F502F34" w:rsidR="00006100" w:rsidRPr="00614C25" w:rsidRDefault="00006100" w:rsidP="00006100">
      <w:pPr>
        <w:suppressAutoHyphens/>
        <w:rPr>
          <w:rFonts w:cs="Arial"/>
          <w:lang w:eastAsia="zh-CN"/>
        </w:rPr>
      </w:pPr>
      <w:r w:rsidRPr="00614C25">
        <w:rPr>
          <w:rFonts w:cs="Arial"/>
          <w:lang w:eastAsia="zh-CN"/>
        </w:rPr>
        <w:t xml:space="preserve">stolpec </w:t>
      </w:r>
      <w:r w:rsidR="00B46944" w:rsidRPr="00614C25">
        <w:rPr>
          <w:rFonts w:cs="Arial"/>
          <w:lang w:eastAsia="zh-CN"/>
        </w:rPr>
        <w:t>2</w:t>
      </w:r>
      <w:r w:rsidRPr="00614C25">
        <w:rPr>
          <w:rFonts w:cs="Arial"/>
          <w:lang w:eastAsia="zh-CN"/>
        </w:rPr>
        <w:t xml:space="preserve">  - ime </w:t>
      </w:r>
      <w:r w:rsidR="00462AE6" w:rsidRPr="00614C25">
        <w:rPr>
          <w:rFonts w:cs="Arial"/>
          <w:lang w:eastAsia="zh-CN"/>
        </w:rPr>
        <w:t>preiskave – tip vzorca</w:t>
      </w:r>
      <w:r w:rsidRPr="00614C25">
        <w:rPr>
          <w:rFonts w:cs="Arial"/>
          <w:lang w:eastAsia="zh-CN"/>
        </w:rPr>
        <w:t>;</w:t>
      </w:r>
    </w:p>
    <w:p w14:paraId="6BDEADF6" w14:textId="79A2E9E2" w:rsidR="00006100" w:rsidRPr="00614C25" w:rsidRDefault="00006100" w:rsidP="00006100">
      <w:pPr>
        <w:suppressAutoHyphens/>
        <w:rPr>
          <w:rFonts w:cs="Arial"/>
          <w:lang w:eastAsia="zh-CN"/>
        </w:rPr>
      </w:pPr>
      <w:r w:rsidRPr="00614C25">
        <w:rPr>
          <w:rFonts w:cs="Arial"/>
          <w:lang w:eastAsia="zh-CN"/>
        </w:rPr>
        <w:t xml:space="preserve">stolpec </w:t>
      </w:r>
      <w:r w:rsidR="00B46944" w:rsidRPr="00614C25">
        <w:rPr>
          <w:rFonts w:cs="Arial"/>
          <w:lang w:eastAsia="zh-CN"/>
        </w:rPr>
        <w:t>3</w:t>
      </w:r>
      <w:r w:rsidRPr="00614C25">
        <w:rPr>
          <w:rFonts w:cs="Arial"/>
          <w:lang w:eastAsia="zh-CN"/>
        </w:rPr>
        <w:t xml:space="preserve">  - ime </w:t>
      </w:r>
      <w:r w:rsidR="00B46944" w:rsidRPr="00614C25">
        <w:rPr>
          <w:rFonts w:cs="Arial"/>
          <w:lang w:eastAsia="zh-CN"/>
        </w:rPr>
        <w:t>artikla</w:t>
      </w:r>
      <w:r w:rsidRPr="00614C25">
        <w:rPr>
          <w:rFonts w:cs="Arial"/>
          <w:lang w:eastAsia="zh-CN"/>
        </w:rPr>
        <w:t>;</w:t>
      </w:r>
    </w:p>
    <w:p w14:paraId="58C497C6" w14:textId="646C6A00" w:rsidR="00006100" w:rsidRPr="00614C25" w:rsidRDefault="00006100" w:rsidP="00006100">
      <w:pPr>
        <w:suppressAutoHyphens/>
        <w:rPr>
          <w:rFonts w:cs="Arial"/>
          <w:lang w:eastAsia="zh-CN"/>
        </w:rPr>
      </w:pPr>
      <w:r w:rsidRPr="00614C25">
        <w:rPr>
          <w:rFonts w:cs="Arial"/>
          <w:lang w:eastAsia="zh-CN"/>
        </w:rPr>
        <w:t xml:space="preserve">stolpec </w:t>
      </w:r>
      <w:r w:rsidR="00B46944" w:rsidRPr="00614C25">
        <w:rPr>
          <w:rFonts w:cs="Arial"/>
          <w:lang w:eastAsia="zh-CN"/>
        </w:rPr>
        <w:t>4</w:t>
      </w:r>
      <w:r w:rsidRPr="00614C25">
        <w:rPr>
          <w:rFonts w:cs="Arial"/>
          <w:lang w:eastAsia="zh-CN"/>
        </w:rPr>
        <w:t xml:space="preserve"> – </w:t>
      </w:r>
      <w:r w:rsidR="00B46944" w:rsidRPr="00614C25">
        <w:rPr>
          <w:rFonts w:cs="Arial"/>
          <w:lang w:eastAsia="zh-CN"/>
        </w:rPr>
        <w:t>število testov v 7 letih;</w:t>
      </w:r>
    </w:p>
    <w:p w14:paraId="08FF65DE" w14:textId="50768579" w:rsidR="00006100" w:rsidRPr="00614C25" w:rsidRDefault="00006100" w:rsidP="00006100">
      <w:pPr>
        <w:suppressAutoHyphens/>
        <w:rPr>
          <w:rFonts w:cs="Arial"/>
          <w:lang w:eastAsia="zh-CN"/>
        </w:rPr>
      </w:pPr>
      <w:r w:rsidRPr="00614C25">
        <w:rPr>
          <w:rFonts w:cs="Arial"/>
          <w:lang w:eastAsia="zh-CN"/>
        </w:rPr>
        <w:t xml:space="preserve">stolpec </w:t>
      </w:r>
      <w:r w:rsidR="00B46944" w:rsidRPr="00614C25">
        <w:rPr>
          <w:rFonts w:cs="Arial"/>
          <w:lang w:eastAsia="zh-CN"/>
        </w:rPr>
        <w:t>5</w:t>
      </w:r>
      <w:r w:rsidRPr="00614C25">
        <w:rPr>
          <w:rFonts w:cs="Arial"/>
          <w:lang w:eastAsia="zh-CN"/>
        </w:rPr>
        <w:t xml:space="preserve">  - </w:t>
      </w:r>
      <w:r w:rsidR="00B46944" w:rsidRPr="00614C25">
        <w:rPr>
          <w:rFonts w:cs="Arial"/>
          <w:lang w:eastAsia="zh-CN"/>
        </w:rPr>
        <w:t>število testov v pakiranju</w:t>
      </w:r>
      <w:r w:rsidRPr="00614C25">
        <w:rPr>
          <w:rFonts w:cs="Arial"/>
          <w:lang w:eastAsia="zh-CN"/>
        </w:rPr>
        <w:t>;</w:t>
      </w:r>
    </w:p>
    <w:p w14:paraId="48F3AE72" w14:textId="2C90119B" w:rsidR="00006100" w:rsidRPr="00614C25" w:rsidRDefault="00006100" w:rsidP="00006100">
      <w:pPr>
        <w:suppressAutoHyphens/>
        <w:rPr>
          <w:rFonts w:cs="Arial"/>
          <w:lang w:eastAsia="zh-CN"/>
        </w:rPr>
      </w:pPr>
      <w:r w:rsidRPr="00614C25">
        <w:rPr>
          <w:rFonts w:cs="Arial"/>
          <w:lang w:eastAsia="zh-CN"/>
        </w:rPr>
        <w:t xml:space="preserve">stolpec </w:t>
      </w:r>
      <w:r w:rsidR="00B46944" w:rsidRPr="00614C25">
        <w:rPr>
          <w:rFonts w:cs="Arial"/>
          <w:lang w:eastAsia="zh-CN"/>
        </w:rPr>
        <w:t>6</w:t>
      </w:r>
      <w:r w:rsidRPr="00614C25">
        <w:rPr>
          <w:rFonts w:cs="Arial"/>
          <w:lang w:eastAsia="zh-CN"/>
        </w:rPr>
        <w:t xml:space="preserve">  - </w:t>
      </w:r>
      <w:r w:rsidR="00B46944" w:rsidRPr="00614C25">
        <w:rPr>
          <w:rFonts w:cs="Arial"/>
          <w:lang w:eastAsia="zh-CN"/>
        </w:rPr>
        <w:t>Obstojnost artikla po odprtju (dni)</w:t>
      </w:r>
      <w:r w:rsidRPr="00614C25">
        <w:rPr>
          <w:rFonts w:cs="Arial"/>
          <w:lang w:eastAsia="zh-CN"/>
        </w:rPr>
        <w:t>;</w:t>
      </w:r>
    </w:p>
    <w:p w14:paraId="4778191D" w14:textId="2DC068E1" w:rsidR="00006100" w:rsidRPr="00614C25" w:rsidRDefault="00006100" w:rsidP="00006100">
      <w:pPr>
        <w:suppressAutoHyphens/>
        <w:rPr>
          <w:rFonts w:cs="Arial"/>
          <w:lang w:eastAsia="zh-CN"/>
        </w:rPr>
      </w:pPr>
      <w:r w:rsidRPr="00614C25">
        <w:rPr>
          <w:rFonts w:cs="Arial"/>
          <w:lang w:eastAsia="zh-CN"/>
        </w:rPr>
        <w:t xml:space="preserve">stolpec </w:t>
      </w:r>
      <w:r w:rsidR="00B46944" w:rsidRPr="00614C25">
        <w:rPr>
          <w:rFonts w:cs="Arial"/>
          <w:lang w:eastAsia="zh-CN"/>
        </w:rPr>
        <w:t>7</w:t>
      </w:r>
      <w:r w:rsidRPr="00614C25">
        <w:rPr>
          <w:rFonts w:cs="Arial"/>
          <w:lang w:eastAsia="zh-CN"/>
        </w:rPr>
        <w:t xml:space="preserve">  - </w:t>
      </w:r>
      <w:r w:rsidR="00B46944" w:rsidRPr="00614C25">
        <w:rPr>
          <w:rFonts w:cs="Arial"/>
          <w:lang w:eastAsia="zh-CN"/>
        </w:rPr>
        <w:t>Volumen vzorca</w:t>
      </w:r>
      <w:r w:rsidRPr="00614C25">
        <w:rPr>
          <w:rFonts w:cs="Arial"/>
          <w:lang w:eastAsia="zh-CN"/>
        </w:rPr>
        <w:t>;</w:t>
      </w:r>
    </w:p>
    <w:p w14:paraId="43EC1077" w14:textId="2AD0B4FD" w:rsidR="00B46944" w:rsidRPr="00614C25" w:rsidRDefault="00B46944" w:rsidP="00006100">
      <w:pPr>
        <w:suppressAutoHyphens/>
        <w:rPr>
          <w:rFonts w:cs="Arial"/>
          <w:lang w:eastAsia="zh-CN"/>
        </w:rPr>
      </w:pPr>
      <w:r w:rsidRPr="00614C25">
        <w:rPr>
          <w:rFonts w:cs="Arial"/>
          <w:lang w:eastAsia="zh-CN"/>
        </w:rPr>
        <w:t>stolpec 8 – Količina za obdobje 7-ih let</w:t>
      </w:r>
    </w:p>
    <w:p w14:paraId="0048B0BA" w14:textId="134422F0" w:rsidR="00B46944" w:rsidRPr="00614C25" w:rsidRDefault="00B46944" w:rsidP="00006100">
      <w:pPr>
        <w:suppressAutoHyphens/>
        <w:rPr>
          <w:rFonts w:cs="Arial"/>
          <w:lang w:eastAsia="zh-CN"/>
        </w:rPr>
      </w:pPr>
      <w:r w:rsidRPr="00614C25">
        <w:rPr>
          <w:rFonts w:cs="Arial"/>
          <w:lang w:eastAsia="zh-CN"/>
        </w:rPr>
        <w:t>stolpec 9 – Cena enega pakiranja v EUR brez DDV</w:t>
      </w:r>
    </w:p>
    <w:p w14:paraId="1716DC87" w14:textId="00433958" w:rsidR="00B46944" w:rsidRPr="00614C25" w:rsidRDefault="00B46944" w:rsidP="00B46944">
      <w:pPr>
        <w:suppressAutoHyphens/>
        <w:rPr>
          <w:rFonts w:cs="Arial"/>
          <w:lang w:eastAsia="zh-CN"/>
        </w:rPr>
      </w:pPr>
      <w:r w:rsidRPr="00614C25">
        <w:rPr>
          <w:rFonts w:cs="Arial"/>
          <w:lang w:eastAsia="zh-CN"/>
        </w:rPr>
        <w:t>stolpec 10 – Stopnja DDV (9,5 ali 22 %)</w:t>
      </w:r>
    </w:p>
    <w:p w14:paraId="37844BC8" w14:textId="4F972359" w:rsidR="00B46944" w:rsidRPr="00614C25" w:rsidRDefault="00B46944" w:rsidP="00B46944">
      <w:pPr>
        <w:suppressAutoHyphens/>
        <w:rPr>
          <w:rFonts w:cs="Arial"/>
          <w:lang w:eastAsia="zh-CN"/>
        </w:rPr>
      </w:pPr>
      <w:r w:rsidRPr="00614C25">
        <w:rPr>
          <w:rFonts w:cs="Arial"/>
          <w:lang w:eastAsia="zh-CN"/>
        </w:rPr>
        <w:t>stolpec 11 – Cena pakiranj v EUR brez DDV za obdobje 7 let</w:t>
      </w:r>
    </w:p>
    <w:p w14:paraId="456F9714" w14:textId="4AA0ECA8" w:rsidR="00006100" w:rsidRPr="00614C25" w:rsidRDefault="00006100" w:rsidP="00006100">
      <w:pPr>
        <w:suppressAutoHyphens/>
        <w:rPr>
          <w:rFonts w:cs="Arial"/>
          <w:lang w:eastAsia="zh-CN"/>
        </w:rPr>
      </w:pPr>
      <w:r w:rsidRPr="00614C25">
        <w:rPr>
          <w:rFonts w:cs="Arial"/>
          <w:lang w:eastAsia="zh-CN"/>
        </w:rPr>
        <w:t>stolpec 1</w:t>
      </w:r>
      <w:r w:rsidR="00B46944" w:rsidRPr="00614C25">
        <w:rPr>
          <w:rFonts w:cs="Arial"/>
          <w:lang w:eastAsia="zh-CN"/>
        </w:rPr>
        <w:t>2</w:t>
      </w:r>
      <w:r w:rsidRPr="00614C25">
        <w:rPr>
          <w:rFonts w:cs="Arial"/>
          <w:lang w:eastAsia="zh-CN"/>
        </w:rPr>
        <w:t xml:space="preserve">  -  izračun po formuli – </w:t>
      </w:r>
      <w:r w:rsidR="00B46944" w:rsidRPr="00614C25">
        <w:rPr>
          <w:rFonts w:cs="Arial"/>
          <w:lang w:eastAsia="zh-CN"/>
        </w:rPr>
        <w:t>Cena pakiranj</w:t>
      </w:r>
      <w:r w:rsidRPr="00614C25">
        <w:rPr>
          <w:rFonts w:cs="Arial"/>
          <w:lang w:eastAsia="zh-CN"/>
        </w:rPr>
        <w:t xml:space="preserve"> v EUR z DDV</w:t>
      </w:r>
      <w:r w:rsidR="00614C25" w:rsidRPr="00614C25">
        <w:rPr>
          <w:rFonts w:cs="Arial"/>
          <w:lang w:eastAsia="zh-CN"/>
        </w:rPr>
        <w:t xml:space="preserve"> za obdobje 7 let</w:t>
      </w:r>
      <w:r w:rsidRPr="00614C25">
        <w:rPr>
          <w:rFonts w:cs="Arial"/>
          <w:lang w:eastAsia="zh-CN"/>
        </w:rPr>
        <w:t>.</w:t>
      </w:r>
    </w:p>
    <w:p w14:paraId="6503B680" w14:textId="77777777" w:rsidR="00006100" w:rsidRPr="00614C25" w:rsidRDefault="00006100" w:rsidP="00006100">
      <w:pPr>
        <w:suppressAutoHyphens/>
        <w:rPr>
          <w:rFonts w:cs="Arial"/>
          <w:lang w:eastAsia="zh-CN"/>
        </w:rPr>
      </w:pPr>
    </w:p>
    <w:p w14:paraId="5A7D3D57" w14:textId="77777777" w:rsidR="00006100" w:rsidRPr="00614C25" w:rsidRDefault="00006100" w:rsidP="00006100">
      <w:pPr>
        <w:suppressAutoHyphens/>
        <w:rPr>
          <w:rFonts w:cs="Arial"/>
          <w:b/>
          <w:szCs w:val="20"/>
          <w:lang w:eastAsia="zh-CN"/>
        </w:rPr>
      </w:pPr>
      <w:r w:rsidRPr="00614C25">
        <w:rPr>
          <w:rFonts w:cs="Arial"/>
          <w:b/>
          <w:szCs w:val="20"/>
          <w:lang w:eastAsia="zh-CN"/>
        </w:rPr>
        <w:t>Ob koncu tabele se s pomočjo nastavljene formule izračuna skupna cena (za ves ponujeni material) za eno leto (v evrih z DDV) in za sedem let (v modrem polju).</w:t>
      </w:r>
    </w:p>
    <w:p w14:paraId="3EF4F29F" w14:textId="0317CA92" w:rsidR="00006100" w:rsidRPr="00006100" w:rsidRDefault="00006100" w:rsidP="00006100">
      <w:pPr>
        <w:widowControl w:val="0"/>
        <w:tabs>
          <w:tab w:val="left" w:pos="90"/>
          <w:tab w:val="left" w:pos="964"/>
        </w:tabs>
        <w:suppressAutoHyphens/>
        <w:autoSpaceDE w:val="0"/>
        <w:autoSpaceDN w:val="0"/>
        <w:adjustRightInd w:val="0"/>
        <w:rPr>
          <w:rFonts w:cs="Arial"/>
          <w:b/>
          <w:szCs w:val="20"/>
          <w:lang w:eastAsia="zh-CN"/>
        </w:rPr>
      </w:pPr>
      <w:r w:rsidRPr="00614C25">
        <w:rPr>
          <w:rFonts w:cs="Arial"/>
          <w:b/>
          <w:szCs w:val="20"/>
          <w:u w:val="single"/>
          <w:lang w:eastAsia="zh-CN"/>
        </w:rPr>
        <w:t>Formule so v Excelu vnesene, vendar vas v primeru dodajanja novih vrstic prosimo, da vse formule še enkrat preverite.</w:t>
      </w:r>
      <w:r w:rsidRPr="00006100">
        <w:rPr>
          <w:rFonts w:cs="Arial"/>
          <w:b/>
          <w:szCs w:val="20"/>
          <w:lang w:eastAsia="zh-CN"/>
        </w:rPr>
        <w:tab/>
      </w:r>
      <w:bookmarkStart w:id="129" w:name="__RefHeading___Toc509692063"/>
      <w:bookmarkEnd w:id="129"/>
    </w:p>
    <w:bookmarkEnd w:id="127"/>
    <w:bookmarkEnd w:id="128"/>
    <w:p w14:paraId="75D46551" w14:textId="77777777" w:rsidR="00F24EA2" w:rsidRPr="000837C3" w:rsidRDefault="00233504" w:rsidP="00F24EA2">
      <w:pPr>
        <w:pStyle w:val="Naslov3"/>
        <w:suppressAutoHyphens/>
        <w:rPr>
          <w:rFonts w:ascii="Tahoma" w:hAnsi="Tahoma" w:cs="Tahoma"/>
          <w:sz w:val="18"/>
          <w:szCs w:val="18"/>
        </w:rPr>
      </w:pPr>
      <w:r w:rsidRPr="000837C3">
        <w:rPr>
          <w:rFonts w:ascii="Tahoma" w:hAnsi="Tahoma" w:cs="Tahoma"/>
          <w:sz w:val="18"/>
          <w:szCs w:val="18"/>
        </w:rPr>
        <w:lastRenderedPageBreak/>
        <w:t>Finančna zavarovanja</w:t>
      </w: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2546"/>
        <w:gridCol w:w="1707"/>
        <w:gridCol w:w="2232"/>
      </w:tblGrid>
      <w:tr w:rsidR="00F24EA2" w:rsidRPr="000837C3" w14:paraId="2B4815A1" w14:textId="77777777" w:rsidTr="009449AB">
        <w:trPr>
          <w:trHeight w:val="492"/>
        </w:trPr>
        <w:tc>
          <w:tcPr>
            <w:tcW w:w="2444" w:type="dxa"/>
            <w:shd w:val="clear" w:color="auto" w:fill="DBE5F1"/>
            <w:vAlign w:val="center"/>
          </w:tcPr>
          <w:p w14:paraId="703FCB56" w14:textId="77777777" w:rsidR="00F24EA2" w:rsidRPr="000837C3" w:rsidRDefault="00F24EA2" w:rsidP="00F24EA2">
            <w:pPr>
              <w:keepNext/>
              <w:spacing w:line="276" w:lineRule="auto"/>
              <w:outlineLvl w:val="0"/>
              <w:rPr>
                <w:rFonts w:ascii="Tahoma" w:eastAsia="Times New Roman" w:hAnsi="Tahoma" w:cs="Tahoma"/>
                <w:b/>
                <w:bCs/>
                <w:iCs/>
                <w:kern w:val="32"/>
                <w:sz w:val="18"/>
                <w:szCs w:val="18"/>
                <w:lang w:eastAsia="x-none"/>
              </w:rPr>
            </w:pPr>
          </w:p>
        </w:tc>
        <w:tc>
          <w:tcPr>
            <w:tcW w:w="2546" w:type="dxa"/>
            <w:shd w:val="clear" w:color="auto" w:fill="DBE5F1"/>
            <w:vAlign w:val="center"/>
          </w:tcPr>
          <w:p w14:paraId="5A688645" w14:textId="77777777" w:rsidR="00F24EA2" w:rsidRPr="000837C3" w:rsidRDefault="00F24EA2" w:rsidP="00F24EA2">
            <w:pPr>
              <w:keepNext/>
              <w:spacing w:line="276" w:lineRule="auto"/>
              <w:outlineLvl w:val="0"/>
              <w:rPr>
                <w:rFonts w:ascii="Tahoma" w:eastAsia="Times New Roman" w:hAnsi="Tahoma" w:cs="Tahoma"/>
                <w:b/>
                <w:bCs/>
                <w:iCs/>
                <w:kern w:val="32"/>
                <w:sz w:val="18"/>
                <w:szCs w:val="18"/>
                <w:lang w:val="x-none" w:eastAsia="x-none"/>
              </w:rPr>
            </w:pPr>
            <w:r w:rsidRPr="000837C3">
              <w:rPr>
                <w:rFonts w:ascii="Tahoma" w:eastAsia="Times New Roman" w:hAnsi="Tahoma" w:cs="Tahoma"/>
                <w:b/>
                <w:bCs/>
                <w:iCs/>
                <w:kern w:val="32"/>
                <w:sz w:val="18"/>
                <w:szCs w:val="18"/>
                <w:lang w:eastAsia="x-none"/>
              </w:rPr>
              <w:t>Vrsta zavarovanja</w:t>
            </w:r>
          </w:p>
        </w:tc>
        <w:tc>
          <w:tcPr>
            <w:tcW w:w="1707" w:type="dxa"/>
            <w:shd w:val="clear" w:color="auto" w:fill="DBE5F1"/>
            <w:vAlign w:val="center"/>
          </w:tcPr>
          <w:p w14:paraId="76F3F1C9" w14:textId="77777777" w:rsidR="00F24EA2" w:rsidRPr="000837C3" w:rsidRDefault="00F24EA2" w:rsidP="00F24EA2">
            <w:pPr>
              <w:keepNext/>
              <w:spacing w:line="276" w:lineRule="auto"/>
              <w:outlineLvl w:val="0"/>
              <w:rPr>
                <w:rFonts w:ascii="Tahoma" w:eastAsia="Times New Roman" w:hAnsi="Tahoma" w:cs="Tahoma"/>
                <w:b/>
                <w:bCs/>
                <w:iCs/>
                <w:kern w:val="32"/>
                <w:sz w:val="18"/>
                <w:szCs w:val="18"/>
                <w:lang w:eastAsia="x-none"/>
              </w:rPr>
            </w:pPr>
            <w:r w:rsidRPr="000837C3">
              <w:rPr>
                <w:rFonts w:ascii="Tahoma" w:eastAsia="Times New Roman" w:hAnsi="Tahoma" w:cs="Tahoma"/>
                <w:b/>
                <w:bCs/>
                <w:iCs/>
                <w:kern w:val="32"/>
                <w:sz w:val="18"/>
                <w:szCs w:val="18"/>
                <w:lang w:eastAsia="x-none"/>
              </w:rPr>
              <w:t>Znesek</w:t>
            </w:r>
          </w:p>
        </w:tc>
        <w:tc>
          <w:tcPr>
            <w:tcW w:w="2232" w:type="dxa"/>
            <w:shd w:val="clear" w:color="auto" w:fill="DBE5F1"/>
            <w:vAlign w:val="center"/>
          </w:tcPr>
          <w:p w14:paraId="078F9B5E" w14:textId="77777777" w:rsidR="00F24EA2" w:rsidRPr="000837C3" w:rsidRDefault="00F24EA2" w:rsidP="00F24EA2">
            <w:pPr>
              <w:keepNext/>
              <w:spacing w:line="276" w:lineRule="auto"/>
              <w:outlineLvl w:val="0"/>
              <w:rPr>
                <w:rFonts w:ascii="Tahoma" w:eastAsia="Times New Roman" w:hAnsi="Tahoma" w:cs="Tahoma"/>
                <w:b/>
                <w:bCs/>
                <w:iCs/>
                <w:kern w:val="32"/>
                <w:sz w:val="18"/>
                <w:szCs w:val="18"/>
                <w:lang w:eastAsia="x-none"/>
              </w:rPr>
            </w:pPr>
            <w:r w:rsidRPr="000837C3">
              <w:rPr>
                <w:rFonts w:ascii="Tahoma" w:eastAsia="Times New Roman" w:hAnsi="Tahoma" w:cs="Tahoma"/>
                <w:b/>
                <w:bCs/>
                <w:iCs/>
                <w:kern w:val="32"/>
                <w:sz w:val="18"/>
                <w:szCs w:val="18"/>
                <w:lang w:eastAsia="x-none"/>
              </w:rPr>
              <w:t>Veljavnost</w:t>
            </w:r>
          </w:p>
        </w:tc>
      </w:tr>
      <w:tr w:rsidR="00F24EA2" w:rsidRPr="000837C3" w14:paraId="6DF5CCDF" w14:textId="77777777" w:rsidTr="009449AB">
        <w:trPr>
          <w:trHeight w:val="522"/>
        </w:trPr>
        <w:tc>
          <w:tcPr>
            <w:tcW w:w="2444" w:type="dxa"/>
            <w:shd w:val="clear" w:color="auto" w:fill="DBE5F1"/>
            <w:vAlign w:val="center"/>
          </w:tcPr>
          <w:p w14:paraId="077288F9" w14:textId="77777777" w:rsidR="00F24EA2" w:rsidRPr="000837C3" w:rsidRDefault="00F24EA2" w:rsidP="00F24EA2">
            <w:pPr>
              <w:keepNext/>
              <w:spacing w:line="276" w:lineRule="auto"/>
              <w:jc w:val="left"/>
              <w:outlineLvl w:val="0"/>
              <w:rPr>
                <w:rFonts w:ascii="Tahoma" w:eastAsia="Times New Roman" w:hAnsi="Tahoma" w:cs="Tahoma"/>
                <w:b/>
                <w:bCs/>
                <w:iCs/>
                <w:kern w:val="32"/>
                <w:sz w:val="18"/>
                <w:szCs w:val="18"/>
                <w:lang w:val="x-none" w:eastAsia="x-none"/>
              </w:rPr>
            </w:pPr>
            <w:r w:rsidRPr="000837C3">
              <w:rPr>
                <w:rFonts w:ascii="Tahoma" w:eastAsia="Times New Roman" w:hAnsi="Tahoma" w:cs="Tahoma"/>
                <w:b/>
                <w:bCs/>
                <w:iCs/>
                <w:kern w:val="32"/>
                <w:sz w:val="18"/>
                <w:szCs w:val="18"/>
                <w:lang w:eastAsia="x-none"/>
              </w:rPr>
              <w:t>Resnost ponudbe</w:t>
            </w:r>
          </w:p>
        </w:tc>
        <w:tc>
          <w:tcPr>
            <w:tcW w:w="2546" w:type="dxa"/>
            <w:vAlign w:val="center"/>
          </w:tcPr>
          <w:p w14:paraId="4FFD76DF" w14:textId="77777777" w:rsidR="00F24EA2" w:rsidRPr="000837C3" w:rsidRDefault="00F24EA2" w:rsidP="00F24EA2">
            <w:pPr>
              <w:keepNext/>
              <w:spacing w:line="276" w:lineRule="auto"/>
              <w:outlineLvl w:val="0"/>
              <w:rPr>
                <w:rFonts w:ascii="Tahoma" w:eastAsia="Times New Roman" w:hAnsi="Tahoma" w:cs="Tahoma"/>
                <w:bCs/>
                <w:iCs/>
                <w:kern w:val="32"/>
                <w:sz w:val="18"/>
                <w:szCs w:val="18"/>
                <w:highlight w:val="yellow"/>
                <w:lang w:eastAsia="x-none"/>
              </w:rPr>
            </w:pPr>
            <w:r w:rsidRPr="000837C3">
              <w:rPr>
                <w:rFonts w:ascii="Tahoma" w:eastAsia="Times New Roman" w:hAnsi="Tahoma" w:cs="Tahoma"/>
                <w:bCs/>
                <w:iCs/>
                <w:kern w:val="32"/>
                <w:sz w:val="18"/>
                <w:szCs w:val="18"/>
                <w:lang w:eastAsia="x-none"/>
              </w:rPr>
              <w:t>/</w:t>
            </w:r>
          </w:p>
        </w:tc>
        <w:tc>
          <w:tcPr>
            <w:tcW w:w="1707" w:type="dxa"/>
            <w:vAlign w:val="center"/>
          </w:tcPr>
          <w:p w14:paraId="49C62E9D" w14:textId="77777777" w:rsidR="00F24EA2" w:rsidRPr="000837C3" w:rsidRDefault="00F24EA2" w:rsidP="00F24EA2">
            <w:pPr>
              <w:keepNext/>
              <w:spacing w:line="276" w:lineRule="auto"/>
              <w:outlineLvl w:val="0"/>
              <w:rPr>
                <w:rFonts w:ascii="Tahoma" w:eastAsia="Times New Roman" w:hAnsi="Tahoma" w:cs="Tahoma"/>
                <w:bCs/>
                <w:iCs/>
                <w:kern w:val="32"/>
                <w:sz w:val="18"/>
                <w:szCs w:val="18"/>
                <w:highlight w:val="yellow"/>
                <w:lang w:eastAsia="x-none"/>
              </w:rPr>
            </w:pPr>
            <w:r w:rsidRPr="000837C3">
              <w:rPr>
                <w:rFonts w:ascii="Tahoma" w:eastAsia="Times New Roman" w:hAnsi="Tahoma" w:cs="Tahoma"/>
                <w:bCs/>
                <w:iCs/>
                <w:kern w:val="32"/>
                <w:sz w:val="18"/>
                <w:szCs w:val="18"/>
                <w:lang w:eastAsia="x-none"/>
              </w:rPr>
              <w:t>/</w:t>
            </w:r>
          </w:p>
        </w:tc>
        <w:tc>
          <w:tcPr>
            <w:tcW w:w="2232" w:type="dxa"/>
            <w:vAlign w:val="center"/>
          </w:tcPr>
          <w:p w14:paraId="52F72290" w14:textId="77777777" w:rsidR="00F24EA2" w:rsidRPr="000837C3" w:rsidRDefault="00F24EA2" w:rsidP="00F24EA2">
            <w:pPr>
              <w:keepNext/>
              <w:spacing w:line="276" w:lineRule="auto"/>
              <w:outlineLvl w:val="0"/>
              <w:rPr>
                <w:rFonts w:ascii="Tahoma" w:eastAsia="Times New Roman" w:hAnsi="Tahoma" w:cs="Tahoma"/>
                <w:bCs/>
                <w:iCs/>
                <w:kern w:val="32"/>
                <w:sz w:val="18"/>
                <w:szCs w:val="18"/>
                <w:highlight w:val="yellow"/>
                <w:lang w:eastAsia="x-none"/>
              </w:rPr>
            </w:pPr>
            <w:r w:rsidRPr="000837C3">
              <w:rPr>
                <w:rFonts w:ascii="Tahoma" w:eastAsia="Times New Roman" w:hAnsi="Tahoma" w:cs="Tahoma"/>
                <w:bCs/>
                <w:iCs/>
                <w:kern w:val="32"/>
                <w:sz w:val="18"/>
                <w:szCs w:val="18"/>
                <w:lang w:eastAsia="x-none"/>
              </w:rPr>
              <w:t>/</w:t>
            </w:r>
          </w:p>
        </w:tc>
      </w:tr>
      <w:tr w:rsidR="00F24EA2" w:rsidRPr="000837C3" w14:paraId="6EDBAC6B" w14:textId="77777777" w:rsidTr="009449AB">
        <w:trPr>
          <w:trHeight w:val="982"/>
        </w:trPr>
        <w:tc>
          <w:tcPr>
            <w:tcW w:w="2444" w:type="dxa"/>
            <w:shd w:val="clear" w:color="auto" w:fill="DBE5F1"/>
            <w:vAlign w:val="center"/>
          </w:tcPr>
          <w:p w14:paraId="09C169B2" w14:textId="77777777" w:rsidR="00F24EA2" w:rsidRPr="000837C3" w:rsidRDefault="00F24EA2" w:rsidP="00F24EA2">
            <w:pPr>
              <w:keepNext/>
              <w:spacing w:line="276" w:lineRule="auto"/>
              <w:jc w:val="left"/>
              <w:outlineLvl w:val="0"/>
              <w:rPr>
                <w:rFonts w:ascii="Tahoma" w:eastAsia="Times New Roman" w:hAnsi="Tahoma" w:cs="Tahoma"/>
                <w:b/>
                <w:bCs/>
                <w:iCs/>
                <w:kern w:val="32"/>
                <w:sz w:val="18"/>
                <w:szCs w:val="18"/>
                <w:lang w:val="x-none" w:eastAsia="x-none"/>
              </w:rPr>
            </w:pPr>
            <w:r w:rsidRPr="000837C3">
              <w:rPr>
                <w:rFonts w:ascii="Tahoma" w:eastAsia="Times New Roman" w:hAnsi="Tahoma" w:cs="Tahoma"/>
                <w:b/>
                <w:bCs/>
                <w:iCs/>
                <w:kern w:val="32"/>
                <w:sz w:val="18"/>
                <w:szCs w:val="18"/>
                <w:lang w:eastAsia="x-none"/>
              </w:rPr>
              <w:t>Dobra izvedba pogodbenih obveznosti</w:t>
            </w:r>
          </w:p>
        </w:tc>
        <w:tc>
          <w:tcPr>
            <w:tcW w:w="2546" w:type="dxa"/>
            <w:vAlign w:val="center"/>
          </w:tcPr>
          <w:p w14:paraId="5C008DAE" w14:textId="77777777" w:rsidR="00F24EA2" w:rsidRPr="000837C3" w:rsidRDefault="00F24EA2" w:rsidP="00BA4332">
            <w:pPr>
              <w:keepNext/>
              <w:spacing w:line="276" w:lineRule="auto"/>
              <w:jc w:val="left"/>
              <w:outlineLvl w:val="0"/>
              <w:rPr>
                <w:rFonts w:ascii="Tahoma" w:eastAsia="Times New Roman" w:hAnsi="Tahoma" w:cs="Tahoma"/>
                <w:bCs/>
                <w:iCs/>
                <w:kern w:val="32"/>
                <w:sz w:val="18"/>
                <w:szCs w:val="18"/>
                <w:lang w:eastAsia="x-none"/>
              </w:rPr>
            </w:pPr>
            <w:r w:rsidRPr="000837C3">
              <w:rPr>
                <w:rFonts w:ascii="Tahoma" w:eastAsia="Times New Roman" w:hAnsi="Tahoma" w:cs="Tahoma"/>
                <w:bCs/>
                <w:iCs/>
                <w:kern w:val="32"/>
                <w:sz w:val="18"/>
                <w:szCs w:val="18"/>
                <w:lang w:eastAsia="x-none"/>
              </w:rPr>
              <w:t>Finančno zavarovanje (bančna garancija ali kavcijsko zavarovanje)</w:t>
            </w:r>
          </w:p>
        </w:tc>
        <w:tc>
          <w:tcPr>
            <w:tcW w:w="1707" w:type="dxa"/>
            <w:vAlign w:val="center"/>
          </w:tcPr>
          <w:p w14:paraId="1C483902" w14:textId="78691B0F" w:rsidR="00F24EA2" w:rsidRPr="000837C3" w:rsidRDefault="00006100" w:rsidP="00BA4332">
            <w:pPr>
              <w:keepNext/>
              <w:spacing w:line="276" w:lineRule="auto"/>
              <w:jc w:val="left"/>
              <w:outlineLvl w:val="0"/>
              <w:rPr>
                <w:rFonts w:ascii="Tahoma" w:eastAsia="Times New Roman" w:hAnsi="Tahoma" w:cs="Tahoma"/>
                <w:bCs/>
                <w:iCs/>
                <w:kern w:val="32"/>
                <w:sz w:val="18"/>
                <w:szCs w:val="18"/>
                <w:lang w:eastAsia="x-none"/>
              </w:rPr>
            </w:pPr>
            <w:r>
              <w:rPr>
                <w:rFonts w:ascii="Tahoma" w:eastAsia="Times New Roman" w:hAnsi="Tahoma" w:cs="Tahoma"/>
                <w:bCs/>
                <w:iCs/>
                <w:kern w:val="32"/>
                <w:sz w:val="18"/>
                <w:szCs w:val="18"/>
                <w:lang w:eastAsia="x-none"/>
              </w:rPr>
              <w:t>10</w:t>
            </w:r>
            <w:r w:rsidR="00F24EA2" w:rsidRPr="000837C3">
              <w:rPr>
                <w:rFonts w:ascii="Tahoma" w:eastAsia="Times New Roman" w:hAnsi="Tahoma" w:cs="Tahoma"/>
                <w:bCs/>
                <w:iCs/>
                <w:kern w:val="32"/>
                <w:sz w:val="18"/>
                <w:szCs w:val="18"/>
                <w:lang w:eastAsia="x-none"/>
              </w:rPr>
              <w:t xml:space="preserve"> % pogodbene vrednosti z DDV</w:t>
            </w:r>
          </w:p>
        </w:tc>
        <w:tc>
          <w:tcPr>
            <w:tcW w:w="2232" w:type="dxa"/>
            <w:vAlign w:val="center"/>
          </w:tcPr>
          <w:p w14:paraId="19BFD1AD" w14:textId="77777777" w:rsidR="00F24EA2" w:rsidRPr="000837C3" w:rsidRDefault="00F24EA2" w:rsidP="00BA4332">
            <w:pPr>
              <w:keepNext/>
              <w:spacing w:line="276" w:lineRule="auto"/>
              <w:jc w:val="left"/>
              <w:outlineLvl w:val="0"/>
              <w:rPr>
                <w:rFonts w:ascii="Tahoma" w:eastAsia="Times New Roman" w:hAnsi="Tahoma" w:cs="Tahoma"/>
                <w:bCs/>
                <w:iCs/>
                <w:kern w:val="32"/>
                <w:sz w:val="18"/>
                <w:szCs w:val="18"/>
                <w:lang w:eastAsia="x-none"/>
              </w:rPr>
            </w:pPr>
            <w:r w:rsidRPr="000837C3">
              <w:rPr>
                <w:rFonts w:ascii="Tahoma" w:eastAsia="Times New Roman" w:hAnsi="Tahoma" w:cs="Tahoma"/>
                <w:bCs/>
                <w:iCs/>
                <w:kern w:val="32"/>
                <w:sz w:val="18"/>
                <w:szCs w:val="18"/>
                <w:lang w:eastAsia="x-none"/>
              </w:rPr>
              <w:t xml:space="preserve">Še </w:t>
            </w:r>
            <w:r w:rsidR="00C238DD" w:rsidRPr="000837C3">
              <w:rPr>
                <w:rFonts w:ascii="Tahoma" w:eastAsia="Times New Roman" w:hAnsi="Tahoma" w:cs="Tahoma"/>
                <w:bCs/>
                <w:iCs/>
                <w:kern w:val="32"/>
                <w:sz w:val="18"/>
                <w:szCs w:val="18"/>
                <w:lang w:eastAsia="x-none"/>
              </w:rPr>
              <w:t>3</w:t>
            </w:r>
            <w:r w:rsidRPr="000837C3">
              <w:rPr>
                <w:rFonts w:ascii="Tahoma" w:eastAsia="Times New Roman" w:hAnsi="Tahoma" w:cs="Tahoma"/>
                <w:bCs/>
                <w:iCs/>
                <w:kern w:val="32"/>
                <w:sz w:val="18"/>
                <w:szCs w:val="18"/>
                <w:lang w:eastAsia="x-none"/>
              </w:rPr>
              <w:t xml:space="preserve">0 dni po </w:t>
            </w:r>
            <w:r w:rsidR="00736204" w:rsidRPr="000837C3">
              <w:rPr>
                <w:rFonts w:ascii="Tahoma" w:eastAsia="Times New Roman" w:hAnsi="Tahoma" w:cs="Tahoma"/>
                <w:bCs/>
                <w:iCs/>
                <w:kern w:val="32"/>
                <w:sz w:val="18"/>
                <w:szCs w:val="18"/>
                <w:lang w:eastAsia="x-none"/>
              </w:rPr>
              <w:t>končnem primopredajnem zapisniku.</w:t>
            </w:r>
          </w:p>
        </w:tc>
      </w:tr>
      <w:tr w:rsidR="00F24EA2" w:rsidRPr="000837C3" w14:paraId="2B29EF1D" w14:textId="77777777" w:rsidTr="009449AB">
        <w:trPr>
          <w:trHeight w:val="1302"/>
        </w:trPr>
        <w:tc>
          <w:tcPr>
            <w:tcW w:w="2444" w:type="dxa"/>
            <w:shd w:val="clear" w:color="auto" w:fill="DBE5F1"/>
            <w:vAlign w:val="center"/>
          </w:tcPr>
          <w:p w14:paraId="7C726527" w14:textId="77777777" w:rsidR="00F24EA2" w:rsidRPr="000837C3" w:rsidRDefault="00F24EA2" w:rsidP="00F24EA2">
            <w:pPr>
              <w:keepNext/>
              <w:spacing w:line="276" w:lineRule="auto"/>
              <w:jc w:val="left"/>
              <w:outlineLvl w:val="0"/>
              <w:rPr>
                <w:rFonts w:ascii="Tahoma" w:eastAsia="Times New Roman" w:hAnsi="Tahoma" w:cs="Tahoma"/>
                <w:b/>
                <w:bCs/>
                <w:iCs/>
                <w:kern w:val="32"/>
                <w:sz w:val="18"/>
                <w:szCs w:val="18"/>
                <w:lang w:val="x-none" w:eastAsia="x-none"/>
              </w:rPr>
            </w:pPr>
            <w:r w:rsidRPr="000837C3">
              <w:rPr>
                <w:rFonts w:ascii="Tahoma" w:eastAsia="Times New Roman" w:hAnsi="Tahoma" w:cs="Tahoma"/>
                <w:b/>
                <w:bCs/>
                <w:iCs/>
                <w:kern w:val="32"/>
                <w:sz w:val="18"/>
                <w:szCs w:val="18"/>
                <w:lang w:eastAsia="x-none"/>
              </w:rPr>
              <w:t>Odprava napak</w:t>
            </w:r>
          </w:p>
        </w:tc>
        <w:tc>
          <w:tcPr>
            <w:tcW w:w="2546" w:type="dxa"/>
            <w:vAlign w:val="center"/>
          </w:tcPr>
          <w:p w14:paraId="4B9F72BE" w14:textId="77777777" w:rsidR="00F24EA2" w:rsidRPr="000837C3" w:rsidRDefault="00C238DD" w:rsidP="00BA4332">
            <w:pPr>
              <w:keepNext/>
              <w:spacing w:line="276" w:lineRule="auto"/>
              <w:jc w:val="left"/>
              <w:outlineLvl w:val="0"/>
              <w:rPr>
                <w:rFonts w:ascii="Tahoma" w:eastAsia="Times New Roman" w:hAnsi="Tahoma" w:cs="Tahoma"/>
                <w:bCs/>
                <w:iCs/>
                <w:kern w:val="32"/>
                <w:sz w:val="18"/>
                <w:szCs w:val="18"/>
                <w:lang w:eastAsia="x-none"/>
              </w:rPr>
            </w:pPr>
            <w:r w:rsidRPr="000837C3">
              <w:rPr>
                <w:rFonts w:ascii="Tahoma" w:eastAsia="Times New Roman" w:hAnsi="Tahoma" w:cs="Tahoma"/>
                <w:bCs/>
                <w:iCs/>
                <w:kern w:val="32"/>
                <w:sz w:val="18"/>
                <w:szCs w:val="18"/>
                <w:lang w:eastAsia="x-none"/>
              </w:rPr>
              <w:t>Finančno zavarovanje (bančna garancija ali kavcijsko zavarovanje)</w:t>
            </w:r>
          </w:p>
        </w:tc>
        <w:tc>
          <w:tcPr>
            <w:tcW w:w="1707" w:type="dxa"/>
            <w:vAlign w:val="center"/>
          </w:tcPr>
          <w:p w14:paraId="3F01BA51" w14:textId="77777777" w:rsidR="00F24EA2" w:rsidRPr="000837C3" w:rsidRDefault="00F24EA2" w:rsidP="00BA4332">
            <w:pPr>
              <w:keepNext/>
              <w:spacing w:line="276" w:lineRule="auto"/>
              <w:jc w:val="left"/>
              <w:outlineLvl w:val="0"/>
              <w:rPr>
                <w:rFonts w:ascii="Tahoma" w:eastAsia="Times New Roman" w:hAnsi="Tahoma" w:cs="Tahoma"/>
                <w:bCs/>
                <w:iCs/>
                <w:kern w:val="32"/>
                <w:sz w:val="18"/>
                <w:szCs w:val="18"/>
                <w:lang w:eastAsia="x-none"/>
              </w:rPr>
            </w:pPr>
            <w:r w:rsidRPr="000837C3">
              <w:rPr>
                <w:rFonts w:ascii="Tahoma" w:eastAsia="Times New Roman" w:hAnsi="Tahoma" w:cs="Tahoma"/>
                <w:bCs/>
                <w:iCs/>
                <w:kern w:val="32"/>
                <w:sz w:val="18"/>
                <w:szCs w:val="18"/>
                <w:lang w:eastAsia="x-none"/>
              </w:rPr>
              <w:t xml:space="preserve">5 % pogodbene vrednosti z DDV </w:t>
            </w:r>
          </w:p>
        </w:tc>
        <w:tc>
          <w:tcPr>
            <w:tcW w:w="2232" w:type="dxa"/>
            <w:vAlign w:val="center"/>
          </w:tcPr>
          <w:p w14:paraId="4055805B" w14:textId="77777777" w:rsidR="00F24EA2" w:rsidRPr="000837C3" w:rsidRDefault="005A3EC9" w:rsidP="00BA4332">
            <w:pPr>
              <w:keepNext/>
              <w:spacing w:line="276" w:lineRule="auto"/>
              <w:jc w:val="left"/>
              <w:outlineLvl w:val="0"/>
              <w:rPr>
                <w:rFonts w:ascii="Tahoma" w:eastAsia="Times New Roman" w:hAnsi="Tahoma" w:cs="Tahoma"/>
                <w:bCs/>
                <w:iCs/>
                <w:kern w:val="32"/>
                <w:sz w:val="18"/>
                <w:szCs w:val="18"/>
                <w:lang w:eastAsia="x-none"/>
              </w:rPr>
            </w:pPr>
            <w:r w:rsidRPr="000837C3">
              <w:rPr>
                <w:rFonts w:ascii="Tahoma" w:eastAsia="Times New Roman" w:hAnsi="Tahoma" w:cs="Tahoma"/>
                <w:bCs/>
                <w:iCs/>
                <w:kern w:val="32"/>
                <w:sz w:val="18"/>
                <w:szCs w:val="18"/>
                <w:lang w:eastAsia="x-none"/>
              </w:rPr>
              <w:t>2</w:t>
            </w:r>
            <w:r w:rsidR="00034A69" w:rsidRPr="000837C3">
              <w:rPr>
                <w:rFonts w:ascii="Tahoma" w:eastAsia="Times New Roman" w:hAnsi="Tahoma" w:cs="Tahoma"/>
                <w:bCs/>
                <w:iCs/>
                <w:kern w:val="32"/>
                <w:sz w:val="18"/>
                <w:szCs w:val="18"/>
                <w:lang w:eastAsia="x-none"/>
              </w:rPr>
              <w:t xml:space="preserve"> </w:t>
            </w:r>
            <w:r w:rsidR="00F24EA2" w:rsidRPr="000837C3">
              <w:rPr>
                <w:rFonts w:ascii="Tahoma" w:eastAsia="Times New Roman" w:hAnsi="Tahoma" w:cs="Tahoma"/>
                <w:bCs/>
                <w:iCs/>
                <w:kern w:val="32"/>
                <w:sz w:val="18"/>
                <w:szCs w:val="18"/>
                <w:lang w:eastAsia="x-none"/>
              </w:rPr>
              <w:t>let</w:t>
            </w:r>
            <w:r w:rsidR="00FC4B51" w:rsidRPr="000837C3">
              <w:rPr>
                <w:rFonts w:ascii="Tahoma" w:eastAsia="Times New Roman" w:hAnsi="Tahoma" w:cs="Tahoma"/>
                <w:bCs/>
                <w:iCs/>
                <w:kern w:val="32"/>
                <w:sz w:val="18"/>
                <w:szCs w:val="18"/>
                <w:lang w:eastAsia="x-none"/>
              </w:rPr>
              <w:t>i</w:t>
            </w:r>
            <w:r w:rsidR="00F24EA2" w:rsidRPr="000837C3">
              <w:rPr>
                <w:rFonts w:ascii="Tahoma" w:eastAsia="Times New Roman" w:hAnsi="Tahoma" w:cs="Tahoma"/>
                <w:bCs/>
                <w:iCs/>
                <w:kern w:val="32"/>
                <w:sz w:val="18"/>
                <w:szCs w:val="18"/>
                <w:lang w:eastAsia="x-none"/>
              </w:rPr>
              <w:t xml:space="preserve"> od primopredajnega zapisnika</w:t>
            </w:r>
            <w:r w:rsidR="00C238DD" w:rsidRPr="000837C3">
              <w:rPr>
                <w:rFonts w:ascii="Tahoma" w:eastAsia="Times New Roman" w:hAnsi="Tahoma" w:cs="Tahoma"/>
                <w:bCs/>
                <w:iCs/>
                <w:kern w:val="32"/>
                <w:sz w:val="18"/>
                <w:szCs w:val="18"/>
                <w:lang w:eastAsia="x-none"/>
              </w:rPr>
              <w:t xml:space="preserve"> (garancijski rok vozila in predelave)</w:t>
            </w:r>
          </w:p>
        </w:tc>
      </w:tr>
    </w:tbl>
    <w:p w14:paraId="02C6ED07" w14:textId="77777777" w:rsidR="00233504" w:rsidRPr="000837C3" w:rsidRDefault="00233504" w:rsidP="00233504">
      <w:pPr>
        <w:keepNext/>
        <w:keepLines/>
        <w:suppressAutoHyphens/>
        <w:spacing w:before="240" w:after="120"/>
        <w:outlineLvl w:val="3"/>
        <w:rPr>
          <w:rFonts w:ascii="Tahoma" w:eastAsia="Times New Roman" w:hAnsi="Tahoma" w:cs="Tahoma"/>
          <w:b/>
          <w:i/>
          <w:iCs/>
          <w:sz w:val="18"/>
          <w:szCs w:val="18"/>
          <w:lang w:eastAsia="zh-CN"/>
        </w:rPr>
      </w:pPr>
      <w:bookmarkStart w:id="130" w:name="__RefHeading___Toc509692064"/>
      <w:bookmarkEnd w:id="130"/>
      <w:r w:rsidRPr="000837C3">
        <w:rPr>
          <w:rFonts w:ascii="Tahoma" w:eastAsia="Times New Roman" w:hAnsi="Tahoma" w:cs="Tahoma"/>
          <w:b/>
          <w:i/>
          <w:iCs/>
          <w:sz w:val="18"/>
          <w:szCs w:val="18"/>
          <w:lang w:eastAsia="zh-CN"/>
        </w:rPr>
        <w:t>Zavarovanje za dobro izvedbo pogodbenih obveznosti</w:t>
      </w:r>
      <w:bookmarkStart w:id="131" w:name="__RefHeading___Toc509692065"/>
      <w:bookmarkEnd w:id="131"/>
    </w:p>
    <w:p w14:paraId="247FCF94" w14:textId="5A39F410" w:rsidR="00233504" w:rsidRPr="000837C3" w:rsidRDefault="00233504" w:rsidP="00233504">
      <w:pPr>
        <w:ind w:left="357"/>
        <w:rPr>
          <w:rFonts w:ascii="Tahoma" w:hAnsi="Tahoma" w:cs="Tahoma"/>
          <w:sz w:val="18"/>
          <w:szCs w:val="18"/>
        </w:rPr>
      </w:pPr>
      <w:bookmarkStart w:id="132" w:name="_Hlk520445337"/>
      <w:r w:rsidRPr="000837C3">
        <w:rPr>
          <w:rFonts w:ascii="Tahoma" w:hAnsi="Tahoma" w:cs="Tahoma"/>
          <w:sz w:val="18"/>
          <w:szCs w:val="18"/>
        </w:rPr>
        <w:t xml:space="preserve">Izbrani ponudnik mora v roku 10 dni od podpisa pogodbe izročiti naročniku finančno zavarovanje za dobro izvedbo pogodbenih obveznosti v višini </w:t>
      </w:r>
      <w:r w:rsidR="007058D9">
        <w:rPr>
          <w:rFonts w:ascii="Tahoma" w:hAnsi="Tahoma" w:cs="Tahoma"/>
          <w:sz w:val="18"/>
          <w:szCs w:val="18"/>
        </w:rPr>
        <w:t>10</w:t>
      </w:r>
      <w:r w:rsidRPr="000837C3">
        <w:rPr>
          <w:rFonts w:ascii="Tahoma" w:hAnsi="Tahoma" w:cs="Tahoma"/>
          <w:sz w:val="18"/>
          <w:szCs w:val="18"/>
        </w:rPr>
        <w:t xml:space="preserve">% (odstotkov) od vrednosti pogodbe z DDV, </w:t>
      </w:r>
      <w:bookmarkEnd w:id="132"/>
      <w:r w:rsidRPr="000837C3">
        <w:rPr>
          <w:rFonts w:ascii="Tahoma" w:hAnsi="Tahoma" w:cs="Tahoma"/>
          <w:sz w:val="18"/>
          <w:szCs w:val="18"/>
        </w:rPr>
        <w:t>za ves čas trajanja pogodbe. Uporabi se oblika finančnega zavarovanja, ki je navedena v razpisni dokumentaciji (vzorec). Če se med trajanjem izvedbe pogodbe spremenijo roki za izvedbo posla, se mora temu ustrezno spremeniti tudi garancija oziroma podaljšati njena veljavnost.</w:t>
      </w:r>
    </w:p>
    <w:p w14:paraId="564B36C9" w14:textId="77777777" w:rsidR="00233504" w:rsidRPr="000837C3" w:rsidRDefault="00233504" w:rsidP="00233504">
      <w:pPr>
        <w:rPr>
          <w:rFonts w:ascii="Tahoma" w:hAnsi="Tahoma" w:cs="Tahoma"/>
          <w:sz w:val="18"/>
          <w:szCs w:val="18"/>
        </w:rPr>
      </w:pPr>
    </w:p>
    <w:p w14:paraId="1E819B95" w14:textId="77777777" w:rsidR="00233504" w:rsidRPr="000837C3" w:rsidRDefault="00233504" w:rsidP="00233504">
      <w:pPr>
        <w:ind w:left="357"/>
        <w:rPr>
          <w:rFonts w:ascii="Tahoma" w:hAnsi="Tahoma" w:cs="Tahoma"/>
          <w:sz w:val="18"/>
          <w:szCs w:val="18"/>
        </w:rPr>
      </w:pPr>
      <w:r w:rsidRPr="000837C3">
        <w:rPr>
          <w:rFonts w:ascii="Tahoma" w:hAnsi="Tahoma" w:cs="Tahoma"/>
          <w:sz w:val="18"/>
          <w:szCs w:val="18"/>
        </w:rPr>
        <w:t>Pogodba je veljavna ob predložitvi finančnega zavarovanja za dobro izvedbo pogodbenih obveznosti. Naročnik ga lahko unovči, če izbrani ponudnik ne izpolni svojih pogodbenih obveznosti v dogovorjenem roku, obsegu in količini. Vzorec finančnega zavarovanja je sestavni del razpisne dokumentacije. Ponudnik parafira vzorec finančnega zavarovanja za dobro izvedbo pogodbenih obveznosti, s čimer jamči, da se je seznanil z vsebino garancije, ki jo bo moral izročiti naročniku v primeru, da bo izbran.</w:t>
      </w:r>
    </w:p>
    <w:p w14:paraId="6D3A5F72" w14:textId="77777777" w:rsidR="00233504" w:rsidRPr="000837C3" w:rsidRDefault="00233504" w:rsidP="00233504">
      <w:pPr>
        <w:ind w:left="357"/>
        <w:rPr>
          <w:rFonts w:ascii="Tahoma" w:hAnsi="Tahoma" w:cs="Tahoma"/>
          <w:sz w:val="18"/>
          <w:szCs w:val="18"/>
        </w:rPr>
      </w:pPr>
      <w:r w:rsidRPr="000837C3">
        <w:rPr>
          <w:rFonts w:ascii="Tahoma" w:hAnsi="Tahoma" w:cs="Tahoma"/>
          <w:sz w:val="18"/>
          <w:szCs w:val="18"/>
        </w:rPr>
        <w:t>Ponudnik predloži parafiran vzorec finančnega zavarovanja (s strani ponudnika), ki je priložen v razpisni dokumentaciji.</w:t>
      </w:r>
    </w:p>
    <w:p w14:paraId="736C7AB8" w14:textId="77777777" w:rsidR="00233504" w:rsidRPr="000837C3" w:rsidRDefault="00233504" w:rsidP="00233504">
      <w:pPr>
        <w:rPr>
          <w:rFonts w:ascii="Tahoma" w:hAnsi="Tahoma" w:cs="Tahoma"/>
          <w:sz w:val="18"/>
          <w:szCs w:val="18"/>
          <w:highlight w:val="yellow"/>
        </w:rPr>
      </w:pPr>
    </w:p>
    <w:p w14:paraId="36E7FCA1" w14:textId="77777777" w:rsidR="00233504" w:rsidRPr="000837C3" w:rsidRDefault="00233504" w:rsidP="00233504">
      <w:pPr>
        <w:spacing w:line="240" w:lineRule="auto"/>
        <w:rPr>
          <w:rFonts w:cs="Arial"/>
          <w:b/>
          <w:i/>
          <w:szCs w:val="20"/>
        </w:rPr>
      </w:pPr>
      <w:r w:rsidRPr="000837C3">
        <w:rPr>
          <w:rFonts w:cs="Arial"/>
          <w:b/>
          <w:i/>
          <w:szCs w:val="20"/>
        </w:rPr>
        <w:t>Finančno zavarovanje za odpravo napak v garancijski dobi</w:t>
      </w:r>
    </w:p>
    <w:p w14:paraId="7CD385A6" w14:textId="77777777" w:rsidR="00233504" w:rsidRPr="000837C3" w:rsidRDefault="00233504" w:rsidP="00233504">
      <w:pPr>
        <w:spacing w:line="240" w:lineRule="auto"/>
        <w:rPr>
          <w:rFonts w:ascii="Tahoma" w:hAnsi="Tahoma" w:cs="Tahoma"/>
          <w:sz w:val="18"/>
          <w:szCs w:val="18"/>
          <w:highlight w:val="yellow"/>
        </w:rPr>
      </w:pPr>
    </w:p>
    <w:p w14:paraId="59BB375A" w14:textId="77777777" w:rsidR="0029351E" w:rsidRPr="000837C3" w:rsidRDefault="00233504" w:rsidP="0094166E">
      <w:pPr>
        <w:ind w:left="284"/>
        <w:rPr>
          <w:rFonts w:ascii="Tahoma" w:hAnsi="Tahoma" w:cs="Tahoma"/>
          <w:sz w:val="18"/>
          <w:szCs w:val="18"/>
        </w:rPr>
      </w:pPr>
      <w:r w:rsidRPr="000837C3">
        <w:rPr>
          <w:rFonts w:ascii="Tahoma" w:hAnsi="Tahoma" w:cs="Tahoma"/>
          <w:sz w:val="18"/>
          <w:szCs w:val="18"/>
        </w:rPr>
        <w:t>Finančno zavarovanje mora izvajalec /v 15 koledarskih dneh/ izročiti naročniku po uspešno opravljeni primopredaji</w:t>
      </w:r>
      <w:r w:rsidR="00C238DD" w:rsidRPr="000837C3">
        <w:rPr>
          <w:rFonts w:ascii="Tahoma" w:hAnsi="Tahoma" w:cs="Tahoma"/>
          <w:sz w:val="18"/>
          <w:szCs w:val="18"/>
        </w:rPr>
        <w:t xml:space="preserve"> </w:t>
      </w:r>
      <w:r w:rsidR="00884379">
        <w:rPr>
          <w:rFonts w:ascii="Tahoma" w:hAnsi="Tahoma" w:cs="Tahoma"/>
          <w:sz w:val="18"/>
          <w:szCs w:val="18"/>
        </w:rPr>
        <w:t>aparata</w:t>
      </w:r>
      <w:r w:rsidRPr="000837C3">
        <w:rPr>
          <w:rFonts w:ascii="Tahoma" w:hAnsi="Tahoma" w:cs="Tahoma"/>
          <w:sz w:val="18"/>
          <w:szCs w:val="18"/>
        </w:rPr>
        <w:t xml:space="preserve">. Finančno zavarovanje za odpravo napak v garancijskem roku </w:t>
      </w:r>
      <w:r w:rsidR="0094166E" w:rsidRPr="000837C3">
        <w:rPr>
          <w:rFonts w:ascii="Tahoma" w:hAnsi="Tahoma" w:cs="Tahoma"/>
          <w:sz w:val="18"/>
          <w:szCs w:val="18"/>
        </w:rPr>
        <w:t xml:space="preserve">(bančna garancija ali kavcijsko zavarovanje) </w:t>
      </w:r>
      <w:r w:rsidRPr="000837C3">
        <w:rPr>
          <w:rFonts w:ascii="Tahoma" w:hAnsi="Tahoma" w:cs="Tahoma"/>
          <w:sz w:val="18"/>
          <w:szCs w:val="18"/>
        </w:rPr>
        <w:t xml:space="preserve">mora biti v višini </w:t>
      </w:r>
      <w:r w:rsidR="0029351E" w:rsidRPr="000837C3">
        <w:rPr>
          <w:rFonts w:ascii="Tahoma" w:hAnsi="Tahoma" w:cs="Tahoma"/>
          <w:sz w:val="18"/>
          <w:szCs w:val="18"/>
        </w:rPr>
        <w:t>5</w:t>
      </w:r>
      <w:r w:rsidRPr="000837C3">
        <w:rPr>
          <w:rFonts w:ascii="Tahoma" w:hAnsi="Tahoma" w:cs="Tahoma"/>
          <w:sz w:val="18"/>
          <w:szCs w:val="18"/>
        </w:rPr>
        <w:t xml:space="preserve"> % pogodbene vrednosti z DDV. Finančno zavarovanje mora imeti rok veljavnosti </w:t>
      </w:r>
      <w:r w:rsidR="00034A69" w:rsidRPr="000837C3">
        <w:rPr>
          <w:rFonts w:ascii="Tahoma" w:hAnsi="Tahoma" w:cs="Tahoma"/>
          <w:sz w:val="18"/>
          <w:szCs w:val="18"/>
        </w:rPr>
        <w:t>2 leti</w:t>
      </w:r>
      <w:r w:rsidRPr="000837C3">
        <w:rPr>
          <w:rFonts w:ascii="Tahoma" w:hAnsi="Tahoma" w:cs="Tahoma"/>
          <w:sz w:val="18"/>
          <w:szCs w:val="18"/>
        </w:rPr>
        <w:t xml:space="preserve"> rok veljavnosti pa začne teči naslednji dan od datuma kvalitetnega prevzema</w:t>
      </w:r>
      <w:r w:rsidR="0094166E" w:rsidRPr="000837C3">
        <w:rPr>
          <w:rFonts w:ascii="Tahoma" w:hAnsi="Tahoma" w:cs="Tahoma"/>
          <w:sz w:val="18"/>
          <w:szCs w:val="18"/>
        </w:rPr>
        <w:t>.</w:t>
      </w:r>
      <w:r w:rsidR="0029351E" w:rsidRPr="000837C3">
        <w:rPr>
          <w:rFonts w:ascii="Tahoma" w:hAnsi="Tahoma" w:cs="Tahoma"/>
          <w:sz w:val="18"/>
          <w:szCs w:val="18"/>
        </w:rPr>
        <w:t xml:space="preserve"> </w:t>
      </w:r>
    </w:p>
    <w:p w14:paraId="7E474FE2" w14:textId="77777777" w:rsidR="00BC5779" w:rsidRDefault="0029351E" w:rsidP="0094166E">
      <w:pPr>
        <w:ind w:left="284"/>
        <w:rPr>
          <w:rFonts w:ascii="Tahoma" w:hAnsi="Tahoma" w:cs="Tahoma"/>
          <w:sz w:val="18"/>
          <w:szCs w:val="18"/>
        </w:rPr>
      </w:pPr>
      <w:r w:rsidRPr="000837C3">
        <w:rPr>
          <w:rFonts w:ascii="Tahoma" w:hAnsi="Tahoma" w:cs="Tahoma"/>
          <w:sz w:val="18"/>
          <w:szCs w:val="18"/>
        </w:rPr>
        <w:t>Finančno zavarovanje za odpravo pomanjkljivosti in napak v garancijski dobi bo moralo biti izdano brezpogojno ter plačljivo na prvi poziv.</w:t>
      </w:r>
    </w:p>
    <w:p w14:paraId="60E4C15F" w14:textId="77777777" w:rsidR="007058D9" w:rsidRDefault="007058D9" w:rsidP="0094166E">
      <w:pPr>
        <w:ind w:left="284"/>
        <w:rPr>
          <w:rFonts w:ascii="Tahoma" w:hAnsi="Tahoma" w:cs="Tahoma"/>
          <w:sz w:val="18"/>
          <w:szCs w:val="18"/>
        </w:rPr>
      </w:pPr>
    </w:p>
    <w:p w14:paraId="708CBB80" w14:textId="2CDCEB32" w:rsidR="007058D9" w:rsidRPr="000837C3" w:rsidRDefault="007058D9" w:rsidP="0094166E">
      <w:pPr>
        <w:ind w:left="284"/>
        <w:rPr>
          <w:rFonts w:ascii="Tahoma" w:hAnsi="Tahoma" w:cs="Tahoma"/>
          <w:sz w:val="18"/>
          <w:szCs w:val="18"/>
        </w:rPr>
      </w:pPr>
      <w:r w:rsidRPr="007058D9">
        <w:rPr>
          <w:rFonts w:ascii="Tahoma" w:hAnsi="Tahoma" w:cs="Tahoma"/>
          <w:sz w:val="18"/>
          <w:szCs w:val="18"/>
        </w:rPr>
        <w:t xml:space="preserve">V kolikor ponudnik naročniku ob primopredaji ne predloži finančnega zavarovanja za odpravo napak v </w:t>
      </w:r>
      <w:r w:rsidRPr="007058D9">
        <w:rPr>
          <w:rFonts w:ascii="Tahoma" w:hAnsi="Tahoma" w:cs="Tahoma"/>
          <w:sz w:val="18"/>
          <w:szCs w:val="18"/>
          <w:cs/>
        </w:rPr>
        <w:t>‎</w:t>
      </w:r>
      <w:r w:rsidRPr="007058D9">
        <w:rPr>
          <w:rFonts w:ascii="Tahoma" w:hAnsi="Tahoma" w:cs="Tahoma"/>
          <w:sz w:val="18"/>
          <w:szCs w:val="18"/>
        </w:rPr>
        <w:t xml:space="preserve">garancijski dobi, si naročnik pridržuje pravico zadržati plačilo v višini 10 % pogodbene vrednosti </w:t>
      </w:r>
      <w:r w:rsidRPr="007058D9">
        <w:rPr>
          <w:rFonts w:ascii="Tahoma" w:hAnsi="Tahoma" w:cs="Tahoma"/>
          <w:sz w:val="18"/>
          <w:szCs w:val="18"/>
          <w:cs/>
        </w:rPr>
        <w:t>‎</w:t>
      </w:r>
      <w:r w:rsidRPr="007058D9">
        <w:rPr>
          <w:rFonts w:ascii="Tahoma" w:hAnsi="Tahoma" w:cs="Tahoma"/>
          <w:sz w:val="18"/>
          <w:szCs w:val="18"/>
        </w:rPr>
        <w:t>naročila z DDV dokler finančno zavarovanje za odpravo napak v garancijski dobi ne bo predloženo.</w:t>
      </w:r>
      <w:r w:rsidRPr="007058D9">
        <w:rPr>
          <w:rFonts w:ascii="Tahoma" w:hAnsi="Tahoma" w:cs="Tahoma"/>
          <w:sz w:val="18"/>
          <w:szCs w:val="18"/>
          <w:cs/>
        </w:rPr>
        <w:t>‎</w:t>
      </w:r>
    </w:p>
    <w:p w14:paraId="10D0894A" w14:textId="77777777" w:rsidR="00233504" w:rsidRPr="000837C3" w:rsidRDefault="001D372F">
      <w:pPr>
        <w:pStyle w:val="Naslov3"/>
        <w:numPr>
          <w:ilvl w:val="1"/>
          <w:numId w:val="25"/>
        </w:numPr>
        <w:rPr>
          <w:rFonts w:ascii="Tahoma" w:hAnsi="Tahoma" w:cs="Tahoma"/>
          <w:sz w:val="18"/>
          <w:szCs w:val="18"/>
        </w:rPr>
      </w:pPr>
      <w:bookmarkStart w:id="133" w:name="_Toc467501200"/>
      <w:bookmarkStart w:id="134" w:name="_Toc467501201"/>
      <w:bookmarkStart w:id="135" w:name="_Toc1455440"/>
      <w:bookmarkEnd w:id="133"/>
      <w:bookmarkEnd w:id="134"/>
      <w:r w:rsidRPr="000837C3">
        <w:rPr>
          <w:rFonts w:ascii="Tahoma" w:hAnsi="Tahoma" w:cs="Tahoma"/>
          <w:sz w:val="18"/>
          <w:szCs w:val="18"/>
        </w:rPr>
        <w:t>D</w:t>
      </w:r>
      <w:r w:rsidR="00233504" w:rsidRPr="000837C3">
        <w:rPr>
          <w:rFonts w:ascii="Tahoma" w:hAnsi="Tahoma" w:cs="Tahoma"/>
          <w:sz w:val="18"/>
          <w:szCs w:val="18"/>
        </w:rPr>
        <w:t>ruga določila za pripravo ponudbe</w:t>
      </w:r>
      <w:bookmarkEnd w:id="135"/>
    </w:p>
    <w:p w14:paraId="2B2F9CD9" w14:textId="77777777" w:rsidR="001D372F" w:rsidRPr="000837C3" w:rsidRDefault="001D372F" w:rsidP="001D372F">
      <w:pPr>
        <w:rPr>
          <w:rFonts w:ascii="Tahoma" w:hAnsi="Tahoma" w:cs="Tahoma"/>
          <w:sz w:val="18"/>
          <w:szCs w:val="18"/>
        </w:rPr>
      </w:pPr>
    </w:p>
    <w:p w14:paraId="5CA0F6D0" w14:textId="77777777" w:rsidR="001D372F" w:rsidRPr="000837C3" w:rsidRDefault="001D372F" w:rsidP="001D372F">
      <w:pPr>
        <w:rPr>
          <w:rFonts w:ascii="Tahoma" w:hAnsi="Tahoma" w:cs="Tahoma"/>
          <w:b/>
          <w:bCs/>
          <w:sz w:val="18"/>
          <w:szCs w:val="18"/>
        </w:rPr>
      </w:pPr>
      <w:r w:rsidRPr="000837C3">
        <w:rPr>
          <w:rFonts w:ascii="Tahoma" w:hAnsi="Tahoma" w:cs="Tahoma"/>
          <w:b/>
          <w:bCs/>
          <w:sz w:val="18"/>
          <w:szCs w:val="18"/>
        </w:rPr>
        <w:t>PODATKI O PONUDNIKU</w:t>
      </w:r>
    </w:p>
    <w:p w14:paraId="26297C6E" w14:textId="77777777" w:rsidR="001D372F" w:rsidRPr="000837C3" w:rsidRDefault="001D372F" w:rsidP="001D372F">
      <w:pPr>
        <w:rPr>
          <w:rFonts w:ascii="Tahoma" w:hAnsi="Tahoma" w:cs="Tahoma"/>
          <w:b/>
          <w:bCs/>
          <w:sz w:val="18"/>
          <w:szCs w:val="18"/>
        </w:rPr>
      </w:pPr>
    </w:p>
    <w:p w14:paraId="20974CE6" w14:textId="77777777" w:rsidR="001D372F" w:rsidRPr="000837C3" w:rsidRDefault="001D372F" w:rsidP="001D372F">
      <w:pPr>
        <w:rPr>
          <w:rFonts w:ascii="Tahoma" w:hAnsi="Tahoma" w:cs="Tahoma"/>
          <w:sz w:val="18"/>
          <w:szCs w:val="18"/>
        </w:rPr>
      </w:pPr>
      <w:r w:rsidRPr="000837C3">
        <w:rPr>
          <w:rFonts w:ascii="Tahoma" w:hAnsi="Tahoma" w:cs="Tahoma"/>
          <w:sz w:val="18"/>
          <w:szCs w:val="18"/>
        </w:rPr>
        <w:t>Na javnem razpisu lahko sodeluje vsak gospodarski subjekt, ki je registriran za dejavnost, ki je predmet razpisa in jo prevzema v ponudbi.</w:t>
      </w:r>
    </w:p>
    <w:p w14:paraId="676DCB39" w14:textId="77777777" w:rsidR="001D372F" w:rsidRPr="000837C3" w:rsidRDefault="001D372F" w:rsidP="001D372F">
      <w:pPr>
        <w:rPr>
          <w:rFonts w:ascii="Tahoma" w:hAnsi="Tahoma" w:cs="Tahoma"/>
          <w:sz w:val="18"/>
          <w:szCs w:val="18"/>
        </w:rPr>
      </w:pPr>
      <w:r w:rsidRPr="000837C3">
        <w:rPr>
          <w:rFonts w:ascii="Tahoma" w:hAnsi="Tahoma" w:cs="Tahoma"/>
          <w:sz w:val="18"/>
          <w:szCs w:val="18"/>
        </w:rPr>
        <w:t>Gospodarski subjekt pomeni katero koli fizično ali pravno osebo ali skupino teh oseb, vključno z vsakim začasnim združenjem podjetij, ki na trgu ali v postopkih javnega naročanja ponuja izvedbo gradenj, dobavo blaga ali izvedbo storitev in ki izpolnjuje pogoje za priznanje sposobnosti navedene v nadaljevanju te razpisne dokumentacije.</w:t>
      </w:r>
    </w:p>
    <w:p w14:paraId="7A1A4855" w14:textId="77777777" w:rsidR="001D372F" w:rsidRPr="000837C3" w:rsidRDefault="001D372F" w:rsidP="001D372F">
      <w:pPr>
        <w:rPr>
          <w:rFonts w:ascii="Tahoma" w:hAnsi="Tahoma" w:cs="Tahoma"/>
          <w:sz w:val="18"/>
          <w:szCs w:val="18"/>
        </w:rPr>
      </w:pPr>
      <w:r w:rsidRPr="000837C3">
        <w:rPr>
          <w:rFonts w:ascii="Tahoma" w:hAnsi="Tahoma" w:cs="Tahoma"/>
          <w:sz w:val="18"/>
          <w:szCs w:val="18"/>
        </w:rPr>
        <w:lastRenderedPageBreak/>
        <w:t xml:space="preserve">Gospodarski subjekt predstavljajo tudi podizvajalci s katerimi nastopa gospodarski subjekt. Gospodarski subjekt, ki nastopa s podizvajalci, mora v obrazcu </w:t>
      </w:r>
      <w:r w:rsidR="00061B4A" w:rsidRPr="000837C3">
        <w:rPr>
          <w:rFonts w:ascii="Tahoma" w:hAnsi="Tahoma" w:cs="Tahoma"/>
          <w:sz w:val="18"/>
          <w:szCs w:val="18"/>
        </w:rPr>
        <w:t xml:space="preserve">1a </w:t>
      </w:r>
      <w:r w:rsidRPr="000837C3">
        <w:rPr>
          <w:rFonts w:ascii="Tahoma" w:hAnsi="Tahoma" w:cs="Tahoma"/>
          <w:sz w:val="18"/>
          <w:szCs w:val="18"/>
        </w:rPr>
        <w:t>navesti, da bo pri izvedbi naročila sodeloval s podizvajalci. Gospodarski subjekt v razmerju do naročnika v celoti odgovarja za izvedbo prejetega naročila, ne glede na število podizvajalcev, ki jih bo navedel v svoji ponudbi.</w:t>
      </w:r>
    </w:p>
    <w:p w14:paraId="4319EA30" w14:textId="77777777" w:rsidR="001D372F" w:rsidRPr="000837C3" w:rsidRDefault="001D372F" w:rsidP="001D372F">
      <w:pPr>
        <w:rPr>
          <w:rFonts w:ascii="Tahoma" w:hAnsi="Tahoma" w:cs="Tahoma"/>
          <w:sz w:val="18"/>
          <w:szCs w:val="18"/>
        </w:rPr>
      </w:pPr>
      <w:r w:rsidRPr="000837C3">
        <w:rPr>
          <w:rFonts w:ascii="Tahoma" w:hAnsi="Tahoma" w:cs="Tahoma"/>
          <w:sz w:val="18"/>
          <w:szCs w:val="18"/>
        </w:rPr>
        <w:t xml:space="preserve">Gospodarski subjekt predstavljajo tudi drugi subjekti, katerih zmogljivosti uporabi gospodarski subjekt glede izpolnjevanja pogojev v zvezi z tehnično in strokovno usposobljenostjo izvajalca in vodstvenih delavcev podjetja ter pogojev v zvezi z ustreznimi poklicnimi izkušnjami pa lahko gospodarski subjekt uporabi zmogljivosti drugih subjektov le, če bodo slednji izvajali dela, za katere se zahtevajo te zmogljivosti (v skladu </w:t>
      </w:r>
      <w:r w:rsidR="005D4396" w:rsidRPr="000837C3">
        <w:rPr>
          <w:rFonts w:ascii="Tahoma" w:hAnsi="Tahoma" w:cs="Tahoma"/>
          <w:sz w:val="18"/>
          <w:szCs w:val="18"/>
        </w:rPr>
        <w:t>s</w:t>
      </w:r>
      <w:r w:rsidRPr="000837C3">
        <w:rPr>
          <w:rFonts w:ascii="Tahoma" w:hAnsi="Tahoma" w:cs="Tahoma"/>
          <w:sz w:val="18"/>
          <w:szCs w:val="18"/>
        </w:rPr>
        <w:t xml:space="preserve"> 1. odstavkom 81. člena ZJN-3).</w:t>
      </w:r>
    </w:p>
    <w:p w14:paraId="543A00C3" w14:textId="77777777" w:rsidR="0093628A" w:rsidRDefault="0093628A" w:rsidP="001D372F">
      <w:pPr>
        <w:rPr>
          <w:rFonts w:ascii="Tahoma" w:hAnsi="Tahoma" w:cs="Tahoma"/>
          <w:sz w:val="18"/>
          <w:szCs w:val="18"/>
        </w:rPr>
      </w:pPr>
    </w:p>
    <w:p w14:paraId="32FA71E5" w14:textId="77777777" w:rsidR="007058D9" w:rsidRPr="000837C3" w:rsidRDefault="007058D9" w:rsidP="001D372F">
      <w:pPr>
        <w:rPr>
          <w:rFonts w:ascii="Tahoma" w:hAnsi="Tahoma" w:cs="Tahoma"/>
          <w:sz w:val="18"/>
          <w:szCs w:val="18"/>
        </w:rPr>
      </w:pPr>
    </w:p>
    <w:p w14:paraId="503C2410" w14:textId="77777777" w:rsidR="005F70AD" w:rsidRPr="000837C3" w:rsidRDefault="005F70AD" w:rsidP="001D372F">
      <w:pPr>
        <w:rPr>
          <w:rFonts w:ascii="Tahoma" w:hAnsi="Tahoma" w:cs="Tahoma"/>
          <w:sz w:val="18"/>
          <w:szCs w:val="18"/>
        </w:rPr>
      </w:pPr>
    </w:p>
    <w:p w14:paraId="2E4050E1" w14:textId="77777777" w:rsidR="001D372F" w:rsidRPr="000837C3" w:rsidRDefault="001D372F" w:rsidP="001D372F">
      <w:pPr>
        <w:rPr>
          <w:rFonts w:ascii="Tahoma" w:hAnsi="Tahoma" w:cs="Tahoma"/>
          <w:b/>
          <w:bCs/>
          <w:i/>
          <w:iCs/>
          <w:sz w:val="18"/>
          <w:szCs w:val="18"/>
        </w:rPr>
      </w:pPr>
      <w:r w:rsidRPr="000837C3">
        <w:rPr>
          <w:rFonts w:ascii="Tahoma" w:hAnsi="Tahoma" w:cs="Tahoma"/>
          <w:b/>
          <w:bCs/>
          <w:i/>
          <w:iCs/>
          <w:sz w:val="18"/>
          <w:szCs w:val="18"/>
        </w:rPr>
        <w:t>10.3.1 Skupna ponudba</w:t>
      </w:r>
    </w:p>
    <w:p w14:paraId="746BA41F" w14:textId="77777777" w:rsidR="001D372F" w:rsidRPr="000837C3" w:rsidRDefault="001D372F" w:rsidP="001D372F">
      <w:pPr>
        <w:rPr>
          <w:rFonts w:ascii="Tahoma" w:hAnsi="Tahoma" w:cs="Tahoma"/>
          <w:sz w:val="18"/>
          <w:szCs w:val="18"/>
        </w:rPr>
      </w:pPr>
    </w:p>
    <w:p w14:paraId="6084380A" w14:textId="77777777" w:rsidR="001D372F" w:rsidRPr="000837C3" w:rsidRDefault="001D372F" w:rsidP="001D372F">
      <w:pPr>
        <w:rPr>
          <w:rFonts w:ascii="Tahoma" w:hAnsi="Tahoma" w:cs="Tahoma"/>
          <w:sz w:val="18"/>
          <w:szCs w:val="18"/>
        </w:rPr>
      </w:pPr>
      <w:r w:rsidRPr="000837C3">
        <w:rPr>
          <w:rFonts w:ascii="Tahoma" w:hAnsi="Tahoma" w:cs="Tahoma"/>
          <w:sz w:val="18"/>
          <w:szCs w:val="18"/>
        </w:rPr>
        <w:t>Ponudbo lahko predloži tudi skupina gospodarskih subjektov (skupna ponudba). Ne glede na predložitev skupne ponudbe gospodarski subjekti odgovarjajo naročniku neomejeno solidarno. Skupna ponudba mora biti pripravljena v skladu z navodili iz te razpisne dokumentacije.</w:t>
      </w:r>
    </w:p>
    <w:p w14:paraId="4B66BE5C" w14:textId="77777777" w:rsidR="001D372F" w:rsidRPr="000837C3" w:rsidRDefault="001D372F" w:rsidP="001D372F">
      <w:pPr>
        <w:rPr>
          <w:rFonts w:ascii="Tahoma" w:hAnsi="Tahoma" w:cs="Tahoma"/>
          <w:sz w:val="18"/>
          <w:szCs w:val="18"/>
        </w:rPr>
      </w:pPr>
    </w:p>
    <w:p w14:paraId="3FA1AA63" w14:textId="77777777" w:rsidR="001D372F" w:rsidRPr="000837C3" w:rsidRDefault="001D372F" w:rsidP="001D372F">
      <w:pPr>
        <w:rPr>
          <w:rFonts w:ascii="Tahoma" w:hAnsi="Tahoma" w:cs="Tahoma"/>
          <w:sz w:val="18"/>
          <w:szCs w:val="18"/>
        </w:rPr>
      </w:pPr>
      <w:r w:rsidRPr="000837C3">
        <w:rPr>
          <w:rFonts w:ascii="Tahoma" w:hAnsi="Tahoma" w:cs="Tahoma"/>
          <w:sz w:val="18"/>
          <w:szCs w:val="18"/>
        </w:rPr>
        <w:t>V primeru skupne ponudbe bo naročnik od izbrane skupine zahteval predložitev ustreznega akta o skupni izvedbi naročila, ki mora vsebovati vsaj:</w:t>
      </w:r>
    </w:p>
    <w:p w14:paraId="38125F13" w14:textId="77777777" w:rsidR="001D372F" w:rsidRPr="000837C3" w:rsidRDefault="001D372F" w:rsidP="001D372F">
      <w:pPr>
        <w:rPr>
          <w:rFonts w:ascii="Tahoma" w:hAnsi="Tahoma" w:cs="Tahoma"/>
          <w:sz w:val="18"/>
          <w:szCs w:val="18"/>
        </w:rPr>
      </w:pPr>
      <w:r w:rsidRPr="000837C3">
        <w:rPr>
          <w:rFonts w:ascii="Tahoma" w:hAnsi="Tahoma" w:cs="Tahoma"/>
          <w:sz w:val="18"/>
          <w:szCs w:val="18"/>
        </w:rPr>
        <w:t>-</w:t>
      </w:r>
      <w:r w:rsidRPr="000837C3">
        <w:rPr>
          <w:rFonts w:ascii="Tahoma" w:hAnsi="Tahoma" w:cs="Tahoma"/>
          <w:sz w:val="18"/>
          <w:szCs w:val="18"/>
        </w:rPr>
        <w:tab/>
        <w:t>navedbo vseh partnerjev v skupini (naziv in naslov partnerja, zakonitega zastopnika, matična številka, davčna številka, številka transakcijskega računa),</w:t>
      </w:r>
    </w:p>
    <w:p w14:paraId="33D61DD7" w14:textId="77777777" w:rsidR="001D372F" w:rsidRPr="000837C3" w:rsidRDefault="001D372F" w:rsidP="001D372F">
      <w:pPr>
        <w:rPr>
          <w:rFonts w:ascii="Tahoma" w:hAnsi="Tahoma" w:cs="Tahoma"/>
          <w:sz w:val="18"/>
          <w:szCs w:val="18"/>
        </w:rPr>
      </w:pPr>
      <w:r w:rsidRPr="000837C3">
        <w:rPr>
          <w:rFonts w:ascii="Tahoma" w:hAnsi="Tahoma" w:cs="Tahoma"/>
          <w:sz w:val="18"/>
          <w:szCs w:val="18"/>
        </w:rPr>
        <w:t>-</w:t>
      </w:r>
      <w:r w:rsidRPr="000837C3">
        <w:rPr>
          <w:rFonts w:ascii="Tahoma" w:hAnsi="Tahoma" w:cs="Tahoma"/>
          <w:sz w:val="18"/>
          <w:szCs w:val="18"/>
        </w:rPr>
        <w:tab/>
        <w:t>pooblastilo vodilnemu partnerju v skupini,</w:t>
      </w:r>
    </w:p>
    <w:p w14:paraId="384394F3" w14:textId="77777777" w:rsidR="001D372F" w:rsidRPr="000837C3" w:rsidRDefault="001D372F" w:rsidP="001D372F">
      <w:pPr>
        <w:rPr>
          <w:rFonts w:ascii="Tahoma" w:hAnsi="Tahoma" w:cs="Tahoma"/>
          <w:sz w:val="18"/>
          <w:szCs w:val="18"/>
        </w:rPr>
      </w:pPr>
      <w:r w:rsidRPr="000837C3">
        <w:rPr>
          <w:rFonts w:ascii="Tahoma" w:hAnsi="Tahoma" w:cs="Tahoma"/>
          <w:sz w:val="18"/>
          <w:szCs w:val="18"/>
        </w:rPr>
        <w:t>-</w:t>
      </w:r>
      <w:r w:rsidRPr="000837C3">
        <w:rPr>
          <w:rFonts w:ascii="Tahoma" w:hAnsi="Tahoma" w:cs="Tahoma"/>
          <w:sz w:val="18"/>
          <w:szCs w:val="18"/>
        </w:rPr>
        <w:tab/>
        <w:t>neomejeno solidarno odgovornost vseh partnerjev v skupini do naročnika,</w:t>
      </w:r>
    </w:p>
    <w:p w14:paraId="13B611EF" w14:textId="77777777" w:rsidR="001D372F" w:rsidRPr="000837C3" w:rsidRDefault="001D372F" w:rsidP="001D372F">
      <w:pPr>
        <w:rPr>
          <w:rFonts w:ascii="Tahoma" w:hAnsi="Tahoma" w:cs="Tahoma"/>
          <w:sz w:val="18"/>
          <w:szCs w:val="18"/>
        </w:rPr>
      </w:pPr>
      <w:r w:rsidRPr="000837C3">
        <w:rPr>
          <w:rFonts w:ascii="Tahoma" w:hAnsi="Tahoma" w:cs="Tahoma"/>
          <w:sz w:val="18"/>
          <w:szCs w:val="18"/>
        </w:rPr>
        <w:t>-</w:t>
      </w:r>
      <w:r w:rsidRPr="000837C3">
        <w:rPr>
          <w:rFonts w:ascii="Tahoma" w:hAnsi="Tahoma" w:cs="Tahoma"/>
          <w:sz w:val="18"/>
          <w:szCs w:val="18"/>
        </w:rPr>
        <w:tab/>
        <w:t>področje dela, ki ga bo prevzel in izvedel vsak partner v skupini in delež vsakega partnerja v skupini v % in vrednost del, ki jih prevzema posamezni partner v skupini,</w:t>
      </w:r>
    </w:p>
    <w:p w14:paraId="4ADAC7A1" w14:textId="77777777" w:rsidR="001D372F" w:rsidRPr="000837C3" w:rsidRDefault="001D372F" w:rsidP="001D372F">
      <w:pPr>
        <w:rPr>
          <w:rFonts w:ascii="Tahoma" w:hAnsi="Tahoma" w:cs="Tahoma"/>
          <w:sz w:val="18"/>
          <w:szCs w:val="18"/>
        </w:rPr>
      </w:pPr>
      <w:r w:rsidRPr="000837C3">
        <w:rPr>
          <w:rFonts w:ascii="Tahoma" w:hAnsi="Tahoma" w:cs="Tahoma"/>
          <w:sz w:val="18"/>
          <w:szCs w:val="18"/>
        </w:rPr>
        <w:t>-</w:t>
      </w:r>
      <w:r w:rsidRPr="000837C3">
        <w:rPr>
          <w:rFonts w:ascii="Tahoma" w:hAnsi="Tahoma" w:cs="Tahoma"/>
          <w:sz w:val="18"/>
          <w:szCs w:val="18"/>
        </w:rPr>
        <w:tab/>
        <w:t>način plačila preko vodilnega partnerja v skupini ali vsakemu od partnerjev v skupini,</w:t>
      </w:r>
    </w:p>
    <w:p w14:paraId="4629421B" w14:textId="77777777" w:rsidR="001D372F" w:rsidRPr="000837C3" w:rsidRDefault="001D372F" w:rsidP="001D372F">
      <w:pPr>
        <w:rPr>
          <w:rFonts w:ascii="Tahoma" w:hAnsi="Tahoma" w:cs="Tahoma"/>
          <w:sz w:val="18"/>
          <w:szCs w:val="18"/>
        </w:rPr>
      </w:pPr>
      <w:r w:rsidRPr="000837C3">
        <w:rPr>
          <w:rFonts w:ascii="Tahoma" w:hAnsi="Tahoma" w:cs="Tahoma"/>
          <w:sz w:val="18"/>
          <w:szCs w:val="18"/>
        </w:rPr>
        <w:t>-</w:t>
      </w:r>
      <w:r w:rsidRPr="000837C3">
        <w:rPr>
          <w:rFonts w:ascii="Tahoma" w:hAnsi="Tahoma" w:cs="Tahoma"/>
          <w:sz w:val="18"/>
          <w:szCs w:val="18"/>
        </w:rPr>
        <w:tab/>
        <w:t>druge morebitne pravice in obveznosti med partnerji v skupini,</w:t>
      </w:r>
    </w:p>
    <w:p w14:paraId="37D9DEC0" w14:textId="77777777" w:rsidR="001D372F" w:rsidRPr="000837C3" w:rsidRDefault="001D372F" w:rsidP="001D372F">
      <w:pPr>
        <w:rPr>
          <w:rFonts w:ascii="Tahoma" w:hAnsi="Tahoma" w:cs="Tahoma"/>
          <w:sz w:val="18"/>
          <w:szCs w:val="18"/>
        </w:rPr>
      </w:pPr>
      <w:r w:rsidRPr="000837C3">
        <w:rPr>
          <w:rFonts w:ascii="Tahoma" w:hAnsi="Tahoma" w:cs="Tahoma"/>
          <w:sz w:val="18"/>
          <w:szCs w:val="18"/>
        </w:rPr>
        <w:t>-</w:t>
      </w:r>
      <w:r w:rsidRPr="000837C3">
        <w:rPr>
          <w:rFonts w:ascii="Tahoma" w:hAnsi="Tahoma" w:cs="Tahoma"/>
          <w:sz w:val="18"/>
          <w:szCs w:val="18"/>
        </w:rPr>
        <w:tab/>
        <w:t>rok veljavnosti pravnega akta.</w:t>
      </w:r>
    </w:p>
    <w:p w14:paraId="3C433687" w14:textId="77777777" w:rsidR="001D372F" w:rsidRPr="000837C3" w:rsidRDefault="001D372F" w:rsidP="001D372F">
      <w:pPr>
        <w:rPr>
          <w:rFonts w:ascii="Tahoma" w:hAnsi="Tahoma" w:cs="Tahoma"/>
          <w:sz w:val="18"/>
          <w:szCs w:val="18"/>
        </w:rPr>
      </w:pPr>
    </w:p>
    <w:p w14:paraId="798FBD85" w14:textId="77777777" w:rsidR="001D372F" w:rsidRPr="000837C3" w:rsidRDefault="001D372F" w:rsidP="001D372F">
      <w:pPr>
        <w:rPr>
          <w:rFonts w:ascii="Tahoma" w:hAnsi="Tahoma" w:cs="Tahoma"/>
          <w:sz w:val="18"/>
          <w:szCs w:val="18"/>
        </w:rPr>
      </w:pPr>
      <w:r w:rsidRPr="000837C3">
        <w:rPr>
          <w:rFonts w:ascii="Tahoma" w:hAnsi="Tahoma" w:cs="Tahoma"/>
          <w:sz w:val="18"/>
          <w:szCs w:val="18"/>
        </w:rPr>
        <w:t>Gospodarski subjekti v skupni ponudbi predložijo prijavno dokumentacijo:</w:t>
      </w:r>
    </w:p>
    <w:p w14:paraId="1A668769" w14:textId="77777777" w:rsidR="001D372F" w:rsidRPr="000837C3" w:rsidRDefault="001D372F" w:rsidP="001D372F">
      <w:pPr>
        <w:rPr>
          <w:rFonts w:ascii="Tahoma" w:hAnsi="Tahoma" w:cs="Tahoma"/>
          <w:sz w:val="18"/>
          <w:szCs w:val="18"/>
        </w:rPr>
      </w:pPr>
      <w:r w:rsidRPr="000837C3">
        <w:rPr>
          <w:rFonts w:ascii="Tahoma" w:hAnsi="Tahoma" w:cs="Tahoma"/>
          <w:sz w:val="18"/>
          <w:szCs w:val="18"/>
        </w:rPr>
        <w:t>•</w:t>
      </w:r>
      <w:r w:rsidRPr="000837C3">
        <w:rPr>
          <w:rFonts w:ascii="Tahoma" w:hAnsi="Tahoma" w:cs="Tahoma"/>
          <w:sz w:val="18"/>
          <w:szCs w:val="18"/>
        </w:rPr>
        <w:tab/>
        <w:t>Posamično (vsak gospodarski subjekt)</w:t>
      </w:r>
    </w:p>
    <w:p w14:paraId="6A6596CB" w14:textId="77777777" w:rsidR="001D372F" w:rsidRPr="000837C3" w:rsidRDefault="001D372F" w:rsidP="001D372F">
      <w:pPr>
        <w:rPr>
          <w:rFonts w:ascii="Tahoma" w:hAnsi="Tahoma" w:cs="Tahoma"/>
          <w:sz w:val="18"/>
          <w:szCs w:val="18"/>
        </w:rPr>
      </w:pPr>
      <w:r w:rsidRPr="000837C3">
        <w:rPr>
          <w:rFonts w:ascii="Tahoma" w:hAnsi="Tahoma" w:cs="Tahoma"/>
          <w:sz w:val="18"/>
          <w:szCs w:val="18"/>
        </w:rPr>
        <w:t>-</w:t>
      </w:r>
      <w:r w:rsidRPr="000837C3">
        <w:rPr>
          <w:rFonts w:ascii="Tahoma" w:hAnsi="Tahoma" w:cs="Tahoma"/>
          <w:sz w:val="18"/>
          <w:szCs w:val="18"/>
        </w:rPr>
        <w:tab/>
      </w:r>
      <w:r w:rsidR="005D4396" w:rsidRPr="000837C3">
        <w:rPr>
          <w:rFonts w:ascii="Tahoma" w:hAnsi="Tahoma" w:cs="Tahoma"/>
          <w:sz w:val="18"/>
          <w:szCs w:val="18"/>
        </w:rPr>
        <w:t>Obrazec 1a</w:t>
      </w:r>
    </w:p>
    <w:p w14:paraId="5656C6CE" w14:textId="77777777" w:rsidR="005D4396" w:rsidRPr="000837C3" w:rsidRDefault="005D4396" w:rsidP="001D372F">
      <w:pPr>
        <w:rPr>
          <w:rFonts w:ascii="Tahoma" w:hAnsi="Tahoma" w:cs="Tahoma"/>
          <w:sz w:val="18"/>
          <w:szCs w:val="18"/>
        </w:rPr>
      </w:pPr>
      <w:r w:rsidRPr="000837C3">
        <w:rPr>
          <w:rFonts w:ascii="Tahoma" w:hAnsi="Tahoma" w:cs="Tahoma"/>
          <w:sz w:val="18"/>
          <w:szCs w:val="18"/>
        </w:rPr>
        <w:t xml:space="preserve">-           Obrazec 3. Izjava ponudnika (partnerja v skupni ponudbi) o izpolnjevanju pogojev glede  </w:t>
      </w:r>
    </w:p>
    <w:p w14:paraId="5A15BD9A" w14:textId="77777777" w:rsidR="001D372F" w:rsidRPr="000837C3" w:rsidRDefault="005D4396" w:rsidP="001D372F">
      <w:pPr>
        <w:rPr>
          <w:rFonts w:ascii="Tahoma" w:hAnsi="Tahoma" w:cs="Tahoma"/>
          <w:sz w:val="18"/>
          <w:szCs w:val="18"/>
        </w:rPr>
      </w:pPr>
      <w:r w:rsidRPr="000837C3">
        <w:rPr>
          <w:rFonts w:ascii="Tahoma" w:hAnsi="Tahoma" w:cs="Tahoma"/>
          <w:sz w:val="18"/>
          <w:szCs w:val="18"/>
        </w:rPr>
        <w:t xml:space="preserve">              usposobljenosti za izvedbo javnega naročila</w:t>
      </w:r>
    </w:p>
    <w:p w14:paraId="0F17A4F3" w14:textId="77777777" w:rsidR="005D4396" w:rsidRPr="000837C3" w:rsidRDefault="005F70AD">
      <w:pPr>
        <w:numPr>
          <w:ilvl w:val="0"/>
          <w:numId w:val="23"/>
        </w:numPr>
        <w:rPr>
          <w:rFonts w:ascii="Tahoma" w:hAnsi="Tahoma" w:cs="Tahoma"/>
          <w:i/>
          <w:iCs/>
          <w:sz w:val="18"/>
          <w:szCs w:val="18"/>
        </w:rPr>
      </w:pPr>
      <w:r w:rsidRPr="000837C3">
        <w:rPr>
          <w:rFonts w:ascii="Tahoma" w:hAnsi="Tahoma" w:cs="Tahoma"/>
          <w:sz w:val="18"/>
          <w:szCs w:val="18"/>
        </w:rPr>
        <w:t xml:space="preserve">      </w:t>
      </w:r>
      <w:r w:rsidR="008233F7" w:rsidRPr="000837C3">
        <w:rPr>
          <w:rFonts w:ascii="Tahoma" w:hAnsi="Tahoma" w:cs="Tahoma"/>
          <w:sz w:val="18"/>
          <w:szCs w:val="18"/>
        </w:rPr>
        <w:t xml:space="preserve">Obrazec 6. </w:t>
      </w:r>
      <w:r w:rsidR="005D4396" w:rsidRPr="000837C3">
        <w:rPr>
          <w:rFonts w:ascii="Tahoma" w:hAnsi="Tahoma" w:cs="Tahoma"/>
          <w:i/>
          <w:iCs/>
          <w:sz w:val="18"/>
          <w:szCs w:val="18"/>
        </w:rPr>
        <w:t>Izjava o lastniških deležih</w:t>
      </w:r>
    </w:p>
    <w:p w14:paraId="191FB640" w14:textId="77777777" w:rsidR="005D4396" w:rsidRPr="000837C3" w:rsidRDefault="005D4396" w:rsidP="001D372F">
      <w:pPr>
        <w:rPr>
          <w:rFonts w:ascii="Tahoma" w:hAnsi="Tahoma" w:cs="Tahoma"/>
          <w:sz w:val="18"/>
          <w:szCs w:val="18"/>
        </w:rPr>
      </w:pPr>
    </w:p>
    <w:p w14:paraId="709F8306" w14:textId="77777777" w:rsidR="00F24EA2" w:rsidRDefault="001D372F" w:rsidP="001D372F">
      <w:pPr>
        <w:rPr>
          <w:rFonts w:ascii="Tahoma" w:hAnsi="Tahoma" w:cs="Tahoma"/>
          <w:sz w:val="18"/>
          <w:szCs w:val="18"/>
        </w:rPr>
      </w:pPr>
      <w:r w:rsidRPr="000837C3">
        <w:rPr>
          <w:rFonts w:ascii="Tahoma" w:hAnsi="Tahoma" w:cs="Tahoma"/>
          <w:sz w:val="18"/>
          <w:szCs w:val="18"/>
        </w:rPr>
        <w:t>•</w:t>
      </w:r>
      <w:r w:rsidRPr="000837C3">
        <w:rPr>
          <w:rFonts w:ascii="Tahoma" w:hAnsi="Tahoma" w:cs="Tahoma"/>
          <w:sz w:val="18"/>
          <w:szCs w:val="18"/>
        </w:rPr>
        <w:tab/>
        <w:t>Skupno (vsi gospodarski subjekti skupaj)</w:t>
      </w:r>
      <w:r w:rsidR="008233F7" w:rsidRPr="000837C3">
        <w:rPr>
          <w:rFonts w:ascii="Tahoma" w:hAnsi="Tahoma" w:cs="Tahoma"/>
          <w:sz w:val="18"/>
          <w:szCs w:val="18"/>
        </w:rPr>
        <w:t xml:space="preserve"> – ostali dokumenti.</w:t>
      </w:r>
    </w:p>
    <w:p w14:paraId="73A064EC" w14:textId="77777777" w:rsidR="007058D9" w:rsidRPr="000837C3" w:rsidRDefault="007058D9" w:rsidP="001D372F">
      <w:pPr>
        <w:rPr>
          <w:rFonts w:ascii="Tahoma" w:hAnsi="Tahoma" w:cs="Tahoma"/>
          <w:sz w:val="18"/>
          <w:szCs w:val="18"/>
        </w:rPr>
      </w:pPr>
    </w:p>
    <w:p w14:paraId="17C958A2" w14:textId="77777777" w:rsidR="007058D9" w:rsidRDefault="007058D9" w:rsidP="007058D9">
      <w:pPr>
        <w:rPr>
          <w:rFonts w:ascii="Tahoma" w:hAnsi="Tahoma" w:cs="Tahoma"/>
          <w:sz w:val="18"/>
          <w:szCs w:val="18"/>
        </w:rPr>
      </w:pPr>
      <w:r w:rsidRPr="007058D9">
        <w:rPr>
          <w:rFonts w:ascii="Tahoma" w:hAnsi="Tahoma" w:cs="Tahoma"/>
          <w:sz w:val="18"/>
          <w:szCs w:val="18"/>
        </w:rPr>
        <w:t xml:space="preserve">Vsi ponudniki v skupni ponudbi morajo izpolniti ESPD posamično in v njem navesti vse zahtevane </w:t>
      </w:r>
      <w:r w:rsidRPr="007058D9">
        <w:rPr>
          <w:rFonts w:ascii="Tahoma" w:hAnsi="Tahoma" w:cs="Tahoma"/>
          <w:sz w:val="18"/>
          <w:szCs w:val="18"/>
          <w:cs/>
        </w:rPr>
        <w:t>‎</w:t>
      </w:r>
      <w:r w:rsidRPr="007058D9">
        <w:rPr>
          <w:rFonts w:ascii="Tahoma" w:hAnsi="Tahoma" w:cs="Tahoma"/>
          <w:sz w:val="18"/>
          <w:szCs w:val="18"/>
        </w:rPr>
        <w:t>podatke.</w:t>
      </w:r>
      <w:r w:rsidRPr="007058D9">
        <w:rPr>
          <w:rFonts w:ascii="Tahoma" w:hAnsi="Tahoma" w:cs="Tahoma"/>
          <w:sz w:val="18"/>
          <w:szCs w:val="18"/>
          <w:cs/>
        </w:rPr>
        <w:t>‎</w:t>
      </w:r>
    </w:p>
    <w:p w14:paraId="32726BDA" w14:textId="77777777" w:rsidR="00DE1794" w:rsidRPr="000837C3" w:rsidRDefault="00DE1794" w:rsidP="001D372F">
      <w:pPr>
        <w:rPr>
          <w:rFonts w:ascii="Tahoma" w:hAnsi="Tahoma" w:cs="Tahoma"/>
          <w:sz w:val="18"/>
          <w:szCs w:val="18"/>
        </w:rPr>
      </w:pPr>
    </w:p>
    <w:p w14:paraId="6AA0489C" w14:textId="77777777" w:rsidR="00233504" w:rsidRPr="000837C3" w:rsidRDefault="001D372F" w:rsidP="001D372F">
      <w:pPr>
        <w:keepNext/>
        <w:keepLines/>
        <w:spacing w:before="240" w:after="120"/>
        <w:outlineLvl w:val="2"/>
        <w:rPr>
          <w:rFonts w:ascii="Tahoma" w:eastAsia="Times New Roman" w:hAnsi="Tahoma" w:cs="Tahoma"/>
          <w:b/>
          <w:bCs/>
          <w:i/>
          <w:sz w:val="18"/>
          <w:szCs w:val="18"/>
        </w:rPr>
      </w:pPr>
      <w:bookmarkStart w:id="136" w:name="_Toc336851755"/>
      <w:bookmarkStart w:id="137" w:name="_Toc336851803"/>
      <w:bookmarkStart w:id="138" w:name="_Toc509672570"/>
      <w:r w:rsidRPr="000837C3">
        <w:rPr>
          <w:rFonts w:ascii="Tahoma" w:eastAsia="Times New Roman" w:hAnsi="Tahoma" w:cs="Tahoma"/>
          <w:b/>
          <w:bCs/>
          <w:i/>
          <w:sz w:val="18"/>
          <w:szCs w:val="18"/>
        </w:rPr>
        <w:t xml:space="preserve">10.3.2 </w:t>
      </w:r>
      <w:r w:rsidR="00233504" w:rsidRPr="000837C3">
        <w:rPr>
          <w:rFonts w:ascii="Tahoma" w:eastAsia="Times New Roman" w:hAnsi="Tahoma" w:cs="Tahoma"/>
          <w:b/>
          <w:bCs/>
          <w:i/>
          <w:sz w:val="18"/>
          <w:szCs w:val="18"/>
        </w:rPr>
        <w:t>Ponudba s podizvajalci</w:t>
      </w:r>
      <w:bookmarkEnd w:id="136"/>
      <w:bookmarkEnd w:id="137"/>
      <w:bookmarkEnd w:id="138"/>
    </w:p>
    <w:p w14:paraId="220E6E47" w14:textId="77777777" w:rsidR="001D372F" w:rsidRPr="000837C3" w:rsidRDefault="001D372F" w:rsidP="001D372F">
      <w:pPr>
        <w:pStyle w:val="Oznaenseznam"/>
        <w:numPr>
          <w:ilvl w:val="0"/>
          <w:numId w:val="0"/>
        </w:numPr>
        <w:ind w:left="357" w:hanging="357"/>
        <w:rPr>
          <w:rFonts w:ascii="Tahoma" w:hAnsi="Tahoma" w:cs="Tahoma"/>
          <w:sz w:val="18"/>
          <w:szCs w:val="18"/>
        </w:rPr>
      </w:pPr>
    </w:p>
    <w:p w14:paraId="1EA958F6" w14:textId="77777777" w:rsidR="001D372F" w:rsidRPr="000837C3" w:rsidRDefault="001D372F" w:rsidP="001D372F">
      <w:pPr>
        <w:pStyle w:val="Oznaenseznam"/>
        <w:rPr>
          <w:rFonts w:ascii="Tahoma" w:hAnsi="Tahoma" w:cs="Tahoma"/>
          <w:sz w:val="18"/>
          <w:szCs w:val="18"/>
        </w:rPr>
      </w:pPr>
      <w:r w:rsidRPr="000837C3">
        <w:rPr>
          <w:rFonts w:ascii="Tahoma" w:hAnsi="Tahoma" w:cs="Tahoma"/>
          <w:sz w:val="18"/>
          <w:szCs w:val="18"/>
        </w:rPr>
        <w:t xml:space="preserve">V primeru, da bo gospodarski subjekt v obrazcu </w:t>
      </w:r>
      <w:r w:rsidR="008233F7" w:rsidRPr="000837C3">
        <w:rPr>
          <w:rFonts w:ascii="Tahoma" w:hAnsi="Tahoma" w:cs="Tahoma"/>
          <w:sz w:val="18"/>
          <w:szCs w:val="18"/>
        </w:rPr>
        <w:t>1b.</w:t>
      </w:r>
      <w:r w:rsidRPr="000837C3">
        <w:rPr>
          <w:rFonts w:ascii="Tahoma" w:hAnsi="Tahoma" w:cs="Tahoma"/>
          <w:sz w:val="18"/>
          <w:szCs w:val="18"/>
        </w:rPr>
        <w:t xml:space="preserve"> Ponudba navedel, da bo pri izvedbi naročila sodeloval s podizvajalci, bo moral:</w:t>
      </w:r>
    </w:p>
    <w:p w14:paraId="61C68D90" w14:textId="77777777" w:rsidR="001D372F" w:rsidRPr="000837C3" w:rsidRDefault="001D372F" w:rsidP="001D372F">
      <w:pPr>
        <w:pStyle w:val="Oznaenseznam"/>
        <w:rPr>
          <w:rFonts w:ascii="Tahoma" w:hAnsi="Tahoma" w:cs="Tahoma"/>
          <w:sz w:val="18"/>
          <w:szCs w:val="18"/>
        </w:rPr>
      </w:pPr>
      <w:r w:rsidRPr="000837C3">
        <w:rPr>
          <w:rFonts w:ascii="Tahoma" w:hAnsi="Tahoma" w:cs="Tahoma"/>
          <w:sz w:val="18"/>
          <w:szCs w:val="18"/>
        </w:rPr>
        <w:t>ob prijavi za sodelovanje priložiti izpolnjene obrazce</w:t>
      </w:r>
      <w:r w:rsidR="008233F7" w:rsidRPr="000837C3">
        <w:rPr>
          <w:rFonts w:ascii="Tahoma" w:hAnsi="Tahoma" w:cs="Tahoma"/>
          <w:sz w:val="18"/>
          <w:szCs w:val="18"/>
        </w:rPr>
        <w:t xml:space="preserve"> 3</w:t>
      </w:r>
      <w:r w:rsidRPr="000837C3">
        <w:rPr>
          <w:rFonts w:ascii="Tahoma" w:hAnsi="Tahoma" w:cs="Tahoma"/>
          <w:sz w:val="18"/>
          <w:szCs w:val="18"/>
        </w:rPr>
        <w:t xml:space="preserve"> teh podizvajalcev v skladu z 79. členom ZJN-3;</w:t>
      </w:r>
    </w:p>
    <w:p w14:paraId="1931AFFF" w14:textId="77777777" w:rsidR="001D372F" w:rsidRPr="000837C3" w:rsidRDefault="001D372F" w:rsidP="001D372F">
      <w:pPr>
        <w:pStyle w:val="Oznaenseznam"/>
        <w:rPr>
          <w:rFonts w:ascii="Tahoma" w:hAnsi="Tahoma" w:cs="Tahoma"/>
          <w:sz w:val="18"/>
          <w:szCs w:val="18"/>
        </w:rPr>
      </w:pPr>
      <w:r w:rsidRPr="000837C3">
        <w:rPr>
          <w:rFonts w:ascii="Tahoma" w:hAnsi="Tahoma" w:cs="Tahoma"/>
          <w:sz w:val="18"/>
          <w:szCs w:val="18"/>
        </w:rPr>
        <w:t xml:space="preserve">navesti vse podizvajalce ter vsak del javnega naročila, ki ga namerava oddati v </w:t>
      </w:r>
      <w:proofErr w:type="spellStart"/>
      <w:r w:rsidRPr="000837C3">
        <w:rPr>
          <w:rFonts w:ascii="Tahoma" w:hAnsi="Tahoma" w:cs="Tahoma"/>
          <w:sz w:val="18"/>
          <w:szCs w:val="18"/>
        </w:rPr>
        <w:t>podizvajanje</w:t>
      </w:r>
      <w:proofErr w:type="spellEnd"/>
      <w:r w:rsidRPr="000837C3">
        <w:rPr>
          <w:rFonts w:ascii="Tahoma" w:hAnsi="Tahoma" w:cs="Tahoma"/>
          <w:sz w:val="18"/>
          <w:szCs w:val="18"/>
        </w:rPr>
        <w:t xml:space="preserve"> (od gospodarskega subjekta, kateremu naročnik namerava oddati javno naročilo);</w:t>
      </w:r>
    </w:p>
    <w:p w14:paraId="22398595" w14:textId="77777777" w:rsidR="001D372F" w:rsidRPr="000837C3" w:rsidRDefault="001D372F" w:rsidP="001D372F">
      <w:pPr>
        <w:pStyle w:val="Oznaenseznam"/>
        <w:rPr>
          <w:rFonts w:ascii="Tahoma" w:hAnsi="Tahoma" w:cs="Tahoma"/>
          <w:sz w:val="18"/>
          <w:szCs w:val="18"/>
        </w:rPr>
      </w:pPr>
      <w:r w:rsidRPr="000837C3">
        <w:rPr>
          <w:rFonts w:ascii="Tahoma" w:hAnsi="Tahoma" w:cs="Tahoma"/>
          <w:sz w:val="18"/>
          <w:szCs w:val="18"/>
        </w:rPr>
        <w:t xml:space="preserve">priložiti zahtevo podizvajalca </w:t>
      </w:r>
      <w:r w:rsidR="008233F7" w:rsidRPr="000837C3">
        <w:rPr>
          <w:rFonts w:ascii="Tahoma" w:hAnsi="Tahoma" w:cs="Tahoma"/>
          <w:sz w:val="18"/>
          <w:szCs w:val="18"/>
        </w:rPr>
        <w:t xml:space="preserve">obrazec 1c </w:t>
      </w:r>
      <w:r w:rsidRPr="000837C3">
        <w:rPr>
          <w:rFonts w:ascii="Tahoma" w:hAnsi="Tahoma" w:cs="Tahoma"/>
          <w:sz w:val="18"/>
          <w:szCs w:val="18"/>
        </w:rPr>
        <w:t>za neposredno plačilo, če podizvajalec to zahteva (od gospodarskega subjekta, kateremu naročnik namerava oddati javno naročilo).</w:t>
      </w:r>
    </w:p>
    <w:p w14:paraId="13C66499" w14:textId="77777777" w:rsidR="001D372F" w:rsidRDefault="001D372F" w:rsidP="007058D9">
      <w:pPr>
        <w:pStyle w:val="Oznaenseznam"/>
        <w:numPr>
          <w:ilvl w:val="0"/>
          <w:numId w:val="0"/>
        </w:numPr>
        <w:rPr>
          <w:rFonts w:ascii="Tahoma" w:hAnsi="Tahoma" w:cs="Tahoma"/>
          <w:sz w:val="18"/>
          <w:szCs w:val="18"/>
        </w:rPr>
      </w:pPr>
    </w:p>
    <w:p w14:paraId="74D23E48" w14:textId="7A62FF42" w:rsidR="007058D9" w:rsidRDefault="007058D9" w:rsidP="007058D9">
      <w:pPr>
        <w:pStyle w:val="Oznaenseznam"/>
        <w:numPr>
          <w:ilvl w:val="0"/>
          <w:numId w:val="0"/>
        </w:numPr>
        <w:rPr>
          <w:rFonts w:ascii="Tahoma" w:hAnsi="Tahoma" w:cs="Tahoma"/>
          <w:sz w:val="18"/>
          <w:szCs w:val="18"/>
        </w:rPr>
      </w:pPr>
      <w:r w:rsidRPr="00614C25">
        <w:rPr>
          <w:rFonts w:ascii="Tahoma" w:hAnsi="Tahoma" w:cs="Tahoma"/>
          <w:sz w:val="18"/>
          <w:szCs w:val="18"/>
        </w:rPr>
        <w:t xml:space="preserve">Podizvajalec mora enako kot ponudnik izpolnjevati pogoje pod točkami 8.1.1., 8.1.2. in 8.1.3.  teh </w:t>
      </w:r>
      <w:r w:rsidRPr="00614C25">
        <w:rPr>
          <w:rFonts w:ascii="Tahoma" w:hAnsi="Tahoma" w:cs="Tahoma"/>
          <w:sz w:val="18"/>
          <w:szCs w:val="18"/>
          <w:cs/>
        </w:rPr>
        <w:t>‎</w:t>
      </w:r>
      <w:r w:rsidRPr="00614C25">
        <w:rPr>
          <w:rFonts w:ascii="Tahoma" w:hAnsi="Tahoma" w:cs="Tahoma"/>
          <w:sz w:val="18"/>
          <w:szCs w:val="18"/>
        </w:rPr>
        <w:t xml:space="preserve">navodil. </w:t>
      </w:r>
      <w:r w:rsidRPr="00614C25">
        <w:rPr>
          <w:rFonts w:ascii="Tahoma" w:hAnsi="Tahoma" w:cs="Tahoma"/>
          <w:sz w:val="18"/>
          <w:szCs w:val="18"/>
          <w:cs/>
        </w:rPr>
        <w:t>‎</w:t>
      </w:r>
    </w:p>
    <w:p w14:paraId="2BC7BFDD" w14:textId="77777777" w:rsidR="007058D9" w:rsidRDefault="007058D9" w:rsidP="007058D9">
      <w:pPr>
        <w:pStyle w:val="Oznaenseznam"/>
        <w:numPr>
          <w:ilvl w:val="0"/>
          <w:numId w:val="0"/>
        </w:numPr>
        <w:rPr>
          <w:rFonts w:ascii="Tahoma" w:hAnsi="Tahoma" w:cs="Tahoma"/>
          <w:sz w:val="18"/>
          <w:szCs w:val="18"/>
        </w:rPr>
      </w:pPr>
    </w:p>
    <w:p w14:paraId="22BAF6D9" w14:textId="77777777" w:rsidR="007058D9" w:rsidRPr="000837C3" w:rsidRDefault="007058D9" w:rsidP="007058D9">
      <w:pPr>
        <w:pStyle w:val="Oznaenseznam"/>
        <w:numPr>
          <w:ilvl w:val="0"/>
          <w:numId w:val="0"/>
        </w:numPr>
        <w:rPr>
          <w:rFonts w:ascii="Tahoma" w:hAnsi="Tahoma" w:cs="Tahoma"/>
          <w:sz w:val="18"/>
          <w:szCs w:val="18"/>
        </w:rPr>
      </w:pPr>
    </w:p>
    <w:p w14:paraId="3D0DEF4A" w14:textId="77777777" w:rsidR="001D372F" w:rsidRPr="000837C3" w:rsidRDefault="001D372F" w:rsidP="001D372F">
      <w:pPr>
        <w:pStyle w:val="Oznaenseznam"/>
        <w:rPr>
          <w:rFonts w:ascii="Tahoma" w:hAnsi="Tahoma" w:cs="Tahoma"/>
          <w:sz w:val="18"/>
          <w:szCs w:val="18"/>
        </w:rPr>
      </w:pPr>
      <w:r w:rsidRPr="000837C3">
        <w:rPr>
          <w:rFonts w:ascii="Tahoma" w:hAnsi="Tahoma" w:cs="Tahoma"/>
          <w:sz w:val="18"/>
          <w:szCs w:val="18"/>
        </w:rPr>
        <w:t>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w:t>
      </w:r>
    </w:p>
    <w:p w14:paraId="5AA1BC14" w14:textId="77777777" w:rsidR="001D372F" w:rsidRPr="000837C3" w:rsidRDefault="001D372F" w:rsidP="00B71F7F">
      <w:pPr>
        <w:pStyle w:val="Oznaenseznam"/>
        <w:numPr>
          <w:ilvl w:val="0"/>
          <w:numId w:val="0"/>
        </w:numPr>
        <w:ind w:left="357"/>
        <w:rPr>
          <w:rFonts w:ascii="Tahoma" w:hAnsi="Tahoma" w:cs="Tahoma"/>
          <w:sz w:val="18"/>
          <w:szCs w:val="18"/>
        </w:rPr>
      </w:pPr>
    </w:p>
    <w:p w14:paraId="09B92F13" w14:textId="77777777" w:rsidR="001D372F" w:rsidRPr="000837C3" w:rsidRDefault="001D372F" w:rsidP="001D372F">
      <w:pPr>
        <w:pStyle w:val="Oznaenseznam"/>
        <w:rPr>
          <w:rFonts w:ascii="Tahoma" w:hAnsi="Tahoma" w:cs="Tahoma"/>
          <w:sz w:val="18"/>
          <w:szCs w:val="18"/>
        </w:rPr>
      </w:pPr>
      <w:r w:rsidRPr="000837C3">
        <w:rPr>
          <w:rFonts w:ascii="Tahoma" w:hAnsi="Tahoma" w:cs="Tahoma"/>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bo zavrnil predlog za zamenjavo podizvajalca oziroma vključitev novega podizvajalca tudi, če bo to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204F9D48" w14:textId="77777777" w:rsidR="001D372F" w:rsidRPr="000837C3" w:rsidRDefault="001D372F" w:rsidP="00B71F7F">
      <w:pPr>
        <w:pStyle w:val="Oznaenseznam"/>
        <w:numPr>
          <w:ilvl w:val="0"/>
          <w:numId w:val="0"/>
        </w:numPr>
        <w:ind w:left="357"/>
        <w:rPr>
          <w:rFonts w:ascii="Tahoma" w:hAnsi="Tahoma" w:cs="Tahoma"/>
          <w:sz w:val="18"/>
          <w:szCs w:val="18"/>
        </w:rPr>
      </w:pPr>
    </w:p>
    <w:p w14:paraId="2951A188" w14:textId="77777777" w:rsidR="001D372F" w:rsidRPr="000837C3" w:rsidRDefault="001D372F" w:rsidP="001D372F">
      <w:pPr>
        <w:pStyle w:val="Oznaenseznam"/>
        <w:rPr>
          <w:rFonts w:ascii="Tahoma" w:hAnsi="Tahoma" w:cs="Tahoma"/>
          <w:sz w:val="18"/>
          <w:szCs w:val="18"/>
        </w:rPr>
      </w:pPr>
      <w:r w:rsidRPr="000837C3">
        <w:rPr>
          <w:rFonts w:ascii="Tahoma" w:hAnsi="Tahoma" w:cs="Tahoma"/>
          <w:sz w:val="18"/>
          <w:szCs w:val="18"/>
        </w:rPr>
        <w:t>V primeru, da podizvajalec v skladu in na način, določen v drugem in tretjem odstavku 94. člena ZJN-3, zahteva neposredno plačilo, se šteje, da je neposredno plačilo podizvajalcu obvezno v skladu s tem zakonom in obveznost zavezuje naročnika in glavnega izvajalca. Kadar namerava ponudnik izvesti javno naročilo s podizvajalcem, ki zahteva neposredno plačilo v skladu s tem členom, mora:</w:t>
      </w:r>
    </w:p>
    <w:p w14:paraId="3BAEB819" w14:textId="77777777" w:rsidR="001D372F" w:rsidRPr="000837C3" w:rsidRDefault="001D372F" w:rsidP="001D372F">
      <w:pPr>
        <w:pStyle w:val="Oznaenseznam"/>
        <w:rPr>
          <w:rFonts w:ascii="Tahoma" w:hAnsi="Tahoma" w:cs="Tahoma"/>
          <w:sz w:val="18"/>
          <w:szCs w:val="18"/>
        </w:rPr>
      </w:pPr>
      <w:r w:rsidRPr="000837C3">
        <w:rPr>
          <w:rFonts w:ascii="Tahoma" w:hAnsi="Tahoma" w:cs="Tahoma"/>
          <w:sz w:val="18"/>
          <w:szCs w:val="18"/>
        </w:rPr>
        <w:t>glavni izvajalec v pogodbi pooblastiti naročnika, da na podlagi potrjenega računa oziroma situacije s strani glavnega izvajalca neposredno plačuje podizvajalcu,</w:t>
      </w:r>
    </w:p>
    <w:p w14:paraId="38D95AD1" w14:textId="77777777" w:rsidR="001D372F" w:rsidRPr="000837C3" w:rsidRDefault="001D372F" w:rsidP="001D372F">
      <w:pPr>
        <w:pStyle w:val="Oznaenseznam"/>
        <w:rPr>
          <w:rFonts w:ascii="Tahoma" w:hAnsi="Tahoma" w:cs="Tahoma"/>
          <w:sz w:val="18"/>
          <w:szCs w:val="18"/>
        </w:rPr>
      </w:pPr>
      <w:r w:rsidRPr="000837C3">
        <w:rPr>
          <w:rFonts w:ascii="Tahoma" w:hAnsi="Tahoma" w:cs="Tahoma"/>
          <w:sz w:val="18"/>
          <w:szCs w:val="18"/>
        </w:rPr>
        <w:t>podizvajalec predložiti soglasje, na podlagi katerega naročnik namesto ponudnika poravna podizvajalčevo terjatev do ponudnika,</w:t>
      </w:r>
    </w:p>
    <w:p w14:paraId="057DE590" w14:textId="77777777" w:rsidR="001D372F" w:rsidRPr="000837C3" w:rsidRDefault="001D372F" w:rsidP="001D372F">
      <w:pPr>
        <w:pStyle w:val="Oznaenseznam"/>
        <w:rPr>
          <w:rFonts w:ascii="Tahoma" w:hAnsi="Tahoma" w:cs="Tahoma"/>
          <w:sz w:val="18"/>
          <w:szCs w:val="18"/>
        </w:rPr>
      </w:pPr>
      <w:r w:rsidRPr="000837C3">
        <w:rPr>
          <w:rFonts w:ascii="Tahoma" w:hAnsi="Tahoma" w:cs="Tahoma"/>
          <w:sz w:val="18"/>
          <w:szCs w:val="18"/>
        </w:rPr>
        <w:t>glavni izvajalec svojemu računu ali situaciji priložiti račun ali situacijo podizvajalca, ki ga je predhodno potrdil.</w:t>
      </w:r>
    </w:p>
    <w:p w14:paraId="49DC6C6D" w14:textId="77777777" w:rsidR="001D372F" w:rsidRPr="000837C3" w:rsidRDefault="001D372F" w:rsidP="00B71F7F">
      <w:pPr>
        <w:pStyle w:val="Oznaenseznam"/>
        <w:numPr>
          <w:ilvl w:val="0"/>
          <w:numId w:val="0"/>
        </w:numPr>
        <w:ind w:left="357"/>
        <w:rPr>
          <w:rFonts w:ascii="Tahoma" w:hAnsi="Tahoma" w:cs="Tahoma"/>
          <w:sz w:val="18"/>
          <w:szCs w:val="18"/>
        </w:rPr>
      </w:pPr>
    </w:p>
    <w:p w14:paraId="28386465" w14:textId="77777777" w:rsidR="001D372F" w:rsidRPr="000837C3" w:rsidRDefault="001D372F" w:rsidP="001D372F">
      <w:pPr>
        <w:pStyle w:val="Oznaenseznam"/>
        <w:rPr>
          <w:rFonts w:ascii="Tahoma" w:hAnsi="Tahoma" w:cs="Tahoma"/>
          <w:sz w:val="18"/>
          <w:szCs w:val="18"/>
        </w:rPr>
      </w:pPr>
      <w:r w:rsidRPr="000837C3">
        <w:rPr>
          <w:rFonts w:ascii="Tahoma" w:hAnsi="Tahoma" w:cs="Tahoma"/>
          <w:sz w:val="18"/>
          <w:szCs w:val="18"/>
        </w:rPr>
        <w:t>Če neposredno plačilo podizvajalcu ni obvezno v skladu s tem členom,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16704585" w14:textId="77777777" w:rsidR="001D372F" w:rsidRPr="000837C3" w:rsidRDefault="001D372F" w:rsidP="00B71F7F">
      <w:pPr>
        <w:pStyle w:val="Oznaenseznam"/>
        <w:numPr>
          <w:ilvl w:val="0"/>
          <w:numId w:val="0"/>
        </w:numPr>
        <w:ind w:left="357"/>
        <w:rPr>
          <w:rFonts w:ascii="Tahoma" w:hAnsi="Tahoma" w:cs="Tahoma"/>
          <w:sz w:val="18"/>
          <w:szCs w:val="18"/>
        </w:rPr>
      </w:pPr>
    </w:p>
    <w:p w14:paraId="6C27B616" w14:textId="77777777" w:rsidR="001D372F" w:rsidRPr="000837C3" w:rsidRDefault="001D372F" w:rsidP="001D372F">
      <w:pPr>
        <w:pStyle w:val="Oznaenseznam"/>
        <w:rPr>
          <w:rFonts w:ascii="Tahoma" w:hAnsi="Tahoma" w:cs="Tahoma"/>
          <w:sz w:val="18"/>
          <w:szCs w:val="18"/>
        </w:rPr>
      </w:pPr>
      <w:r w:rsidRPr="000837C3">
        <w:rPr>
          <w:rFonts w:ascii="Tahoma" w:hAnsi="Tahoma" w:cs="Tahoma"/>
          <w:sz w:val="18"/>
          <w:szCs w:val="18"/>
        </w:rPr>
        <w:t>Če glavni izvajalec ne ravna v skladu s 94. členom ZJN-3, naročnik Državni revizijski komisiji poda predlog za uvedbo postopka o prekršku iz 2. točke prvega odstavka 112. člena ZJN-3.</w:t>
      </w:r>
    </w:p>
    <w:p w14:paraId="4A8161BA" w14:textId="77777777" w:rsidR="001D372F" w:rsidRPr="000837C3" w:rsidRDefault="001D372F" w:rsidP="0093628A">
      <w:pPr>
        <w:pStyle w:val="Oznaenseznam"/>
        <w:numPr>
          <w:ilvl w:val="0"/>
          <w:numId w:val="0"/>
        </w:numPr>
        <w:rPr>
          <w:rFonts w:ascii="Tahoma" w:hAnsi="Tahoma" w:cs="Tahoma"/>
          <w:sz w:val="18"/>
          <w:szCs w:val="18"/>
        </w:rPr>
      </w:pPr>
    </w:p>
    <w:p w14:paraId="608F0099" w14:textId="77777777" w:rsidR="00233504" w:rsidRPr="000837C3" w:rsidRDefault="007433C1" w:rsidP="007433C1">
      <w:pPr>
        <w:pStyle w:val="Naslov3"/>
        <w:numPr>
          <w:ilvl w:val="0"/>
          <w:numId w:val="0"/>
        </w:numPr>
        <w:rPr>
          <w:rFonts w:ascii="Tahoma" w:hAnsi="Tahoma" w:cs="Tahoma"/>
          <w:sz w:val="18"/>
          <w:szCs w:val="18"/>
        </w:rPr>
      </w:pPr>
      <w:bookmarkStart w:id="139" w:name="_Toc336851756"/>
      <w:bookmarkStart w:id="140" w:name="_Toc336851804"/>
      <w:bookmarkStart w:id="141" w:name="_Toc1455443"/>
      <w:bookmarkStart w:id="142" w:name="_Hlk83630467"/>
      <w:r w:rsidRPr="000837C3">
        <w:rPr>
          <w:rFonts w:ascii="Tahoma" w:hAnsi="Tahoma" w:cs="Tahoma"/>
          <w:sz w:val="18"/>
          <w:szCs w:val="18"/>
        </w:rPr>
        <w:t xml:space="preserve">10.3.4 </w:t>
      </w:r>
      <w:r w:rsidR="00233504" w:rsidRPr="000837C3">
        <w:rPr>
          <w:rFonts w:ascii="Tahoma" w:hAnsi="Tahoma" w:cs="Tahoma"/>
          <w:sz w:val="18"/>
          <w:szCs w:val="18"/>
        </w:rPr>
        <w:t>Variantne ponudbe</w:t>
      </w:r>
      <w:bookmarkEnd w:id="139"/>
      <w:bookmarkEnd w:id="140"/>
      <w:bookmarkEnd w:id="141"/>
    </w:p>
    <w:bookmarkEnd w:id="142"/>
    <w:p w14:paraId="6916DA3A" w14:textId="77777777" w:rsidR="00233504" w:rsidRPr="000837C3" w:rsidRDefault="00233504" w:rsidP="00233504">
      <w:pPr>
        <w:rPr>
          <w:rFonts w:ascii="Tahoma" w:hAnsi="Tahoma" w:cs="Tahoma"/>
          <w:sz w:val="18"/>
          <w:szCs w:val="18"/>
        </w:rPr>
      </w:pPr>
      <w:r w:rsidRPr="000837C3">
        <w:rPr>
          <w:rFonts w:ascii="Tahoma" w:hAnsi="Tahoma" w:cs="Tahoma"/>
          <w:sz w:val="18"/>
          <w:szCs w:val="18"/>
        </w:rPr>
        <w:t>Variantne ponudbe niso dopuščene.</w:t>
      </w:r>
    </w:p>
    <w:p w14:paraId="2E8FAF3B" w14:textId="77777777" w:rsidR="00233504" w:rsidRPr="000837C3" w:rsidRDefault="007433C1" w:rsidP="007433C1">
      <w:pPr>
        <w:pStyle w:val="Naslov3"/>
        <w:numPr>
          <w:ilvl w:val="0"/>
          <w:numId w:val="0"/>
        </w:numPr>
        <w:ind w:left="357" w:hanging="357"/>
        <w:rPr>
          <w:rFonts w:ascii="Tahoma" w:hAnsi="Tahoma" w:cs="Tahoma"/>
          <w:sz w:val="18"/>
          <w:szCs w:val="18"/>
        </w:rPr>
      </w:pPr>
      <w:bookmarkStart w:id="143" w:name="_Toc336851757"/>
      <w:bookmarkStart w:id="144" w:name="_Toc336851805"/>
      <w:bookmarkStart w:id="145" w:name="_Toc1455444"/>
      <w:r w:rsidRPr="000837C3">
        <w:rPr>
          <w:rFonts w:ascii="Tahoma" w:hAnsi="Tahoma" w:cs="Tahoma"/>
          <w:sz w:val="18"/>
          <w:szCs w:val="18"/>
        </w:rPr>
        <w:t xml:space="preserve">10.3.5 </w:t>
      </w:r>
      <w:r w:rsidR="00233504" w:rsidRPr="000837C3">
        <w:rPr>
          <w:rFonts w:ascii="Tahoma" w:hAnsi="Tahoma" w:cs="Tahoma"/>
          <w:sz w:val="18"/>
          <w:szCs w:val="18"/>
        </w:rPr>
        <w:t>Jezik ponudbe</w:t>
      </w:r>
      <w:bookmarkEnd w:id="143"/>
      <w:bookmarkEnd w:id="144"/>
      <w:bookmarkEnd w:id="145"/>
    </w:p>
    <w:p w14:paraId="5942239A" w14:textId="77777777" w:rsidR="00233504" w:rsidRPr="000837C3" w:rsidRDefault="00233504" w:rsidP="00233504">
      <w:pPr>
        <w:rPr>
          <w:rFonts w:ascii="Tahoma" w:hAnsi="Tahoma" w:cs="Tahoma"/>
          <w:sz w:val="18"/>
          <w:szCs w:val="18"/>
        </w:rPr>
      </w:pPr>
      <w:r w:rsidRPr="000837C3">
        <w:rPr>
          <w:rFonts w:ascii="Tahoma" w:hAnsi="Tahoma" w:cs="Tahoma"/>
          <w:sz w:val="18"/>
          <w:szCs w:val="18"/>
        </w:rPr>
        <w:t xml:space="preserve">Postopek javnega naročanja poteka v slovenskem jeziku. Vsi dokumenti v zvezi s ponudbo morajo biti v slovenskem jeziku. </w:t>
      </w:r>
    </w:p>
    <w:p w14:paraId="595CBB7D" w14:textId="77777777" w:rsidR="00233504" w:rsidRPr="000837C3" w:rsidRDefault="00233504" w:rsidP="00233504">
      <w:pPr>
        <w:rPr>
          <w:rFonts w:ascii="Tahoma" w:hAnsi="Tahoma" w:cs="Tahoma"/>
          <w:sz w:val="18"/>
          <w:szCs w:val="18"/>
        </w:rPr>
      </w:pPr>
      <w:r w:rsidRPr="000837C3">
        <w:rPr>
          <w:rFonts w:ascii="Tahoma" w:hAnsi="Tahoma" w:cs="Tahoma"/>
          <w:sz w:val="18"/>
          <w:szCs w:val="18"/>
        </w:rPr>
        <w:t>Izjema je: tehnična dokumentacija, ki je lahko tudi v angleškem ali nemškem jeziku.</w:t>
      </w:r>
    </w:p>
    <w:p w14:paraId="55917D81" w14:textId="77777777" w:rsidR="00233504" w:rsidRPr="000837C3" w:rsidRDefault="007433C1" w:rsidP="007433C1">
      <w:pPr>
        <w:pStyle w:val="Naslov3"/>
        <w:numPr>
          <w:ilvl w:val="0"/>
          <w:numId w:val="0"/>
        </w:numPr>
        <w:rPr>
          <w:rFonts w:ascii="Tahoma" w:hAnsi="Tahoma" w:cs="Tahoma"/>
          <w:sz w:val="18"/>
          <w:szCs w:val="18"/>
        </w:rPr>
      </w:pPr>
      <w:bookmarkStart w:id="146" w:name="_Toc336851759"/>
      <w:bookmarkStart w:id="147" w:name="_Toc336851807"/>
      <w:bookmarkStart w:id="148" w:name="_Toc1455445"/>
      <w:r w:rsidRPr="000837C3">
        <w:rPr>
          <w:rFonts w:ascii="Tahoma" w:hAnsi="Tahoma" w:cs="Tahoma"/>
          <w:sz w:val="18"/>
          <w:szCs w:val="18"/>
        </w:rPr>
        <w:t xml:space="preserve">10.3.6 </w:t>
      </w:r>
      <w:r w:rsidR="00233504" w:rsidRPr="000837C3">
        <w:rPr>
          <w:rFonts w:ascii="Tahoma" w:hAnsi="Tahoma" w:cs="Tahoma"/>
          <w:sz w:val="18"/>
          <w:szCs w:val="18"/>
        </w:rPr>
        <w:t>Veljavnost ponudbe</w:t>
      </w:r>
      <w:bookmarkEnd w:id="146"/>
      <w:bookmarkEnd w:id="147"/>
      <w:bookmarkEnd w:id="148"/>
    </w:p>
    <w:p w14:paraId="4988A890" w14:textId="453178F1" w:rsidR="00233504" w:rsidRPr="000837C3" w:rsidRDefault="00233504" w:rsidP="00233504">
      <w:pPr>
        <w:rPr>
          <w:rFonts w:ascii="Tahoma" w:hAnsi="Tahoma" w:cs="Tahoma"/>
          <w:sz w:val="18"/>
          <w:szCs w:val="18"/>
        </w:rPr>
      </w:pPr>
      <w:r w:rsidRPr="000837C3">
        <w:rPr>
          <w:rFonts w:ascii="Tahoma" w:hAnsi="Tahoma" w:cs="Tahoma"/>
          <w:sz w:val="18"/>
          <w:szCs w:val="18"/>
        </w:rPr>
        <w:t xml:space="preserve">Ponudba mora veljati najmanj </w:t>
      </w:r>
      <w:r w:rsidR="007058D9">
        <w:rPr>
          <w:rFonts w:ascii="Tahoma" w:hAnsi="Tahoma" w:cs="Tahoma"/>
          <w:sz w:val="18"/>
          <w:szCs w:val="18"/>
        </w:rPr>
        <w:t>9</w:t>
      </w:r>
      <w:r w:rsidRPr="000837C3">
        <w:rPr>
          <w:rFonts w:ascii="Tahoma" w:hAnsi="Tahoma" w:cs="Tahoma"/>
          <w:sz w:val="18"/>
          <w:szCs w:val="18"/>
        </w:rPr>
        <w:t xml:space="preserve">0 dni od </w:t>
      </w:r>
      <w:r w:rsidR="002B201D" w:rsidRPr="000837C3">
        <w:rPr>
          <w:rFonts w:ascii="Tahoma" w:hAnsi="Tahoma" w:cs="Tahoma"/>
          <w:sz w:val="18"/>
          <w:szCs w:val="18"/>
        </w:rPr>
        <w:t>datuma za</w:t>
      </w:r>
      <w:r w:rsidR="00CD3AB3" w:rsidRPr="000837C3">
        <w:rPr>
          <w:rFonts w:ascii="Tahoma" w:hAnsi="Tahoma" w:cs="Tahoma"/>
          <w:sz w:val="18"/>
          <w:szCs w:val="18"/>
        </w:rPr>
        <w:t xml:space="preserve"> predložitev ponudbe.</w:t>
      </w:r>
    </w:p>
    <w:p w14:paraId="1AB768F7" w14:textId="77777777" w:rsidR="00233504" w:rsidRPr="000837C3" w:rsidRDefault="00233504" w:rsidP="00233504">
      <w:pPr>
        <w:rPr>
          <w:rFonts w:ascii="Tahoma" w:hAnsi="Tahoma" w:cs="Tahoma"/>
          <w:sz w:val="18"/>
          <w:szCs w:val="18"/>
        </w:rPr>
      </w:pPr>
    </w:p>
    <w:p w14:paraId="09429E9B" w14:textId="77777777" w:rsidR="00233504" w:rsidRPr="000837C3" w:rsidRDefault="00233504" w:rsidP="00233504">
      <w:pPr>
        <w:rPr>
          <w:rFonts w:ascii="Tahoma" w:hAnsi="Tahoma" w:cs="Tahoma"/>
          <w:sz w:val="18"/>
          <w:szCs w:val="18"/>
        </w:rPr>
      </w:pPr>
      <w:r w:rsidRPr="000837C3">
        <w:rPr>
          <w:rFonts w:ascii="Tahoma" w:hAnsi="Tahoma" w:cs="Tahoma"/>
          <w:sz w:val="18"/>
          <w:szCs w:val="18"/>
        </w:rPr>
        <w:t xml:space="preserve">V izjemnih okoliščinah bo naročnik lahko zahteval, da ponudniki podaljšajo čas veljavnosti ponudb za določeno dodatno obdobje. </w:t>
      </w:r>
    </w:p>
    <w:p w14:paraId="5BCB4FBD" w14:textId="77777777" w:rsidR="00233504" w:rsidRPr="000837C3" w:rsidRDefault="007433C1" w:rsidP="007433C1">
      <w:pPr>
        <w:pStyle w:val="Naslov3"/>
        <w:numPr>
          <w:ilvl w:val="0"/>
          <w:numId w:val="0"/>
        </w:numPr>
        <w:ind w:left="357" w:hanging="357"/>
        <w:rPr>
          <w:rFonts w:ascii="Tahoma" w:hAnsi="Tahoma" w:cs="Tahoma"/>
          <w:sz w:val="18"/>
          <w:szCs w:val="18"/>
        </w:rPr>
      </w:pPr>
      <w:bookmarkStart w:id="149" w:name="_Toc336851760"/>
      <w:bookmarkStart w:id="150" w:name="_Toc336851808"/>
      <w:bookmarkStart w:id="151" w:name="_Toc1455446"/>
      <w:r w:rsidRPr="000837C3">
        <w:rPr>
          <w:rFonts w:ascii="Tahoma" w:hAnsi="Tahoma" w:cs="Tahoma"/>
          <w:sz w:val="18"/>
          <w:szCs w:val="18"/>
        </w:rPr>
        <w:t xml:space="preserve">10.3.7 </w:t>
      </w:r>
      <w:r w:rsidR="00233504" w:rsidRPr="000837C3">
        <w:rPr>
          <w:rFonts w:ascii="Tahoma" w:hAnsi="Tahoma" w:cs="Tahoma"/>
          <w:sz w:val="18"/>
          <w:szCs w:val="18"/>
        </w:rPr>
        <w:t>Stroški ponudbe</w:t>
      </w:r>
      <w:bookmarkEnd w:id="149"/>
      <w:bookmarkEnd w:id="150"/>
      <w:bookmarkEnd w:id="151"/>
    </w:p>
    <w:p w14:paraId="21BEDEAD" w14:textId="77777777" w:rsidR="00233504" w:rsidRPr="000837C3" w:rsidRDefault="00233504" w:rsidP="00233504">
      <w:pPr>
        <w:rPr>
          <w:rFonts w:ascii="Tahoma" w:hAnsi="Tahoma" w:cs="Tahoma"/>
          <w:sz w:val="18"/>
          <w:szCs w:val="18"/>
        </w:rPr>
      </w:pPr>
      <w:r w:rsidRPr="000837C3">
        <w:rPr>
          <w:rFonts w:ascii="Tahoma" w:hAnsi="Tahoma" w:cs="Tahoma"/>
          <w:sz w:val="18"/>
          <w:szCs w:val="18"/>
        </w:rPr>
        <w:t>Vse stroške, povezane s pripravo in predložitvijo ponudbe, nosi ponudnik.</w:t>
      </w:r>
    </w:p>
    <w:p w14:paraId="32716498" w14:textId="77777777" w:rsidR="00233504" w:rsidRPr="000837C3" w:rsidRDefault="007433C1" w:rsidP="007433C1">
      <w:pPr>
        <w:pStyle w:val="Naslov3"/>
        <w:numPr>
          <w:ilvl w:val="0"/>
          <w:numId w:val="0"/>
        </w:numPr>
        <w:rPr>
          <w:rFonts w:ascii="Tahoma" w:hAnsi="Tahoma" w:cs="Tahoma"/>
          <w:sz w:val="18"/>
          <w:szCs w:val="18"/>
        </w:rPr>
      </w:pPr>
      <w:bookmarkStart w:id="152" w:name="_Toc1455447"/>
      <w:r w:rsidRPr="000837C3">
        <w:rPr>
          <w:rFonts w:ascii="Tahoma" w:hAnsi="Tahoma" w:cs="Tahoma"/>
          <w:sz w:val="18"/>
          <w:szCs w:val="18"/>
        </w:rPr>
        <w:lastRenderedPageBreak/>
        <w:t xml:space="preserve">10.3.8 </w:t>
      </w:r>
      <w:r w:rsidR="00233504" w:rsidRPr="000837C3">
        <w:rPr>
          <w:rFonts w:ascii="Tahoma" w:hAnsi="Tahoma" w:cs="Tahoma"/>
          <w:sz w:val="18"/>
          <w:szCs w:val="18"/>
        </w:rPr>
        <w:t>Protikorupcijsko določilo</w:t>
      </w:r>
      <w:bookmarkEnd w:id="152"/>
    </w:p>
    <w:p w14:paraId="432CFB94" w14:textId="77777777" w:rsidR="00233504" w:rsidRPr="000837C3" w:rsidRDefault="00233504" w:rsidP="00233504">
      <w:pPr>
        <w:rPr>
          <w:rFonts w:ascii="Tahoma" w:hAnsi="Tahoma" w:cs="Tahoma"/>
          <w:sz w:val="18"/>
          <w:szCs w:val="18"/>
        </w:rPr>
      </w:pPr>
      <w:r w:rsidRPr="000837C3">
        <w:rPr>
          <w:rFonts w:ascii="Tahoma" w:hAnsi="Tahoma" w:cs="Tahoma"/>
          <w:sz w:val="18"/>
          <w:szCs w:val="18"/>
        </w:rPr>
        <w:t xml:space="preserve">V postopku oddaje javnega naročila naročnik in ponudniki ne smejo pričenjati in izvajati dejanj, ki bi vnaprej določila izbor določene ponudbe, ali ki bi povzročila, da pogodba ne bi pričela veljati oziroma ne bi bila izpolnjena. </w:t>
      </w:r>
    </w:p>
    <w:p w14:paraId="2FBC26DF" w14:textId="77777777" w:rsidR="00233504" w:rsidRDefault="00233504" w:rsidP="00233504">
      <w:pPr>
        <w:rPr>
          <w:rFonts w:ascii="Tahoma" w:hAnsi="Tahoma" w:cs="Tahoma"/>
          <w:sz w:val="18"/>
          <w:szCs w:val="18"/>
        </w:rPr>
      </w:pPr>
      <w:r w:rsidRPr="000837C3">
        <w:rPr>
          <w:rFonts w:ascii="Tahoma" w:hAnsi="Tahoma" w:cs="Tahoma"/>
          <w:sz w:val="18"/>
          <w:szCs w:val="18"/>
        </w:rPr>
        <w:t xml:space="preserve">Vsakršno lobiranje v postopkih oddaje javnih naročil je prepovedano. </w:t>
      </w:r>
    </w:p>
    <w:p w14:paraId="13CDFE89" w14:textId="77777777" w:rsidR="00233504" w:rsidRPr="000837C3" w:rsidRDefault="00233504" w:rsidP="00233504">
      <w:pPr>
        <w:pStyle w:val="Naslov1"/>
        <w:rPr>
          <w:rFonts w:ascii="Tahoma" w:hAnsi="Tahoma" w:cs="Tahoma"/>
          <w:sz w:val="18"/>
          <w:szCs w:val="18"/>
        </w:rPr>
      </w:pPr>
      <w:bookmarkStart w:id="153" w:name="_Toc467133897"/>
      <w:bookmarkStart w:id="154" w:name="_Toc467501214"/>
      <w:bookmarkStart w:id="155" w:name="_Toc336851763"/>
      <w:bookmarkStart w:id="156" w:name="_Toc336851811"/>
      <w:bookmarkStart w:id="157" w:name="_Toc1455448"/>
      <w:bookmarkStart w:id="158" w:name="_Toc336851761"/>
      <w:bookmarkStart w:id="159" w:name="_Toc336851809"/>
      <w:bookmarkEnd w:id="153"/>
      <w:bookmarkEnd w:id="154"/>
      <w:r w:rsidRPr="000837C3">
        <w:rPr>
          <w:rFonts w:ascii="Tahoma" w:hAnsi="Tahoma" w:cs="Tahoma"/>
          <w:sz w:val="18"/>
          <w:szCs w:val="18"/>
        </w:rPr>
        <w:t>obvestilo o odločitvi o oddaji naročila</w:t>
      </w:r>
      <w:bookmarkEnd w:id="155"/>
      <w:bookmarkEnd w:id="156"/>
      <w:bookmarkEnd w:id="157"/>
    </w:p>
    <w:p w14:paraId="60AA9A0B" w14:textId="77777777" w:rsidR="00233504" w:rsidRDefault="00233504" w:rsidP="00233504">
      <w:pPr>
        <w:rPr>
          <w:rFonts w:ascii="Tahoma" w:hAnsi="Tahoma" w:cs="Tahoma"/>
          <w:sz w:val="18"/>
          <w:szCs w:val="18"/>
        </w:rPr>
      </w:pPr>
      <w:r w:rsidRPr="000837C3">
        <w:rPr>
          <w:rFonts w:ascii="Tahoma" w:hAnsi="Tahoma" w:cs="Tahoma"/>
          <w:sz w:val="18"/>
          <w:szCs w:val="18"/>
        </w:rPr>
        <w:t>Naročnik bo podpisano odločitev o oddaji naročila objavil na portalu javnih naročil. Odločitev se šteje za vročeno z dnem objave na portalu javnih naročil.</w:t>
      </w:r>
    </w:p>
    <w:p w14:paraId="5B2B7426" w14:textId="77777777" w:rsidR="00233504" w:rsidRPr="000837C3" w:rsidRDefault="00233504" w:rsidP="00233504">
      <w:pPr>
        <w:pStyle w:val="Naslov1"/>
        <w:rPr>
          <w:rFonts w:ascii="Tahoma" w:hAnsi="Tahoma" w:cs="Tahoma"/>
          <w:sz w:val="18"/>
          <w:szCs w:val="18"/>
        </w:rPr>
      </w:pPr>
      <w:bookmarkStart w:id="160" w:name="_Toc1455449"/>
      <w:r w:rsidRPr="000837C3">
        <w:rPr>
          <w:rFonts w:ascii="Tahoma" w:hAnsi="Tahoma" w:cs="Tahoma"/>
          <w:sz w:val="18"/>
          <w:szCs w:val="18"/>
        </w:rPr>
        <w:t>odstop od izvedbe javnega naročila</w:t>
      </w:r>
      <w:bookmarkEnd w:id="158"/>
      <w:bookmarkEnd w:id="159"/>
      <w:bookmarkEnd w:id="160"/>
    </w:p>
    <w:p w14:paraId="2D13ACF3" w14:textId="77777777" w:rsidR="00233504" w:rsidRDefault="00233504" w:rsidP="00233504">
      <w:pPr>
        <w:rPr>
          <w:rFonts w:ascii="Tahoma" w:hAnsi="Tahoma" w:cs="Tahoma"/>
          <w:sz w:val="18"/>
          <w:szCs w:val="18"/>
        </w:rPr>
      </w:pPr>
      <w:r w:rsidRPr="000837C3">
        <w:rPr>
          <w:rFonts w:ascii="Tahoma" w:hAnsi="Tahoma" w:cs="Tahoma"/>
          <w:sz w:val="18"/>
          <w:szCs w:val="18"/>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6DEA344" w14:textId="77777777" w:rsidR="00940B65" w:rsidRPr="000837C3" w:rsidRDefault="00940B65" w:rsidP="00233504">
      <w:pPr>
        <w:rPr>
          <w:rFonts w:ascii="Tahoma" w:hAnsi="Tahoma" w:cs="Tahoma"/>
          <w:sz w:val="18"/>
          <w:szCs w:val="18"/>
        </w:rPr>
      </w:pPr>
    </w:p>
    <w:p w14:paraId="062A625D" w14:textId="77777777" w:rsidR="00233504" w:rsidRPr="000837C3" w:rsidRDefault="00233504" w:rsidP="00233504">
      <w:pPr>
        <w:pStyle w:val="Naslov1"/>
        <w:rPr>
          <w:rFonts w:ascii="Tahoma" w:hAnsi="Tahoma" w:cs="Tahoma"/>
          <w:sz w:val="18"/>
          <w:szCs w:val="18"/>
        </w:rPr>
      </w:pPr>
      <w:bookmarkStart w:id="161" w:name="_Toc336851762"/>
      <w:bookmarkStart w:id="162" w:name="_Toc336851810"/>
      <w:bookmarkStart w:id="163" w:name="_Toc1455450"/>
      <w:r w:rsidRPr="000837C3">
        <w:rPr>
          <w:rFonts w:ascii="Tahoma" w:hAnsi="Tahoma" w:cs="Tahoma"/>
          <w:sz w:val="18"/>
          <w:szCs w:val="18"/>
        </w:rPr>
        <w:t>pogodba</w:t>
      </w:r>
      <w:bookmarkEnd w:id="161"/>
      <w:bookmarkEnd w:id="162"/>
      <w:bookmarkEnd w:id="163"/>
    </w:p>
    <w:p w14:paraId="230C4A86" w14:textId="77777777" w:rsidR="00233504" w:rsidRPr="000837C3" w:rsidRDefault="00233504" w:rsidP="00233504">
      <w:pPr>
        <w:rPr>
          <w:rFonts w:ascii="Tahoma" w:hAnsi="Tahoma" w:cs="Tahoma"/>
          <w:sz w:val="18"/>
          <w:szCs w:val="18"/>
        </w:rPr>
      </w:pPr>
      <w:r w:rsidRPr="000837C3">
        <w:rPr>
          <w:rFonts w:ascii="Tahoma" w:hAnsi="Tahoma" w:cs="Tahoma"/>
          <w:sz w:val="18"/>
          <w:szCs w:val="18"/>
        </w:rPr>
        <w:t xml:space="preserve">Izbrani ponudnik mora podpisati in vrniti naročniku pogodbo v roku 5 delovnih dni po prejemu s strani naročnika podpisane pogodbe. </w:t>
      </w:r>
    </w:p>
    <w:p w14:paraId="2993CE1F" w14:textId="77777777" w:rsidR="00233504" w:rsidRPr="000837C3" w:rsidRDefault="00233504" w:rsidP="00233504">
      <w:pPr>
        <w:rPr>
          <w:rFonts w:ascii="Tahoma" w:hAnsi="Tahoma" w:cs="Tahoma"/>
          <w:sz w:val="18"/>
          <w:szCs w:val="18"/>
        </w:rPr>
      </w:pPr>
      <w:r w:rsidRPr="000837C3">
        <w:rPr>
          <w:rFonts w:ascii="Tahoma" w:hAnsi="Tahoma" w:cs="Tahoma"/>
          <w:sz w:val="18"/>
          <w:szCs w:val="18"/>
        </w:rPr>
        <w:t>Pogodba se bo pred podpisom vsebinsko prilagodila glede na to, ali bo izbrani ponudnik predložil skupno ponudbo, prijavil sodelovanje podizvajalcev in podobno.</w:t>
      </w:r>
    </w:p>
    <w:p w14:paraId="26575421" w14:textId="77777777" w:rsidR="00233504" w:rsidRPr="000837C3" w:rsidRDefault="00233504" w:rsidP="00233504">
      <w:pPr>
        <w:rPr>
          <w:rFonts w:ascii="Tahoma" w:hAnsi="Tahoma" w:cs="Tahoma"/>
          <w:sz w:val="18"/>
          <w:szCs w:val="18"/>
        </w:rPr>
      </w:pPr>
    </w:p>
    <w:p w14:paraId="7F4339CB" w14:textId="77777777" w:rsidR="00233504" w:rsidRDefault="00233504" w:rsidP="00233504">
      <w:pPr>
        <w:rPr>
          <w:rFonts w:ascii="Tahoma" w:hAnsi="Tahoma" w:cs="Tahoma"/>
          <w:sz w:val="18"/>
          <w:szCs w:val="18"/>
        </w:rPr>
      </w:pPr>
      <w:r w:rsidRPr="000837C3">
        <w:rPr>
          <w:rFonts w:ascii="Tahoma" w:hAnsi="Tahoma" w:cs="Tahoma"/>
          <w:sz w:val="18"/>
          <w:szCs w:val="18"/>
        </w:rPr>
        <w:t xml:space="preserve">V skladu s šestim odstavkom 14. člena Zakona o integriteti in preprečevanju korupcije (Uradni list RS, št. 69/11-UPB2; v nadaljevanju </w:t>
      </w:r>
      <w:proofErr w:type="spellStart"/>
      <w:r w:rsidRPr="000837C3">
        <w:rPr>
          <w:rFonts w:ascii="Tahoma" w:hAnsi="Tahoma" w:cs="Tahoma"/>
          <w:sz w:val="18"/>
          <w:szCs w:val="18"/>
        </w:rPr>
        <w:t>ZIntPK</w:t>
      </w:r>
      <w:proofErr w:type="spellEnd"/>
      <w:r w:rsidRPr="000837C3">
        <w:rPr>
          <w:rFonts w:ascii="Tahoma" w:hAnsi="Tahoma" w:cs="Tahoma"/>
          <w:sz w:val="18"/>
          <w:szCs w:val="18"/>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1255D21A" w14:textId="77777777" w:rsidR="007058D9" w:rsidRDefault="007058D9" w:rsidP="00233504">
      <w:pPr>
        <w:rPr>
          <w:rFonts w:ascii="Tahoma" w:hAnsi="Tahoma" w:cs="Tahoma"/>
          <w:sz w:val="18"/>
          <w:szCs w:val="18"/>
        </w:rPr>
      </w:pPr>
    </w:p>
    <w:p w14:paraId="58CE2B67" w14:textId="176E8CBF" w:rsidR="007058D9" w:rsidRDefault="007058D9" w:rsidP="00233504">
      <w:pPr>
        <w:rPr>
          <w:rFonts w:ascii="Tahoma" w:hAnsi="Tahoma" w:cs="Tahoma"/>
          <w:sz w:val="18"/>
          <w:szCs w:val="18"/>
        </w:rPr>
      </w:pPr>
      <w:r w:rsidRPr="007058D9">
        <w:rPr>
          <w:rFonts w:ascii="Tahoma" w:hAnsi="Tahoma" w:cs="Tahoma"/>
          <w:sz w:val="18"/>
          <w:szCs w:val="18"/>
        </w:rPr>
        <w:t xml:space="preserve">Pogodba se bo pred podpisom vsebinsko prilagodila glede na to, ali bo izbrani ponudnik predložil </w:t>
      </w:r>
      <w:r w:rsidRPr="007058D9">
        <w:rPr>
          <w:rFonts w:ascii="Tahoma" w:hAnsi="Tahoma" w:cs="Tahoma"/>
          <w:sz w:val="18"/>
          <w:szCs w:val="18"/>
          <w:cs/>
        </w:rPr>
        <w:t>‎</w:t>
      </w:r>
      <w:r w:rsidRPr="007058D9">
        <w:rPr>
          <w:rFonts w:ascii="Tahoma" w:hAnsi="Tahoma" w:cs="Tahoma"/>
          <w:sz w:val="18"/>
          <w:szCs w:val="18"/>
        </w:rPr>
        <w:t>skupno ponudbo, prijavil sodelovanje podizvajalcev in podobno.</w:t>
      </w:r>
      <w:r w:rsidRPr="007058D9">
        <w:rPr>
          <w:rFonts w:ascii="Tahoma" w:hAnsi="Tahoma" w:cs="Tahoma"/>
          <w:sz w:val="18"/>
          <w:szCs w:val="18"/>
          <w:cs/>
        </w:rPr>
        <w:t>‎</w:t>
      </w:r>
    </w:p>
    <w:p w14:paraId="2C33C4B8" w14:textId="77777777" w:rsidR="007058D9" w:rsidRDefault="007058D9" w:rsidP="00233504">
      <w:pPr>
        <w:rPr>
          <w:rFonts w:ascii="Tahoma" w:hAnsi="Tahoma" w:cs="Tahoma"/>
          <w:sz w:val="18"/>
          <w:szCs w:val="18"/>
        </w:rPr>
      </w:pPr>
    </w:p>
    <w:p w14:paraId="510D2FB5" w14:textId="61CF9038" w:rsidR="00940B65" w:rsidRPr="000837C3" w:rsidRDefault="007058D9" w:rsidP="00233504">
      <w:pPr>
        <w:rPr>
          <w:rFonts w:ascii="Tahoma" w:hAnsi="Tahoma" w:cs="Tahoma"/>
          <w:sz w:val="18"/>
          <w:szCs w:val="18"/>
        </w:rPr>
      </w:pPr>
      <w:r w:rsidRPr="007058D9">
        <w:rPr>
          <w:rFonts w:ascii="Tahoma" w:hAnsi="Tahoma" w:cs="Tahoma"/>
          <w:sz w:val="18"/>
          <w:szCs w:val="18"/>
        </w:rPr>
        <w:t xml:space="preserve">S podpisom ESPD ponudnik potrdi, da sprejema vsebino vzorca pogodbe. </w:t>
      </w:r>
      <w:r w:rsidRPr="007058D9">
        <w:rPr>
          <w:rFonts w:ascii="Tahoma" w:hAnsi="Tahoma" w:cs="Tahoma"/>
          <w:sz w:val="18"/>
          <w:szCs w:val="18"/>
          <w:cs/>
        </w:rPr>
        <w:t>‎</w:t>
      </w:r>
    </w:p>
    <w:p w14:paraId="01EC227A" w14:textId="77777777" w:rsidR="008B6487" w:rsidRPr="000837C3" w:rsidRDefault="008B6487" w:rsidP="008B6487">
      <w:pPr>
        <w:pStyle w:val="Naslov1"/>
        <w:rPr>
          <w:rFonts w:ascii="Tahoma" w:hAnsi="Tahoma" w:cs="Tahoma"/>
          <w:sz w:val="18"/>
          <w:szCs w:val="18"/>
        </w:rPr>
      </w:pPr>
      <w:bookmarkStart w:id="164" w:name="_Toc336851764"/>
      <w:bookmarkStart w:id="165" w:name="_Toc336851812"/>
      <w:bookmarkStart w:id="166" w:name="_Toc1455451"/>
      <w:r w:rsidRPr="000837C3">
        <w:rPr>
          <w:rFonts w:ascii="Tahoma" w:hAnsi="Tahoma" w:cs="Tahoma"/>
          <w:sz w:val="18"/>
          <w:szCs w:val="18"/>
        </w:rPr>
        <w:t>pravno varstvo</w:t>
      </w:r>
      <w:bookmarkEnd w:id="164"/>
      <w:bookmarkEnd w:id="165"/>
      <w:bookmarkEnd w:id="166"/>
    </w:p>
    <w:p w14:paraId="5AF34F20" w14:textId="77777777" w:rsidR="0088049B" w:rsidRPr="000837C3" w:rsidRDefault="0088049B" w:rsidP="0088049B">
      <w:pPr>
        <w:rPr>
          <w:rFonts w:ascii="Tahoma" w:hAnsi="Tahoma" w:cs="Tahoma"/>
          <w:sz w:val="18"/>
          <w:szCs w:val="18"/>
        </w:rPr>
      </w:pPr>
      <w:r w:rsidRPr="000837C3">
        <w:rPr>
          <w:rFonts w:ascii="Tahoma" w:hAnsi="Tahoma" w:cs="Tahoma"/>
          <w:sz w:val="18"/>
          <w:szCs w:val="18"/>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32F704B" w14:textId="77777777" w:rsidR="005F70AD" w:rsidRPr="000837C3" w:rsidRDefault="005F70AD" w:rsidP="0088049B">
      <w:pPr>
        <w:rPr>
          <w:rFonts w:ascii="Tahoma" w:hAnsi="Tahoma" w:cs="Tahoma"/>
          <w:sz w:val="18"/>
          <w:szCs w:val="18"/>
        </w:rPr>
      </w:pPr>
    </w:p>
    <w:p w14:paraId="0DF3CCC8" w14:textId="11E96CF2" w:rsidR="00353BE4" w:rsidRPr="000837C3" w:rsidRDefault="00353BE4" w:rsidP="00353BE4">
      <w:pPr>
        <w:rPr>
          <w:rFonts w:ascii="Tahoma" w:hAnsi="Tahoma" w:cs="Tahoma"/>
          <w:sz w:val="18"/>
          <w:szCs w:val="18"/>
        </w:rPr>
      </w:pPr>
      <w:r w:rsidRPr="000837C3">
        <w:rPr>
          <w:rFonts w:ascii="Tahoma" w:hAnsi="Tahoma" w:cs="Tahoma"/>
          <w:sz w:val="18"/>
          <w:szCs w:val="18"/>
        </w:rPr>
        <w:lastRenderedPageBreak/>
        <w:t xml:space="preserve">Takso v višini </w:t>
      </w:r>
      <w:r w:rsidR="007058D9">
        <w:rPr>
          <w:rFonts w:ascii="Tahoma" w:hAnsi="Tahoma" w:cs="Tahoma"/>
          <w:sz w:val="18"/>
          <w:szCs w:val="18"/>
        </w:rPr>
        <w:t>4</w:t>
      </w:r>
      <w:r w:rsidRPr="000837C3">
        <w:rPr>
          <w:rFonts w:ascii="Tahoma" w:hAnsi="Tahoma" w:cs="Tahoma"/>
          <w:sz w:val="18"/>
          <w:szCs w:val="18"/>
        </w:rPr>
        <w:t>.000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5D03DED5" w14:textId="77777777" w:rsidR="005F70AD" w:rsidRPr="000837C3" w:rsidRDefault="005F70AD" w:rsidP="00353BE4">
      <w:pPr>
        <w:rPr>
          <w:rFonts w:ascii="Tahoma" w:hAnsi="Tahoma" w:cs="Tahoma"/>
          <w:sz w:val="18"/>
          <w:szCs w:val="18"/>
        </w:rPr>
      </w:pPr>
    </w:p>
    <w:p w14:paraId="78888AD6" w14:textId="77777777" w:rsidR="00353BE4" w:rsidRPr="000837C3" w:rsidRDefault="00353BE4" w:rsidP="00353BE4">
      <w:pPr>
        <w:rPr>
          <w:rFonts w:ascii="Tahoma" w:hAnsi="Tahoma" w:cs="Tahoma"/>
          <w:sz w:val="18"/>
          <w:szCs w:val="18"/>
        </w:rPr>
      </w:pPr>
      <w:r w:rsidRPr="000837C3">
        <w:rPr>
          <w:rFonts w:ascii="Tahoma" w:hAnsi="Tahoma" w:cs="Tahoma"/>
          <w:sz w:val="18"/>
          <w:szCs w:val="18"/>
        </w:rPr>
        <w:t>Zahtevek za revizijo mora biti vložen</w:t>
      </w:r>
      <w:r w:rsidR="0093628A" w:rsidRPr="000837C3">
        <w:rPr>
          <w:rFonts w:ascii="Tahoma" w:hAnsi="Tahoma" w:cs="Tahoma"/>
          <w:sz w:val="18"/>
          <w:szCs w:val="18"/>
        </w:rPr>
        <w:t xml:space="preserve"> na</w:t>
      </w:r>
      <w:r w:rsidR="003303A3" w:rsidRPr="000837C3">
        <w:rPr>
          <w:rFonts w:ascii="Tahoma" w:hAnsi="Tahoma" w:cs="Tahoma"/>
          <w:sz w:val="18"/>
          <w:szCs w:val="18"/>
        </w:rPr>
        <w:t xml:space="preserve"> portal </w:t>
      </w:r>
      <w:proofErr w:type="spellStart"/>
      <w:r w:rsidR="003303A3" w:rsidRPr="000837C3">
        <w:rPr>
          <w:rFonts w:ascii="Tahoma" w:hAnsi="Tahoma" w:cs="Tahoma"/>
          <w:sz w:val="18"/>
          <w:szCs w:val="18"/>
        </w:rPr>
        <w:t>eRevizija</w:t>
      </w:r>
      <w:proofErr w:type="spellEnd"/>
      <w:r w:rsidR="003303A3" w:rsidRPr="000837C3">
        <w:rPr>
          <w:rFonts w:ascii="Tahoma" w:hAnsi="Tahoma" w:cs="Tahoma"/>
          <w:sz w:val="18"/>
          <w:szCs w:val="18"/>
        </w:rPr>
        <w:t xml:space="preserve"> </w:t>
      </w:r>
      <w:hyperlink r:id="rId15" w:history="1">
        <w:r w:rsidR="003303A3" w:rsidRPr="000837C3">
          <w:rPr>
            <w:rStyle w:val="Hiperpovezava"/>
            <w:rFonts w:ascii="Tahoma" w:hAnsi="Tahoma" w:cs="Tahoma"/>
            <w:color w:val="auto"/>
            <w:sz w:val="18"/>
            <w:szCs w:val="18"/>
          </w:rPr>
          <w:t>https://www.portalerevizija.si/</w:t>
        </w:r>
      </w:hyperlink>
      <w:r w:rsidR="003303A3" w:rsidRPr="000837C3">
        <w:rPr>
          <w:rFonts w:ascii="Tahoma" w:hAnsi="Tahoma" w:cs="Tahoma"/>
          <w:sz w:val="18"/>
          <w:szCs w:val="18"/>
        </w:rPr>
        <w:t xml:space="preserve"> </w:t>
      </w:r>
      <w:r w:rsidR="0093628A" w:rsidRPr="000837C3">
        <w:rPr>
          <w:rFonts w:ascii="Tahoma" w:hAnsi="Tahoma" w:cs="Tahoma"/>
          <w:sz w:val="18"/>
          <w:szCs w:val="18"/>
        </w:rPr>
        <w:t>v skladu s 24. členom ZPVPJN.</w:t>
      </w:r>
    </w:p>
    <w:p w14:paraId="29431E71" w14:textId="77777777" w:rsidR="00353BE4" w:rsidRPr="000837C3" w:rsidRDefault="00353BE4" w:rsidP="00353BE4">
      <w:pPr>
        <w:rPr>
          <w:rFonts w:ascii="Tahoma" w:hAnsi="Tahoma" w:cs="Tahoma"/>
          <w:sz w:val="18"/>
          <w:szCs w:val="18"/>
        </w:rPr>
      </w:pPr>
    </w:p>
    <w:p w14:paraId="0EF3A1B5" w14:textId="77777777" w:rsidR="0094166E" w:rsidRPr="000837C3" w:rsidRDefault="0094166E" w:rsidP="00353BE4">
      <w:pPr>
        <w:rPr>
          <w:rFonts w:ascii="Tahoma" w:hAnsi="Tahoma" w:cs="Tahoma"/>
          <w:sz w:val="18"/>
          <w:szCs w:val="18"/>
        </w:rPr>
      </w:pPr>
    </w:p>
    <w:p w14:paraId="338F4943" w14:textId="77777777" w:rsidR="00353BE4" w:rsidRPr="000837C3" w:rsidRDefault="00353BE4" w:rsidP="00353BE4">
      <w:pPr>
        <w:rPr>
          <w:rFonts w:ascii="Tahoma" w:hAnsi="Tahoma" w:cs="Tahoma"/>
          <w:sz w:val="18"/>
          <w:szCs w:val="18"/>
        </w:rPr>
      </w:pP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t xml:space="preserve">                                   </w:t>
      </w:r>
      <w:r w:rsidR="0093628A" w:rsidRPr="000837C3">
        <w:rPr>
          <w:rFonts w:ascii="Tahoma" w:hAnsi="Tahoma" w:cs="Tahoma"/>
          <w:sz w:val="18"/>
          <w:szCs w:val="18"/>
        </w:rPr>
        <w:t xml:space="preserve">Zdravstveni dom </w:t>
      </w:r>
      <w:r w:rsidR="00DE1794" w:rsidRPr="000837C3">
        <w:rPr>
          <w:rFonts w:ascii="Tahoma" w:hAnsi="Tahoma" w:cs="Tahoma"/>
          <w:sz w:val="18"/>
          <w:szCs w:val="18"/>
        </w:rPr>
        <w:t>Sevnica</w:t>
      </w:r>
    </w:p>
    <w:p w14:paraId="1AFA6523" w14:textId="77777777" w:rsidR="00353BE4" w:rsidRPr="000837C3" w:rsidRDefault="00353BE4" w:rsidP="00353BE4">
      <w:pPr>
        <w:rPr>
          <w:rFonts w:ascii="Tahoma" w:hAnsi="Tahoma" w:cs="Tahoma"/>
          <w:sz w:val="18"/>
          <w:szCs w:val="18"/>
        </w:rPr>
      </w:pPr>
      <w:r w:rsidRPr="000837C3">
        <w:rPr>
          <w:rFonts w:ascii="Tahoma" w:hAnsi="Tahoma" w:cs="Tahoma"/>
          <w:sz w:val="18"/>
          <w:szCs w:val="18"/>
        </w:rPr>
        <w:t xml:space="preserve">                                                                                                  Direktor</w:t>
      </w:r>
      <w:r w:rsidR="004B4C19" w:rsidRPr="000837C3">
        <w:rPr>
          <w:rFonts w:ascii="Tahoma" w:hAnsi="Tahoma" w:cs="Tahoma"/>
          <w:sz w:val="18"/>
          <w:szCs w:val="18"/>
        </w:rPr>
        <w:t>ica:</w:t>
      </w:r>
    </w:p>
    <w:p w14:paraId="1306A25F" w14:textId="77777777" w:rsidR="00321299" w:rsidRPr="000837C3" w:rsidRDefault="00353BE4" w:rsidP="00353BE4">
      <w:pPr>
        <w:rPr>
          <w:rFonts w:ascii="Tahoma" w:hAnsi="Tahoma" w:cs="Tahoma"/>
          <w:sz w:val="18"/>
          <w:szCs w:val="18"/>
        </w:rPr>
      </w:pPr>
      <w:r w:rsidRPr="000837C3">
        <w:rPr>
          <w:rFonts w:ascii="Tahoma" w:hAnsi="Tahoma" w:cs="Tahoma"/>
          <w:sz w:val="18"/>
          <w:szCs w:val="18"/>
        </w:rPr>
        <w:t xml:space="preserve">                                                                                                  </w:t>
      </w:r>
      <w:r w:rsidR="00DE1794" w:rsidRPr="000837C3">
        <w:rPr>
          <w:rFonts w:ascii="Tahoma" w:hAnsi="Tahoma" w:cs="Tahoma"/>
          <w:sz w:val="18"/>
          <w:szCs w:val="18"/>
        </w:rPr>
        <w:t>Vladimira Tomšič,univ.dipl.org.</w:t>
      </w:r>
    </w:p>
    <w:p w14:paraId="008FC1E6" w14:textId="77777777" w:rsidR="00884379" w:rsidRDefault="00884379" w:rsidP="001D6CD4">
      <w:pPr>
        <w:jc w:val="right"/>
        <w:rPr>
          <w:rFonts w:ascii="Tahoma" w:hAnsi="Tahoma" w:cs="Tahoma"/>
          <w:b/>
          <w:i/>
          <w:iCs/>
          <w:sz w:val="18"/>
          <w:szCs w:val="18"/>
        </w:rPr>
      </w:pPr>
    </w:p>
    <w:p w14:paraId="260E4E8D" w14:textId="77777777" w:rsidR="00884379" w:rsidRDefault="00884379" w:rsidP="001D6CD4">
      <w:pPr>
        <w:jc w:val="right"/>
        <w:rPr>
          <w:rFonts w:ascii="Tahoma" w:hAnsi="Tahoma" w:cs="Tahoma"/>
          <w:b/>
          <w:i/>
          <w:iCs/>
          <w:sz w:val="18"/>
          <w:szCs w:val="18"/>
        </w:rPr>
      </w:pPr>
    </w:p>
    <w:p w14:paraId="0DE84155" w14:textId="77777777" w:rsidR="00884379" w:rsidRDefault="00884379" w:rsidP="001D6CD4">
      <w:pPr>
        <w:jc w:val="right"/>
        <w:rPr>
          <w:rFonts w:ascii="Tahoma" w:hAnsi="Tahoma" w:cs="Tahoma"/>
          <w:b/>
          <w:i/>
          <w:iCs/>
          <w:sz w:val="18"/>
          <w:szCs w:val="18"/>
        </w:rPr>
      </w:pPr>
    </w:p>
    <w:p w14:paraId="13368A3B" w14:textId="77777777" w:rsidR="007058D9" w:rsidRDefault="007058D9" w:rsidP="001D6CD4">
      <w:pPr>
        <w:jc w:val="right"/>
        <w:rPr>
          <w:rFonts w:ascii="Tahoma" w:hAnsi="Tahoma" w:cs="Tahoma"/>
          <w:b/>
          <w:i/>
          <w:iCs/>
          <w:sz w:val="18"/>
          <w:szCs w:val="18"/>
        </w:rPr>
      </w:pPr>
    </w:p>
    <w:p w14:paraId="76977CC4" w14:textId="77777777" w:rsidR="007058D9" w:rsidRDefault="007058D9" w:rsidP="001D6CD4">
      <w:pPr>
        <w:jc w:val="right"/>
        <w:rPr>
          <w:rFonts w:ascii="Tahoma" w:hAnsi="Tahoma" w:cs="Tahoma"/>
          <w:b/>
          <w:i/>
          <w:iCs/>
          <w:sz w:val="18"/>
          <w:szCs w:val="18"/>
        </w:rPr>
      </w:pPr>
    </w:p>
    <w:p w14:paraId="3BB55F7E" w14:textId="77777777" w:rsidR="007058D9" w:rsidRDefault="007058D9" w:rsidP="001D6CD4">
      <w:pPr>
        <w:jc w:val="right"/>
        <w:rPr>
          <w:rFonts w:ascii="Tahoma" w:hAnsi="Tahoma" w:cs="Tahoma"/>
          <w:b/>
          <w:i/>
          <w:iCs/>
          <w:sz w:val="18"/>
          <w:szCs w:val="18"/>
        </w:rPr>
      </w:pPr>
    </w:p>
    <w:p w14:paraId="51C4A390" w14:textId="77777777" w:rsidR="007058D9" w:rsidRDefault="007058D9" w:rsidP="001D6CD4">
      <w:pPr>
        <w:jc w:val="right"/>
        <w:rPr>
          <w:rFonts w:ascii="Tahoma" w:hAnsi="Tahoma" w:cs="Tahoma"/>
          <w:b/>
          <w:i/>
          <w:iCs/>
          <w:sz w:val="18"/>
          <w:szCs w:val="18"/>
        </w:rPr>
      </w:pPr>
    </w:p>
    <w:p w14:paraId="131BD2E2" w14:textId="77777777" w:rsidR="007058D9" w:rsidRDefault="007058D9" w:rsidP="001D6CD4">
      <w:pPr>
        <w:jc w:val="right"/>
        <w:rPr>
          <w:rFonts w:ascii="Tahoma" w:hAnsi="Tahoma" w:cs="Tahoma"/>
          <w:b/>
          <w:i/>
          <w:iCs/>
          <w:sz w:val="18"/>
          <w:szCs w:val="18"/>
        </w:rPr>
      </w:pPr>
    </w:p>
    <w:p w14:paraId="1C4A9BE4" w14:textId="77777777" w:rsidR="007058D9" w:rsidRDefault="007058D9" w:rsidP="001D6CD4">
      <w:pPr>
        <w:jc w:val="right"/>
        <w:rPr>
          <w:rFonts w:ascii="Tahoma" w:hAnsi="Tahoma" w:cs="Tahoma"/>
          <w:b/>
          <w:i/>
          <w:iCs/>
          <w:sz w:val="18"/>
          <w:szCs w:val="18"/>
        </w:rPr>
      </w:pPr>
    </w:p>
    <w:p w14:paraId="61019067" w14:textId="77777777" w:rsidR="007058D9" w:rsidRDefault="007058D9" w:rsidP="001D6CD4">
      <w:pPr>
        <w:jc w:val="right"/>
        <w:rPr>
          <w:rFonts w:ascii="Tahoma" w:hAnsi="Tahoma" w:cs="Tahoma"/>
          <w:b/>
          <w:i/>
          <w:iCs/>
          <w:sz w:val="18"/>
          <w:szCs w:val="18"/>
        </w:rPr>
      </w:pPr>
    </w:p>
    <w:p w14:paraId="69C5BEC0" w14:textId="77777777" w:rsidR="007058D9" w:rsidRDefault="007058D9" w:rsidP="001D6CD4">
      <w:pPr>
        <w:jc w:val="right"/>
        <w:rPr>
          <w:rFonts w:ascii="Tahoma" w:hAnsi="Tahoma" w:cs="Tahoma"/>
          <w:b/>
          <w:i/>
          <w:iCs/>
          <w:sz w:val="18"/>
          <w:szCs w:val="18"/>
        </w:rPr>
      </w:pPr>
    </w:p>
    <w:p w14:paraId="72FF9C8A" w14:textId="77777777" w:rsidR="007058D9" w:rsidRDefault="007058D9" w:rsidP="001D6CD4">
      <w:pPr>
        <w:jc w:val="right"/>
        <w:rPr>
          <w:rFonts w:ascii="Tahoma" w:hAnsi="Tahoma" w:cs="Tahoma"/>
          <w:b/>
          <w:i/>
          <w:iCs/>
          <w:sz w:val="18"/>
          <w:szCs w:val="18"/>
        </w:rPr>
      </w:pPr>
    </w:p>
    <w:p w14:paraId="5C1B5A93" w14:textId="77777777" w:rsidR="007058D9" w:rsidRDefault="007058D9" w:rsidP="001D6CD4">
      <w:pPr>
        <w:jc w:val="right"/>
        <w:rPr>
          <w:rFonts w:ascii="Tahoma" w:hAnsi="Tahoma" w:cs="Tahoma"/>
          <w:b/>
          <w:i/>
          <w:iCs/>
          <w:sz w:val="18"/>
          <w:szCs w:val="18"/>
        </w:rPr>
      </w:pPr>
    </w:p>
    <w:p w14:paraId="4C41ACA3" w14:textId="77777777" w:rsidR="007058D9" w:rsidRDefault="007058D9" w:rsidP="001D6CD4">
      <w:pPr>
        <w:jc w:val="right"/>
        <w:rPr>
          <w:rFonts w:ascii="Tahoma" w:hAnsi="Tahoma" w:cs="Tahoma"/>
          <w:b/>
          <w:i/>
          <w:iCs/>
          <w:sz w:val="18"/>
          <w:szCs w:val="18"/>
        </w:rPr>
      </w:pPr>
    </w:p>
    <w:p w14:paraId="2EB5AD03" w14:textId="77777777" w:rsidR="007058D9" w:rsidRDefault="007058D9" w:rsidP="001D6CD4">
      <w:pPr>
        <w:jc w:val="right"/>
        <w:rPr>
          <w:rFonts w:ascii="Tahoma" w:hAnsi="Tahoma" w:cs="Tahoma"/>
          <w:b/>
          <w:i/>
          <w:iCs/>
          <w:sz w:val="18"/>
          <w:szCs w:val="18"/>
        </w:rPr>
      </w:pPr>
    </w:p>
    <w:p w14:paraId="44D6B93C" w14:textId="77777777" w:rsidR="007058D9" w:rsidRDefault="007058D9" w:rsidP="001D6CD4">
      <w:pPr>
        <w:jc w:val="right"/>
        <w:rPr>
          <w:rFonts w:ascii="Tahoma" w:hAnsi="Tahoma" w:cs="Tahoma"/>
          <w:b/>
          <w:i/>
          <w:iCs/>
          <w:sz w:val="18"/>
          <w:szCs w:val="18"/>
        </w:rPr>
      </w:pPr>
    </w:p>
    <w:p w14:paraId="47FA141B" w14:textId="77777777" w:rsidR="007058D9" w:rsidRDefault="007058D9" w:rsidP="001D6CD4">
      <w:pPr>
        <w:jc w:val="right"/>
        <w:rPr>
          <w:rFonts w:ascii="Tahoma" w:hAnsi="Tahoma" w:cs="Tahoma"/>
          <w:b/>
          <w:i/>
          <w:iCs/>
          <w:sz w:val="18"/>
          <w:szCs w:val="18"/>
        </w:rPr>
      </w:pPr>
    </w:p>
    <w:p w14:paraId="02089B1E" w14:textId="77777777" w:rsidR="007058D9" w:rsidRDefault="007058D9" w:rsidP="001D6CD4">
      <w:pPr>
        <w:jc w:val="right"/>
        <w:rPr>
          <w:rFonts w:ascii="Tahoma" w:hAnsi="Tahoma" w:cs="Tahoma"/>
          <w:b/>
          <w:i/>
          <w:iCs/>
          <w:sz w:val="18"/>
          <w:szCs w:val="18"/>
        </w:rPr>
      </w:pPr>
    </w:p>
    <w:p w14:paraId="1869B55C" w14:textId="77777777" w:rsidR="007058D9" w:rsidRDefault="007058D9" w:rsidP="001D6CD4">
      <w:pPr>
        <w:jc w:val="right"/>
        <w:rPr>
          <w:rFonts w:ascii="Tahoma" w:hAnsi="Tahoma" w:cs="Tahoma"/>
          <w:b/>
          <w:i/>
          <w:iCs/>
          <w:sz w:val="18"/>
          <w:szCs w:val="18"/>
        </w:rPr>
      </w:pPr>
    </w:p>
    <w:p w14:paraId="23D086FA" w14:textId="77777777" w:rsidR="007058D9" w:rsidRDefault="007058D9" w:rsidP="001D6CD4">
      <w:pPr>
        <w:jc w:val="right"/>
        <w:rPr>
          <w:rFonts w:ascii="Tahoma" w:hAnsi="Tahoma" w:cs="Tahoma"/>
          <w:b/>
          <w:i/>
          <w:iCs/>
          <w:sz w:val="18"/>
          <w:szCs w:val="18"/>
        </w:rPr>
      </w:pPr>
    </w:p>
    <w:p w14:paraId="7DE662BB" w14:textId="77777777" w:rsidR="007058D9" w:rsidRDefault="007058D9" w:rsidP="001D6CD4">
      <w:pPr>
        <w:jc w:val="right"/>
        <w:rPr>
          <w:rFonts w:ascii="Tahoma" w:hAnsi="Tahoma" w:cs="Tahoma"/>
          <w:b/>
          <w:i/>
          <w:iCs/>
          <w:sz w:val="18"/>
          <w:szCs w:val="18"/>
        </w:rPr>
      </w:pPr>
    </w:p>
    <w:p w14:paraId="1C11E7F2" w14:textId="77777777" w:rsidR="007058D9" w:rsidRDefault="007058D9" w:rsidP="001D6CD4">
      <w:pPr>
        <w:jc w:val="right"/>
        <w:rPr>
          <w:rFonts w:ascii="Tahoma" w:hAnsi="Tahoma" w:cs="Tahoma"/>
          <w:b/>
          <w:i/>
          <w:iCs/>
          <w:sz w:val="18"/>
          <w:szCs w:val="18"/>
        </w:rPr>
      </w:pPr>
    </w:p>
    <w:p w14:paraId="73B929F2" w14:textId="77777777" w:rsidR="007058D9" w:rsidRDefault="007058D9" w:rsidP="001D6CD4">
      <w:pPr>
        <w:jc w:val="right"/>
        <w:rPr>
          <w:rFonts w:ascii="Tahoma" w:hAnsi="Tahoma" w:cs="Tahoma"/>
          <w:b/>
          <w:i/>
          <w:iCs/>
          <w:sz w:val="18"/>
          <w:szCs w:val="18"/>
        </w:rPr>
      </w:pPr>
    </w:p>
    <w:p w14:paraId="184C6D1E" w14:textId="77777777" w:rsidR="00614C25" w:rsidRDefault="00614C25" w:rsidP="001D6CD4">
      <w:pPr>
        <w:jc w:val="right"/>
        <w:rPr>
          <w:rFonts w:ascii="Tahoma" w:hAnsi="Tahoma" w:cs="Tahoma"/>
          <w:b/>
          <w:i/>
          <w:iCs/>
          <w:sz w:val="18"/>
          <w:szCs w:val="18"/>
        </w:rPr>
      </w:pPr>
    </w:p>
    <w:p w14:paraId="517A70F6" w14:textId="77777777" w:rsidR="00614C25" w:rsidRDefault="00614C25" w:rsidP="001D6CD4">
      <w:pPr>
        <w:jc w:val="right"/>
        <w:rPr>
          <w:rFonts w:ascii="Tahoma" w:hAnsi="Tahoma" w:cs="Tahoma"/>
          <w:b/>
          <w:i/>
          <w:iCs/>
          <w:sz w:val="18"/>
          <w:szCs w:val="18"/>
        </w:rPr>
      </w:pPr>
    </w:p>
    <w:p w14:paraId="4A347888" w14:textId="77777777" w:rsidR="00614C25" w:rsidRDefault="00614C25" w:rsidP="001D6CD4">
      <w:pPr>
        <w:jc w:val="right"/>
        <w:rPr>
          <w:rFonts w:ascii="Tahoma" w:hAnsi="Tahoma" w:cs="Tahoma"/>
          <w:b/>
          <w:i/>
          <w:iCs/>
          <w:sz w:val="18"/>
          <w:szCs w:val="18"/>
        </w:rPr>
      </w:pPr>
    </w:p>
    <w:p w14:paraId="6B89F702" w14:textId="77777777" w:rsidR="00614C25" w:rsidRDefault="00614C25" w:rsidP="001D6CD4">
      <w:pPr>
        <w:jc w:val="right"/>
        <w:rPr>
          <w:rFonts w:ascii="Tahoma" w:hAnsi="Tahoma" w:cs="Tahoma"/>
          <w:b/>
          <w:i/>
          <w:iCs/>
          <w:sz w:val="18"/>
          <w:szCs w:val="18"/>
        </w:rPr>
      </w:pPr>
    </w:p>
    <w:p w14:paraId="7726FED1" w14:textId="77777777" w:rsidR="00614C25" w:rsidRDefault="00614C25" w:rsidP="001D6CD4">
      <w:pPr>
        <w:jc w:val="right"/>
        <w:rPr>
          <w:rFonts w:ascii="Tahoma" w:hAnsi="Tahoma" w:cs="Tahoma"/>
          <w:b/>
          <w:i/>
          <w:iCs/>
          <w:sz w:val="18"/>
          <w:szCs w:val="18"/>
        </w:rPr>
      </w:pPr>
    </w:p>
    <w:p w14:paraId="63CF05F3" w14:textId="77777777" w:rsidR="00614C25" w:rsidRDefault="00614C25" w:rsidP="001D6CD4">
      <w:pPr>
        <w:jc w:val="right"/>
        <w:rPr>
          <w:rFonts w:ascii="Tahoma" w:hAnsi="Tahoma" w:cs="Tahoma"/>
          <w:b/>
          <w:i/>
          <w:iCs/>
          <w:sz w:val="18"/>
          <w:szCs w:val="18"/>
        </w:rPr>
      </w:pPr>
    </w:p>
    <w:p w14:paraId="3BF489F1" w14:textId="77777777" w:rsidR="00614C25" w:rsidRDefault="00614C25" w:rsidP="001D6CD4">
      <w:pPr>
        <w:jc w:val="right"/>
        <w:rPr>
          <w:rFonts w:ascii="Tahoma" w:hAnsi="Tahoma" w:cs="Tahoma"/>
          <w:b/>
          <w:i/>
          <w:iCs/>
          <w:sz w:val="18"/>
          <w:szCs w:val="18"/>
        </w:rPr>
      </w:pPr>
    </w:p>
    <w:p w14:paraId="11B19127" w14:textId="77777777" w:rsidR="00614C25" w:rsidRDefault="00614C25" w:rsidP="001D6CD4">
      <w:pPr>
        <w:jc w:val="right"/>
        <w:rPr>
          <w:rFonts w:ascii="Tahoma" w:hAnsi="Tahoma" w:cs="Tahoma"/>
          <w:b/>
          <w:i/>
          <w:iCs/>
          <w:sz w:val="18"/>
          <w:szCs w:val="18"/>
        </w:rPr>
      </w:pPr>
    </w:p>
    <w:p w14:paraId="5E3AF542" w14:textId="77777777" w:rsidR="00614C25" w:rsidRDefault="00614C25" w:rsidP="001D6CD4">
      <w:pPr>
        <w:jc w:val="right"/>
        <w:rPr>
          <w:rFonts w:ascii="Tahoma" w:hAnsi="Tahoma" w:cs="Tahoma"/>
          <w:b/>
          <w:i/>
          <w:iCs/>
          <w:sz w:val="18"/>
          <w:szCs w:val="18"/>
        </w:rPr>
      </w:pPr>
    </w:p>
    <w:p w14:paraId="21070555" w14:textId="77777777" w:rsidR="00614C25" w:rsidRDefault="00614C25" w:rsidP="001D6CD4">
      <w:pPr>
        <w:jc w:val="right"/>
        <w:rPr>
          <w:rFonts w:ascii="Tahoma" w:hAnsi="Tahoma" w:cs="Tahoma"/>
          <w:b/>
          <w:i/>
          <w:iCs/>
          <w:sz w:val="18"/>
          <w:szCs w:val="18"/>
        </w:rPr>
      </w:pPr>
    </w:p>
    <w:p w14:paraId="14B89460" w14:textId="77777777" w:rsidR="00614C25" w:rsidRDefault="00614C25" w:rsidP="001D6CD4">
      <w:pPr>
        <w:jc w:val="right"/>
        <w:rPr>
          <w:rFonts w:ascii="Tahoma" w:hAnsi="Tahoma" w:cs="Tahoma"/>
          <w:b/>
          <w:i/>
          <w:iCs/>
          <w:sz w:val="18"/>
          <w:szCs w:val="18"/>
        </w:rPr>
      </w:pPr>
    </w:p>
    <w:p w14:paraId="72DDB867" w14:textId="77777777" w:rsidR="00614C25" w:rsidRDefault="00614C25" w:rsidP="001D6CD4">
      <w:pPr>
        <w:jc w:val="right"/>
        <w:rPr>
          <w:rFonts w:ascii="Tahoma" w:hAnsi="Tahoma" w:cs="Tahoma"/>
          <w:b/>
          <w:i/>
          <w:iCs/>
          <w:sz w:val="18"/>
          <w:szCs w:val="18"/>
        </w:rPr>
      </w:pPr>
    </w:p>
    <w:p w14:paraId="73A6AAC7" w14:textId="77777777" w:rsidR="007058D9" w:rsidRDefault="007058D9" w:rsidP="001D6CD4">
      <w:pPr>
        <w:jc w:val="right"/>
        <w:rPr>
          <w:rFonts w:ascii="Tahoma" w:hAnsi="Tahoma" w:cs="Tahoma"/>
          <w:b/>
          <w:i/>
          <w:iCs/>
          <w:sz w:val="18"/>
          <w:szCs w:val="18"/>
        </w:rPr>
      </w:pPr>
    </w:p>
    <w:p w14:paraId="050F3443" w14:textId="77777777" w:rsidR="007058D9" w:rsidRDefault="007058D9" w:rsidP="001D6CD4">
      <w:pPr>
        <w:jc w:val="right"/>
        <w:rPr>
          <w:rFonts w:ascii="Tahoma" w:hAnsi="Tahoma" w:cs="Tahoma"/>
          <w:b/>
          <w:i/>
          <w:iCs/>
          <w:sz w:val="18"/>
          <w:szCs w:val="18"/>
        </w:rPr>
      </w:pPr>
    </w:p>
    <w:p w14:paraId="5282AD12" w14:textId="77777777" w:rsidR="007058D9" w:rsidRDefault="007058D9" w:rsidP="001D6CD4">
      <w:pPr>
        <w:jc w:val="right"/>
        <w:rPr>
          <w:rFonts w:ascii="Tahoma" w:hAnsi="Tahoma" w:cs="Tahoma"/>
          <w:b/>
          <w:i/>
          <w:iCs/>
          <w:sz w:val="18"/>
          <w:szCs w:val="18"/>
        </w:rPr>
      </w:pPr>
    </w:p>
    <w:p w14:paraId="1285FB4E" w14:textId="77777777" w:rsidR="007058D9" w:rsidRDefault="007058D9" w:rsidP="001D6CD4">
      <w:pPr>
        <w:jc w:val="right"/>
        <w:rPr>
          <w:rFonts w:ascii="Tahoma" w:hAnsi="Tahoma" w:cs="Tahoma"/>
          <w:b/>
          <w:i/>
          <w:iCs/>
          <w:sz w:val="18"/>
          <w:szCs w:val="18"/>
        </w:rPr>
      </w:pPr>
    </w:p>
    <w:p w14:paraId="4AED963C" w14:textId="77777777" w:rsidR="007058D9" w:rsidRDefault="007058D9" w:rsidP="001D6CD4">
      <w:pPr>
        <w:jc w:val="right"/>
        <w:rPr>
          <w:rFonts w:ascii="Tahoma" w:hAnsi="Tahoma" w:cs="Tahoma"/>
          <w:b/>
          <w:i/>
          <w:iCs/>
          <w:sz w:val="18"/>
          <w:szCs w:val="18"/>
        </w:rPr>
      </w:pPr>
    </w:p>
    <w:p w14:paraId="58DC4224" w14:textId="77777777" w:rsidR="007058D9" w:rsidRDefault="007058D9" w:rsidP="001D6CD4">
      <w:pPr>
        <w:jc w:val="right"/>
        <w:rPr>
          <w:rFonts w:ascii="Tahoma" w:hAnsi="Tahoma" w:cs="Tahoma"/>
          <w:b/>
          <w:i/>
          <w:iCs/>
          <w:sz w:val="18"/>
          <w:szCs w:val="18"/>
        </w:rPr>
      </w:pPr>
    </w:p>
    <w:p w14:paraId="474C4E6B" w14:textId="77777777" w:rsidR="007058D9" w:rsidRDefault="007058D9" w:rsidP="001D6CD4">
      <w:pPr>
        <w:jc w:val="right"/>
        <w:rPr>
          <w:rFonts w:ascii="Tahoma" w:hAnsi="Tahoma" w:cs="Tahoma"/>
          <w:b/>
          <w:i/>
          <w:iCs/>
          <w:sz w:val="18"/>
          <w:szCs w:val="18"/>
        </w:rPr>
      </w:pPr>
    </w:p>
    <w:p w14:paraId="0BD9DC68" w14:textId="14E243B6" w:rsidR="001D6CD4" w:rsidRPr="000837C3" w:rsidRDefault="001D6CD4" w:rsidP="001D6CD4">
      <w:pPr>
        <w:jc w:val="right"/>
        <w:rPr>
          <w:rFonts w:ascii="Tahoma" w:hAnsi="Tahoma" w:cs="Tahoma"/>
          <w:b/>
          <w:i/>
          <w:iCs/>
          <w:sz w:val="18"/>
          <w:szCs w:val="18"/>
        </w:rPr>
      </w:pPr>
      <w:r w:rsidRPr="000837C3">
        <w:rPr>
          <w:rFonts w:ascii="Tahoma" w:hAnsi="Tahoma" w:cs="Tahoma"/>
          <w:b/>
          <w:i/>
          <w:iCs/>
          <w:sz w:val="18"/>
          <w:szCs w:val="18"/>
        </w:rPr>
        <w:lastRenderedPageBreak/>
        <w:t>Obrazec 1</w:t>
      </w:r>
    </w:p>
    <w:p w14:paraId="3FE941EC" w14:textId="77777777" w:rsidR="001D6CD4" w:rsidRPr="000837C3" w:rsidRDefault="001D6CD4" w:rsidP="001D6CD4">
      <w:pPr>
        <w:spacing w:after="200" w:line="276" w:lineRule="auto"/>
        <w:jc w:val="left"/>
        <w:rPr>
          <w:rFonts w:ascii="Tahoma" w:hAnsi="Tahoma" w:cs="Tahoma"/>
          <w:sz w:val="18"/>
          <w:szCs w:val="18"/>
        </w:rPr>
      </w:pPr>
      <w:bookmarkStart w:id="167" w:name="_Hlk52282131"/>
    </w:p>
    <w:p w14:paraId="7292C0CA" w14:textId="77777777" w:rsidR="00B4797A" w:rsidRPr="000837C3" w:rsidRDefault="00B4797A" w:rsidP="00FC47B3">
      <w:pPr>
        <w:shd w:val="clear" w:color="auto" w:fill="8EAADB"/>
        <w:tabs>
          <w:tab w:val="left" w:pos="5805"/>
        </w:tabs>
        <w:spacing w:after="200" w:line="276" w:lineRule="auto"/>
        <w:jc w:val="left"/>
        <w:rPr>
          <w:rFonts w:ascii="Tahoma" w:hAnsi="Tahoma" w:cs="Tahoma"/>
          <w:b/>
          <w:bCs/>
          <w:sz w:val="28"/>
          <w:szCs w:val="28"/>
        </w:rPr>
      </w:pPr>
      <w:r w:rsidRPr="000837C3">
        <w:rPr>
          <w:rFonts w:ascii="Tahoma" w:hAnsi="Tahoma" w:cs="Tahoma"/>
          <w:b/>
          <w:bCs/>
          <w:sz w:val="28"/>
          <w:szCs w:val="28"/>
        </w:rPr>
        <w:t xml:space="preserve">PONUDBA </w:t>
      </w:r>
      <w:r w:rsidRPr="000837C3">
        <w:rPr>
          <w:rFonts w:ascii="Tahoma" w:hAnsi="Tahoma" w:cs="Tahoma"/>
          <w:b/>
          <w:bCs/>
          <w:sz w:val="28"/>
          <w:szCs w:val="28"/>
        </w:rPr>
        <w:tab/>
      </w:r>
    </w:p>
    <w:p w14:paraId="02FAFF38" w14:textId="77777777" w:rsidR="001E4B94" w:rsidRPr="000837C3" w:rsidRDefault="00B4797A" w:rsidP="00FC47B3">
      <w:pPr>
        <w:shd w:val="clear" w:color="auto" w:fill="8EAADB"/>
        <w:spacing w:after="200" w:line="276" w:lineRule="auto"/>
        <w:jc w:val="left"/>
        <w:rPr>
          <w:rFonts w:ascii="Tahoma" w:hAnsi="Tahoma" w:cs="Tahoma"/>
          <w:b/>
          <w:bCs/>
          <w:sz w:val="18"/>
          <w:szCs w:val="18"/>
        </w:rPr>
      </w:pPr>
      <w:r w:rsidRPr="000837C3">
        <w:rPr>
          <w:rFonts w:ascii="Tahoma" w:hAnsi="Tahoma" w:cs="Tahoma"/>
          <w:b/>
          <w:bCs/>
          <w:sz w:val="18"/>
          <w:szCs w:val="18"/>
        </w:rPr>
        <w:t>Podatki o ponudniku, izvajalcih v skupnem nastopu, podizvajalcih</w:t>
      </w:r>
    </w:p>
    <w:bookmarkEnd w:id="167"/>
    <w:p w14:paraId="721DC84E" w14:textId="39BF79B2" w:rsidR="001D6CD4" w:rsidRPr="000837C3" w:rsidRDefault="001D6CD4" w:rsidP="001D6CD4">
      <w:pPr>
        <w:spacing w:before="225" w:after="225" w:line="240" w:lineRule="auto"/>
        <w:rPr>
          <w:rFonts w:ascii="Tahoma" w:hAnsi="Tahoma" w:cs="Tahoma"/>
          <w:b/>
          <w:sz w:val="18"/>
          <w:szCs w:val="18"/>
        </w:rPr>
      </w:pPr>
      <w:r w:rsidRPr="000837C3">
        <w:rPr>
          <w:rFonts w:ascii="Tahoma" w:hAnsi="Tahoma" w:cs="Tahoma"/>
          <w:sz w:val="18"/>
          <w:szCs w:val="18"/>
        </w:rPr>
        <w:t>Na podlagi Obvestila o naročilu male vrednosti za</w:t>
      </w:r>
      <w:r w:rsidR="00896FEC" w:rsidRPr="000837C3">
        <w:rPr>
          <w:rFonts w:ascii="Tahoma" w:hAnsi="Tahoma" w:cs="Tahoma"/>
          <w:sz w:val="18"/>
          <w:szCs w:val="18"/>
        </w:rPr>
        <w:t xml:space="preserve"> </w:t>
      </w:r>
      <w:bookmarkStart w:id="168" w:name="_Hlk83643440"/>
      <w:r w:rsidR="009C6202" w:rsidRPr="000837C3">
        <w:rPr>
          <w:rFonts w:ascii="Tahoma" w:hAnsi="Tahoma" w:cs="Tahoma"/>
          <w:b/>
          <w:sz w:val="18"/>
          <w:szCs w:val="18"/>
        </w:rPr>
        <w:t xml:space="preserve"> </w:t>
      </w:r>
      <w:bookmarkEnd w:id="168"/>
      <w:r w:rsidR="000D29CA" w:rsidRPr="000D29CA">
        <w:rPr>
          <w:rFonts w:ascii="Tahoma" w:hAnsi="Tahoma" w:cs="Tahoma"/>
          <w:b/>
          <w:sz w:val="18"/>
          <w:szCs w:val="18"/>
          <w:cs/>
        </w:rPr>
        <w:t>‎</w:t>
      </w:r>
      <w:r w:rsidR="000D29CA" w:rsidRPr="000D29CA">
        <w:rPr>
          <w:rFonts w:ascii="Tahoma" w:hAnsi="Tahoma" w:cs="Tahoma"/>
          <w:b/>
          <w:sz w:val="18"/>
          <w:szCs w:val="18"/>
        </w:rPr>
        <w:t>»</w:t>
      </w:r>
      <w:r w:rsidR="006E358F" w:rsidRPr="006E358F">
        <w:t xml:space="preserve"> </w:t>
      </w:r>
      <w:r w:rsidR="006E358F" w:rsidRPr="006E358F">
        <w:rPr>
          <w:rFonts w:ascii="Tahoma" w:hAnsi="Tahoma" w:cs="Tahoma"/>
          <w:b/>
          <w:sz w:val="18"/>
          <w:szCs w:val="18"/>
        </w:rPr>
        <w:t xml:space="preserve">NAKUP, DOBAVA IN VZDRŽEVANJE BIOKEMIJSKEGA- </w:t>
      </w:r>
      <w:r w:rsidR="006E358F" w:rsidRPr="006E358F">
        <w:rPr>
          <w:rFonts w:ascii="Tahoma" w:hAnsi="Tahoma" w:cs="Tahoma"/>
          <w:b/>
          <w:sz w:val="18"/>
          <w:szCs w:val="18"/>
          <w:cs/>
        </w:rPr>
        <w:t>‎</w:t>
      </w:r>
      <w:r w:rsidR="006E358F" w:rsidRPr="006E358F">
        <w:rPr>
          <w:rFonts w:ascii="Tahoma" w:hAnsi="Tahoma" w:cs="Tahoma"/>
          <w:b/>
          <w:sz w:val="18"/>
          <w:szCs w:val="18"/>
        </w:rPr>
        <w:t>IMUNOKEMIJSKEGA ANALITSKEGA SISTEMA</w:t>
      </w:r>
      <w:r w:rsidR="007058D9">
        <w:rPr>
          <w:rFonts w:ascii="Tahoma" w:hAnsi="Tahoma" w:cs="Tahoma"/>
          <w:b/>
          <w:sz w:val="18"/>
          <w:szCs w:val="18"/>
        </w:rPr>
        <w:t xml:space="preserve"> IN REAGENTOV</w:t>
      </w:r>
      <w:r w:rsidR="000D29CA" w:rsidRPr="000D29CA">
        <w:rPr>
          <w:rFonts w:ascii="Tahoma" w:hAnsi="Tahoma" w:cs="Tahoma"/>
          <w:b/>
          <w:sz w:val="18"/>
          <w:szCs w:val="18"/>
        </w:rPr>
        <w:t>«</w:t>
      </w:r>
      <w:r w:rsidR="000D29CA" w:rsidRPr="000D29CA">
        <w:rPr>
          <w:rFonts w:ascii="Tahoma" w:hAnsi="Tahoma" w:cs="Tahoma"/>
          <w:b/>
          <w:sz w:val="18"/>
          <w:szCs w:val="18"/>
          <w:cs/>
        </w:rPr>
        <w:t>‎</w:t>
      </w:r>
      <w:r w:rsidR="00896FEC" w:rsidRPr="000837C3">
        <w:rPr>
          <w:rFonts w:ascii="Tahoma" w:hAnsi="Tahoma" w:cs="Tahoma"/>
          <w:b/>
          <w:sz w:val="18"/>
          <w:szCs w:val="18"/>
        </w:rPr>
        <w:t xml:space="preserve">, </w:t>
      </w:r>
      <w:r w:rsidRPr="000837C3">
        <w:rPr>
          <w:rFonts w:ascii="Tahoma" w:hAnsi="Tahoma" w:cs="Tahoma"/>
          <w:sz w:val="18"/>
          <w:szCs w:val="18"/>
        </w:rPr>
        <w:t>ki ga je naročnik</w:t>
      </w:r>
      <w:r w:rsidRPr="000837C3">
        <w:rPr>
          <w:rFonts w:ascii="Tahoma" w:hAnsi="Tahoma" w:cs="Tahoma"/>
          <w:b/>
          <w:sz w:val="18"/>
          <w:szCs w:val="18"/>
        </w:rPr>
        <w:t xml:space="preserve"> </w:t>
      </w:r>
      <w:r w:rsidRPr="000837C3">
        <w:rPr>
          <w:rFonts w:ascii="Tahoma" w:hAnsi="Tahoma" w:cs="Tahoma"/>
          <w:sz w:val="18"/>
          <w:szCs w:val="18"/>
        </w:rPr>
        <w:t>objavil na Portalu javnih naročil z dne  _________</w:t>
      </w:r>
      <w:r w:rsidR="00884379">
        <w:rPr>
          <w:rFonts w:ascii="Tahoma" w:hAnsi="Tahoma" w:cs="Tahoma"/>
          <w:sz w:val="18"/>
          <w:szCs w:val="18"/>
        </w:rPr>
        <w:t>______</w:t>
      </w:r>
      <w:r w:rsidRPr="000837C3">
        <w:rPr>
          <w:rFonts w:ascii="Tahoma" w:hAnsi="Tahoma" w:cs="Tahoma"/>
          <w:sz w:val="18"/>
          <w:szCs w:val="18"/>
        </w:rPr>
        <w:t>_____, pod št. objave: ______________________, dajemo ponudbo in prilagamo dokumentacijo v skladu z Navodili ponudnikom za izdelavo ponudbe:</w:t>
      </w:r>
    </w:p>
    <w:p w14:paraId="7B9A44AE" w14:textId="77777777" w:rsidR="001D6CD4" w:rsidRPr="000837C3" w:rsidRDefault="001D6CD4" w:rsidP="00CE0A90">
      <w:pPr>
        <w:numPr>
          <w:ilvl w:val="0"/>
          <w:numId w:val="11"/>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200" w:line="240" w:lineRule="auto"/>
        <w:ind w:left="709"/>
        <w:jc w:val="left"/>
        <w:rPr>
          <w:rFonts w:ascii="Tahoma" w:hAnsi="Tahoma" w:cs="Tahoma"/>
          <w:b/>
          <w:sz w:val="18"/>
          <w:szCs w:val="18"/>
          <w:lang w:val="x-none"/>
        </w:rPr>
      </w:pPr>
      <w:r w:rsidRPr="000837C3">
        <w:rPr>
          <w:rFonts w:ascii="Tahoma" w:hAnsi="Tahoma" w:cs="Tahoma"/>
          <w:b/>
          <w:bCs/>
          <w:sz w:val="18"/>
          <w:szCs w:val="18"/>
          <w:lang w:val="x-none"/>
        </w:rPr>
        <w:t>Podatki o ponudniku</w:t>
      </w:r>
      <w:r w:rsidRPr="000837C3">
        <w:rPr>
          <w:rFonts w:ascii="Tahoma" w:hAnsi="Tahoma" w:cs="Tahoma"/>
          <w:sz w:val="18"/>
          <w:szCs w:val="18"/>
          <w:lang w:val="x-none"/>
        </w:rPr>
        <w:t xml:space="preserve"> </w:t>
      </w:r>
      <w:r w:rsidRPr="000837C3">
        <w:rPr>
          <w:rFonts w:ascii="Tahoma" w:hAnsi="Tahoma" w:cs="Tahoma"/>
          <w:sz w:val="18"/>
          <w:szCs w:val="18"/>
        </w:rPr>
        <w:t xml:space="preserve">/samostojni ponudnik, glavni izvajalec, </w:t>
      </w:r>
      <w:proofErr w:type="spellStart"/>
      <w:r w:rsidRPr="000837C3">
        <w:rPr>
          <w:rFonts w:ascii="Tahoma" w:hAnsi="Tahoma" w:cs="Tahoma"/>
          <w:sz w:val="18"/>
          <w:szCs w:val="18"/>
        </w:rPr>
        <w:t>poslovodeči</w:t>
      </w:r>
      <w:proofErr w:type="spellEnd"/>
      <w:r w:rsidRPr="000837C3">
        <w:rPr>
          <w:rFonts w:ascii="Tahoma" w:hAnsi="Tahoma" w:cs="Tahoma"/>
          <w:sz w:val="18"/>
          <w:szCs w:val="18"/>
        </w:rPr>
        <w:t xml:space="preserve"> partner pri skupni ponudbi/</w:t>
      </w:r>
    </w:p>
    <w:p w14:paraId="6849D127" w14:textId="77777777" w:rsidR="001D6CD4" w:rsidRPr="000837C3" w:rsidRDefault="001D6CD4" w:rsidP="001D6CD4">
      <w:pPr>
        <w:spacing w:line="276" w:lineRule="auto"/>
        <w:jc w:val="left"/>
        <w:rPr>
          <w:rFonts w:ascii="Tahoma" w:hAnsi="Tahoma" w:cs="Tahoma"/>
          <w:sz w:val="18"/>
          <w:szCs w:val="18"/>
        </w:rPr>
      </w:pPr>
    </w:p>
    <w:p w14:paraId="72E9AE70" w14:textId="77777777" w:rsidR="001D6CD4" w:rsidRPr="000837C3" w:rsidRDefault="001D6CD4" w:rsidP="00CE0A90">
      <w:pPr>
        <w:numPr>
          <w:ilvl w:val="0"/>
          <w:numId w:val="13"/>
        </w:numPr>
        <w:spacing w:after="200" w:line="276" w:lineRule="auto"/>
        <w:jc w:val="left"/>
        <w:rPr>
          <w:rFonts w:ascii="Tahoma" w:hAnsi="Tahoma" w:cs="Tahoma"/>
          <w:sz w:val="18"/>
          <w:szCs w:val="18"/>
        </w:rPr>
      </w:pPr>
      <w:r w:rsidRPr="000837C3">
        <w:rPr>
          <w:rFonts w:ascii="Tahoma" w:eastAsia="TimesNewRoman" w:hAnsi="Tahoma" w:cs="Tahoma"/>
          <w:sz w:val="18"/>
          <w:szCs w:val="18"/>
          <w:u w:val="single"/>
        </w:rPr>
        <w:t>SMO</w:t>
      </w:r>
      <w:r w:rsidRPr="000837C3">
        <w:rPr>
          <w:rFonts w:ascii="Tahoma" w:eastAsia="TimesNewRoman" w:hAnsi="Tahoma" w:cs="Tahoma"/>
          <w:sz w:val="18"/>
          <w:szCs w:val="18"/>
        </w:rPr>
        <w:t xml:space="preserve"> vodilni partner   (</w:t>
      </w:r>
      <w:r w:rsidRPr="000837C3">
        <w:rPr>
          <w:rFonts w:ascii="Tahoma" w:eastAsia="TimesNewRoman" w:hAnsi="Tahoma" w:cs="Tahoma"/>
          <w:i/>
          <w:sz w:val="18"/>
          <w:szCs w:val="18"/>
        </w:rPr>
        <w:t>ponudnik obkroži, v kolikor je vodilni partner pri skupni ponudbi</w:t>
      </w:r>
      <w:r w:rsidRPr="000837C3">
        <w:rPr>
          <w:rFonts w:ascii="Tahoma" w:eastAsia="TimesNewRoman" w:hAnsi="Tahoma" w:cs="Tahoma"/>
          <w:sz w:val="18"/>
          <w:szCs w:val="18"/>
        </w:rPr>
        <w:t>)</w:t>
      </w:r>
    </w:p>
    <w:p w14:paraId="09D606C3" w14:textId="77777777" w:rsidR="001D6CD4" w:rsidRPr="000837C3" w:rsidRDefault="001D6CD4" w:rsidP="001D6CD4">
      <w:pPr>
        <w:spacing w:line="276" w:lineRule="auto"/>
        <w:jc w:val="left"/>
        <w:rPr>
          <w:rFonts w:ascii="Tahoma" w:hAnsi="Tahoma" w:cs="Tahoma"/>
          <w:sz w:val="18"/>
          <w:szCs w:val="18"/>
        </w:rPr>
      </w:pPr>
    </w:p>
    <w:tbl>
      <w:tblPr>
        <w:tblW w:w="9178" w:type="dxa"/>
        <w:tblInd w:w="108" w:type="dxa"/>
        <w:shd w:val="clear" w:color="auto" w:fill="CCCCCC"/>
        <w:tblLook w:val="04A0" w:firstRow="1" w:lastRow="0" w:firstColumn="1" w:lastColumn="0" w:noHBand="0" w:noVBand="1"/>
      </w:tblPr>
      <w:tblGrid>
        <w:gridCol w:w="3955"/>
        <w:gridCol w:w="1396"/>
        <w:gridCol w:w="3753"/>
        <w:gridCol w:w="74"/>
      </w:tblGrid>
      <w:tr w:rsidR="001D6CD4" w:rsidRPr="000837C3" w14:paraId="56B63B7E" w14:textId="77777777" w:rsidTr="00CE47B4">
        <w:trPr>
          <w:gridAfter w:val="1"/>
          <w:wAfter w:w="119" w:type="dxa"/>
        </w:trPr>
        <w:tc>
          <w:tcPr>
            <w:tcW w:w="35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CE14EB"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FIRMA OZIROMA IME:</w:t>
            </w:r>
          </w:p>
        </w:tc>
        <w:tc>
          <w:tcPr>
            <w:tcW w:w="547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057068"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1F619D23" w14:textId="77777777" w:rsidTr="00CE47B4">
        <w:trPr>
          <w:gridAfter w:val="1"/>
          <w:wAfter w:w="119" w:type="dxa"/>
        </w:trPr>
        <w:tc>
          <w:tcPr>
            <w:tcW w:w="35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153853"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NASLOV:</w:t>
            </w:r>
          </w:p>
        </w:tc>
        <w:tc>
          <w:tcPr>
            <w:tcW w:w="547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1EA30A"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190F8862" w14:textId="77777777" w:rsidTr="00CE47B4">
        <w:trPr>
          <w:gridAfter w:val="1"/>
          <w:wAfter w:w="119" w:type="dxa"/>
        </w:trPr>
        <w:tc>
          <w:tcPr>
            <w:tcW w:w="35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D60DC5"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ID ZA DDV:</w:t>
            </w:r>
          </w:p>
        </w:tc>
        <w:tc>
          <w:tcPr>
            <w:tcW w:w="547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DB3866"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322B5876" w14:textId="77777777" w:rsidTr="00CE47B4">
        <w:trPr>
          <w:gridAfter w:val="1"/>
          <w:wAfter w:w="119" w:type="dxa"/>
        </w:trPr>
        <w:tc>
          <w:tcPr>
            <w:tcW w:w="35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3EFDDAA"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PRISTOJNI FINANČNI URAD:</w:t>
            </w:r>
          </w:p>
        </w:tc>
        <w:tc>
          <w:tcPr>
            <w:tcW w:w="547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176FDE"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5A267751" w14:textId="77777777" w:rsidTr="00CE47B4">
        <w:trPr>
          <w:gridAfter w:val="1"/>
          <w:wAfter w:w="119" w:type="dxa"/>
        </w:trPr>
        <w:tc>
          <w:tcPr>
            <w:tcW w:w="35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ED8547"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MATIČNA ŠTEVILKA PONUDNIKA:</w:t>
            </w:r>
          </w:p>
        </w:tc>
        <w:tc>
          <w:tcPr>
            <w:tcW w:w="547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1EC98A"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03112FEE" w14:textId="77777777" w:rsidTr="00CE47B4">
        <w:trPr>
          <w:gridAfter w:val="1"/>
          <w:wAfter w:w="119" w:type="dxa"/>
        </w:trPr>
        <w:tc>
          <w:tcPr>
            <w:tcW w:w="35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BC4382"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ŠTEVILKE TRANSAKCIJSKIH RAČUNOV/BANKE:</w:t>
            </w:r>
          </w:p>
        </w:tc>
        <w:tc>
          <w:tcPr>
            <w:tcW w:w="547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7686FA" w14:textId="7CB5BD33"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____________</w:t>
            </w:r>
            <w:r w:rsidR="007058D9">
              <w:rPr>
                <w:rFonts w:ascii="Tahoma" w:hAnsi="Tahoma" w:cs="Tahoma"/>
                <w:position w:val="-2"/>
                <w:sz w:val="18"/>
                <w:szCs w:val="18"/>
              </w:rPr>
              <w:t>_____</w:t>
            </w:r>
            <w:r w:rsidRPr="000837C3">
              <w:rPr>
                <w:rFonts w:ascii="Tahoma" w:hAnsi="Tahoma" w:cs="Tahoma"/>
                <w:position w:val="-2"/>
                <w:sz w:val="18"/>
                <w:szCs w:val="18"/>
              </w:rPr>
              <w:t>_, odprt pri banki __________________</w:t>
            </w:r>
          </w:p>
          <w:p w14:paraId="5B24F9DD" w14:textId="4CEE9D38"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_______________</w:t>
            </w:r>
            <w:r w:rsidR="007058D9">
              <w:rPr>
                <w:rFonts w:ascii="Tahoma" w:hAnsi="Tahoma" w:cs="Tahoma"/>
                <w:position w:val="-2"/>
                <w:sz w:val="18"/>
                <w:szCs w:val="18"/>
              </w:rPr>
              <w:t>_</w:t>
            </w:r>
            <w:r w:rsidRPr="000837C3">
              <w:rPr>
                <w:rFonts w:ascii="Tahoma" w:hAnsi="Tahoma" w:cs="Tahoma"/>
                <w:position w:val="-2"/>
                <w:sz w:val="18"/>
                <w:szCs w:val="18"/>
              </w:rPr>
              <w:t>__, odprt pri banki __________________</w:t>
            </w:r>
          </w:p>
          <w:p w14:paraId="34927358" w14:textId="1670F393"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__________________, odprt pri banki ____________</w:t>
            </w:r>
            <w:r w:rsidR="007058D9">
              <w:rPr>
                <w:rFonts w:ascii="Tahoma" w:hAnsi="Tahoma" w:cs="Tahoma"/>
                <w:position w:val="-2"/>
                <w:sz w:val="18"/>
                <w:szCs w:val="18"/>
              </w:rPr>
              <w:t>____</w:t>
            </w:r>
            <w:r w:rsidRPr="000837C3">
              <w:rPr>
                <w:rFonts w:ascii="Tahoma" w:hAnsi="Tahoma" w:cs="Tahoma"/>
                <w:position w:val="-2"/>
                <w:sz w:val="18"/>
                <w:szCs w:val="18"/>
              </w:rPr>
              <w:t>__</w:t>
            </w:r>
          </w:p>
          <w:p w14:paraId="715FCB8F" w14:textId="63283EE4"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__________</w:t>
            </w:r>
            <w:r w:rsidR="007058D9">
              <w:rPr>
                <w:rFonts w:ascii="Tahoma" w:hAnsi="Tahoma" w:cs="Tahoma"/>
                <w:position w:val="-2"/>
                <w:sz w:val="18"/>
                <w:szCs w:val="18"/>
              </w:rPr>
              <w:t>_______</w:t>
            </w:r>
            <w:r w:rsidRPr="000837C3">
              <w:rPr>
                <w:rFonts w:ascii="Tahoma" w:hAnsi="Tahoma" w:cs="Tahoma"/>
                <w:position w:val="-2"/>
                <w:sz w:val="18"/>
                <w:szCs w:val="18"/>
              </w:rPr>
              <w:t>_, odprt pri banki __________________</w:t>
            </w:r>
          </w:p>
        </w:tc>
      </w:tr>
      <w:tr w:rsidR="001D6CD4" w:rsidRPr="000837C3" w14:paraId="55F643DE" w14:textId="77777777" w:rsidTr="00CE47B4">
        <w:trPr>
          <w:gridAfter w:val="1"/>
          <w:wAfter w:w="119" w:type="dxa"/>
        </w:trPr>
        <w:tc>
          <w:tcPr>
            <w:tcW w:w="35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685E0E" w14:textId="77777777" w:rsidR="001D6CD4" w:rsidRPr="000837C3" w:rsidRDefault="001D6CD4" w:rsidP="001D6CD4">
            <w:pPr>
              <w:spacing w:line="240" w:lineRule="auto"/>
              <w:jc w:val="right"/>
              <w:rPr>
                <w:rFonts w:ascii="Tahoma" w:hAnsi="Tahoma" w:cs="Tahoma"/>
                <w:sz w:val="18"/>
                <w:szCs w:val="18"/>
              </w:rPr>
            </w:pPr>
            <w:r w:rsidRPr="000837C3">
              <w:rPr>
                <w:rFonts w:ascii="Tahoma" w:hAnsi="Tahoma" w:cs="Tahoma"/>
                <w:b/>
                <w:bCs/>
                <w:position w:val="-2"/>
                <w:sz w:val="18"/>
                <w:szCs w:val="18"/>
                <w:shd w:val="clear" w:color="auto" w:fill="CCCCCC"/>
              </w:rPr>
              <w:t>KONTAKTNA OSEBA:</w:t>
            </w:r>
          </w:p>
        </w:tc>
        <w:tc>
          <w:tcPr>
            <w:tcW w:w="547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ED1973" w14:textId="77777777" w:rsidR="001D6CD4" w:rsidRPr="000837C3" w:rsidRDefault="001D6CD4" w:rsidP="001D6CD4">
            <w:pPr>
              <w:spacing w:line="240" w:lineRule="auto"/>
              <w:jc w:val="left"/>
              <w:rPr>
                <w:rFonts w:ascii="Tahoma" w:hAnsi="Tahoma" w:cs="Tahoma"/>
                <w:sz w:val="18"/>
                <w:szCs w:val="18"/>
              </w:rPr>
            </w:pPr>
            <w:r w:rsidRPr="000837C3">
              <w:rPr>
                <w:rFonts w:ascii="Tahoma" w:hAnsi="Tahoma" w:cs="Tahoma"/>
                <w:position w:val="-2"/>
                <w:sz w:val="18"/>
                <w:szCs w:val="18"/>
              </w:rPr>
              <w:t> </w:t>
            </w:r>
          </w:p>
        </w:tc>
      </w:tr>
      <w:tr w:rsidR="001D6CD4" w:rsidRPr="000837C3" w14:paraId="34F71505" w14:textId="77777777" w:rsidTr="00CE47B4">
        <w:trPr>
          <w:gridAfter w:val="1"/>
          <w:wAfter w:w="119" w:type="dxa"/>
        </w:trPr>
        <w:tc>
          <w:tcPr>
            <w:tcW w:w="35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96757C" w14:textId="77777777" w:rsidR="001D6CD4" w:rsidRPr="000837C3" w:rsidRDefault="001D6CD4" w:rsidP="001D6CD4">
            <w:pPr>
              <w:spacing w:line="240" w:lineRule="auto"/>
              <w:jc w:val="right"/>
              <w:rPr>
                <w:rFonts w:ascii="Tahoma" w:hAnsi="Tahoma" w:cs="Tahoma"/>
                <w:sz w:val="18"/>
                <w:szCs w:val="18"/>
              </w:rPr>
            </w:pPr>
            <w:r w:rsidRPr="000837C3">
              <w:rPr>
                <w:rFonts w:ascii="Tahoma" w:hAnsi="Tahoma" w:cs="Tahoma"/>
                <w:b/>
                <w:bCs/>
                <w:position w:val="-2"/>
                <w:sz w:val="18"/>
                <w:szCs w:val="18"/>
                <w:shd w:val="clear" w:color="auto" w:fill="CCCCCC"/>
              </w:rPr>
              <w:t>E-POŠTA KONTAKTNE OSEBE:</w:t>
            </w:r>
          </w:p>
        </w:tc>
        <w:tc>
          <w:tcPr>
            <w:tcW w:w="547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260E16" w14:textId="77777777" w:rsidR="001D6CD4" w:rsidRPr="000837C3" w:rsidRDefault="001D6CD4" w:rsidP="001D6CD4">
            <w:pPr>
              <w:spacing w:line="240" w:lineRule="auto"/>
              <w:jc w:val="left"/>
              <w:rPr>
                <w:rFonts w:ascii="Tahoma" w:hAnsi="Tahoma" w:cs="Tahoma"/>
                <w:sz w:val="18"/>
                <w:szCs w:val="18"/>
              </w:rPr>
            </w:pPr>
            <w:r w:rsidRPr="000837C3">
              <w:rPr>
                <w:rFonts w:ascii="Tahoma" w:hAnsi="Tahoma" w:cs="Tahoma"/>
                <w:position w:val="-2"/>
                <w:sz w:val="18"/>
                <w:szCs w:val="18"/>
              </w:rPr>
              <w:t> </w:t>
            </w:r>
          </w:p>
        </w:tc>
      </w:tr>
      <w:tr w:rsidR="001D6CD4" w:rsidRPr="000837C3" w14:paraId="25E485BB" w14:textId="77777777" w:rsidTr="00CE47B4">
        <w:trPr>
          <w:gridAfter w:val="1"/>
          <w:wAfter w:w="119" w:type="dxa"/>
        </w:trPr>
        <w:tc>
          <w:tcPr>
            <w:tcW w:w="35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EE2F0C" w14:textId="77777777" w:rsidR="001D6CD4" w:rsidRPr="000837C3" w:rsidRDefault="001D6CD4" w:rsidP="001D6CD4">
            <w:pPr>
              <w:spacing w:line="240" w:lineRule="auto"/>
              <w:jc w:val="right"/>
              <w:rPr>
                <w:rFonts w:ascii="Tahoma" w:hAnsi="Tahoma" w:cs="Tahoma"/>
                <w:sz w:val="18"/>
                <w:szCs w:val="18"/>
              </w:rPr>
            </w:pPr>
            <w:r w:rsidRPr="000837C3">
              <w:rPr>
                <w:rFonts w:ascii="Tahoma" w:hAnsi="Tahoma" w:cs="Tahoma"/>
                <w:b/>
                <w:bCs/>
                <w:position w:val="-2"/>
                <w:sz w:val="18"/>
                <w:szCs w:val="18"/>
                <w:shd w:val="clear" w:color="auto" w:fill="CCCCCC"/>
              </w:rPr>
              <w:t>TELEFON:</w:t>
            </w:r>
          </w:p>
        </w:tc>
        <w:tc>
          <w:tcPr>
            <w:tcW w:w="547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8F84C0" w14:textId="77777777" w:rsidR="001D6CD4" w:rsidRPr="000837C3" w:rsidRDefault="001D6CD4" w:rsidP="001D6CD4">
            <w:pPr>
              <w:spacing w:line="240" w:lineRule="auto"/>
              <w:jc w:val="left"/>
              <w:rPr>
                <w:rFonts w:ascii="Tahoma" w:hAnsi="Tahoma" w:cs="Tahoma"/>
                <w:sz w:val="18"/>
                <w:szCs w:val="18"/>
              </w:rPr>
            </w:pPr>
            <w:r w:rsidRPr="000837C3">
              <w:rPr>
                <w:rFonts w:ascii="Tahoma" w:hAnsi="Tahoma" w:cs="Tahoma"/>
                <w:position w:val="-2"/>
                <w:sz w:val="18"/>
                <w:szCs w:val="18"/>
              </w:rPr>
              <w:t> </w:t>
            </w:r>
          </w:p>
        </w:tc>
      </w:tr>
      <w:tr w:rsidR="001D6CD4" w:rsidRPr="000837C3" w14:paraId="7E412009" w14:textId="77777777" w:rsidTr="00CE47B4">
        <w:trPr>
          <w:gridAfter w:val="1"/>
          <w:wAfter w:w="119" w:type="dxa"/>
        </w:trPr>
        <w:tc>
          <w:tcPr>
            <w:tcW w:w="35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EB1174" w14:textId="77777777" w:rsidR="001D6CD4" w:rsidRPr="000837C3" w:rsidRDefault="001D6CD4" w:rsidP="001D6CD4">
            <w:pPr>
              <w:spacing w:line="240" w:lineRule="auto"/>
              <w:jc w:val="right"/>
              <w:rPr>
                <w:rFonts w:ascii="Tahoma" w:hAnsi="Tahoma" w:cs="Tahoma"/>
                <w:sz w:val="18"/>
                <w:szCs w:val="18"/>
              </w:rPr>
            </w:pPr>
            <w:r w:rsidRPr="000837C3">
              <w:rPr>
                <w:rFonts w:ascii="Tahoma" w:hAnsi="Tahoma" w:cs="Tahoma"/>
                <w:b/>
                <w:bCs/>
                <w:position w:val="-2"/>
                <w:sz w:val="18"/>
                <w:szCs w:val="18"/>
                <w:shd w:val="clear" w:color="auto" w:fill="CCCCCC"/>
              </w:rPr>
              <w:t>TELEFAKS:</w:t>
            </w:r>
          </w:p>
        </w:tc>
        <w:tc>
          <w:tcPr>
            <w:tcW w:w="547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0963A9" w14:textId="77777777" w:rsidR="001D6CD4" w:rsidRPr="000837C3" w:rsidRDefault="001D6CD4" w:rsidP="001D6CD4">
            <w:pPr>
              <w:spacing w:line="240" w:lineRule="auto"/>
              <w:jc w:val="left"/>
              <w:rPr>
                <w:rFonts w:ascii="Tahoma" w:hAnsi="Tahoma" w:cs="Tahoma"/>
                <w:sz w:val="18"/>
                <w:szCs w:val="18"/>
              </w:rPr>
            </w:pPr>
            <w:r w:rsidRPr="000837C3">
              <w:rPr>
                <w:rFonts w:ascii="Tahoma" w:hAnsi="Tahoma" w:cs="Tahoma"/>
                <w:position w:val="-2"/>
                <w:sz w:val="18"/>
                <w:szCs w:val="18"/>
              </w:rPr>
              <w:t> </w:t>
            </w:r>
          </w:p>
        </w:tc>
      </w:tr>
      <w:tr w:rsidR="001D6CD4" w:rsidRPr="000837C3" w14:paraId="268A0529" w14:textId="77777777" w:rsidTr="00CE47B4">
        <w:trPr>
          <w:gridAfter w:val="1"/>
          <w:wAfter w:w="119" w:type="dxa"/>
        </w:trPr>
        <w:tc>
          <w:tcPr>
            <w:tcW w:w="35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76EAB7" w14:textId="77777777" w:rsidR="001D6CD4" w:rsidRPr="000837C3" w:rsidRDefault="001D6CD4" w:rsidP="001D6CD4">
            <w:pPr>
              <w:spacing w:line="240" w:lineRule="auto"/>
              <w:jc w:val="right"/>
              <w:rPr>
                <w:rFonts w:ascii="Tahoma" w:hAnsi="Tahoma" w:cs="Tahoma"/>
                <w:sz w:val="18"/>
                <w:szCs w:val="18"/>
              </w:rPr>
            </w:pPr>
            <w:r w:rsidRPr="000837C3">
              <w:rPr>
                <w:rFonts w:ascii="Tahoma" w:hAnsi="Tahoma" w:cs="Tahoma"/>
                <w:b/>
                <w:bCs/>
                <w:position w:val="-2"/>
                <w:sz w:val="18"/>
                <w:szCs w:val="18"/>
                <w:shd w:val="clear" w:color="auto" w:fill="CCCCCC"/>
              </w:rPr>
              <w:t>POOBLAŠČENA OSEBA ZA PODPIS PONUDBE IN POGODBE:</w:t>
            </w:r>
          </w:p>
        </w:tc>
        <w:tc>
          <w:tcPr>
            <w:tcW w:w="547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172242" w14:textId="77777777" w:rsidR="001D6CD4" w:rsidRPr="000837C3" w:rsidRDefault="001D6CD4" w:rsidP="001D6CD4">
            <w:pPr>
              <w:spacing w:line="240" w:lineRule="auto"/>
              <w:jc w:val="left"/>
              <w:rPr>
                <w:rFonts w:ascii="Tahoma" w:hAnsi="Tahoma" w:cs="Tahoma"/>
                <w:sz w:val="18"/>
                <w:szCs w:val="18"/>
              </w:rPr>
            </w:pPr>
            <w:r w:rsidRPr="000837C3">
              <w:rPr>
                <w:rFonts w:ascii="Tahoma" w:hAnsi="Tahoma" w:cs="Tahoma"/>
                <w:position w:val="-2"/>
                <w:sz w:val="18"/>
                <w:szCs w:val="18"/>
              </w:rPr>
              <w:t> </w:t>
            </w:r>
          </w:p>
        </w:tc>
      </w:tr>
      <w:tr w:rsidR="001D6CD4" w:rsidRPr="000837C3" w14:paraId="476F51E4" w14:textId="77777777" w:rsidTr="009057A4">
        <w:tblPrEx>
          <w:shd w:val="clear" w:color="auto" w:fill="auto"/>
        </w:tblPrEx>
        <w:tc>
          <w:tcPr>
            <w:tcW w:w="9178" w:type="dxa"/>
            <w:gridSpan w:val="4"/>
            <w:tcMar>
              <w:top w:w="75" w:type="dxa"/>
              <w:bottom w:w="75" w:type="dxa"/>
            </w:tcMar>
            <w:vAlign w:val="center"/>
          </w:tcPr>
          <w:p w14:paraId="17F4BECD" w14:textId="77777777" w:rsidR="001D6CD4" w:rsidRPr="000837C3" w:rsidRDefault="001D6CD4" w:rsidP="001D6CD4">
            <w:pPr>
              <w:spacing w:line="240" w:lineRule="auto"/>
              <w:jc w:val="left"/>
              <w:rPr>
                <w:rFonts w:ascii="Tahoma" w:hAnsi="Tahoma" w:cs="Tahoma"/>
                <w:position w:val="-2"/>
                <w:sz w:val="18"/>
                <w:szCs w:val="18"/>
              </w:rPr>
            </w:pPr>
          </w:p>
          <w:p w14:paraId="23488E33"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Ponudnik je MSP (</w:t>
            </w:r>
            <w:proofErr w:type="spellStart"/>
            <w:r w:rsidRPr="000837C3">
              <w:rPr>
                <w:rFonts w:ascii="Tahoma" w:hAnsi="Tahoma" w:cs="Tahoma"/>
                <w:position w:val="-2"/>
                <w:sz w:val="18"/>
                <w:szCs w:val="18"/>
              </w:rPr>
              <w:t>mikro</w:t>
            </w:r>
            <w:proofErr w:type="spellEnd"/>
            <w:r w:rsidRPr="000837C3">
              <w:rPr>
                <w:rFonts w:ascii="Tahoma" w:hAnsi="Tahoma" w:cs="Tahoma"/>
                <w:position w:val="-2"/>
                <w:sz w:val="18"/>
                <w:szCs w:val="18"/>
              </w:rPr>
              <w:t>, majhno ali srednje veliko podjetje):                         DA                  NE</w:t>
            </w:r>
          </w:p>
          <w:p w14:paraId="3183F832" w14:textId="77777777" w:rsidR="001D6CD4" w:rsidRPr="000837C3" w:rsidRDefault="001D6CD4" w:rsidP="001D6CD4">
            <w:pPr>
              <w:spacing w:line="240" w:lineRule="auto"/>
              <w:jc w:val="left"/>
              <w:rPr>
                <w:rFonts w:ascii="Tahoma" w:hAnsi="Tahoma" w:cs="Tahoma"/>
                <w:i/>
                <w:position w:val="-2"/>
                <w:sz w:val="18"/>
                <w:szCs w:val="18"/>
              </w:rPr>
            </w:pPr>
            <w:r w:rsidRPr="000837C3">
              <w:rPr>
                <w:rFonts w:ascii="Tahoma" w:hAnsi="Tahoma" w:cs="Tahoma"/>
                <w:i/>
                <w:position w:val="-2"/>
                <w:sz w:val="18"/>
                <w:szCs w:val="18"/>
              </w:rPr>
              <w:t xml:space="preserve">                                                                                                           </w:t>
            </w:r>
            <w:r w:rsidR="00B4797A" w:rsidRPr="000837C3">
              <w:rPr>
                <w:rFonts w:ascii="Tahoma" w:hAnsi="Tahoma" w:cs="Tahoma"/>
                <w:i/>
                <w:position w:val="-2"/>
                <w:sz w:val="18"/>
                <w:szCs w:val="18"/>
              </w:rPr>
              <w:t xml:space="preserve"> </w:t>
            </w:r>
            <w:r w:rsidRPr="000837C3">
              <w:rPr>
                <w:rFonts w:ascii="Tahoma" w:hAnsi="Tahoma" w:cs="Tahoma"/>
                <w:i/>
                <w:position w:val="-2"/>
                <w:sz w:val="18"/>
                <w:szCs w:val="18"/>
              </w:rPr>
              <w:t xml:space="preserve">   (ustrezno obkroži)</w:t>
            </w:r>
          </w:p>
          <w:p w14:paraId="2ED55C73" w14:textId="77777777" w:rsidR="001D6CD4" w:rsidRPr="000837C3" w:rsidRDefault="001D6CD4" w:rsidP="001D6CD4">
            <w:pPr>
              <w:spacing w:line="240" w:lineRule="auto"/>
              <w:jc w:val="left"/>
              <w:rPr>
                <w:rFonts w:ascii="Tahoma" w:hAnsi="Tahoma" w:cs="Tahoma"/>
                <w:position w:val="-2"/>
                <w:sz w:val="18"/>
                <w:szCs w:val="18"/>
              </w:rPr>
            </w:pPr>
          </w:p>
          <w:p w14:paraId="4A4869CA"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 </w:t>
            </w:r>
          </w:p>
          <w:p w14:paraId="570F4532" w14:textId="77777777" w:rsidR="000A52D7" w:rsidRPr="000837C3" w:rsidRDefault="000A52D7" w:rsidP="001D6CD4">
            <w:pPr>
              <w:spacing w:line="240" w:lineRule="auto"/>
              <w:jc w:val="left"/>
              <w:rPr>
                <w:rFonts w:ascii="Tahoma" w:hAnsi="Tahoma" w:cs="Tahoma"/>
                <w:position w:val="-2"/>
                <w:sz w:val="18"/>
                <w:szCs w:val="18"/>
              </w:rPr>
            </w:pPr>
          </w:p>
          <w:p w14:paraId="7FDE6EB2" w14:textId="77777777" w:rsidR="000A52D7" w:rsidRPr="000837C3" w:rsidRDefault="000A52D7" w:rsidP="001D6CD4">
            <w:pPr>
              <w:spacing w:line="240" w:lineRule="auto"/>
              <w:jc w:val="left"/>
              <w:rPr>
                <w:rFonts w:ascii="Tahoma" w:hAnsi="Tahoma" w:cs="Tahoma"/>
                <w:position w:val="-2"/>
                <w:sz w:val="18"/>
                <w:szCs w:val="18"/>
              </w:rPr>
            </w:pPr>
          </w:p>
          <w:p w14:paraId="13499336" w14:textId="77777777" w:rsidR="000A52D7" w:rsidRPr="000837C3" w:rsidRDefault="000A52D7" w:rsidP="001D6CD4">
            <w:pPr>
              <w:spacing w:line="240" w:lineRule="auto"/>
              <w:jc w:val="left"/>
              <w:rPr>
                <w:rFonts w:ascii="Tahoma" w:hAnsi="Tahoma" w:cs="Tahoma"/>
                <w:position w:val="-2"/>
                <w:sz w:val="18"/>
                <w:szCs w:val="18"/>
              </w:rPr>
            </w:pPr>
          </w:p>
          <w:p w14:paraId="08A12B81" w14:textId="77777777" w:rsidR="0094166E" w:rsidRPr="000837C3" w:rsidRDefault="0094166E" w:rsidP="001D6CD4">
            <w:pPr>
              <w:spacing w:line="240" w:lineRule="auto"/>
              <w:jc w:val="left"/>
              <w:rPr>
                <w:rFonts w:ascii="Tahoma" w:hAnsi="Tahoma" w:cs="Tahoma"/>
                <w:position w:val="-2"/>
                <w:sz w:val="18"/>
                <w:szCs w:val="18"/>
              </w:rPr>
            </w:pPr>
          </w:p>
          <w:p w14:paraId="2A0E9FC6" w14:textId="77777777" w:rsidR="000A52D7" w:rsidRPr="000837C3" w:rsidRDefault="000A52D7" w:rsidP="001D6CD4">
            <w:pPr>
              <w:spacing w:line="240" w:lineRule="auto"/>
              <w:jc w:val="left"/>
              <w:rPr>
                <w:rFonts w:ascii="Tahoma" w:hAnsi="Tahoma" w:cs="Tahoma"/>
                <w:position w:val="-2"/>
                <w:sz w:val="18"/>
                <w:szCs w:val="18"/>
              </w:rPr>
            </w:pPr>
          </w:p>
          <w:p w14:paraId="0E143358" w14:textId="77777777" w:rsidR="001D6CD4" w:rsidRPr="000837C3" w:rsidRDefault="001D6CD4" w:rsidP="001D6CD4">
            <w:pPr>
              <w:spacing w:line="240" w:lineRule="auto"/>
              <w:jc w:val="left"/>
              <w:rPr>
                <w:rFonts w:ascii="Tahoma" w:hAnsi="Tahoma" w:cs="Tahoma"/>
                <w:position w:val="-2"/>
                <w:sz w:val="18"/>
                <w:szCs w:val="18"/>
              </w:rPr>
            </w:pPr>
          </w:p>
          <w:p w14:paraId="3802643A"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Zakoniti zastopniki ponudnika (potrebno je navesti vse zastopnike z navedbo morebitnih omejitev):</w:t>
            </w:r>
          </w:p>
          <w:tbl>
            <w:tblPr>
              <w:tblW w:w="0" w:type="auto"/>
              <w:tblLook w:val="04A0" w:firstRow="1" w:lastRow="0" w:firstColumn="1" w:lastColumn="0" w:noHBand="0" w:noVBand="1"/>
            </w:tblPr>
            <w:tblGrid>
              <w:gridCol w:w="596"/>
              <w:gridCol w:w="7918"/>
            </w:tblGrid>
            <w:tr w:rsidR="001D6CD4" w:rsidRPr="000837C3" w14:paraId="539A5EFF" w14:textId="77777777" w:rsidTr="00855965">
              <w:tc>
                <w:tcPr>
                  <w:tcW w:w="596" w:type="dxa"/>
                </w:tcPr>
                <w:p w14:paraId="4ECBD3D2"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1.</w:t>
                  </w:r>
                </w:p>
              </w:tc>
              <w:tc>
                <w:tcPr>
                  <w:tcW w:w="7918" w:type="dxa"/>
                  <w:tcBorders>
                    <w:bottom w:val="single" w:sz="4" w:space="0" w:color="auto"/>
                  </w:tcBorders>
                </w:tcPr>
                <w:p w14:paraId="7C89F574"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46522A73" w14:textId="77777777" w:rsidTr="00855965">
              <w:tc>
                <w:tcPr>
                  <w:tcW w:w="596" w:type="dxa"/>
                </w:tcPr>
                <w:p w14:paraId="643B4037"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2.</w:t>
                  </w:r>
                </w:p>
              </w:tc>
              <w:tc>
                <w:tcPr>
                  <w:tcW w:w="7918" w:type="dxa"/>
                  <w:tcBorders>
                    <w:top w:val="single" w:sz="4" w:space="0" w:color="auto"/>
                    <w:bottom w:val="single" w:sz="4" w:space="0" w:color="auto"/>
                  </w:tcBorders>
                </w:tcPr>
                <w:p w14:paraId="501B672E"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6908F5C9" w14:textId="77777777" w:rsidTr="00855965">
              <w:tc>
                <w:tcPr>
                  <w:tcW w:w="596" w:type="dxa"/>
                </w:tcPr>
                <w:p w14:paraId="59335657"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lastRenderedPageBreak/>
                    <w:t>3.</w:t>
                  </w:r>
                </w:p>
              </w:tc>
              <w:tc>
                <w:tcPr>
                  <w:tcW w:w="7918" w:type="dxa"/>
                  <w:tcBorders>
                    <w:top w:val="single" w:sz="4" w:space="0" w:color="auto"/>
                    <w:bottom w:val="single" w:sz="4" w:space="0" w:color="auto"/>
                  </w:tcBorders>
                </w:tcPr>
                <w:p w14:paraId="21843C45"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02D5A8DF" w14:textId="77777777" w:rsidTr="00855965">
              <w:tc>
                <w:tcPr>
                  <w:tcW w:w="596" w:type="dxa"/>
                </w:tcPr>
                <w:p w14:paraId="17CA0E3E"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4.</w:t>
                  </w:r>
                </w:p>
              </w:tc>
              <w:tc>
                <w:tcPr>
                  <w:tcW w:w="7918" w:type="dxa"/>
                  <w:tcBorders>
                    <w:top w:val="single" w:sz="4" w:space="0" w:color="auto"/>
                    <w:bottom w:val="single" w:sz="4" w:space="0" w:color="auto"/>
                  </w:tcBorders>
                </w:tcPr>
                <w:p w14:paraId="3D911B6B"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5305033B" w14:textId="77777777" w:rsidTr="00855965">
              <w:tc>
                <w:tcPr>
                  <w:tcW w:w="596" w:type="dxa"/>
                </w:tcPr>
                <w:p w14:paraId="59BC340C"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5.</w:t>
                  </w:r>
                </w:p>
              </w:tc>
              <w:tc>
                <w:tcPr>
                  <w:tcW w:w="7918" w:type="dxa"/>
                  <w:tcBorders>
                    <w:top w:val="single" w:sz="4" w:space="0" w:color="auto"/>
                    <w:bottom w:val="single" w:sz="4" w:space="0" w:color="auto"/>
                  </w:tcBorders>
                </w:tcPr>
                <w:p w14:paraId="2425A3AE" w14:textId="77777777" w:rsidR="001D6CD4" w:rsidRPr="000837C3" w:rsidRDefault="001D6CD4" w:rsidP="001D6CD4">
                  <w:pPr>
                    <w:spacing w:line="240" w:lineRule="auto"/>
                    <w:jc w:val="left"/>
                    <w:rPr>
                      <w:rFonts w:ascii="Tahoma" w:hAnsi="Tahoma" w:cs="Tahoma"/>
                      <w:position w:val="-2"/>
                      <w:sz w:val="18"/>
                      <w:szCs w:val="18"/>
                    </w:rPr>
                  </w:pPr>
                </w:p>
              </w:tc>
            </w:tr>
          </w:tbl>
          <w:p w14:paraId="0259D10B" w14:textId="77777777" w:rsidR="001D6CD4" w:rsidRPr="000837C3" w:rsidRDefault="001D6CD4" w:rsidP="001D6CD4">
            <w:pPr>
              <w:spacing w:line="240" w:lineRule="auto"/>
              <w:jc w:val="left"/>
              <w:rPr>
                <w:rFonts w:ascii="Tahoma" w:hAnsi="Tahoma" w:cs="Tahoma"/>
                <w:position w:val="-2"/>
                <w:sz w:val="18"/>
                <w:szCs w:val="18"/>
              </w:rPr>
            </w:pPr>
          </w:p>
          <w:p w14:paraId="4AB547F8" w14:textId="77777777" w:rsidR="001D6CD4" w:rsidRPr="000837C3" w:rsidRDefault="001D6CD4" w:rsidP="001D6CD4">
            <w:pPr>
              <w:spacing w:line="240" w:lineRule="auto"/>
              <w:jc w:val="left"/>
              <w:rPr>
                <w:rFonts w:ascii="Tahoma" w:hAnsi="Tahoma" w:cs="Tahoma"/>
                <w:position w:val="-2"/>
                <w:sz w:val="18"/>
                <w:szCs w:val="18"/>
              </w:rPr>
            </w:pPr>
          </w:p>
          <w:p w14:paraId="2796DF0C" w14:textId="77777777" w:rsidR="001D6CD4" w:rsidRPr="000837C3" w:rsidRDefault="001D6CD4" w:rsidP="001D6CD4">
            <w:pPr>
              <w:spacing w:line="240" w:lineRule="auto"/>
              <w:jc w:val="left"/>
              <w:rPr>
                <w:rFonts w:ascii="Tahoma" w:hAnsi="Tahoma" w:cs="Tahoma"/>
                <w:position w:val="-2"/>
                <w:sz w:val="18"/>
                <w:szCs w:val="18"/>
              </w:rPr>
            </w:pPr>
          </w:p>
          <w:p w14:paraId="61F793B1" w14:textId="77777777" w:rsidR="001D6CD4" w:rsidRPr="000837C3" w:rsidRDefault="001D6CD4" w:rsidP="001D6CD4">
            <w:pPr>
              <w:spacing w:line="240" w:lineRule="auto"/>
              <w:ind w:left="360"/>
              <w:jc w:val="left"/>
              <w:rPr>
                <w:rFonts w:ascii="Tahoma" w:hAnsi="Tahoma" w:cs="Tahoma"/>
                <w:position w:val="-2"/>
                <w:sz w:val="18"/>
                <w:szCs w:val="18"/>
              </w:rPr>
            </w:pPr>
            <w:r w:rsidRPr="000837C3">
              <w:rPr>
                <w:rFonts w:ascii="Tahoma" w:hAnsi="Tahoma" w:cs="Tahoma"/>
                <w:position w:val="-2"/>
                <w:sz w:val="18"/>
                <w:szCs w:val="18"/>
              </w:rPr>
              <w:t xml:space="preserve">Za izvedbo predmetnega naročila dajemo </w:t>
            </w:r>
            <w:r w:rsidRPr="000837C3">
              <w:rPr>
                <w:rFonts w:ascii="Tahoma" w:hAnsi="Tahoma" w:cs="Tahoma"/>
                <w:i/>
                <w:position w:val="-2"/>
                <w:sz w:val="18"/>
                <w:szCs w:val="18"/>
              </w:rPr>
              <w:t>(ustrezno obkroži):</w:t>
            </w:r>
          </w:p>
          <w:p w14:paraId="71E9E050" w14:textId="77777777" w:rsidR="001D6CD4" w:rsidRPr="000837C3" w:rsidRDefault="001D6CD4" w:rsidP="001D6CD4">
            <w:pPr>
              <w:spacing w:line="240" w:lineRule="auto"/>
              <w:jc w:val="left"/>
              <w:rPr>
                <w:rFonts w:ascii="Tahoma" w:hAnsi="Tahoma" w:cs="Tahoma"/>
                <w:position w:val="-2"/>
                <w:sz w:val="18"/>
                <w:szCs w:val="18"/>
              </w:rPr>
            </w:pPr>
          </w:p>
          <w:p w14:paraId="344F564C" w14:textId="77777777" w:rsidR="001D6CD4" w:rsidRPr="000837C3" w:rsidRDefault="001D6CD4" w:rsidP="00CE0A90">
            <w:pPr>
              <w:numPr>
                <w:ilvl w:val="0"/>
                <w:numId w:val="10"/>
              </w:numPr>
              <w:autoSpaceDE w:val="0"/>
              <w:autoSpaceDN w:val="0"/>
              <w:adjustRightInd w:val="0"/>
              <w:spacing w:after="200" w:line="276" w:lineRule="auto"/>
              <w:ind w:left="567"/>
              <w:jc w:val="left"/>
              <w:rPr>
                <w:rFonts w:ascii="Tahoma" w:hAnsi="Tahoma" w:cs="Tahoma"/>
                <w:bCs/>
                <w:sz w:val="18"/>
                <w:szCs w:val="18"/>
              </w:rPr>
            </w:pPr>
            <w:r w:rsidRPr="000837C3">
              <w:rPr>
                <w:rFonts w:ascii="Tahoma" w:hAnsi="Tahoma" w:cs="Tahoma"/>
                <w:b/>
                <w:bCs/>
                <w:sz w:val="18"/>
                <w:szCs w:val="18"/>
              </w:rPr>
              <w:t xml:space="preserve">samostojno ponudbo – </w:t>
            </w:r>
            <w:r w:rsidRPr="000837C3">
              <w:rPr>
                <w:rFonts w:ascii="Tahoma" w:hAnsi="Tahoma" w:cs="Tahoma"/>
                <w:bCs/>
                <w:sz w:val="18"/>
                <w:szCs w:val="18"/>
              </w:rPr>
              <w:t>kot samostojni ponudnik, brez podizvajalcev in brez drugih izvajalcev v skupni izvedbi naročila;</w:t>
            </w:r>
          </w:p>
          <w:p w14:paraId="62AE778D" w14:textId="77777777" w:rsidR="001D6CD4" w:rsidRPr="000837C3" w:rsidRDefault="001D6CD4" w:rsidP="00CE0A90">
            <w:pPr>
              <w:numPr>
                <w:ilvl w:val="0"/>
                <w:numId w:val="10"/>
              </w:numPr>
              <w:autoSpaceDE w:val="0"/>
              <w:autoSpaceDN w:val="0"/>
              <w:adjustRightInd w:val="0"/>
              <w:spacing w:after="200" w:line="276" w:lineRule="auto"/>
              <w:ind w:left="567"/>
              <w:jc w:val="left"/>
              <w:rPr>
                <w:rFonts w:ascii="Tahoma" w:eastAsia="TimesNewRoman" w:hAnsi="Tahoma" w:cs="Tahoma"/>
                <w:sz w:val="18"/>
                <w:szCs w:val="18"/>
              </w:rPr>
            </w:pPr>
            <w:r w:rsidRPr="000837C3">
              <w:rPr>
                <w:rFonts w:ascii="Tahoma" w:eastAsia="TimesNewRoman" w:hAnsi="Tahoma" w:cs="Tahoma"/>
                <w:b/>
                <w:sz w:val="18"/>
                <w:szCs w:val="18"/>
              </w:rPr>
              <w:t>skupno ponudbo</w:t>
            </w:r>
            <w:r w:rsidRPr="000837C3">
              <w:rPr>
                <w:rFonts w:ascii="Tahoma" w:eastAsia="TimesNewRoman" w:hAnsi="Tahoma" w:cs="Tahoma"/>
                <w:sz w:val="18"/>
                <w:szCs w:val="18"/>
              </w:rPr>
              <w:t xml:space="preserve"> – pri izvedbi naročila bomo sodelovali z izvajalci v skupni izvedbi in sicer:</w:t>
            </w:r>
          </w:p>
          <w:tbl>
            <w:tblPr>
              <w:tblW w:w="8514" w:type="dxa"/>
              <w:tblInd w:w="596" w:type="dxa"/>
              <w:tblLook w:val="04A0" w:firstRow="1" w:lastRow="0" w:firstColumn="1" w:lastColumn="0" w:noHBand="0" w:noVBand="1"/>
            </w:tblPr>
            <w:tblGrid>
              <w:gridCol w:w="596"/>
              <w:gridCol w:w="7918"/>
            </w:tblGrid>
            <w:tr w:rsidR="001D6CD4" w:rsidRPr="000837C3" w14:paraId="0C50324E" w14:textId="77777777" w:rsidTr="00855965">
              <w:tc>
                <w:tcPr>
                  <w:tcW w:w="596" w:type="dxa"/>
                </w:tcPr>
                <w:p w14:paraId="5A2D432C"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1.</w:t>
                  </w:r>
                </w:p>
              </w:tc>
              <w:tc>
                <w:tcPr>
                  <w:tcW w:w="7918" w:type="dxa"/>
                  <w:tcBorders>
                    <w:bottom w:val="single" w:sz="4" w:space="0" w:color="auto"/>
                  </w:tcBorders>
                </w:tcPr>
                <w:p w14:paraId="1576DEDB"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59B27E98" w14:textId="77777777" w:rsidTr="00855965">
              <w:tc>
                <w:tcPr>
                  <w:tcW w:w="596" w:type="dxa"/>
                </w:tcPr>
                <w:p w14:paraId="7BA69D65"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2.</w:t>
                  </w:r>
                </w:p>
              </w:tc>
              <w:tc>
                <w:tcPr>
                  <w:tcW w:w="7918" w:type="dxa"/>
                  <w:tcBorders>
                    <w:top w:val="single" w:sz="4" w:space="0" w:color="auto"/>
                    <w:bottom w:val="single" w:sz="4" w:space="0" w:color="auto"/>
                  </w:tcBorders>
                </w:tcPr>
                <w:p w14:paraId="41F11B56"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33C0FB83" w14:textId="77777777" w:rsidTr="00855965">
              <w:tc>
                <w:tcPr>
                  <w:tcW w:w="596" w:type="dxa"/>
                </w:tcPr>
                <w:p w14:paraId="2FAF6A95"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3.</w:t>
                  </w:r>
                </w:p>
              </w:tc>
              <w:tc>
                <w:tcPr>
                  <w:tcW w:w="7918" w:type="dxa"/>
                  <w:tcBorders>
                    <w:top w:val="single" w:sz="4" w:space="0" w:color="auto"/>
                    <w:bottom w:val="single" w:sz="4" w:space="0" w:color="auto"/>
                  </w:tcBorders>
                </w:tcPr>
                <w:p w14:paraId="7798960A" w14:textId="77777777" w:rsidR="001D6CD4" w:rsidRPr="000837C3" w:rsidRDefault="001D6CD4" w:rsidP="001D6CD4">
                  <w:pPr>
                    <w:spacing w:line="240" w:lineRule="auto"/>
                    <w:jc w:val="left"/>
                    <w:rPr>
                      <w:rFonts w:ascii="Tahoma" w:hAnsi="Tahoma" w:cs="Tahoma"/>
                      <w:position w:val="-2"/>
                      <w:sz w:val="18"/>
                      <w:szCs w:val="18"/>
                    </w:rPr>
                  </w:pPr>
                </w:p>
              </w:tc>
            </w:tr>
          </w:tbl>
          <w:p w14:paraId="0D7DB06D" w14:textId="77777777" w:rsidR="001D6CD4" w:rsidRPr="000837C3" w:rsidRDefault="001D6CD4" w:rsidP="001D6CD4">
            <w:pPr>
              <w:autoSpaceDE w:val="0"/>
              <w:autoSpaceDN w:val="0"/>
              <w:adjustRightInd w:val="0"/>
              <w:spacing w:after="200" w:line="276" w:lineRule="auto"/>
              <w:ind w:left="743"/>
              <w:rPr>
                <w:rFonts w:ascii="Tahoma" w:eastAsia="TimesNewRoman" w:hAnsi="Tahoma" w:cs="Tahoma"/>
                <w:i/>
                <w:sz w:val="18"/>
                <w:szCs w:val="18"/>
              </w:rPr>
            </w:pPr>
            <w:r w:rsidRPr="000837C3">
              <w:rPr>
                <w:rFonts w:ascii="Tahoma" w:eastAsia="TimesNewRoman" w:hAnsi="Tahoma" w:cs="Tahoma"/>
                <w:i/>
                <w:sz w:val="18"/>
                <w:szCs w:val="18"/>
              </w:rPr>
              <w:t>(ponudnik – vodilni partner mora k ponudbi priložiti list (</w:t>
            </w:r>
            <w:r w:rsidRPr="000837C3">
              <w:rPr>
                <w:rFonts w:ascii="Tahoma" w:eastAsia="TimesNewRoman" w:hAnsi="Tahoma" w:cs="Tahoma"/>
                <w:b/>
                <w:i/>
                <w:sz w:val="18"/>
                <w:szCs w:val="18"/>
              </w:rPr>
              <w:t>Obrazec 1a)</w:t>
            </w:r>
            <w:r w:rsidRPr="000837C3">
              <w:rPr>
                <w:rFonts w:ascii="Tahoma" w:eastAsia="TimesNewRoman" w:hAnsi="Tahoma" w:cs="Tahoma"/>
                <w:i/>
                <w:sz w:val="18"/>
                <w:szCs w:val="18"/>
              </w:rPr>
              <w:t xml:space="preserve"> – priloga Partner v skupni ponudbi k obrazcu 1 za vsakega od partnerjev v skupni ponudbi)</w:t>
            </w:r>
          </w:p>
          <w:p w14:paraId="29E6054A" w14:textId="77777777" w:rsidR="001D6CD4" w:rsidRPr="000837C3" w:rsidRDefault="001D6CD4" w:rsidP="00CE0A90">
            <w:pPr>
              <w:numPr>
                <w:ilvl w:val="0"/>
                <w:numId w:val="10"/>
              </w:numPr>
              <w:autoSpaceDE w:val="0"/>
              <w:autoSpaceDN w:val="0"/>
              <w:adjustRightInd w:val="0"/>
              <w:spacing w:after="200" w:line="276" w:lineRule="auto"/>
              <w:ind w:left="567"/>
              <w:jc w:val="left"/>
              <w:rPr>
                <w:rFonts w:ascii="Tahoma" w:eastAsia="Times New Roman" w:hAnsi="Tahoma" w:cs="Tahoma"/>
                <w:b/>
                <w:bCs/>
                <w:sz w:val="18"/>
                <w:szCs w:val="18"/>
              </w:rPr>
            </w:pPr>
            <w:r w:rsidRPr="000837C3">
              <w:rPr>
                <w:rFonts w:ascii="Tahoma" w:hAnsi="Tahoma" w:cs="Tahoma"/>
                <w:b/>
                <w:bCs/>
                <w:sz w:val="18"/>
                <w:szCs w:val="18"/>
              </w:rPr>
              <w:t>ponudbo s podizvajalci</w:t>
            </w:r>
          </w:p>
          <w:tbl>
            <w:tblPr>
              <w:tblW w:w="8514" w:type="dxa"/>
              <w:tblInd w:w="596" w:type="dxa"/>
              <w:tblLook w:val="04A0" w:firstRow="1" w:lastRow="0" w:firstColumn="1" w:lastColumn="0" w:noHBand="0" w:noVBand="1"/>
            </w:tblPr>
            <w:tblGrid>
              <w:gridCol w:w="596"/>
              <w:gridCol w:w="7918"/>
            </w:tblGrid>
            <w:tr w:rsidR="001D6CD4" w:rsidRPr="000837C3" w14:paraId="1A820206" w14:textId="77777777" w:rsidTr="00855965">
              <w:tc>
                <w:tcPr>
                  <w:tcW w:w="596" w:type="dxa"/>
                </w:tcPr>
                <w:p w14:paraId="7865AA7E"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1.</w:t>
                  </w:r>
                </w:p>
              </w:tc>
              <w:tc>
                <w:tcPr>
                  <w:tcW w:w="7918" w:type="dxa"/>
                  <w:tcBorders>
                    <w:bottom w:val="single" w:sz="4" w:space="0" w:color="auto"/>
                  </w:tcBorders>
                </w:tcPr>
                <w:p w14:paraId="6F4A8FF8"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75038E2A" w14:textId="77777777" w:rsidTr="00855965">
              <w:tc>
                <w:tcPr>
                  <w:tcW w:w="596" w:type="dxa"/>
                </w:tcPr>
                <w:p w14:paraId="08946D6F"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2.</w:t>
                  </w:r>
                </w:p>
              </w:tc>
              <w:tc>
                <w:tcPr>
                  <w:tcW w:w="7918" w:type="dxa"/>
                  <w:tcBorders>
                    <w:top w:val="single" w:sz="4" w:space="0" w:color="auto"/>
                    <w:bottom w:val="single" w:sz="4" w:space="0" w:color="auto"/>
                  </w:tcBorders>
                </w:tcPr>
                <w:p w14:paraId="4136F937"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09B6AF5B" w14:textId="77777777" w:rsidTr="00855965">
              <w:tc>
                <w:tcPr>
                  <w:tcW w:w="596" w:type="dxa"/>
                </w:tcPr>
                <w:p w14:paraId="2471E3A3"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3.</w:t>
                  </w:r>
                </w:p>
              </w:tc>
              <w:tc>
                <w:tcPr>
                  <w:tcW w:w="7918" w:type="dxa"/>
                  <w:tcBorders>
                    <w:top w:val="single" w:sz="4" w:space="0" w:color="auto"/>
                    <w:bottom w:val="single" w:sz="4" w:space="0" w:color="auto"/>
                  </w:tcBorders>
                </w:tcPr>
                <w:p w14:paraId="403699CA" w14:textId="77777777" w:rsidR="001D6CD4" w:rsidRPr="000837C3" w:rsidRDefault="001D6CD4" w:rsidP="001D6CD4">
                  <w:pPr>
                    <w:spacing w:line="240" w:lineRule="auto"/>
                    <w:jc w:val="left"/>
                    <w:rPr>
                      <w:rFonts w:ascii="Tahoma" w:hAnsi="Tahoma" w:cs="Tahoma"/>
                      <w:position w:val="-2"/>
                      <w:sz w:val="18"/>
                      <w:szCs w:val="18"/>
                    </w:rPr>
                  </w:pPr>
                </w:p>
              </w:tc>
            </w:tr>
          </w:tbl>
          <w:p w14:paraId="4071E8C9" w14:textId="77777777" w:rsidR="001D6CD4" w:rsidRPr="000837C3" w:rsidRDefault="001D6CD4" w:rsidP="001D6CD4">
            <w:pPr>
              <w:autoSpaceDE w:val="0"/>
              <w:autoSpaceDN w:val="0"/>
              <w:adjustRightInd w:val="0"/>
              <w:spacing w:after="200" w:line="276" w:lineRule="auto"/>
              <w:ind w:left="743"/>
              <w:rPr>
                <w:rFonts w:ascii="Tahoma" w:eastAsia="TimesNewRoman" w:hAnsi="Tahoma" w:cs="Tahoma"/>
                <w:i/>
                <w:sz w:val="18"/>
                <w:szCs w:val="18"/>
              </w:rPr>
            </w:pPr>
            <w:r w:rsidRPr="000837C3">
              <w:rPr>
                <w:rFonts w:ascii="Tahoma" w:eastAsia="TimesNewRoman" w:hAnsi="Tahoma" w:cs="Tahoma"/>
                <w:i/>
                <w:sz w:val="18"/>
                <w:szCs w:val="18"/>
              </w:rPr>
              <w:t xml:space="preserve">(ponudnik mora ponudbi priložiti list </w:t>
            </w:r>
            <w:r w:rsidRPr="000837C3">
              <w:rPr>
                <w:rFonts w:ascii="Tahoma" w:eastAsia="TimesNewRoman" w:hAnsi="Tahoma" w:cs="Tahoma"/>
                <w:b/>
                <w:i/>
                <w:sz w:val="18"/>
                <w:szCs w:val="18"/>
              </w:rPr>
              <w:t>(Obrazec 1b)</w:t>
            </w:r>
            <w:r w:rsidRPr="000837C3">
              <w:rPr>
                <w:rFonts w:ascii="Tahoma" w:eastAsia="TimesNewRoman" w:hAnsi="Tahoma" w:cs="Tahoma"/>
                <w:i/>
                <w:sz w:val="18"/>
                <w:szCs w:val="18"/>
              </w:rPr>
              <w:t xml:space="preserve"> – priloga Podizvajalec k obrazcu 1 za vsakega od podizvajalcev)</w:t>
            </w:r>
          </w:p>
          <w:p w14:paraId="6CFC3FBB" w14:textId="77777777" w:rsidR="001D6CD4" w:rsidRPr="000837C3" w:rsidRDefault="001D6CD4" w:rsidP="001D6CD4">
            <w:pPr>
              <w:spacing w:line="240" w:lineRule="auto"/>
              <w:ind w:left="360"/>
              <w:jc w:val="left"/>
              <w:rPr>
                <w:rFonts w:ascii="Tahoma" w:hAnsi="Tahoma" w:cs="Tahoma"/>
                <w:position w:val="-2"/>
                <w:sz w:val="18"/>
                <w:szCs w:val="18"/>
              </w:rPr>
            </w:pPr>
          </w:p>
          <w:p w14:paraId="2425EB89" w14:textId="77777777" w:rsidR="001D6CD4" w:rsidRPr="000837C3" w:rsidRDefault="001D6CD4" w:rsidP="001D6CD4">
            <w:pPr>
              <w:spacing w:line="240" w:lineRule="auto"/>
              <w:ind w:left="34"/>
              <w:rPr>
                <w:rFonts w:ascii="Tahoma" w:hAnsi="Tahoma" w:cs="Tahoma"/>
                <w:position w:val="-2"/>
                <w:sz w:val="18"/>
                <w:szCs w:val="18"/>
              </w:rPr>
            </w:pPr>
            <w:r w:rsidRPr="000837C3">
              <w:rPr>
                <w:rFonts w:ascii="Tahoma" w:hAnsi="Tahoma" w:cs="Tahoma"/>
                <w:position w:val="-2"/>
                <w:sz w:val="18"/>
                <w:szCs w:val="18"/>
              </w:rPr>
              <w:t>Z oddajo svoje ponudbe potrjujemo, da sprejemamo vse zahteve naročnika, navedene v Dokumentaciji za oddajo in javni objavi predmetnega naročila.</w:t>
            </w:r>
          </w:p>
          <w:p w14:paraId="5DC9B152" w14:textId="77777777" w:rsidR="001D6CD4" w:rsidRPr="000837C3" w:rsidRDefault="001D6CD4" w:rsidP="001D6CD4">
            <w:pPr>
              <w:spacing w:line="240" w:lineRule="auto"/>
              <w:ind w:left="34"/>
              <w:rPr>
                <w:rFonts w:ascii="Tahoma" w:hAnsi="Tahoma" w:cs="Tahoma"/>
                <w:position w:val="-2"/>
                <w:sz w:val="18"/>
                <w:szCs w:val="18"/>
              </w:rPr>
            </w:pPr>
          </w:p>
          <w:p w14:paraId="1DA48CBB" w14:textId="77777777" w:rsidR="001D6CD4" w:rsidRPr="000837C3" w:rsidRDefault="001D6CD4" w:rsidP="001D6CD4">
            <w:pPr>
              <w:spacing w:line="240" w:lineRule="auto"/>
              <w:ind w:left="34"/>
              <w:rPr>
                <w:rFonts w:ascii="Tahoma" w:hAnsi="Tahoma" w:cs="Tahoma"/>
                <w:position w:val="-2"/>
                <w:sz w:val="18"/>
                <w:szCs w:val="18"/>
              </w:rPr>
            </w:pPr>
            <w:r w:rsidRPr="000837C3">
              <w:rPr>
                <w:rFonts w:ascii="Tahoma" w:hAnsi="Tahoma" w:cs="Tahoma"/>
                <w:position w:val="-2"/>
                <w:sz w:val="18"/>
                <w:szCs w:val="18"/>
              </w:rPr>
              <w:t>Izjavljamo, da so podatki, ki so podani v ponudbeni dokumentaciji resničn</w:t>
            </w:r>
            <w:r w:rsidR="000A52D7" w:rsidRPr="000837C3">
              <w:rPr>
                <w:rFonts w:ascii="Tahoma" w:hAnsi="Tahoma" w:cs="Tahoma"/>
                <w:position w:val="-2"/>
                <w:sz w:val="18"/>
                <w:szCs w:val="18"/>
              </w:rPr>
              <w:t>i</w:t>
            </w:r>
            <w:r w:rsidRPr="000837C3">
              <w:rPr>
                <w:rFonts w:ascii="Tahoma" w:hAnsi="Tahoma" w:cs="Tahoma"/>
                <w:position w:val="-2"/>
                <w:sz w:val="18"/>
                <w:szCs w:val="18"/>
              </w:rPr>
              <w:t>. Za podane podatke, njihovo resničnosti, in ustreznost fotokopij, prevzemamo popolno odgovornost.</w:t>
            </w:r>
          </w:p>
          <w:p w14:paraId="4CB791AA" w14:textId="77777777" w:rsidR="001D6CD4" w:rsidRPr="000837C3" w:rsidRDefault="001D6CD4" w:rsidP="001D6CD4">
            <w:pPr>
              <w:spacing w:line="240" w:lineRule="auto"/>
              <w:ind w:left="34"/>
              <w:rPr>
                <w:rFonts w:ascii="Tahoma" w:hAnsi="Tahoma" w:cs="Tahoma"/>
                <w:position w:val="-2"/>
                <w:sz w:val="18"/>
                <w:szCs w:val="18"/>
              </w:rPr>
            </w:pPr>
          </w:p>
          <w:p w14:paraId="395BF549"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 xml:space="preserve">Ta izjava je sestavni del in priloga ponudbe, s katero se prijavljamo za izvedbo naročila </w:t>
            </w:r>
            <w:r w:rsidR="00A37844" w:rsidRPr="000837C3">
              <w:rPr>
                <w:rFonts w:ascii="Tahoma" w:hAnsi="Tahoma" w:cs="Tahoma"/>
                <w:position w:val="-2"/>
                <w:sz w:val="18"/>
                <w:szCs w:val="18"/>
              </w:rPr>
              <w:t>.</w:t>
            </w:r>
          </w:p>
          <w:p w14:paraId="17DDB2C9" w14:textId="77777777" w:rsidR="00CE47B4" w:rsidRPr="000837C3" w:rsidRDefault="00CE47B4" w:rsidP="001D6CD4">
            <w:pPr>
              <w:spacing w:line="240" w:lineRule="auto"/>
              <w:jc w:val="left"/>
              <w:rPr>
                <w:rFonts w:ascii="Tahoma" w:hAnsi="Tahoma" w:cs="Tahoma"/>
                <w:position w:val="-2"/>
                <w:sz w:val="18"/>
                <w:szCs w:val="18"/>
              </w:rPr>
            </w:pPr>
          </w:p>
          <w:p w14:paraId="2F208484" w14:textId="77777777" w:rsidR="00CE47B4" w:rsidRPr="000837C3" w:rsidRDefault="00CE47B4" w:rsidP="001D6CD4">
            <w:pPr>
              <w:spacing w:line="240" w:lineRule="auto"/>
              <w:jc w:val="left"/>
              <w:rPr>
                <w:rFonts w:ascii="Tahoma" w:hAnsi="Tahoma" w:cs="Tahoma"/>
                <w:position w:val="-2"/>
                <w:sz w:val="18"/>
                <w:szCs w:val="18"/>
              </w:rPr>
            </w:pPr>
          </w:p>
          <w:p w14:paraId="0D8877F9" w14:textId="77777777" w:rsidR="00CE47B4" w:rsidRPr="000837C3" w:rsidRDefault="00CE47B4" w:rsidP="001D6CD4">
            <w:pPr>
              <w:spacing w:line="240" w:lineRule="auto"/>
              <w:jc w:val="left"/>
              <w:rPr>
                <w:rFonts w:ascii="Tahoma" w:hAnsi="Tahoma" w:cs="Tahoma"/>
                <w:sz w:val="18"/>
                <w:szCs w:val="18"/>
              </w:rPr>
            </w:pPr>
          </w:p>
        </w:tc>
      </w:tr>
      <w:tr w:rsidR="00CE47B4" w:rsidRPr="000837C3" w14:paraId="7ECDB12C" w14:textId="77777777" w:rsidTr="00CE47B4">
        <w:tblPrEx>
          <w:shd w:val="clear" w:color="auto" w:fill="auto"/>
        </w:tblPrEx>
        <w:tc>
          <w:tcPr>
            <w:tcW w:w="5065" w:type="dxa"/>
            <w:gridSpan w:val="2"/>
            <w:tcMar>
              <w:top w:w="75" w:type="dxa"/>
              <w:bottom w:w="75" w:type="dxa"/>
            </w:tcMar>
            <w:vAlign w:val="center"/>
          </w:tcPr>
          <w:p w14:paraId="14A567C8" w14:textId="77777777" w:rsidR="00CE47B4" w:rsidRPr="000837C3" w:rsidRDefault="00CE47B4" w:rsidP="00CE47B4">
            <w:pPr>
              <w:spacing w:line="240" w:lineRule="auto"/>
              <w:jc w:val="left"/>
              <w:rPr>
                <w:rFonts w:ascii="Tahoma" w:hAnsi="Tahoma" w:cs="Tahoma"/>
                <w:b/>
                <w:sz w:val="18"/>
                <w:szCs w:val="18"/>
              </w:rPr>
            </w:pPr>
            <w:r w:rsidRPr="000837C3">
              <w:rPr>
                <w:rFonts w:cs="Arial"/>
                <w:position w:val="-1"/>
                <w:sz w:val="18"/>
                <w:szCs w:val="18"/>
                <w:lang w:eastAsia="zh-CN"/>
              </w:rPr>
              <w:lastRenderedPageBreak/>
              <w:t>Kraj in datum:</w:t>
            </w:r>
          </w:p>
        </w:tc>
        <w:tc>
          <w:tcPr>
            <w:tcW w:w="0" w:type="auto"/>
            <w:gridSpan w:val="2"/>
            <w:tcMar>
              <w:top w:w="75" w:type="dxa"/>
              <w:bottom w:w="75" w:type="dxa"/>
            </w:tcMar>
            <w:vAlign w:val="center"/>
          </w:tcPr>
          <w:p w14:paraId="288B0FDE" w14:textId="77777777" w:rsidR="00CE47B4" w:rsidRPr="000837C3" w:rsidRDefault="00CE47B4" w:rsidP="00CE47B4">
            <w:pPr>
              <w:suppressAutoHyphens/>
              <w:spacing w:line="240" w:lineRule="auto"/>
              <w:jc w:val="center"/>
              <w:rPr>
                <w:rFonts w:cs="Arial"/>
                <w:lang w:eastAsia="zh-CN"/>
              </w:rPr>
            </w:pPr>
            <w:r w:rsidRPr="000837C3">
              <w:rPr>
                <w:rFonts w:cs="Arial"/>
                <w:position w:val="-1"/>
                <w:sz w:val="18"/>
                <w:szCs w:val="18"/>
                <w:lang w:eastAsia="zh-CN"/>
              </w:rPr>
              <w:t xml:space="preserve">Ime in priimek odgovorne osebe ponudnika: </w:t>
            </w:r>
          </w:p>
          <w:p w14:paraId="79EC7191" w14:textId="77777777" w:rsidR="00CE47B4" w:rsidRPr="000837C3" w:rsidRDefault="00CE47B4" w:rsidP="00CE47B4">
            <w:pPr>
              <w:spacing w:line="240" w:lineRule="auto"/>
              <w:jc w:val="center"/>
              <w:rPr>
                <w:rFonts w:ascii="Tahoma" w:hAnsi="Tahoma" w:cs="Tahoma"/>
                <w:b/>
                <w:sz w:val="18"/>
                <w:szCs w:val="18"/>
              </w:rPr>
            </w:pPr>
            <w:r w:rsidRPr="000837C3">
              <w:rPr>
                <w:rFonts w:cs="Arial"/>
                <w:position w:val="-1"/>
                <w:sz w:val="18"/>
                <w:szCs w:val="18"/>
                <w:lang w:eastAsia="zh-CN"/>
              </w:rPr>
              <w:t>___________________________________</w:t>
            </w:r>
          </w:p>
        </w:tc>
      </w:tr>
      <w:tr w:rsidR="00CE47B4" w:rsidRPr="000837C3" w14:paraId="0C47857A" w14:textId="77777777" w:rsidTr="00CE47B4">
        <w:tblPrEx>
          <w:shd w:val="clear" w:color="auto" w:fill="auto"/>
        </w:tblPrEx>
        <w:tc>
          <w:tcPr>
            <w:tcW w:w="5065" w:type="dxa"/>
            <w:gridSpan w:val="2"/>
            <w:tcMar>
              <w:top w:w="75" w:type="dxa"/>
              <w:bottom w:w="75" w:type="dxa"/>
            </w:tcMar>
            <w:vAlign w:val="center"/>
          </w:tcPr>
          <w:p w14:paraId="3412DB99" w14:textId="77777777" w:rsidR="00CE47B4" w:rsidRPr="000837C3" w:rsidRDefault="00CE47B4" w:rsidP="00CE47B4">
            <w:pPr>
              <w:spacing w:line="240" w:lineRule="auto"/>
              <w:jc w:val="left"/>
              <w:rPr>
                <w:rFonts w:ascii="Tahoma" w:hAnsi="Tahoma" w:cs="Tahoma"/>
                <w:sz w:val="18"/>
                <w:szCs w:val="18"/>
              </w:rPr>
            </w:pPr>
            <w:r w:rsidRPr="000837C3">
              <w:rPr>
                <w:rFonts w:cs="Arial"/>
                <w:position w:val="-1"/>
                <w:sz w:val="18"/>
                <w:szCs w:val="18"/>
                <w:lang w:eastAsia="zh-CN"/>
              </w:rPr>
              <w:t> </w:t>
            </w:r>
          </w:p>
        </w:tc>
        <w:tc>
          <w:tcPr>
            <w:tcW w:w="0" w:type="auto"/>
            <w:gridSpan w:val="2"/>
            <w:tcMar>
              <w:top w:w="75" w:type="dxa"/>
              <w:bottom w:w="75" w:type="dxa"/>
            </w:tcMar>
            <w:vAlign w:val="center"/>
          </w:tcPr>
          <w:p w14:paraId="527F44BD" w14:textId="77777777" w:rsidR="00CE47B4" w:rsidRPr="000837C3" w:rsidRDefault="00CE47B4" w:rsidP="00CE47B4">
            <w:pPr>
              <w:suppressAutoHyphens/>
              <w:snapToGrid w:val="0"/>
              <w:spacing w:line="240" w:lineRule="auto"/>
              <w:jc w:val="left"/>
              <w:rPr>
                <w:rFonts w:ascii="Helvetica" w:hAnsi="Helvetica" w:cs="Helvetica"/>
                <w:sz w:val="22"/>
                <w:lang w:eastAsia="zh-CN"/>
              </w:rPr>
            </w:pPr>
          </w:p>
          <w:p w14:paraId="777CDD6D" w14:textId="77777777" w:rsidR="00CE47B4" w:rsidRPr="000837C3" w:rsidRDefault="00CE47B4" w:rsidP="00CE47B4">
            <w:pPr>
              <w:spacing w:line="240" w:lineRule="auto"/>
              <w:jc w:val="center"/>
              <w:rPr>
                <w:rFonts w:ascii="Tahoma" w:hAnsi="Tahoma" w:cs="Tahoma"/>
                <w:sz w:val="18"/>
                <w:szCs w:val="18"/>
              </w:rPr>
            </w:pPr>
            <w:r w:rsidRPr="000837C3">
              <w:rPr>
                <w:rFonts w:eastAsia="Arial" w:cs="Arial"/>
                <w:position w:val="-1"/>
                <w:sz w:val="18"/>
                <w:szCs w:val="18"/>
                <w:lang w:eastAsia="zh-CN"/>
              </w:rPr>
              <w:t xml:space="preserve"> </w:t>
            </w:r>
            <w:r w:rsidRPr="000837C3">
              <w:rPr>
                <w:rFonts w:cs="Arial"/>
                <w:position w:val="-1"/>
                <w:sz w:val="18"/>
                <w:szCs w:val="18"/>
                <w:lang w:eastAsia="zh-CN"/>
              </w:rPr>
              <w:t>(žig in podpis)</w:t>
            </w:r>
            <w:r w:rsidRPr="000837C3">
              <w:rPr>
                <w:rFonts w:cs="Arial"/>
                <w:position w:val="-1"/>
                <w:sz w:val="18"/>
                <w:szCs w:val="18"/>
                <w:lang w:eastAsia="zh-CN"/>
              </w:rPr>
              <w:br/>
              <w:t> </w:t>
            </w:r>
          </w:p>
        </w:tc>
      </w:tr>
    </w:tbl>
    <w:p w14:paraId="2ED85BEF" w14:textId="77777777" w:rsidR="001D6CD4" w:rsidRPr="000837C3" w:rsidRDefault="001D6CD4" w:rsidP="001D6CD4">
      <w:pPr>
        <w:spacing w:after="200" w:line="276" w:lineRule="auto"/>
        <w:jc w:val="left"/>
        <w:rPr>
          <w:rFonts w:ascii="Tahoma" w:hAnsi="Tahoma" w:cs="Tahoma"/>
          <w:sz w:val="18"/>
          <w:szCs w:val="18"/>
        </w:rPr>
      </w:pPr>
    </w:p>
    <w:p w14:paraId="3D4BA5A8" w14:textId="77777777" w:rsidR="001D6CD4" w:rsidRPr="000837C3" w:rsidRDefault="001D6CD4" w:rsidP="001D6CD4">
      <w:pPr>
        <w:spacing w:after="200" w:line="276" w:lineRule="auto"/>
        <w:jc w:val="left"/>
        <w:rPr>
          <w:rFonts w:ascii="Tahoma" w:hAnsi="Tahoma" w:cs="Tahoma"/>
          <w:sz w:val="18"/>
          <w:szCs w:val="18"/>
        </w:rPr>
      </w:pPr>
      <w:r w:rsidRPr="000837C3">
        <w:rPr>
          <w:rFonts w:ascii="Tahoma" w:hAnsi="Tahoma" w:cs="Tahoma"/>
          <w:sz w:val="18"/>
          <w:szCs w:val="18"/>
        </w:rPr>
        <w:t>Priloge:</w:t>
      </w:r>
    </w:p>
    <w:p w14:paraId="1A1F02F6" w14:textId="77777777" w:rsidR="001D6CD4" w:rsidRPr="000837C3" w:rsidRDefault="001D6CD4" w:rsidP="00CE0A90">
      <w:pPr>
        <w:numPr>
          <w:ilvl w:val="0"/>
          <w:numId w:val="12"/>
        </w:numPr>
        <w:spacing w:after="200" w:line="240" w:lineRule="auto"/>
        <w:ind w:left="425" w:hanging="357"/>
        <w:jc w:val="left"/>
        <w:rPr>
          <w:rFonts w:ascii="Tahoma" w:hAnsi="Tahoma" w:cs="Tahoma"/>
          <w:i/>
          <w:sz w:val="18"/>
          <w:szCs w:val="18"/>
        </w:rPr>
      </w:pPr>
      <w:r w:rsidRPr="000837C3">
        <w:rPr>
          <w:rFonts w:ascii="Tahoma" w:hAnsi="Tahoma" w:cs="Tahoma"/>
          <w:sz w:val="18"/>
          <w:szCs w:val="18"/>
        </w:rPr>
        <w:t xml:space="preserve">Obrazec št. 1a: Podatki o partnerju v skupni ponudbi </w:t>
      </w:r>
      <w:r w:rsidRPr="000837C3">
        <w:rPr>
          <w:rFonts w:ascii="Tahoma" w:hAnsi="Tahoma" w:cs="Tahoma"/>
          <w:i/>
          <w:sz w:val="18"/>
          <w:szCs w:val="18"/>
        </w:rPr>
        <w:t>(ponudnik predloži, v kolikor daje ponudbo skupina izvajalcev)</w:t>
      </w:r>
    </w:p>
    <w:p w14:paraId="32C1648B" w14:textId="77777777" w:rsidR="001D6CD4" w:rsidRPr="000837C3" w:rsidRDefault="001D6CD4" w:rsidP="00CE0A90">
      <w:pPr>
        <w:numPr>
          <w:ilvl w:val="0"/>
          <w:numId w:val="12"/>
        </w:numPr>
        <w:spacing w:after="200" w:line="240" w:lineRule="auto"/>
        <w:ind w:left="425" w:hanging="357"/>
        <w:jc w:val="left"/>
        <w:rPr>
          <w:rFonts w:ascii="Tahoma" w:hAnsi="Tahoma" w:cs="Tahoma"/>
          <w:i/>
          <w:sz w:val="18"/>
          <w:szCs w:val="18"/>
        </w:rPr>
      </w:pPr>
      <w:r w:rsidRPr="000837C3">
        <w:rPr>
          <w:rFonts w:ascii="Tahoma" w:hAnsi="Tahoma" w:cs="Tahoma"/>
          <w:sz w:val="18"/>
          <w:szCs w:val="18"/>
        </w:rPr>
        <w:t xml:space="preserve">Obrazec št. 1b: Podatki o podizvajalcu </w:t>
      </w:r>
      <w:r w:rsidRPr="000837C3">
        <w:rPr>
          <w:rFonts w:ascii="Tahoma" w:hAnsi="Tahoma" w:cs="Tahoma"/>
          <w:i/>
          <w:sz w:val="18"/>
          <w:szCs w:val="18"/>
        </w:rPr>
        <w:t>(ponudnik predloži, v kolikor nastopa s ponudbo s podizvajalci)</w:t>
      </w:r>
    </w:p>
    <w:p w14:paraId="403B05C8" w14:textId="77777777" w:rsidR="001D6CD4" w:rsidRPr="000837C3" w:rsidRDefault="001D6CD4" w:rsidP="001D6CD4">
      <w:pPr>
        <w:spacing w:after="200" w:line="276" w:lineRule="auto"/>
        <w:jc w:val="left"/>
        <w:rPr>
          <w:rFonts w:ascii="Tahoma" w:hAnsi="Tahoma" w:cs="Tahoma"/>
          <w:sz w:val="18"/>
          <w:szCs w:val="18"/>
        </w:rPr>
      </w:pPr>
    </w:p>
    <w:p w14:paraId="3359A8F7" w14:textId="77777777" w:rsidR="001D6CD4" w:rsidRDefault="001D6CD4" w:rsidP="001D6CD4">
      <w:pPr>
        <w:spacing w:after="200" w:line="276" w:lineRule="auto"/>
        <w:jc w:val="left"/>
        <w:rPr>
          <w:rFonts w:ascii="Tahoma" w:hAnsi="Tahoma" w:cs="Tahoma"/>
          <w:sz w:val="18"/>
          <w:szCs w:val="18"/>
        </w:rPr>
      </w:pPr>
    </w:p>
    <w:p w14:paraId="4D22828A" w14:textId="77777777" w:rsidR="007058D9" w:rsidRPr="000837C3" w:rsidRDefault="007058D9" w:rsidP="001D6CD4">
      <w:pPr>
        <w:spacing w:after="200" w:line="276" w:lineRule="auto"/>
        <w:jc w:val="left"/>
        <w:rPr>
          <w:rFonts w:ascii="Tahoma" w:hAnsi="Tahoma" w:cs="Tahoma"/>
          <w:sz w:val="18"/>
          <w:szCs w:val="18"/>
        </w:rPr>
      </w:pPr>
    </w:p>
    <w:p w14:paraId="11B3E75F" w14:textId="77777777" w:rsidR="00A15E9B" w:rsidRPr="000837C3" w:rsidRDefault="00A15E9B" w:rsidP="001D6CD4">
      <w:pPr>
        <w:spacing w:after="200" w:line="276" w:lineRule="auto"/>
        <w:jc w:val="left"/>
        <w:rPr>
          <w:rFonts w:ascii="Tahoma" w:hAnsi="Tahoma" w:cs="Tahoma"/>
          <w:sz w:val="18"/>
          <w:szCs w:val="18"/>
        </w:rPr>
      </w:pPr>
    </w:p>
    <w:p w14:paraId="3DBFE09C" w14:textId="77777777" w:rsidR="001D6CD4" w:rsidRPr="000837C3" w:rsidRDefault="001D6CD4" w:rsidP="001D6CD4">
      <w:pPr>
        <w:spacing w:after="200" w:line="276" w:lineRule="auto"/>
        <w:jc w:val="right"/>
        <w:rPr>
          <w:rFonts w:ascii="Tahoma" w:hAnsi="Tahoma" w:cs="Tahoma"/>
          <w:sz w:val="18"/>
          <w:szCs w:val="18"/>
        </w:rPr>
      </w:pPr>
      <w:r w:rsidRPr="000837C3">
        <w:rPr>
          <w:rFonts w:ascii="Tahoma" w:eastAsia="TimesNewRoman" w:hAnsi="Tahoma" w:cs="Tahoma"/>
          <w:b/>
          <w:i/>
          <w:sz w:val="18"/>
          <w:szCs w:val="18"/>
        </w:rPr>
        <w:lastRenderedPageBreak/>
        <w:t>Obrazec 1a</w:t>
      </w:r>
    </w:p>
    <w:p w14:paraId="051883E3" w14:textId="77777777" w:rsidR="001D6CD4" w:rsidRPr="000837C3" w:rsidRDefault="001D6CD4" w:rsidP="00CE0A90">
      <w:pPr>
        <w:numPr>
          <w:ilvl w:val="0"/>
          <w:numId w:val="11"/>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200" w:line="240" w:lineRule="auto"/>
        <w:ind w:left="709"/>
        <w:jc w:val="left"/>
        <w:rPr>
          <w:rFonts w:ascii="Tahoma" w:hAnsi="Tahoma" w:cs="Tahoma"/>
          <w:b/>
          <w:bCs/>
          <w:sz w:val="18"/>
          <w:szCs w:val="18"/>
          <w:lang w:val="x-none"/>
        </w:rPr>
      </w:pPr>
      <w:r w:rsidRPr="000837C3">
        <w:rPr>
          <w:rFonts w:ascii="Tahoma" w:hAnsi="Tahoma" w:cs="Tahoma"/>
          <w:b/>
          <w:bCs/>
          <w:sz w:val="18"/>
          <w:szCs w:val="18"/>
          <w:lang w:val="x-none"/>
        </w:rPr>
        <w:t>Podatki o partnerju v skupni ponudbi:</w:t>
      </w:r>
    </w:p>
    <w:p w14:paraId="18884C52" w14:textId="77777777" w:rsidR="001D6CD4" w:rsidRPr="000837C3" w:rsidRDefault="001D6CD4" w:rsidP="001D6CD4">
      <w:pP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b/>
          <w:sz w:val="18"/>
          <w:szCs w:val="18"/>
          <w:lang w:val="x-none"/>
        </w:rPr>
      </w:pPr>
    </w:p>
    <w:p w14:paraId="3FE4A9C0" w14:textId="77777777" w:rsidR="001D6CD4" w:rsidRPr="000837C3" w:rsidRDefault="001D6CD4" w:rsidP="00CE0A90">
      <w:pPr>
        <w:numPr>
          <w:ilvl w:val="0"/>
          <w:numId w:val="13"/>
        </w:numPr>
        <w:spacing w:after="200" w:line="276" w:lineRule="auto"/>
        <w:jc w:val="left"/>
        <w:rPr>
          <w:rFonts w:ascii="Tahoma" w:hAnsi="Tahoma" w:cs="Tahoma"/>
          <w:sz w:val="18"/>
          <w:szCs w:val="18"/>
        </w:rPr>
      </w:pPr>
      <w:r w:rsidRPr="000837C3">
        <w:rPr>
          <w:rFonts w:ascii="Tahoma" w:eastAsia="TimesNewRoman" w:hAnsi="Tahoma" w:cs="Tahoma"/>
          <w:sz w:val="18"/>
          <w:szCs w:val="18"/>
          <w:u w:val="single"/>
        </w:rPr>
        <w:t>NISMO</w:t>
      </w:r>
      <w:r w:rsidRPr="000837C3">
        <w:rPr>
          <w:rFonts w:ascii="Tahoma" w:eastAsia="TimesNewRoman" w:hAnsi="Tahoma" w:cs="Tahoma"/>
          <w:sz w:val="18"/>
          <w:szCs w:val="18"/>
        </w:rPr>
        <w:t xml:space="preserve"> vodilni partner   (</w:t>
      </w:r>
      <w:r w:rsidRPr="000837C3">
        <w:rPr>
          <w:rFonts w:ascii="Tahoma" w:eastAsia="TimesNewRoman" w:hAnsi="Tahoma" w:cs="Tahoma"/>
          <w:i/>
          <w:sz w:val="18"/>
          <w:szCs w:val="18"/>
        </w:rPr>
        <w:t>označi in v nadaljevanju izpolni ponudnik ki je eden izmed partnerjev, vendar ni vodilni partner pri skupni ponudbi</w:t>
      </w:r>
      <w:r w:rsidRPr="000837C3">
        <w:rPr>
          <w:rFonts w:ascii="Tahoma" w:eastAsia="TimesNewRoman" w:hAnsi="Tahoma" w:cs="Tahoma"/>
          <w:sz w:val="18"/>
          <w:szCs w:val="18"/>
        </w:rPr>
        <w:t>)</w:t>
      </w:r>
    </w:p>
    <w:p w14:paraId="4250FAEC" w14:textId="77777777" w:rsidR="001D6CD4" w:rsidRPr="000837C3" w:rsidRDefault="001D6CD4" w:rsidP="001D6CD4">
      <w:pPr>
        <w:spacing w:line="276" w:lineRule="auto"/>
        <w:jc w:val="left"/>
        <w:rPr>
          <w:rFonts w:ascii="Tahoma" w:hAnsi="Tahoma" w:cs="Tahoma"/>
          <w:sz w:val="18"/>
          <w:szCs w:val="18"/>
        </w:rPr>
      </w:pPr>
    </w:p>
    <w:tbl>
      <w:tblPr>
        <w:tblW w:w="8745" w:type="dxa"/>
        <w:tblInd w:w="108" w:type="dxa"/>
        <w:shd w:val="clear" w:color="auto" w:fill="CCCCCC"/>
        <w:tblLook w:val="04A0" w:firstRow="1" w:lastRow="0" w:firstColumn="1" w:lastColumn="0" w:noHBand="0" w:noVBand="1"/>
      </w:tblPr>
      <w:tblGrid>
        <w:gridCol w:w="709"/>
        <w:gridCol w:w="1913"/>
        <w:gridCol w:w="6123"/>
      </w:tblGrid>
      <w:tr w:rsidR="001D6CD4" w:rsidRPr="000837C3" w14:paraId="0CA54861"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B71736"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p>
          <w:p w14:paraId="0602468A"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POPOLNI NAZIV:</w:t>
            </w:r>
          </w:p>
        </w:tc>
        <w:tc>
          <w:tcPr>
            <w:tcW w:w="612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58E065"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729A03B6"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D661DE"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NASLOV:</w:t>
            </w:r>
          </w:p>
        </w:tc>
        <w:tc>
          <w:tcPr>
            <w:tcW w:w="612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755711"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610767B8"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8D4379"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ID ZA DDV:</w:t>
            </w:r>
          </w:p>
        </w:tc>
        <w:tc>
          <w:tcPr>
            <w:tcW w:w="612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62313A"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10F115F0"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22DC07"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PRISTOJNI FINANČNI URAD:</w:t>
            </w:r>
          </w:p>
        </w:tc>
        <w:tc>
          <w:tcPr>
            <w:tcW w:w="612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5FDEBE"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5565B87B"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E355DB"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MATIČNA ŠTEVILKA PONUDNIKA:</w:t>
            </w:r>
          </w:p>
        </w:tc>
        <w:tc>
          <w:tcPr>
            <w:tcW w:w="612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6178D8"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0548DED9"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63217F"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ŠTEVILKE TRANSAKCIJSKIH RAČUNOV/BANKE:</w:t>
            </w:r>
          </w:p>
        </w:tc>
        <w:tc>
          <w:tcPr>
            <w:tcW w:w="612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08E4AD"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_______________________, odprt pri banki ____________________</w:t>
            </w:r>
          </w:p>
          <w:p w14:paraId="583964AA"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_______________________, odprt pri banki ____________________</w:t>
            </w:r>
          </w:p>
          <w:p w14:paraId="2CD7A0DB"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_______________________, odprt pri banki ____________________</w:t>
            </w:r>
          </w:p>
          <w:p w14:paraId="6742B5E4"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_______________________, odprt pri banki ____________________</w:t>
            </w:r>
          </w:p>
        </w:tc>
      </w:tr>
      <w:tr w:rsidR="001D6CD4" w:rsidRPr="000837C3" w14:paraId="0F20F413"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99D757" w14:textId="77777777" w:rsidR="001D6CD4" w:rsidRPr="000837C3" w:rsidRDefault="001D6CD4" w:rsidP="001D6CD4">
            <w:pPr>
              <w:spacing w:line="240" w:lineRule="auto"/>
              <w:jc w:val="right"/>
              <w:rPr>
                <w:rFonts w:ascii="Tahoma" w:hAnsi="Tahoma" w:cs="Tahoma"/>
                <w:sz w:val="18"/>
                <w:szCs w:val="18"/>
              </w:rPr>
            </w:pPr>
            <w:r w:rsidRPr="000837C3">
              <w:rPr>
                <w:rFonts w:ascii="Tahoma" w:hAnsi="Tahoma" w:cs="Tahoma"/>
                <w:b/>
                <w:bCs/>
                <w:position w:val="-2"/>
                <w:sz w:val="18"/>
                <w:szCs w:val="18"/>
                <w:shd w:val="clear" w:color="auto" w:fill="CCCCCC"/>
              </w:rPr>
              <w:t>E-POŠTA:</w:t>
            </w:r>
          </w:p>
        </w:tc>
        <w:tc>
          <w:tcPr>
            <w:tcW w:w="612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E6FA66" w14:textId="77777777" w:rsidR="001D6CD4" w:rsidRPr="000837C3" w:rsidRDefault="001D6CD4" w:rsidP="001D6CD4">
            <w:pPr>
              <w:spacing w:line="240" w:lineRule="auto"/>
              <w:jc w:val="left"/>
              <w:rPr>
                <w:rFonts w:ascii="Tahoma" w:hAnsi="Tahoma" w:cs="Tahoma"/>
                <w:sz w:val="18"/>
                <w:szCs w:val="18"/>
              </w:rPr>
            </w:pPr>
            <w:r w:rsidRPr="000837C3">
              <w:rPr>
                <w:rFonts w:ascii="Tahoma" w:hAnsi="Tahoma" w:cs="Tahoma"/>
                <w:position w:val="-2"/>
                <w:sz w:val="18"/>
                <w:szCs w:val="18"/>
              </w:rPr>
              <w:t> </w:t>
            </w:r>
          </w:p>
        </w:tc>
      </w:tr>
      <w:tr w:rsidR="001D6CD4" w:rsidRPr="000837C3" w14:paraId="519C79FE"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402848" w14:textId="77777777" w:rsidR="001D6CD4" w:rsidRPr="000837C3" w:rsidRDefault="001D6CD4" w:rsidP="001D6CD4">
            <w:pPr>
              <w:spacing w:line="240" w:lineRule="auto"/>
              <w:jc w:val="right"/>
              <w:rPr>
                <w:rFonts w:ascii="Tahoma" w:hAnsi="Tahoma" w:cs="Tahoma"/>
                <w:sz w:val="18"/>
                <w:szCs w:val="18"/>
              </w:rPr>
            </w:pPr>
            <w:r w:rsidRPr="000837C3">
              <w:rPr>
                <w:rFonts w:ascii="Tahoma" w:hAnsi="Tahoma" w:cs="Tahoma"/>
                <w:b/>
                <w:bCs/>
                <w:position w:val="-2"/>
                <w:sz w:val="18"/>
                <w:szCs w:val="18"/>
                <w:shd w:val="clear" w:color="auto" w:fill="CCCCCC"/>
              </w:rPr>
              <w:t>TELEFON:</w:t>
            </w:r>
          </w:p>
        </w:tc>
        <w:tc>
          <w:tcPr>
            <w:tcW w:w="612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5658E0" w14:textId="77777777" w:rsidR="001D6CD4" w:rsidRPr="000837C3" w:rsidRDefault="001D6CD4" w:rsidP="001D6CD4">
            <w:pPr>
              <w:spacing w:line="240" w:lineRule="auto"/>
              <w:jc w:val="left"/>
              <w:rPr>
                <w:rFonts w:ascii="Tahoma" w:hAnsi="Tahoma" w:cs="Tahoma"/>
                <w:sz w:val="18"/>
                <w:szCs w:val="18"/>
              </w:rPr>
            </w:pPr>
            <w:r w:rsidRPr="000837C3">
              <w:rPr>
                <w:rFonts w:ascii="Tahoma" w:hAnsi="Tahoma" w:cs="Tahoma"/>
                <w:position w:val="-2"/>
                <w:sz w:val="18"/>
                <w:szCs w:val="18"/>
              </w:rPr>
              <w:t> </w:t>
            </w:r>
          </w:p>
        </w:tc>
      </w:tr>
      <w:tr w:rsidR="001D6CD4" w:rsidRPr="000837C3" w14:paraId="4EF8CB5B"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00DF69" w14:textId="77777777" w:rsidR="001D6CD4" w:rsidRPr="000837C3" w:rsidRDefault="001D6CD4" w:rsidP="001D6CD4">
            <w:pPr>
              <w:spacing w:line="240" w:lineRule="auto"/>
              <w:jc w:val="right"/>
              <w:rPr>
                <w:rFonts w:ascii="Tahoma" w:hAnsi="Tahoma" w:cs="Tahoma"/>
                <w:sz w:val="18"/>
                <w:szCs w:val="18"/>
              </w:rPr>
            </w:pPr>
            <w:r w:rsidRPr="000837C3">
              <w:rPr>
                <w:rFonts w:ascii="Tahoma" w:hAnsi="Tahoma" w:cs="Tahoma"/>
                <w:b/>
                <w:bCs/>
                <w:position w:val="-2"/>
                <w:sz w:val="18"/>
                <w:szCs w:val="18"/>
                <w:shd w:val="clear" w:color="auto" w:fill="CCCCCC"/>
              </w:rPr>
              <w:t>TELEFAKS:</w:t>
            </w:r>
          </w:p>
        </w:tc>
        <w:tc>
          <w:tcPr>
            <w:tcW w:w="612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7ACB0" w14:textId="77777777" w:rsidR="001D6CD4" w:rsidRPr="000837C3" w:rsidRDefault="001D6CD4" w:rsidP="001D6CD4">
            <w:pPr>
              <w:spacing w:line="240" w:lineRule="auto"/>
              <w:jc w:val="left"/>
              <w:rPr>
                <w:rFonts w:ascii="Tahoma" w:hAnsi="Tahoma" w:cs="Tahoma"/>
                <w:sz w:val="18"/>
                <w:szCs w:val="18"/>
              </w:rPr>
            </w:pPr>
            <w:r w:rsidRPr="000837C3">
              <w:rPr>
                <w:rFonts w:ascii="Tahoma" w:hAnsi="Tahoma" w:cs="Tahoma"/>
                <w:position w:val="-2"/>
                <w:sz w:val="18"/>
                <w:szCs w:val="18"/>
              </w:rPr>
              <w:t> </w:t>
            </w:r>
          </w:p>
        </w:tc>
      </w:tr>
      <w:tr w:rsidR="001D6CD4" w:rsidRPr="000837C3" w14:paraId="07023181" w14:textId="77777777" w:rsidTr="00855965">
        <w:tc>
          <w:tcPr>
            <w:tcW w:w="8745"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9E3FCB"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 xml:space="preserve">VSI ZAKONITI ZASTOPNIKI PARTNERJA </w:t>
            </w:r>
            <w:r w:rsidRPr="000837C3">
              <w:rPr>
                <w:rFonts w:ascii="Tahoma" w:hAnsi="Tahoma" w:cs="Tahoma"/>
                <w:i/>
                <w:position w:val="-2"/>
                <w:sz w:val="18"/>
                <w:szCs w:val="18"/>
              </w:rPr>
              <w:t>(Z NAVEDBAMI MOREBITNIH OMEJITEV):</w:t>
            </w:r>
          </w:p>
        </w:tc>
      </w:tr>
      <w:tr w:rsidR="001D6CD4" w:rsidRPr="000837C3" w14:paraId="2D087EA9" w14:textId="77777777"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31E4C5" w14:textId="77777777" w:rsidR="001D6CD4" w:rsidRPr="000837C3" w:rsidRDefault="001D6CD4" w:rsidP="001D6CD4">
            <w:pPr>
              <w:spacing w:line="240" w:lineRule="auto"/>
              <w:jc w:val="right"/>
              <w:rPr>
                <w:rFonts w:ascii="Tahoma" w:hAnsi="Tahoma" w:cs="Tahoma"/>
                <w:bCs/>
                <w:position w:val="-2"/>
                <w:sz w:val="18"/>
                <w:szCs w:val="18"/>
                <w:shd w:val="clear" w:color="auto" w:fill="CCCCCC"/>
              </w:rPr>
            </w:pPr>
            <w:r w:rsidRPr="000837C3">
              <w:rPr>
                <w:rFonts w:ascii="Tahoma" w:hAnsi="Tahoma" w:cs="Tahoma"/>
                <w:bCs/>
                <w:position w:val="-2"/>
                <w:sz w:val="18"/>
                <w:szCs w:val="18"/>
                <w:shd w:val="clear" w:color="auto" w:fill="CCCCCC"/>
              </w:rPr>
              <w:t>1.</w:t>
            </w:r>
          </w:p>
        </w:tc>
        <w:tc>
          <w:tcPr>
            <w:tcW w:w="8036"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2261A2"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70963146" w14:textId="77777777"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EFE812" w14:textId="77777777" w:rsidR="001D6CD4" w:rsidRPr="000837C3" w:rsidRDefault="001D6CD4" w:rsidP="001D6CD4">
            <w:pPr>
              <w:spacing w:line="240" w:lineRule="auto"/>
              <w:jc w:val="right"/>
              <w:rPr>
                <w:rFonts w:ascii="Tahoma" w:hAnsi="Tahoma" w:cs="Tahoma"/>
                <w:bCs/>
                <w:position w:val="-2"/>
                <w:sz w:val="18"/>
                <w:szCs w:val="18"/>
                <w:shd w:val="clear" w:color="auto" w:fill="CCCCCC"/>
              </w:rPr>
            </w:pPr>
            <w:r w:rsidRPr="000837C3">
              <w:rPr>
                <w:rFonts w:ascii="Tahoma" w:hAnsi="Tahoma" w:cs="Tahoma"/>
                <w:bCs/>
                <w:position w:val="-2"/>
                <w:sz w:val="18"/>
                <w:szCs w:val="18"/>
                <w:shd w:val="clear" w:color="auto" w:fill="CCCCCC"/>
              </w:rPr>
              <w:t>2.</w:t>
            </w:r>
          </w:p>
        </w:tc>
        <w:tc>
          <w:tcPr>
            <w:tcW w:w="8036"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A6C9BD"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2266225D" w14:textId="77777777"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ED2D8F" w14:textId="77777777" w:rsidR="001D6CD4" w:rsidRPr="000837C3" w:rsidRDefault="001D6CD4" w:rsidP="001D6CD4">
            <w:pPr>
              <w:spacing w:line="240" w:lineRule="auto"/>
              <w:jc w:val="right"/>
              <w:rPr>
                <w:rFonts w:ascii="Tahoma" w:hAnsi="Tahoma" w:cs="Tahoma"/>
                <w:bCs/>
                <w:position w:val="-2"/>
                <w:sz w:val="18"/>
                <w:szCs w:val="18"/>
                <w:shd w:val="clear" w:color="auto" w:fill="CCCCCC"/>
              </w:rPr>
            </w:pPr>
            <w:r w:rsidRPr="000837C3">
              <w:rPr>
                <w:rFonts w:ascii="Tahoma" w:hAnsi="Tahoma" w:cs="Tahoma"/>
                <w:bCs/>
                <w:position w:val="-2"/>
                <w:sz w:val="18"/>
                <w:szCs w:val="18"/>
                <w:shd w:val="clear" w:color="auto" w:fill="CCCCCC"/>
              </w:rPr>
              <w:t>3.</w:t>
            </w:r>
          </w:p>
        </w:tc>
        <w:tc>
          <w:tcPr>
            <w:tcW w:w="8036"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F9ACC7"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7F9874A6" w14:textId="77777777"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411BFB" w14:textId="77777777" w:rsidR="001D6CD4" w:rsidRPr="000837C3" w:rsidRDefault="001D6CD4" w:rsidP="001D6CD4">
            <w:pPr>
              <w:spacing w:line="240" w:lineRule="auto"/>
              <w:jc w:val="right"/>
              <w:rPr>
                <w:rFonts w:ascii="Tahoma" w:hAnsi="Tahoma" w:cs="Tahoma"/>
                <w:bCs/>
                <w:position w:val="-2"/>
                <w:sz w:val="18"/>
                <w:szCs w:val="18"/>
                <w:shd w:val="clear" w:color="auto" w:fill="CCCCCC"/>
              </w:rPr>
            </w:pPr>
            <w:r w:rsidRPr="000837C3">
              <w:rPr>
                <w:rFonts w:ascii="Tahoma" w:hAnsi="Tahoma" w:cs="Tahoma"/>
                <w:bCs/>
                <w:position w:val="-2"/>
                <w:sz w:val="18"/>
                <w:szCs w:val="18"/>
                <w:shd w:val="clear" w:color="auto" w:fill="CCCCCC"/>
              </w:rPr>
              <w:t>4.</w:t>
            </w:r>
          </w:p>
        </w:tc>
        <w:tc>
          <w:tcPr>
            <w:tcW w:w="8036"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DB4FFD"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5DC1F4D5" w14:textId="77777777" w:rsidTr="00855965">
        <w:tc>
          <w:tcPr>
            <w:tcW w:w="8745"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BFF90C"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Področje oz. vrsta ter obseg del, za katerega bo zadolžen partner v skupni ponudbi:</w:t>
            </w:r>
          </w:p>
        </w:tc>
      </w:tr>
      <w:tr w:rsidR="001D6CD4" w:rsidRPr="000837C3" w14:paraId="63076949" w14:textId="77777777" w:rsidTr="00855965">
        <w:tc>
          <w:tcPr>
            <w:tcW w:w="8745" w:type="dxa"/>
            <w:gridSpan w:val="3"/>
            <w:tcBorders>
              <w:top w:val="single" w:sz="5" w:space="0" w:color="000000"/>
              <w:left w:val="single" w:sz="5" w:space="0" w:color="000000"/>
              <w:bottom w:val="single" w:sz="5" w:space="0" w:color="000000"/>
              <w:right w:val="single" w:sz="5" w:space="0" w:color="000000"/>
            </w:tcBorders>
            <w:shd w:val="clear" w:color="auto" w:fill="FFFFFF"/>
            <w:tcMar>
              <w:top w:w="135" w:type="dxa"/>
              <w:bottom w:w="135" w:type="dxa"/>
            </w:tcMar>
            <w:vAlign w:val="center"/>
          </w:tcPr>
          <w:p w14:paraId="74DA8769" w14:textId="77777777" w:rsidR="001D6CD4" w:rsidRPr="000837C3" w:rsidRDefault="001D6CD4" w:rsidP="001D6CD4">
            <w:pPr>
              <w:spacing w:line="240" w:lineRule="auto"/>
              <w:jc w:val="left"/>
              <w:rPr>
                <w:rFonts w:ascii="Tahoma" w:hAnsi="Tahoma" w:cs="Tahoma"/>
                <w:position w:val="-2"/>
                <w:sz w:val="18"/>
                <w:szCs w:val="18"/>
              </w:rPr>
            </w:pPr>
          </w:p>
          <w:p w14:paraId="7E89C6E5" w14:textId="77777777" w:rsidR="001D6CD4" w:rsidRPr="000837C3" w:rsidRDefault="001D6CD4" w:rsidP="001D6CD4">
            <w:pPr>
              <w:spacing w:line="240" w:lineRule="auto"/>
              <w:jc w:val="left"/>
              <w:rPr>
                <w:rFonts w:ascii="Tahoma" w:hAnsi="Tahoma" w:cs="Tahoma"/>
                <w:position w:val="-2"/>
                <w:sz w:val="18"/>
                <w:szCs w:val="18"/>
              </w:rPr>
            </w:pPr>
          </w:p>
          <w:p w14:paraId="06A033DC" w14:textId="77777777" w:rsidR="001D6CD4" w:rsidRPr="000837C3" w:rsidRDefault="001D6CD4" w:rsidP="001D6CD4">
            <w:pPr>
              <w:spacing w:line="240" w:lineRule="auto"/>
              <w:jc w:val="left"/>
              <w:rPr>
                <w:rFonts w:ascii="Tahoma" w:hAnsi="Tahoma" w:cs="Tahoma"/>
                <w:position w:val="-2"/>
                <w:sz w:val="18"/>
                <w:szCs w:val="18"/>
              </w:rPr>
            </w:pPr>
          </w:p>
          <w:p w14:paraId="4AF22B5B" w14:textId="77777777" w:rsidR="001D6CD4" w:rsidRPr="000837C3" w:rsidRDefault="001D6CD4" w:rsidP="001D6CD4">
            <w:pPr>
              <w:spacing w:line="240" w:lineRule="auto"/>
              <w:jc w:val="left"/>
              <w:rPr>
                <w:rFonts w:ascii="Tahoma" w:hAnsi="Tahoma" w:cs="Tahoma"/>
                <w:position w:val="-2"/>
                <w:sz w:val="18"/>
                <w:szCs w:val="18"/>
              </w:rPr>
            </w:pPr>
          </w:p>
          <w:p w14:paraId="477610E2" w14:textId="77777777" w:rsidR="001D6CD4" w:rsidRPr="000837C3" w:rsidRDefault="001D6CD4" w:rsidP="001D6CD4">
            <w:pPr>
              <w:spacing w:line="240" w:lineRule="auto"/>
              <w:jc w:val="left"/>
              <w:rPr>
                <w:rFonts w:ascii="Tahoma" w:hAnsi="Tahoma" w:cs="Tahoma"/>
                <w:position w:val="-2"/>
                <w:sz w:val="18"/>
                <w:szCs w:val="18"/>
              </w:rPr>
            </w:pPr>
          </w:p>
          <w:p w14:paraId="17728B3D" w14:textId="77777777" w:rsidR="001D6CD4" w:rsidRPr="000837C3" w:rsidRDefault="001D6CD4" w:rsidP="001D6CD4">
            <w:pPr>
              <w:spacing w:line="240" w:lineRule="auto"/>
              <w:jc w:val="left"/>
              <w:rPr>
                <w:rFonts w:ascii="Tahoma" w:hAnsi="Tahoma" w:cs="Tahoma"/>
                <w:position w:val="-2"/>
                <w:sz w:val="18"/>
                <w:szCs w:val="18"/>
              </w:rPr>
            </w:pPr>
          </w:p>
          <w:p w14:paraId="20547489" w14:textId="77777777" w:rsidR="001D6CD4" w:rsidRPr="000837C3" w:rsidRDefault="001D6CD4" w:rsidP="001D6CD4">
            <w:pPr>
              <w:spacing w:line="240" w:lineRule="auto"/>
              <w:jc w:val="left"/>
              <w:rPr>
                <w:rFonts w:ascii="Tahoma" w:hAnsi="Tahoma" w:cs="Tahoma"/>
                <w:position w:val="-2"/>
                <w:sz w:val="18"/>
                <w:szCs w:val="18"/>
              </w:rPr>
            </w:pPr>
          </w:p>
        </w:tc>
      </w:tr>
    </w:tbl>
    <w:p w14:paraId="2E5EF43B" w14:textId="77777777" w:rsidR="001D6CD4" w:rsidRPr="000837C3" w:rsidRDefault="001D6CD4" w:rsidP="001D6CD4">
      <w:pPr>
        <w:spacing w:after="200" w:line="276" w:lineRule="auto"/>
        <w:rPr>
          <w:rFonts w:ascii="Tahoma" w:hAnsi="Tahoma" w:cs="Tahoma"/>
          <w:sz w:val="18"/>
          <w:szCs w:val="18"/>
        </w:rPr>
      </w:pPr>
    </w:p>
    <w:p w14:paraId="0BCC45B1" w14:textId="77777777" w:rsidR="001D6CD4" w:rsidRDefault="001D6CD4" w:rsidP="001D6CD4">
      <w:pPr>
        <w:spacing w:after="200" w:line="276" w:lineRule="auto"/>
        <w:rPr>
          <w:rFonts w:ascii="Tahoma" w:hAnsi="Tahoma" w:cs="Tahoma"/>
          <w:sz w:val="18"/>
          <w:szCs w:val="18"/>
        </w:rPr>
      </w:pPr>
    </w:p>
    <w:p w14:paraId="70CB0063" w14:textId="77777777" w:rsidR="007058D9" w:rsidRPr="000837C3" w:rsidRDefault="007058D9" w:rsidP="001D6CD4">
      <w:pPr>
        <w:spacing w:after="200" w:line="276" w:lineRule="auto"/>
        <w:rPr>
          <w:rFonts w:ascii="Tahoma" w:hAnsi="Tahoma" w:cs="Tahoma"/>
          <w:sz w:val="18"/>
          <w:szCs w:val="18"/>
        </w:rPr>
      </w:pPr>
    </w:p>
    <w:p w14:paraId="369A4B01" w14:textId="77777777" w:rsidR="001D6CD4" w:rsidRPr="000837C3" w:rsidRDefault="001D6CD4" w:rsidP="001D6CD4">
      <w:pPr>
        <w:spacing w:after="200" w:line="276" w:lineRule="auto"/>
        <w:rPr>
          <w:rFonts w:ascii="Tahoma" w:hAnsi="Tahoma" w:cs="Tahoma"/>
          <w:sz w:val="18"/>
          <w:szCs w:val="18"/>
        </w:rPr>
      </w:pPr>
    </w:p>
    <w:p w14:paraId="583C2593" w14:textId="77777777" w:rsidR="001D6CD4" w:rsidRPr="000837C3" w:rsidRDefault="001D6CD4" w:rsidP="001D6CD4">
      <w:pPr>
        <w:spacing w:after="200" w:line="276" w:lineRule="auto"/>
        <w:jc w:val="right"/>
        <w:rPr>
          <w:rFonts w:ascii="Tahoma" w:hAnsi="Tahoma" w:cs="Tahoma"/>
          <w:sz w:val="18"/>
          <w:szCs w:val="18"/>
        </w:rPr>
      </w:pPr>
      <w:r w:rsidRPr="000837C3">
        <w:rPr>
          <w:rFonts w:ascii="Tahoma" w:eastAsia="TimesNewRoman" w:hAnsi="Tahoma" w:cs="Tahoma"/>
          <w:b/>
          <w:i/>
          <w:sz w:val="18"/>
          <w:szCs w:val="18"/>
        </w:rPr>
        <w:t>Obrazec 1b</w:t>
      </w:r>
    </w:p>
    <w:p w14:paraId="167A6BCB" w14:textId="77777777" w:rsidR="001D6CD4" w:rsidRPr="000837C3" w:rsidRDefault="001D6CD4" w:rsidP="00CE0A90">
      <w:pPr>
        <w:numPr>
          <w:ilvl w:val="0"/>
          <w:numId w:val="11"/>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200" w:line="240" w:lineRule="auto"/>
        <w:ind w:left="709"/>
        <w:jc w:val="left"/>
        <w:rPr>
          <w:rFonts w:ascii="Tahoma" w:hAnsi="Tahoma" w:cs="Tahoma"/>
          <w:b/>
          <w:bCs/>
          <w:sz w:val="18"/>
          <w:szCs w:val="18"/>
          <w:lang w:val="x-none"/>
        </w:rPr>
      </w:pPr>
      <w:r w:rsidRPr="000837C3">
        <w:rPr>
          <w:rFonts w:ascii="Tahoma" w:hAnsi="Tahoma" w:cs="Tahoma"/>
          <w:b/>
          <w:bCs/>
          <w:sz w:val="18"/>
          <w:szCs w:val="18"/>
          <w:lang w:val="x-none"/>
        </w:rPr>
        <w:t>Podatki o podizvajalcu:</w:t>
      </w:r>
    </w:p>
    <w:p w14:paraId="71861A18" w14:textId="77777777" w:rsidR="001D6CD4" w:rsidRPr="000837C3" w:rsidRDefault="001D6CD4" w:rsidP="001D6CD4">
      <w:pP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b/>
          <w:sz w:val="18"/>
          <w:szCs w:val="18"/>
          <w:lang w:val="x-none"/>
        </w:rPr>
      </w:pPr>
    </w:p>
    <w:p w14:paraId="40A3F245" w14:textId="77777777" w:rsidR="001D6CD4" w:rsidRPr="000837C3" w:rsidRDefault="001D6CD4" w:rsidP="001D6CD4">
      <w:pPr>
        <w:spacing w:line="276" w:lineRule="auto"/>
        <w:jc w:val="left"/>
        <w:rPr>
          <w:rFonts w:ascii="Tahoma" w:hAnsi="Tahoma" w:cs="Tahoma"/>
          <w:sz w:val="18"/>
          <w:szCs w:val="18"/>
        </w:rPr>
      </w:pPr>
    </w:p>
    <w:tbl>
      <w:tblPr>
        <w:tblW w:w="8745" w:type="dxa"/>
        <w:tblInd w:w="108" w:type="dxa"/>
        <w:shd w:val="clear" w:color="auto" w:fill="CCCCCC"/>
        <w:tblLook w:val="04A0" w:firstRow="1" w:lastRow="0" w:firstColumn="1" w:lastColumn="0" w:noHBand="0" w:noVBand="1"/>
      </w:tblPr>
      <w:tblGrid>
        <w:gridCol w:w="709"/>
        <w:gridCol w:w="1913"/>
        <w:gridCol w:w="355"/>
        <w:gridCol w:w="5768"/>
      </w:tblGrid>
      <w:tr w:rsidR="001D6CD4" w:rsidRPr="000837C3" w14:paraId="5C0FC51E"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921C1A"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p>
          <w:p w14:paraId="3C4D05E2"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POPOLNI NAZIV:</w:t>
            </w:r>
          </w:p>
        </w:tc>
        <w:tc>
          <w:tcPr>
            <w:tcW w:w="6123"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E7936E"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7196ADE4"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09E7F0"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NASLOV:</w:t>
            </w:r>
          </w:p>
        </w:tc>
        <w:tc>
          <w:tcPr>
            <w:tcW w:w="6123"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13CC6F"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425928FC"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99EF80"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ID ZA DDV:</w:t>
            </w:r>
          </w:p>
        </w:tc>
        <w:tc>
          <w:tcPr>
            <w:tcW w:w="6123"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85DC16"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6184CB90"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862216"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PRISTOJNI FINANČNI URAD:</w:t>
            </w:r>
          </w:p>
        </w:tc>
        <w:tc>
          <w:tcPr>
            <w:tcW w:w="6123"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D69E54"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1B50662F"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82455B"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MATIČNA ŠTEVILKA PONUDNIKA:</w:t>
            </w:r>
          </w:p>
        </w:tc>
        <w:tc>
          <w:tcPr>
            <w:tcW w:w="6123"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AB7912"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435FA30E"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6CC6DA"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ŠTEVILKE TRANSAKCIJSKIH RAČUNOV/BANKE:</w:t>
            </w:r>
          </w:p>
        </w:tc>
        <w:tc>
          <w:tcPr>
            <w:tcW w:w="6123"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1598B9"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_______________________, odprt pri banki ____________________</w:t>
            </w:r>
          </w:p>
          <w:p w14:paraId="4590D10A"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_______________________, odprt pri banki ____________________</w:t>
            </w:r>
          </w:p>
          <w:p w14:paraId="5FB052AF"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_______________________, odprt pri banki ____________________</w:t>
            </w:r>
          </w:p>
          <w:p w14:paraId="0A60EC8D"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_______________________, odprt pri banki ____________________</w:t>
            </w:r>
          </w:p>
        </w:tc>
      </w:tr>
      <w:tr w:rsidR="001D6CD4" w:rsidRPr="000837C3" w14:paraId="1FA8A8C7"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6FF3504" w14:textId="77777777" w:rsidR="001D6CD4" w:rsidRPr="000837C3" w:rsidRDefault="001D6CD4" w:rsidP="001D6CD4">
            <w:pPr>
              <w:spacing w:line="240" w:lineRule="auto"/>
              <w:jc w:val="right"/>
              <w:rPr>
                <w:rFonts w:ascii="Tahoma" w:hAnsi="Tahoma" w:cs="Tahoma"/>
                <w:sz w:val="18"/>
                <w:szCs w:val="18"/>
              </w:rPr>
            </w:pPr>
            <w:r w:rsidRPr="000837C3">
              <w:rPr>
                <w:rFonts w:ascii="Tahoma" w:hAnsi="Tahoma" w:cs="Tahoma"/>
                <w:b/>
                <w:bCs/>
                <w:position w:val="-2"/>
                <w:sz w:val="18"/>
                <w:szCs w:val="18"/>
                <w:shd w:val="clear" w:color="auto" w:fill="CCCCCC"/>
              </w:rPr>
              <w:t>E-POŠTA:</w:t>
            </w:r>
          </w:p>
        </w:tc>
        <w:tc>
          <w:tcPr>
            <w:tcW w:w="6123"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A1A7A1" w14:textId="77777777" w:rsidR="001D6CD4" w:rsidRPr="000837C3" w:rsidRDefault="001D6CD4" w:rsidP="001D6CD4">
            <w:pPr>
              <w:spacing w:line="240" w:lineRule="auto"/>
              <w:jc w:val="left"/>
              <w:rPr>
                <w:rFonts w:ascii="Tahoma" w:hAnsi="Tahoma" w:cs="Tahoma"/>
                <w:sz w:val="18"/>
                <w:szCs w:val="18"/>
              </w:rPr>
            </w:pPr>
            <w:r w:rsidRPr="000837C3">
              <w:rPr>
                <w:rFonts w:ascii="Tahoma" w:hAnsi="Tahoma" w:cs="Tahoma"/>
                <w:position w:val="-2"/>
                <w:sz w:val="18"/>
                <w:szCs w:val="18"/>
              </w:rPr>
              <w:t> </w:t>
            </w:r>
          </w:p>
        </w:tc>
      </w:tr>
      <w:tr w:rsidR="001D6CD4" w:rsidRPr="000837C3" w14:paraId="01947F92"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5F933E" w14:textId="77777777" w:rsidR="001D6CD4" w:rsidRPr="000837C3" w:rsidRDefault="001D6CD4" w:rsidP="001D6CD4">
            <w:pPr>
              <w:spacing w:line="240" w:lineRule="auto"/>
              <w:jc w:val="right"/>
              <w:rPr>
                <w:rFonts w:ascii="Tahoma" w:hAnsi="Tahoma" w:cs="Tahoma"/>
                <w:sz w:val="18"/>
                <w:szCs w:val="18"/>
              </w:rPr>
            </w:pPr>
            <w:r w:rsidRPr="000837C3">
              <w:rPr>
                <w:rFonts w:ascii="Tahoma" w:hAnsi="Tahoma" w:cs="Tahoma"/>
                <w:b/>
                <w:bCs/>
                <w:position w:val="-2"/>
                <w:sz w:val="18"/>
                <w:szCs w:val="18"/>
                <w:shd w:val="clear" w:color="auto" w:fill="CCCCCC"/>
              </w:rPr>
              <w:t>TELEFON:</w:t>
            </w:r>
          </w:p>
        </w:tc>
        <w:tc>
          <w:tcPr>
            <w:tcW w:w="6123"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A066CD" w14:textId="77777777" w:rsidR="001D6CD4" w:rsidRPr="000837C3" w:rsidRDefault="001D6CD4" w:rsidP="001D6CD4">
            <w:pPr>
              <w:spacing w:line="240" w:lineRule="auto"/>
              <w:jc w:val="left"/>
              <w:rPr>
                <w:rFonts w:ascii="Tahoma" w:hAnsi="Tahoma" w:cs="Tahoma"/>
                <w:sz w:val="18"/>
                <w:szCs w:val="18"/>
              </w:rPr>
            </w:pPr>
            <w:r w:rsidRPr="000837C3">
              <w:rPr>
                <w:rFonts w:ascii="Tahoma" w:hAnsi="Tahoma" w:cs="Tahoma"/>
                <w:position w:val="-2"/>
                <w:sz w:val="18"/>
                <w:szCs w:val="18"/>
              </w:rPr>
              <w:t> </w:t>
            </w:r>
          </w:p>
        </w:tc>
      </w:tr>
      <w:tr w:rsidR="001D6CD4" w:rsidRPr="000837C3" w14:paraId="3DB719BD"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8EEC740" w14:textId="77777777" w:rsidR="001D6CD4" w:rsidRPr="000837C3" w:rsidRDefault="001D6CD4" w:rsidP="001D6CD4">
            <w:pPr>
              <w:spacing w:line="240" w:lineRule="auto"/>
              <w:jc w:val="right"/>
              <w:rPr>
                <w:rFonts w:ascii="Tahoma" w:hAnsi="Tahoma" w:cs="Tahoma"/>
                <w:sz w:val="18"/>
                <w:szCs w:val="18"/>
              </w:rPr>
            </w:pPr>
            <w:r w:rsidRPr="000837C3">
              <w:rPr>
                <w:rFonts w:ascii="Tahoma" w:hAnsi="Tahoma" w:cs="Tahoma"/>
                <w:b/>
                <w:bCs/>
                <w:position w:val="-2"/>
                <w:sz w:val="18"/>
                <w:szCs w:val="18"/>
                <w:shd w:val="clear" w:color="auto" w:fill="CCCCCC"/>
              </w:rPr>
              <w:t>TELEFAKS:</w:t>
            </w:r>
          </w:p>
        </w:tc>
        <w:tc>
          <w:tcPr>
            <w:tcW w:w="6123"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5EC4F7" w14:textId="77777777" w:rsidR="001D6CD4" w:rsidRPr="000837C3" w:rsidRDefault="001D6CD4" w:rsidP="001D6CD4">
            <w:pPr>
              <w:spacing w:line="240" w:lineRule="auto"/>
              <w:jc w:val="left"/>
              <w:rPr>
                <w:rFonts w:ascii="Tahoma" w:hAnsi="Tahoma" w:cs="Tahoma"/>
                <w:sz w:val="18"/>
                <w:szCs w:val="18"/>
              </w:rPr>
            </w:pPr>
            <w:r w:rsidRPr="000837C3">
              <w:rPr>
                <w:rFonts w:ascii="Tahoma" w:hAnsi="Tahoma" w:cs="Tahoma"/>
                <w:position w:val="-2"/>
                <w:sz w:val="18"/>
                <w:szCs w:val="18"/>
              </w:rPr>
              <w:t> </w:t>
            </w:r>
          </w:p>
        </w:tc>
      </w:tr>
      <w:tr w:rsidR="001D6CD4" w:rsidRPr="000837C3" w14:paraId="5C733896" w14:textId="77777777" w:rsidTr="00855965">
        <w:tc>
          <w:tcPr>
            <w:tcW w:w="8745" w:type="dxa"/>
            <w:gridSpan w:val="4"/>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63319E"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 xml:space="preserve">VSI ZAKONITI ZASTOPNIKI PODIZVAJALCA </w:t>
            </w:r>
            <w:r w:rsidRPr="000837C3">
              <w:rPr>
                <w:rFonts w:ascii="Tahoma" w:hAnsi="Tahoma" w:cs="Tahoma"/>
                <w:i/>
                <w:position w:val="-2"/>
                <w:sz w:val="18"/>
                <w:szCs w:val="18"/>
              </w:rPr>
              <w:t>(Z NAVEDBAMI MOREBITNIH OMEJITEV):</w:t>
            </w:r>
          </w:p>
        </w:tc>
      </w:tr>
      <w:tr w:rsidR="001D6CD4" w:rsidRPr="000837C3" w14:paraId="4784EDF8" w14:textId="77777777"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4EC98E" w14:textId="77777777" w:rsidR="001D6CD4" w:rsidRPr="000837C3" w:rsidRDefault="001D6CD4" w:rsidP="001D6CD4">
            <w:pPr>
              <w:spacing w:line="240" w:lineRule="auto"/>
              <w:jc w:val="right"/>
              <w:rPr>
                <w:rFonts w:ascii="Tahoma" w:hAnsi="Tahoma" w:cs="Tahoma"/>
                <w:bCs/>
                <w:position w:val="-2"/>
                <w:sz w:val="18"/>
                <w:szCs w:val="18"/>
                <w:shd w:val="clear" w:color="auto" w:fill="CCCCCC"/>
              </w:rPr>
            </w:pPr>
            <w:r w:rsidRPr="000837C3">
              <w:rPr>
                <w:rFonts w:ascii="Tahoma" w:hAnsi="Tahoma" w:cs="Tahoma"/>
                <w:bCs/>
                <w:position w:val="-2"/>
                <w:sz w:val="18"/>
                <w:szCs w:val="18"/>
                <w:shd w:val="clear" w:color="auto" w:fill="CCCCCC"/>
              </w:rPr>
              <w:t>1.</w:t>
            </w:r>
          </w:p>
        </w:tc>
        <w:tc>
          <w:tcPr>
            <w:tcW w:w="8036" w:type="dxa"/>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97181E"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5E4FD935" w14:textId="77777777"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AA3057" w14:textId="77777777" w:rsidR="001D6CD4" w:rsidRPr="000837C3" w:rsidRDefault="001D6CD4" w:rsidP="001D6CD4">
            <w:pPr>
              <w:spacing w:line="240" w:lineRule="auto"/>
              <w:jc w:val="right"/>
              <w:rPr>
                <w:rFonts w:ascii="Tahoma" w:hAnsi="Tahoma" w:cs="Tahoma"/>
                <w:bCs/>
                <w:position w:val="-2"/>
                <w:sz w:val="18"/>
                <w:szCs w:val="18"/>
                <w:shd w:val="clear" w:color="auto" w:fill="CCCCCC"/>
              </w:rPr>
            </w:pPr>
            <w:r w:rsidRPr="000837C3">
              <w:rPr>
                <w:rFonts w:ascii="Tahoma" w:hAnsi="Tahoma" w:cs="Tahoma"/>
                <w:bCs/>
                <w:position w:val="-2"/>
                <w:sz w:val="18"/>
                <w:szCs w:val="18"/>
                <w:shd w:val="clear" w:color="auto" w:fill="CCCCCC"/>
              </w:rPr>
              <w:t>2.</w:t>
            </w:r>
          </w:p>
        </w:tc>
        <w:tc>
          <w:tcPr>
            <w:tcW w:w="8036" w:type="dxa"/>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0D4D01"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7DFFF308" w14:textId="77777777"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84CA8C9" w14:textId="77777777" w:rsidR="001D6CD4" w:rsidRPr="000837C3" w:rsidRDefault="001D6CD4" w:rsidP="001D6CD4">
            <w:pPr>
              <w:spacing w:line="240" w:lineRule="auto"/>
              <w:jc w:val="right"/>
              <w:rPr>
                <w:rFonts w:ascii="Tahoma" w:hAnsi="Tahoma" w:cs="Tahoma"/>
                <w:bCs/>
                <w:position w:val="-2"/>
                <w:sz w:val="18"/>
                <w:szCs w:val="18"/>
                <w:shd w:val="clear" w:color="auto" w:fill="CCCCCC"/>
              </w:rPr>
            </w:pPr>
            <w:r w:rsidRPr="000837C3">
              <w:rPr>
                <w:rFonts w:ascii="Tahoma" w:hAnsi="Tahoma" w:cs="Tahoma"/>
                <w:bCs/>
                <w:position w:val="-2"/>
                <w:sz w:val="18"/>
                <w:szCs w:val="18"/>
                <w:shd w:val="clear" w:color="auto" w:fill="CCCCCC"/>
              </w:rPr>
              <w:t>3.</w:t>
            </w:r>
          </w:p>
        </w:tc>
        <w:tc>
          <w:tcPr>
            <w:tcW w:w="8036" w:type="dxa"/>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F3FB63"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66CD6621" w14:textId="77777777"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1B73AA" w14:textId="77777777" w:rsidR="001D6CD4" w:rsidRPr="000837C3" w:rsidRDefault="001D6CD4" w:rsidP="001D6CD4">
            <w:pPr>
              <w:spacing w:line="240" w:lineRule="auto"/>
              <w:jc w:val="right"/>
              <w:rPr>
                <w:rFonts w:ascii="Tahoma" w:hAnsi="Tahoma" w:cs="Tahoma"/>
                <w:bCs/>
                <w:position w:val="-2"/>
                <w:sz w:val="18"/>
                <w:szCs w:val="18"/>
                <w:shd w:val="clear" w:color="auto" w:fill="CCCCCC"/>
              </w:rPr>
            </w:pPr>
            <w:r w:rsidRPr="000837C3">
              <w:rPr>
                <w:rFonts w:ascii="Tahoma" w:hAnsi="Tahoma" w:cs="Tahoma"/>
                <w:bCs/>
                <w:position w:val="-2"/>
                <w:sz w:val="18"/>
                <w:szCs w:val="18"/>
                <w:shd w:val="clear" w:color="auto" w:fill="CCCCCC"/>
              </w:rPr>
              <w:t>4.</w:t>
            </w:r>
          </w:p>
        </w:tc>
        <w:tc>
          <w:tcPr>
            <w:tcW w:w="8036" w:type="dxa"/>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31210B"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0EA83A08" w14:textId="77777777" w:rsidTr="00855965">
        <w:tc>
          <w:tcPr>
            <w:tcW w:w="8745" w:type="dxa"/>
            <w:gridSpan w:val="4"/>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0D3F699"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DEL IZVEDBE NAROČILA, KI GA BO IZVEDEL PODIZVAJALEC:</w:t>
            </w:r>
          </w:p>
        </w:tc>
      </w:tr>
      <w:tr w:rsidR="001D6CD4" w:rsidRPr="000837C3" w14:paraId="0E9425A2" w14:textId="77777777" w:rsidTr="00855965">
        <w:tc>
          <w:tcPr>
            <w:tcW w:w="2977"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C6EE7D" w14:textId="77777777" w:rsidR="001D6CD4" w:rsidRPr="000837C3" w:rsidRDefault="001D6CD4" w:rsidP="001D6CD4">
            <w:pPr>
              <w:spacing w:line="240" w:lineRule="auto"/>
              <w:jc w:val="left"/>
              <w:rPr>
                <w:rFonts w:ascii="Tahoma" w:hAnsi="Tahoma" w:cs="Tahoma"/>
                <w:bCs/>
                <w:position w:val="-2"/>
                <w:sz w:val="18"/>
                <w:szCs w:val="18"/>
                <w:shd w:val="clear" w:color="auto" w:fill="CCCCCC"/>
              </w:rPr>
            </w:pPr>
            <w:r w:rsidRPr="000837C3">
              <w:rPr>
                <w:rFonts w:ascii="Tahoma" w:hAnsi="Tahoma" w:cs="Tahoma"/>
                <w:bCs/>
                <w:position w:val="-2"/>
                <w:sz w:val="18"/>
                <w:szCs w:val="18"/>
                <w:shd w:val="clear" w:color="auto" w:fill="CCCCCC"/>
              </w:rPr>
              <w:t>Opis dela izvedbe naročila, ki ga bo izvedel podizvajalec:</w:t>
            </w:r>
          </w:p>
        </w:tc>
        <w:tc>
          <w:tcPr>
            <w:tcW w:w="576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B82A57" w14:textId="77777777" w:rsidR="001D6CD4" w:rsidRPr="000837C3" w:rsidRDefault="001D6CD4" w:rsidP="001D6CD4">
            <w:pPr>
              <w:spacing w:line="240" w:lineRule="auto"/>
              <w:jc w:val="left"/>
              <w:rPr>
                <w:rFonts w:ascii="Tahoma" w:hAnsi="Tahoma" w:cs="Tahoma"/>
                <w:position w:val="-2"/>
                <w:sz w:val="18"/>
                <w:szCs w:val="18"/>
              </w:rPr>
            </w:pPr>
          </w:p>
          <w:p w14:paraId="4C3D5240" w14:textId="77777777" w:rsidR="001D6CD4" w:rsidRPr="000837C3" w:rsidRDefault="001D6CD4" w:rsidP="001D6CD4">
            <w:pPr>
              <w:spacing w:line="240" w:lineRule="auto"/>
              <w:jc w:val="left"/>
              <w:rPr>
                <w:rFonts w:ascii="Tahoma" w:hAnsi="Tahoma" w:cs="Tahoma"/>
                <w:position w:val="-2"/>
                <w:sz w:val="18"/>
                <w:szCs w:val="18"/>
              </w:rPr>
            </w:pPr>
          </w:p>
          <w:p w14:paraId="67894AD2" w14:textId="77777777" w:rsidR="001D6CD4" w:rsidRPr="000837C3" w:rsidRDefault="001D6CD4" w:rsidP="001D6CD4">
            <w:pPr>
              <w:spacing w:line="240" w:lineRule="auto"/>
              <w:jc w:val="left"/>
              <w:rPr>
                <w:rFonts w:ascii="Tahoma" w:hAnsi="Tahoma" w:cs="Tahoma"/>
                <w:position w:val="-2"/>
                <w:sz w:val="18"/>
                <w:szCs w:val="18"/>
              </w:rPr>
            </w:pPr>
          </w:p>
          <w:p w14:paraId="190857DF" w14:textId="77777777" w:rsidR="001D6CD4" w:rsidRPr="000837C3" w:rsidRDefault="001D6CD4" w:rsidP="001D6CD4">
            <w:pPr>
              <w:spacing w:line="240" w:lineRule="auto"/>
              <w:jc w:val="left"/>
              <w:rPr>
                <w:rFonts w:ascii="Tahoma" w:hAnsi="Tahoma" w:cs="Tahoma"/>
                <w:position w:val="-2"/>
                <w:sz w:val="18"/>
                <w:szCs w:val="18"/>
              </w:rPr>
            </w:pPr>
          </w:p>
          <w:p w14:paraId="701FC9F8"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22C1F1B6" w14:textId="77777777" w:rsidTr="00855965">
        <w:tc>
          <w:tcPr>
            <w:tcW w:w="2977"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74791D" w14:textId="77777777" w:rsidR="001D6CD4" w:rsidRPr="000837C3" w:rsidRDefault="001D6CD4" w:rsidP="001D6CD4">
            <w:pPr>
              <w:spacing w:line="240" w:lineRule="auto"/>
              <w:jc w:val="left"/>
              <w:rPr>
                <w:rFonts w:ascii="Tahoma" w:hAnsi="Tahoma" w:cs="Tahoma"/>
                <w:bCs/>
                <w:position w:val="-2"/>
                <w:sz w:val="18"/>
                <w:szCs w:val="18"/>
                <w:shd w:val="clear" w:color="auto" w:fill="CCCCCC"/>
              </w:rPr>
            </w:pPr>
            <w:r w:rsidRPr="000837C3">
              <w:rPr>
                <w:rFonts w:ascii="Tahoma" w:hAnsi="Tahoma" w:cs="Tahoma"/>
                <w:bCs/>
                <w:position w:val="-2"/>
                <w:sz w:val="18"/>
                <w:szCs w:val="18"/>
                <w:shd w:val="clear" w:color="auto" w:fill="CCCCCC"/>
              </w:rPr>
              <w:t>Obseg v %:</w:t>
            </w:r>
          </w:p>
        </w:tc>
        <w:tc>
          <w:tcPr>
            <w:tcW w:w="576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572F64"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2C8D188F" w14:textId="77777777" w:rsidTr="00855965">
        <w:tc>
          <w:tcPr>
            <w:tcW w:w="2977"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62998E" w14:textId="77777777" w:rsidR="001D6CD4" w:rsidRPr="000837C3" w:rsidRDefault="001D6CD4" w:rsidP="001D6CD4">
            <w:pPr>
              <w:spacing w:line="240" w:lineRule="auto"/>
              <w:jc w:val="left"/>
              <w:rPr>
                <w:rFonts w:ascii="Tahoma" w:hAnsi="Tahoma" w:cs="Tahoma"/>
                <w:bCs/>
                <w:position w:val="-2"/>
                <w:sz w:val="18"/>
                <w:szCs w:val="18"/>
                <w:shd w:val="clear" w:color="auto" w:fill="CCCCCC"/>
              </w:rPr>
            </w:pPr>
            <w:r w:rsidRPr="000837C3">
              <w:rPr>
                <w:rFonts w:ascii="Tahoma" w:hAnsi="Tahoma" w:cs="Tahoma"/>
                <w:bCs/>
                <w:position w:val="-2"/>
                <w:sz w:val="18"/>
                <w:szCs w:val="18"/>
                <w:shd w:val="clear" w:color="auto" w:fill="CCCCCC"/>
              </w:rPr>
              <w:t>Vrednost:</w:t>
            </w:r>
          </w:p>
        </w:tc>
        <w:tc>
          <w:tcPr>
            <w:tcW w:w="576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A9862C"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54CA4F0D" w14:textId="77777777" w:rsidTr="00855965">
        <w:tc>
          <w:tcPr>
            <w:tcW w:w="2977"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F3DFDF" w14:textId="77777777" w:rsidR="001D6CD4" w:rsidRPr="000837C3" w:rsidRDefault="001D6CD4" w:rsidP="001D6CD4">
            <w:pPr>
              <w:spacing w:line="240" w:lineRule="auto"/>
              <w:jc w:val="left"/>
              <w:rPr>
                <w:rFonts w:ascii="Tahoma" w:hAnsi="Tahoma" w:cs="Tahoma"/>
                <w:bCs/>
                <w:position w:val="-2"/>
                <w:sz w:val="18"/>
                <w:szCs w:val="18"/>
                <w:shd w:val="clear" w:color="auto" w:fill="CCCCCC"/>
              </w:rPr>
            </w:pPr>
            <w:r w:rsidRPr="000837C3">
              <w:rPr>
                <w:rFonts w:ascii="Tahoma" w:hAnsi="Tahoma" w:cs="Tahoma"/>
                <w:bCs/>
                <w:position w:val="-2"/>
                <w:sz w:val="18"/>
                <w:szCs w:val="18"/>
                <w:shd w:val="clear" w:color="auto" w:fill="CCCCCC"/>
              </w:rPr>
              <w:t>Kraj izvedbe:</w:t>
            </w:r>
          </w:p>
        </w:tc>
        <w:tc>
          <w:tcPr>
            <w:tcW w:w="576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E03126"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3938C4F2" w14:textId="77777777" w:rsidTr="00855965">
        <w:tc>
          <w:tcPr>
            <w:tcW w:w="2977"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047942A" w14:textId="77777777" w:rsidR="001D6CD4" w:rsidRPr="000837C3" w:rsidRDefault="001D6CD4" w:rsidP="001D6CD4">
            <w:pPr>
              <w:spacing w:line="240" w:lineRule="auto"/>
              <w:jc w:val="left"/>
              <w:rPr>
                <w:rFonts w:ascii="Tahoma" w:hAnsi="Tahoma" w:cs="Tahoma"/>
                <w:bCs/>
                <w:position w:val="-2"/>
                <w:sz w:val="18"/>
                <w:szCs w:val="18"/>
                <w:shd w:val="clear" w:color="auto" w:fill="CCCCCC"/>
              </w:rPr>
            </w:pPr>
            <w:r w:rsidRPr="000837C3">
              <w:rPr>
                <w:rFonts w:ascii="Tahoma" w:hAnsi="Tahoma" w:cs="Tahoma"/>
                <w:bCs/>
                <w:position w:val="-2"/>
                <w:sz w:val="18"/>
                <w:szCs w:val="18"/>
                <w:shd w:val="clear" w:color="auto" w:fill="CCCCCC"/>
              </w:rPr>
              <w:t>Rok izvedbe:</w:t>
            </w:r>
          </w:p>
        </w:tc>
        <w:tc>
          <w:tcPr>
            <w:tcW w:w="576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0C056C" w14:textId="77777777" w:rsidR="001D6CD4" w:rsidRPr="000837C3" w:rsidRDefault="001D6CD4" w:rsidP="001D6CD4">
            <w:pPr>
              <w:spacing w:line="240" w:lineRule="auto"/>
              <w:jc w:val="left"/>
              <w:rPr>
                <w:rFonts w:ascii="Tahoma" w:hAnsi="Tahoma" w:cs="Tahoma"/>
                <w:position w:val="-2"/>
                <w:sz w:val="18"/>
                <w:szCs w:val="18"/>
              </w:rPr>
            </w:pPr>
          </w:p>
        </w:tc>
      </w:tr>
    </w:tbl>
    <w:p w14:paraId="51E8410B" w14:textId="77777777" w:rsidR="00896FEC" w:rsidRPr="000837C3" w:rsidRDefault="00896FEC" w:rsidP="007F6946">
      <w:pPr>
        <w:spacing w:after="200" w:line="276" w:lineRule="auto"/>
        <w:rPr>
          <w:rFonts w:ascii="Tahoma" w:eastAsia="TimesNewRoman" w:hAnsi="Tahoma" w:cs="Tahoma"/>
          <w:b/>
          <w:i/>
          <w:sz w:val="18"/>
          <w:szCs w:val="18"/>
        </w:rPr>
      </w:pPr>
    </w:p>
    <w:p w14:paraId="561427A0" w14:textId="77777777" w:rsidR="00B4797A" w:rsidRPr="000837C3" w:rsidRDefault="001D6CD4" w:rsidP="00B4797A">
      <w:pPr>
        <w:spacing w:after="200" w:line="276" w:lineRule="auto"/>
        <w:jc w:val="right"/>
        <w:rPr>
          <w:rFonts w:ascii="Tahoma" w:hAnsi="Tahoma" w:cs="Tahoma"/>
          <w:sz w:val="18"/>
          <w:szCs w:val="18"/>
        </w:rPr>
      </w:pPr>
      <w:r w:rsidRPr="000837C3">
        <w:rPr>
          <w:rFonts w:ascii="Tahoma" w:eastAsia="TimesNewRoman" w:hAnsi="Tahoma" w:cs="Tahoma"/>
          <w:b/>
          <w:i/>
          <w:sz w:val="18"/>
          <w:szCs w:val="18"/>
        </w:rPr>
        <w:t>Obrazec 1c</w:t>
      </w:r>
    </w:p>
    <w:p w14:paraId="5E40FCCA" w14:textId="77777777" w:rsidR="00B4797A" w:rsidRPr="000837C3" w:rsidRDefault="00B4797A" w:rsidP="00CE0A90">
      <w:pPr>
        <w:numPr>
          <w:ilvl w:val="0"/>
          <w:numId w:val="10"/>
        </w:numPr>
        <w:shd w:val="clear" w:color="auto" w:fill="8EAADB"/>
        <w:spacing w:after="200" w:line="276" w:lineRule="auto"/>
        <w:jc w:val="left"/>
        <w:rPr>
          <w:rFonts w:ascii="Tahoma" w:hAnsi="Tahoma" w:cs="Tahoma"/>
          <w:b/>
          <w:bCs/>
          <w:sz w:val="18"/>
          <w:szCs w:val="18"/>
        </w:rPr>
      </w:pPr>
      <w:bookmarkStart w:id="169" w:name="_Hlk52282280"/>
      <w:r w:rsidRPr="000837C3">
        <w:rPr>
          <w:rFonts w:ascii="Tahoma" w:hAnsi="Tahoma" w:cs="Tahoma"/>
          <w:b/>
          <w:bCs/>
          <w:sz w:val="18"/>
          <w:szCs w:val="18"/>
        </w:rPr>
        <w:t xml:space="preserve">IZJAVA in soglasje podizvajalca </w:t>
      </w:r>
    </w:p>
    <w:p w14:paraId="7E2EBF26" w14:textId="77777777" w:rsidR="00B4797A" w:rsidRPr="000837C3" w:rsidRDefault="00B4797A" w:rsidP="00CE0A90">
      <w:pPr>
        <w:numPr>
          <w:ilvl w:val="0"/>
          <w:numId w:val="10"/>
        </w:numPr>
        <w:shd w:val="clear" w:color="auto" w:fill="8EAADB"/>
        <w:spacing w:after="200" w:line="276" w:lineRule="auto"/>
        <w:jc w:val="left"/>
        <w:rPr>
          <w:rFonts w:ascii="Tahoma" w:hAnsi="Tahoma" w:cs="Tahoma"/>
          <w:b/>
          <w:bCs/>
          <w:sz w:val="18"/>
          <w:szCs w:val="18"/>
        </w:rPr>
      </w:pPr>
      <w:r w:rsidRPr="000837C3">
        <w:rPr>
          <w:rFonts w:ascii="Tahoma" w:hAnsi="Tahoma" w:cs="Tahoma"/>
          <w:b/>
          <w:bCs/>
          <w:sz w:val="18"/>
          <w:szCs w:val="18"/>
        </w:rPr>
        <w:t>izpolnjevanje pogojev glede usposobljenosti za izvedbo javnega naročila</w:t>
      </w:r>
    </w:p>
    <w:bookmarkEnd w:id="169"/>
    <w:p w14:paraId="626818FA" w14:textId="77777777" w:rsidR="001D6CD4" w:rsidRPr="000837C3" w:rsidRDefault="001D6CD4" w:rsidP="001D6CD4">
      <w:pPr>
        <w:spacing w:before="225" w:after="225" w:line="240" w:lineRule="auto"/>
        <w:rPr>
          <w:rFonts w:ascii="Tahoma" w:hAnsi="Tahoma" w:cs="Tahoma"/>
          <w:sz w:val="18"/>
          <w:szCs w:val="18"/>
        </w:rPr>
      </w:pPr>
    </w:p>
    <w:p w14:paraId="4E93188B" w14:textId="793D1659" w:rsidR="001D6CD4" w:rsidRPr="000837C3" w:rsidRDefault="001D6CD4" w:rsidP="001D6CD4">
      <w:pPr>
        <w:spacing w:before="225" w:after="225" w:line="240" w:lineRule="auto"/>
        <w:rPr>
          <w:rFonts w:ascii="Tahoma" w:hAnsi="Tahoma" w:cs="Tahoma"/>
          <w:sz w:val="18"/>
          <w:szCs w:val="18"/>
        </w:rPr>
      </w:pPr>
      <w:r w:rsidRPr="000837C3">
        <w:rPr>
          <w:rFonts w:ascii="Tahoma" w:hAnsi="Tahoma" w:cs="Tahoma"/>
          <w:sz w:val="18"/>
          <w:szCs w:val="18"/>
        </w:rPr>
        <w:t xml:space="preserve">V zvezi z javnim naročilom za </w:t>
      </w:r>
      <w:r w:rsidR="000D29CA" w:rsidRPr="000D29CA">
        <w:rPr>
          <w:rFonts w:ascii="Tahoma" w:hAnsi="Tahoma" w:cs="Tahoma"/>
          <w:b/>
          <w:sz w:val="18"/>
          <w:szCs w:val="18"/>
          <w:cs/>
        </w:rPr>
        <w:t>‎</w:t>
      </w:r>
      <w:r w:rsidR="000D29CA" w:rsidRPr="000D29CA">
        <w:rPr>
          <w:rFonts w:ascii="Tahoma" w:hAnsi="Tahoma" w:cs="Tahoma"/>
          <w:b/>
          <w:sz w:val="18"/>
          <w:szCs w:val="18"/>
        </w:rPr>
        <w:t>»</w:t>
      </w:r>
      <w:r w:rsidR="006E358F" w:rsidRPr="006E358F">
        <w:t xml:space="preserve"> </w:t>
      </w:r>
      <w:r w:rsidR="006E358F" w:rsidRPr="006E358F">
        <w:rPr>
          <w:rFonts w:ascii="Tahoma" w:hAnsi="Tahoma" w:cs="Tahoma"/>
          <w:b/>
          <w:sz w:val="18"/>
          <w:szCs w:val="18"/>
        </w:rPr>
        <w:t xml:space="preserve">NAKUP, DOBAVA IN VZDRŽEVANJE BIOKEMIJSKEGA- </w:t>
      </w:r>
      <w:r w:rsidR="006E358F" w:rsidRPr="006E358F">
        <w:rPr>
          <w:rFonts w:ascii="Tahoma" w:hAnsi="Tahoma" w:cs="Tahoma"/>
          <w:b/>
          <w:sz w:val="18"/>
          <w:szCs w:val="18"/>
          <w:cs/>
        </w:rPr>
        <w:t>‎</w:t>
      </w:r>
      <w:r w:rsidR="006E358F" w:rsidRPr="006E358F">
        <w:rPr>
          <w:rFonts w:ascii="Tahoma" w:hAnsi="Tahoma" w:cs="Tahoma"/>
          <w:b/>
          <w:sz w:val="18"/>
          <w:szCs w:val="18"/>
        </w:rPr>
        <w:t>IMUNOKEMIJSKEGA ANALITSKEGA SISTEMA</w:t>
      </w:r>
      <w:r w:rsidR="007058D9">
        <w:rPr>
          <w:rFonts w:ascii="Tahoma" w:hAnsi="Tahoma" w:cs="Tahoma"/>
          <w:b/>
          <w:sz w:val="18"/>
          <w:szCs w:val="18"/>
        </w:rPr>
        <w:t xml:space="preserve"> IN REAGENTOV</w:t>
      </w:r>
      <w:r w:rsidR="000D29CA" w:rsidRPr="000D29CA">
        <w:rPr>
          <w:rFonts w:ascii="Tahoma" w:hAnsi="Tahoma" w:cs="Tahoma"/>
          <w:b/>
          <w:sz w:val="18"/>
          <w:szCs w:val="18"/>
        </w:rPr>
        <w:t>«</w:t>
      </w:r>
      <w:r w:rsidR="000D29CA" w:rsidRPr="000D29CA">
        <w:rPr>
          <w:rFonts w:ascii="Tahoma" w:hAnsi="Tahoma" w:cs="Tahoma"/>
          <w:b/>
          <w:sz w:val="18"/>
          <w:szCs w:val="18"/>
          <w:cs/>
        </w:rPr>
        <w:t>‎</w:t>
      </w:r>
      <w:r w:rsidR="0094166E" w:rsidRPr="000837C3">
        <w:rPr>
          <w:rFonts w:ascii="Tahoma" w:hAnsi="Tahoma" w:cs="Tahoma"/>
          <w:b/>
          <w:sz w:val="18"/>
          <w:szCs w:val="18"/>
        </w:rPr>
        <w:t xml:space="preserve">, </w:t>
      </w:r>
      <w:r w:rsidR="00820E97" w:rsidRPr="000837C3">
        <w:rPr>
          <w:rFonts w:ascii="Tahoma" w:hAnsi="Tahoma" w:cs="Tahoma"/>
          <w:bCs/>
          <w:sz w:val="18"/>
          <w:szCs w:val="18"/>
        </w:rPr>
        <w:t>ki ga je naročnik</w:t>
      </w:r>
      <w:r w:rsidR="00896FEC" w:rsidRPr="000837C3">
        <w:rPr>
          <w:rFonts w:ascii="Tahoma" w:hAnsi="Tahoma" w:cs="Tahoma"/>
          <w:b/>
          <w:sz w:val="18"/>
          <w:szCs w:val="18"/>
        </w:rPr>
        <w:t xml:space="preserve"> </w:t>
      </w:r>
      <w:r w:rsidR="000A52D7" w:rsidRPr="000837C3">
        <w:rPr>
          <w:rFonts w:ascii="Tahoma" w:hAnsi="Tahoma" w:cs="Tahoma"/>
          <w:bCs/>
          <w:sz w:val="18"/>
          <w:szCs w:val="18"/>
        </w:rPr>
        <w:t>o</w:t>
      </w:r>
      <w:r w:rsidRPr="000837C3">
        <w:rPr>
          <w:rFonts w:ascii="Tahoma" w:hAnsi="Tahoma" w:cs="Tahoma"/>
          <w:sz w:val="18"/>
          <w:szCs w:val="18"/>
        </w:rPr>
        <w:t>bjavil na Portalu javnih naročil z dne  __</w:t>
      </w:r>
      <w:r w:rsidR="00884379">
        <w:rPr>
          <w:rFonts w:ascii="Tahoma" w:hAnsi="Tahoma" w:cs="Tahoma"/>
          <w:sz w:val="18"/>
          <w:szCs w:val="18"/>
        </w:rPr>
        <w:t>______</w:t>
      </w:r>
      <w:r w:rsidRPr="000837C3">
        <w:rPr>
          <w:rFonts w:ascii="Tahoma" w:hAnsi="Tahoma" w:cs="Tahoma"/>
          <w:sz w:val="18"/>
          <w:szCs w:val="18"/>
        </w:rPr>
        <w:t xml:space="preserve">____________, pod št. objave: ______________________, </w:t>
      </w:r>
    </w:p>
    <w:p w14:paraId="7C2171A5" w14:textId="77777777" w:rsidR="001D6CD4" w:rsidRPr="000837C3" w:rsidRDefault="001D6CD4" w:rsidP="001D6CD4">
      <w:pPr>
        <w:spacing w:before="225" w:after="225" w:line="240" w:lineRule="auto"/>
        <w:rPr>
          <w:rFonts w:ascii="Tahoma" w:hAnsi="Tahoma" w:cs="Tahoma"/>
          <w:sz w:val="18"/>
          <w:szCs w:val="18"/>
        </w:rPr>
      </w:pPr>
      <w:r w:rsidRPr="000837C3">
        <w:rPr>
          <w:rFonts w:ascii="Tahoma" w:hAnsi="Tahoma" w:cs="Tahoma"/>
          <w:sz w:val="18"/>
          <w:szCs w:val="18"/>
        </w:rPr>
        <w:t xml:space="preserve">podizvajalec (naziv in naslov): </w:t>
      </w:r>
      <w:r w:rsidRPr="000837C3">
        <w:rPr>
          <w:rFonts w:ascii="Tahoma" w:hAnsi="Tahoma" w:cs="Tahoma"/>
          <w:sz w:val="18"/>
          <w:szCs w:val="18"/>
          <w:u w:val="single"/>
        </w:rPr>
        <w:t xml:space="preserve"> _______________________________________________________________</w:t>
      </w:r>
    </w:p>
    <w:p w14:paraId="2A11CF63" w14:textId="77777777" w:rsidR="001D6CD4" w:rsidRPr="000837C3" w:rsidRDefault="001D6CD4" w:rsidP="001D6CD4">
      <w:pPr>
        <w:spacing w:before="225" w:after="225" w:line="240" w:lineRule="auto"/>
        <w:rPr>
          <w:rFonts w:ascii="Tahoma" w:hAnsi="Tahoma" w:cs="Tahoma"/>
          <w:sz w:val="18"/>
          <w:szCs w:val="18"/>
        </w:rPr>
      </w:pPr>
      <w:r w:rsidRPr="000837C3">
        <w:rPr>
          <w:rFonts w:ascii="Tahoma" w:hAnsi="Tahoma" w:cs="Tahoma"/>
          <w:sz w:val="18"/>
          <w:szCs w:val="18"/>
        </w:rPr>
        <w:t>občina sedeža podizvajalca: ________________________</w:t>
      </w:r>
    </w:p>
    <w:p w14:paraId="084DD9F7" w14:textId="77777777" w:rsidR="001D6CD4" w:rsidRPr="000837C3" w:rsidRDefault="001D6CD4" w:rsidP="001D6CD4">
      <w:pPr>
        <w:spacing w:before="225" w:after="225" w:line="240" w:lineRule="auto"/>
        <w:rPr>
          <w:rFonts w:ascii="Tahoma" w:hAnsi="Tahoma" w:cs="Tahoma"/>
          <w:sz w:val="18"/>
          <w:szCs w:val="18"/>
        </w:rPr>
      </w:pPr>
      <w:r w:rsidRPr="000837C3">
        <w:rPr>
          <w:rFonts w:ascii="Tahoma" w:hAnsi="Tahoma" w:cs="Tahoma"/>
          <w:sz w:val="18"/>
          <w:szCs w:val="18"/>
        </w:rPr>
        <w:t>matična številka: _____________________, ID za DDV: _____________________________</w:t>
      </w:r>
    </w:p>
    <w:p w14:paraId="2DAF99C5" w14:textId="77777777" w:rsidR="001D6CD4" w:rsidRPr="000837C3" w:rsidRDefault="001D6CD4" w:rsidP="001D6CD4">
      <w:pPr>
        <w:spacing w:line="240" w:lineRule="auto"/>
        <w:jc w:val="left"/>
        <w:rPr>
          <w:rFonts w:ascii="Tahoma" w:hAnsi="Tahoma" w:cs="Tahoma"/>
          <w:sz w:val="18"/>
          <w:szCs w:val="18"/>
        </w:rPr>
      </w:pPr>
      <w:r w:rsidRPr="000837C3">
        <w:rPr>
          <w:rFonts w:ascii="Tahoma" w:hAnsi="Tahoma" w:cs="Tahoma"/>
          <w:sz w:val="18"/>
          <w:szCs w:val="18"/>
        </w:rPr>
        <w:t>s podpisom te izjave pod kazensko in materialno odgovornostjo izjavljamo da:</w:t>
      </w:r>
    </w:p>
    <w:p w14:paraId="44AAE785" w14:textId="77777777" w:rsidR="001D6CD4" w:rsidRPr="000837C3" w:rsidRDefault="001D6CD4" w:rsidP="001D6CD4">
      <w:pPr>
        <w:spacing w:line="240" w:lineRule="auto"/>
        <w:jc w:val="left"/>
        <w:rPr>
          <w:rFonts w:ascii="Tahoma" w:hAnsi="Tahoma" w:cs="Tahoma"/>
          <w:sz w:val="18"/>
          <w:szCs w:val="18"/>
        </w:rPr>
      </w:pPr>
    </w:p>
    <w:p w14:paraId="6B80A1B2" w14:textId="77777777" w:rsidR="007C58C1" w:rsidRPr="000837C3" w:rsidRDefault="007C58C1" w:rsidP="00CE0A90">
      <w:pPr>
        <w:numPr>
          <w:ilvl w:val="0"/>
          <w:numId w:val="14"/>
        </w:numPr>
        <w:autoSpaceDE w:val="0"/>
        <w:autoSpaceDN w:val="0"/>
        <w:adjustRightInd w:val="0"/>
        <w:spacing w:after="200" w:line="240" w:lineRule="auto"/>
        <w:jc w:val="left"/>
        <w:rPr>
          <w:rFonts w:ascii="Tahoma" w:hAnsi="Tahoma" w:cs="Tahoma"/>
          <w:sz w:val="18"/>
          <w:szCs w:val="18"/>
          <w:lang w:eastAsia="sl-SI"/>
        </w:rPr>
      </w:pPr>
      <w:r w:rsidRPr="000837C3">
        <w:rPr>
          <w:rFonts w:ascii="Tahoma" w:hAnsi="Tahoma" w:cs="Tahoma"/>
          <w:sz w:val="18"/>
          <w:szCs w:val="18"/>
          <w:lang w:eastAsia="sl-SI"/>
        </w:rPr>
        <w:t>naši družbi ali osebi, ki je članica upravnega, vodstvenega ali nadzornega organa ponudnika, ali ki ima pooblastilo za njegovo zastopanje ali odločanje ali nadzor v njem, ni bila izrečena pravnomočna sodba, ki ima elemente kaznivih dejanj, ki so opredeljeni v Kazenskem zakoniku (Ur. l. RS št. 50/12- UPD in 54/15) in navedena v prvem odstavku 75. člena ZJN-3;</w:t>
      </w:r>
    </w:p>
    <w:p w14:paraId="40C81556" w14:textId="77777777" w:rsidR="007C58C1" w:rsidRPr="000837C3" w:rsidRDefault="007C58C1" w:rsidP="007C58C1">
      <w:pPr>
        <w:autoSpaceDE w:val="0"/>
        <w:autoSpaceDN w:val="0"/>
        <w:adjustRightInd w:val="0"/>
        <w:spacing w:line="240" w:lineRule="auto"/>
        <w:ind w:left="720"/>
        <w:rPr>
          <w:rFonts w:ascii="Tahoma" w:hAnsi="Tahoma" w:cs="Tahoma"/>
          <w:sz w:val="18"/>
          <w:szCs w:val="18"/>
          <w:lang w:eastAsia="sl-SI"/>
        </w:rPr>
      </w:pPr>
    </w:p>
    <w:p w14:paraId="56E75ED4" w14:textId="77777777" w:rsidR="007C58C1" w:rsidRPr="000837C3" w:rsidRDefault="007C58C1" w:rsidP="00CE0A90">
      <w:pPr>
        <w:numPr>
          <w:ilvl w:val="0"/>
          <w:numId w:val="14"/>
        </w:numPr>
        <w:autoSpaceDE w:val="0"/>
        <w:autoSpaceDN w:val="0"/>
        <w:adjustRightInd w:val="0"/>
        <w:spacing w:after="200" w:line="240" w:lineRule="auto"/>
        <w:jc w:val="left"/>
        <w:rPr>
          <w:rFonts w:ascii="Tahoma" w:hAnsi="Tahoma" w:cs="Tahoma"/>
          <w:sz w:val="18"/>
          <w:szCs w:val="18"/>
          <w:lang w:eastAsia="sl-SI"/>
        </w:rPr>
      </w:pPr>
      <w:r w:rsidRPr="000837C3">
        <w:rPr>
          <w:rFonts w:ascii="Tahoma" w:hAnsi="Tahoma" w:cs="Tahoma"/>
          <w:sz w:val="18"/>
          <w:szCs w:val="18"/>
          <w:lang w:eastAsia="sl-SI"/>
        </w:rPr>
        <w:t>izpolnjujemo obveznosti v zvezi z dajatvami in drugimi nedavčnimi obveznostmi v skladu z zakonom, ki ureja finančno upravo, ki jih pobira davčni organ v skladu s predpisi države, v kateri ima sedež, ali predpisi države naročnika, in na dan oddaje ponudbe nimamo neplačanih zapadlih obveznosti v vrednosti 50 evrov ali več. Na dan oddaje ponudbe imamo predložene tudi vse obračune davčnih odtegljajev za odhodke iz delovnega razmerja za obdobje zadnjih petih let do dne oddaje ponudbe;</w:t>
      </w:r>
    </w:p>
    <w:p w14:paraId="052DDC03" w14:textId="77777777" w:rsidR="005F70AD" w:rsidRPr="000837C3" w:rsidRDefault="005F70AD" w:rsidP="005F70AD">
      <w:pPr>
        <w:pStyle w:val="Odstavekseznama"/>
        <w:rPr>
          <w:rFonts w:ascii="Tahoma" w:hAnsi="Tahoma" w:cs="Tahoma"/>
          <w:sz w:val="18"/>
          <w:szCs w:val="18"/>
          <w:lang w:eastAsia="sl-SI"/>
        </w:rPr>
      </w:pPr>
    </w:p>
    <w:p w14:paraId="4B5E0F45" w14:textId="77777777" w:rsidR="007C58C1" w:rsidRPr="000837C3" w:rsidRDefault="007C58C1" w:rsidP="007C58C1">
      <w:pPr>
        <w:autoSpaceDE w:val="0"/>
        <w:autoSpaceDN w:val="0"/>
        <w:adjustRightInd w:val="0"/>
        <w:spacing w:line="240" w:lineRule="auto"/>
        <w:rPr>
          <w:rFonts w:ascii="Tahoma" w:hAnsi="Tahoma" w:cs="Tahoma"/>
          <w:sz w:val="18"/>
          <w:szCs w:val="18"/>
          <w:lang w:eastAsia="sl-SI"/>
        </w:rPr>
      </w:pPr>
    </w:p>
    <w:p w14:paraId="727C9C09" w14:textId="77777777" w:rsidR="007C58C1" w:rsidRPr="000837C3" w:rsidRDefault="007C58C1" w:rsidP="00CE0A90">
      <w:pPr>
        <w:numPr>
          <w:ilvl w:val="0"/>
          <w:numId w:val="14"/>
        </w:numPr>
        <w:autoSpaceDE w:val="0"/>
        <w:autoSpaceDN w:val="0"/>
        <w:adjustRightInd w:val="0"/>
        <w:spacing w:after="200" w:line="240" w:lineRule="auto"/>
        <w:jc w:val="left"/>
        <w:rPr>
          <w:rFonts w:ascii="Tahoma" w:hAnsi="Tahoma" w:cs="Tahoma"/>
          <w:sz w:val="18"/>
          <w:szCs w:val="18"/>
          <w:lang w:eastAsia="sl-SI"/>
        </w:rPr>
      </w:pPr>
      <w:r w:rsidRPr="000837C3">
        <w:rPr>
          <w:rFonts w:ascii="Tahoma" w:hAnsi="Tahoma" w:cs="Tahoma"/>
          <w:sz w:val="18"/>
          <w:szCs w:val="18"/>
          <w:lang w:eastAsia="sl-SI"/>
        </w:rPr>
        <w:t>na dan, ko poteče rok za oddajo ponudb, nismo izločen iz postopkov oddaje javnih naročil zaradi uvrstitve v evidenco gospodarskih subjektov z negativnimi referencami iz 110. člena ZJN-3;</w:t>
      </w:r>
    </w:p>
    <w:p w14:paraId="317AFA89" w14:textId="77777777" w:rsidR="005F70AD" w:rsidRPr="000837C3" w:rsidRDefault="005F70AD" w:rsidP="005F70AD">
      <w:pPr>
        <w:pStyle w:val="Odstavekseznama"/>
        <w:rPr>
          <w:rFonts w:ascii="Tahoma" w:hAnsi="Tahoma" w:cs="Tahoma"/>
          <w:sz w:val="18"/>
          <w:szCs w:val="18"/>
          <w:lang w:eastAsia="sl-SI"/>
        </w:rPr>
      </w:pPr>
    </w:p>
    <w:p w14:paraId="55EA1796" w14:textId="77777777" w:rsidR="007C58C1" w:rsidRPr="000837C3" w:rsidRDefault="007C58C1" w:rsidP="007C58C1">
      <w:pPr>
        <w:autoSpaceDE w:val="0"/>
        <w:autoSpaceDN w:val="0"/>
        <w:adjustRightInd w:val="0"/>
        <w:spacing w:line="240" w:lineRule="auto"/>
        <w:rPr>
          <w:rFonts w:ascii="Tahoma" w:hAnsi="Tahoma" w:cs="Tahoma"/>
          <w:sz w:val="18"/>
          <w:szCs w:val="18"/>
          <w:lang w:eastAsia="sl-SI"/>
        </w:rPr>
      </w:pPr>
    </w:p>
    <w:p w14:paraId="1097A9B7" w14:textId="77777777" w:rsidR="007C58C1" w:rsidRPr="000837C3" w:rsidRDefault="007C58C1" w:rsidP="00CE0A90">
      <w:pPr>
        <w:numPr>
          <w:ilvl w:val="0"/>
          <w:numId w:val="14"/>
        </w:numPr>
        <w:autoSpaceDE w:val="0"/>
        <w:autoSpaceDN w:val="0"/>
        <w:adjustRightInd w:val="0"/>
        <w:spacing w:after="200" w:line="240" w:lineRule="auto"/>
        <w:jc w:val="left"/>
        <w:rPr>
          <w:rFonts w:ascii="Tahoma" w:hAnsi="Tahoma" w:cs="Tahoma"/>
          <w:sz w:val="18"/>
          <w:szCs w:val="18"/>
          <w:lang w:eastAsia="sl-SI"/>
        </w:rPr>
      </w:pPr>
      <w:r w:rsidRPr="000837C3">
        <w:rPr>
          <w:rFonts w:ascii="Tahoma" w:hAnsi="Tahoma" w:cs="Tahoma"/>
          <w:sz w:val="18"/>
          <w:szCs w:val="18"/>
          <w:lang w:eastAsia="sl-SI"/>
        </w:rPr>
        <w:t>v obdobju treh let pred potekom roka za oddajo ponudb nam ni bila s pravnomočno odločbo pristojnega organa Republike Slovenije ali druge države članice ali tretje države dvakrat izrečena globa zaradi prekrška v zvezi s plačilom za delo;</w:t>
      </w:r>
    </w:p>
    <w:p w14:paraId="25568B41" w14:textId="77777777" w:rsidR="005F70AD" w:rsidRPr="000837C3" w:rsidRDefault="005F70AD" w:rsidP="005F70AD">
      <w:pPr>
        <w:pStyle w:val="Odstavekseznama"/>
        <w:rPr>
          <w:rFonts w:ascii="Tahoma" w:hAnsi="Tahoma" w:cs="Tahoma"/>
          <w:sz w:val="18"/>
          <w:szCs w:val="18"/>
          <w:lang w:eastAsia="sl-SI"/>
        </w:rPr>
      </w:pPr>
    </w:p>
    <w:p w14:paraId="0428F1D1" w14:textId="77777777" w:rsidR="007C58C1" w:rsidRPr="000837C3" w:rsidRDefault="007C58C1" w:rsidP="007C58C1">
      <w:pPr>
        <w:autoSpaceDE w:val="0"/>
        <w:autoSpaceDN w:val="0"/>
        <w:adjustRightInd w:val="0"/>
        <w:spacing w:line="240" w:lineRule="auto"/>
        <w:rPr>
          <w:rFonts w:ascii="Tahoma" w:hAnsi="Tahoma" w:cs="Tahoma"/>
          <w:sz w:val="18"/>
          <w:szCs w:val="18"/>
          <w:lang w:eastAsia="sl-SI"/>
        </w:rPr>
      </w:pPr>
    </w:p>
    <w:p w14:paraId="31D1910E" w14:textId="77777777" w:rsidR="007C58C1" w:rsidRPr="000837C3" w:rsidRDefault="007C58C1" w:rsidP="00CE0A90">
      <w:pPr>
        <w:numPr>
          <w:ilvl w:val="0"/>
          <w:numId w:val="14"/>
        </w:numPr>
        <w:autoSpaceDE w:val="0"/>
        <w:autoSpaceDN w:val="0"/>
        <w:adjustRightInd w:val="0"/>
        <w:spacing w:after="200" w:line="240" w:lineRule="auto"/>
        <w:jc w:val="left"/>
        <w:rPr>
          <w:rFonts w:ascii="Tahoma" w:hAnsi="Tahoma" w:cs="Tahoma"/>
          <w:sz w:val="18"/>
          <w:szCs w:val="18"/>
          <w:lang w:eastAsia="sl-SI"/>
        </w:rPr>
      </w:pPr>
      <w:r w:rsidRPr="000837C3">
        <w:rPr>
          <w:rFonts w:ascii="Tahoma" w:hAnsi="Tahoma" w:cs="Tahoma"/>
          <w:sz w:val="18"/>
          <w:szCs w:val="18"/>
          <w:lang w:eastAsia="sl-SI"/>
        </w:rPr>
        <w:t>smo registrirani za opravljanje dejavnosti, ki je predmet  tega javnega naročila;</w:t>
      </w:r>
    </w:p>
    <w:p w14:paraId="4FB68D6B" w14:textId="77777777" w:rsidR="005F70AD" w:rsidRPr="000837C3" w:rsidRDefault="005F70AD" w:rsidP="005F70AD">
      <w:pPr>
        <w:pStyle w:val="Odstavekseznama"/>
        <w:rPr>
          <w:rFonts w:ascii="Tahoma" w:hAnsi="Tahoma" w:cs="Tahoma"/>
          <w:sz w:val="18"/>
          <w:szCs w:val="18"/>
          <w:lang w:eastAsia="sl-SI"/>
        </w:rPr>
      </w:pPr>
    </w:p>
    <w:p w14:paraId="295C18B7" w14:textId="77777777" w:rsidR="007C58C1" w:rsidRPr="000837C3" w:rsidRDefault="007C58C1" w:rsidP="007C58C1">
      <w:pPr>
        <w:autoSpaceDE w:val="0"/>
        <w:autoSpaceDN w:val="0"/>
        <w:adjustRightInd w:val="0"/>
        <w:spacing w:line="240" w:lineRule="auto"/>
        <w:rPr>
          <w:rFonts w:ascii="Tahoma" w:hAnsi="Tahoma" w:cs="Tahoma"/>
          <w:sz w:val="18"/>
          <w:szCs w:val="18"/>
          <w:lang w:eastAsia="sl-SI"/>
        </w:rPr>
      </w:pPr>
    </w:p>
    <w:p w14:paraId="4D2CEBF6" w14:textId="77777777" w:rsidR="00896FEC" w:rsidRPr="000837C3" w:rsidRDefault="007C58C1" w:rsidP="00CE0A90">
      <w:pPr>
        <w:numPr>
          <w:ilvl w:val="0"/>
          <w:numId w:val="14"/>
        </w:numPr>
        <w:autoSpaceDE w:val="0"/>
        <w:autoSpaceDN w:val="0"/>
        <w:adjustRightInd w:val="0"/>
        <w:spacing w:after="200" w:line="240" w:lineRule="auto"/>
        <w:jc w:val="left"/>
        <w:rPr>
          <w:rFonts w:ascii="Tahoma" w:hAnsi="Tahoma" w:cs="Tahoma"/>
          <w:sz w:val="18"/>
          <w:szCs w:val="18"/>
          <w:lang w:eastAsia="sl-SI"/>
        </w:rPr>
      </w:pPr>
      <w:r w:rsidRPr="000837C3">
        <w:rPr>
          <w:rFonts w:ascii="Tahoma" w:hAnsi="Tahoma" w:cs="Tahoma"/>
          <w:sz w:val="18"/>
          <w:szCs w:val="18"/>
        </w:rPr>
        <w:t>smo vpisani v poklicni oziroma poslovni register v državi sedeža;</w:t>
      </w:r>
    </w:p>
    <w:p w14:paraId="4F652125" w14:textId="77777777" w:rsidR="005F70AD" w:rsidRPr="000837C3" w:rsidRDefault="005F70AD" w:rsidP="005F70AD">
      <w:pPr>
        <w:pStyle w:val="Odstavekseznama"/>
        <w:rPr>
          <w:rFonts w:ascii="Tahoma" w:hAnsi="Tahoma" w:cs="Tahoma"/>
          <w:sz w:val="18"/>
          <w:szCs w:val="18"/>
          <w:lang w:eastAsia="sl-SI"/>
        </w:rPr>
      </w:pPr>
    </w:p>
    <w:p w14:paraId="75B56E0B" w14:textId="77777777" w:rsidR="00896FEC" w:rsidRPr="000837C3" w:rsidRDefault="00896FEC" w:rsidP="00CE0A90">
      <w:pPr>
        <w:numPr>
          <w:ilvl w:val="0"/>
          <w:numId w:val="14"/>
        </w:numPr>
        <w:rPr>
          <w:rFonts w:ascii="Tahoma" w:hAnsi="Tahoma" w:cs="Tahoma"/>
          <w:sz w:val="18"/>
          <w:szCs w:val="18"/>
          <w:lang w:eastAsia="sl-SI"/>
        </w:rPr>
      </w:pPr>
      <w:r w:rsidRPr="000837C3">
        <w:rPr>
          <w:rFonts w:ascii="Tahoma" w:hAnsi="Tahoma" w:cs="Tahoma"/>
          <w:sz w:val="18"/>
          <w:szCs w:val="18"/>
          <w:lang w:eastAsia="sl-SI"/>
        </w:rPr>
        <w:t xml:space="preserve">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4C4B8186" w14:textId="77777777" w:rsidR="00896FEC" w:rsidRPr="000837C3" w:rsidRDefault="00896FEC" w:rsidP="00896FEC">
      <w:pPr>
        <w:rPr>
          <w:rFonts w:ascii="Tahoma" w:hAnsi="Tahoma" w:cs="Tahoma"/>
          <w:sz w:val="18"/>
          <w:szCs w:val="18"/>
          <w:lang w:eastAsia="sl-SI"/>
        </w:rPr>
      </w:pPr>
    </w:p>
    <w:p w14:paraId="07B4D051" w14:textId="77777777" w:rsidR="00896FEC" w:rsidRPr="000837C3" w:rsidRDefault="00896FEC" w:rsidP="00CE0A90">
      <w:pPr>
        <w:numPr>
          <w:ilvl w:val="0"/>
          <w:numId w:val="14"/>
        </w:numPr>
        <w:autoSpaceDE w:val="0"/>
        <w:autoSpaceDN w:val="0"/>
        <w:adjustRightInd w:val="0"/>
        <w:spacing w:after="200" w:line="240" w:lineRule="auto"/>
        <w:rPr>
          <w:rFonts w:ascii="Tahoma" w:hAnsi="Tahoma" w:cs="Tahoma"/>
          <w:sz w:val="18"/>
          <w:szCs w:val="18"/>
          <w:lang w:eastAsia="sl-SI"/>
        </w:rPr>
      </w:pPr>
      <w:r w:rsidRPr="000837C3">
        <w:rPr>
          <w:rFonts w:ascii="Tahoma" w:hAnsi="Tahoma" w:cs="Tahoma"/>
          <w:sz w:val="18"/>
          <w:szCs w:val="18"/>
          <w:lang w:eastAsia="sl-SI"/>
        </w:rPr>
        <w:t xml:space="preserve">Smo seznanjeni </w:t>
      </w:r>
      <w:r w:rsidR="00CE47B4" w:rsidRPr="000837C3">
        <w:rPr>
          <w:rFonts w:ascii="Tahoma" w:hAnsi="Tahoma" w:cs="Tahoma"/>
          <w:sz w:val="18"/>
          <w:szCs w:val="18"/>
          <w:lang w:eastAsia="sl-SI"/>
        </w:rPr>
        <w:t>v zvezi s storjenimi</w:t>
      </w:r>
      <w:r w:rsidRPr="000837C3">
        <w:rPr>
          <w:rFonts w:ascii="Tahoma" w:hAnsi="Tahoma" w:cs="Tahoma"/>
          <w:sz w:val="18"/>
          <w:szCs w:val="18"/>
          <w:lang w:eastAsia="sl-SI"/>
        </w:rPr>
        <w:t xml:space="preserve"> ali neizvede</w:t>
      </w:r>
      <w:r w:rsidR="00CE47B4" w:rsidRPr="000837C3">
        <w:rPr>
          <w:rFonts w:ascii="Tahoma" w:hAnsi="Tahoma" w:cs="Tahoma"/>
          <w:sz w:val="18"/>
          <w:szCs w:val="18"/>
          <w:lang w:eastAsia="sl-SI"/>
        </w:rPr>
        <w:t>nimi</w:t>
      </w:r>
      <w:r w:rsidRPr="000837C3">
        <w:rPr>
          <w:rFonts w:ascii="Tahoma" w:hAnsi="Tahoma" w:cs="Tahoma"/>
          <w:sz w:val="18"/>
          <w:szCs w:val="18"/>
          <w:lang w:eastAsia="sl-SI"/>
        </w:rPr>
        <w:t xml:space="preserve"> dejanj</w:t>
      </w:r>
      <w:r w:rsidR="00CE47B4" w:rsidRPr="000837C3">
        <w:rPr>
          <w:rFonts w:ascii="Tahoma" w:hAnsi="Tahoma" w:cs="Tahoma"/>
          <w:sz w:val="18"/>
          <w:szCs w:val="18"/>
          <w:lang w:eastAsia="sl-SI"/>
        </w:rPr>
        <w:t>i</w:t>
      </w:r>
      <w:r w:rsidRPr="000837C3">
        <w:rPr>
          <w:rFonts w:ascii="Tahoma" w:hAnsi="Tahoma" w:cs="Tahoma"/>
          <w:sz w:val="18"/>
          <w:szCs w:val="18"/>
          <w:lang w:eastAsia="sl-SI"/>
        </w:rPr>
        <w:t xml:space="preserve"> v enem od položajev iz prvega, drugega ali četrtega odstavka 75. člena.</w:t>
      </w:r>
      <w:r w:rsidR="00CE47B4" w:rsidRPr="000837C3">
        <w:rPr>
          <w:rFonts w:ascii="Tahoma" w:hAnsi="Tahoma" w:cs="Tahoma"/>
          <w:sz w:val="18"/>
          <w:szCs w:val="18"/>
          <w:lang w:eastAsia="sl-SI"/>
        </w:rPr>
        <w:t xml:space="preserve"> Smo seznanjeni, da nas lahko naročnik </w:t>
      </w:r>
      <w:r w:rsidRPr="000837C3">
        <w:rPr>
          <w:rFonts w:ascii="Tahoma" w:hAnsi="Tahoma" w:cs="Tahoma"/>
          <w:sz w:val="18"/>
          <w:szCs w:val="18"/>
          <w:lang w:eastAsia="sl-SI"/>
        </w:rPr>
        <w:t xml:space="preserve">kadar koli v postopku izključi tudi, </w:t>
      </w:r>
      <w:r w:rsidRPr="000837C3">
        <w:rPr>
          <w:rFonts w:ascii="Tahoma" w:hAnsi="Tahoma" w:cs="Tahoma"/>
          <w:sz w:val="18"/>
          <w:szCs w:val="18"/>
          <w:lang w:eastAsia="sl-SI"/>
        </w:rPr>
        <w:lastRenderedPageBreak/>
        <w:t xml:space="preserve">če se izkaže, da </w:t>
      </w:r>
      <w:r w:rsidR="00CE47B4" w:rsidRPr="000837C3">
        <w:rPr>
          <w:rFonts w:ascii="Tahoma" w:hAnsi="Tahoma" w:cs="Tahoma"/>
          <w:sz w:val="18"/>
          <w:szCs w:val="18"/>
          <w:lang w:eastAsia="sl-SI"/>
        </w:rPr>
        <w:t xml:space="preserve">smo </w:t>
      </w:r>
      <w:r w:rsidRPr="000837C3">
        <w:rPr>
          <w:rFonts w:ascii="Tahoma" w:hAnsi="Tahoma" w:cs="Tahoma"/>
          <w:sz w:val="18"/>
          <w:szCs w:val="18"/>
          <w:lang w:eastAsia="sl-SI"/>
        </w:rPr>
        <w:t>pred ali med postopkom javnega naročanja glede na storjena ali neizvedena dejanja v enem od položajev iz šestega odstavka 75. člena ZJN-3.</w:t>
      </w:r>
    </w:p>
    <w:p w14:paraId="3EA876B6" w14:textId="77777777" w:rsidR="005F70AD" w:rsidRPr="000837C3" w:rsidRDefault="005F70AD" w:rsidP="005F70AD">
      <w:pPr>
        <w:pStyle w:val="Odstavekseznama"/>
        <w:rPr>
          <w:rFonts w:ascii="Tahoma" w:hAnsi="Tahoma" w:cs="Tahoma"/>
          <w:sz w:val="18"/>
          <w:szCs w:val="18"/>
          <w:lang w:eastAsia="sl-SI"/>
        </w:rPr>
      </w:pPr>
    </w:p>
    <w:p w14:paraId="5FDF024D" w14:textId="77777777" w:rsidR="00896FEC" w:rsidRPr="000837C3" w:rsidRDefault="00CE47B4" w:rsidP="00CE0A90">
      <w:pPr>
        <w:numPr>
          <w:ilvl w:val="0"/>
          <w:numId w:val="14"/>
        </w:numPr>
        <w:autoSpaceDE w:val="0"/>
        <w:autoSpaceDN w:val="0"/>
        <w:adjustRightInd w:val="0"/>
        <w:spacing w:after="200" w:line="240" w:lineRule="auto"/>
        <w:jc w:val="left"/>
        <w:rPr>
          <w:rFonts w:ascii="Tahoma" w:hAnsi="Tahoma" w:cs="Tahoma"/>
          <w:sz w:val="18"/>
          <w:szCs w:val="18"/>
          <w:lang w:eastAsia="sl-SI"/>
        </w:rPr>
      </w:pPr>
      <w:r w:rsidRPr="000837C3">
        <w:rPr>
          <w:rFonts w:ascii="Tahoma" w:hAnsi="Tahoma" w:cs="Tahoma"/>
          <w:sz w:val="18"/>
          <w:szCs w:val="18"/>
          <w:lang w:eastAsia="sl-SI"/>
        </w:rPr>
        <w:t xml:space="preserve">Smo seznanjeni, da nas bo naročnik </w:t>
      </w:r>
      <w:r w:rsidR="00896FEC" w:rsidRPr="000837C3">
        <w:rPr>
          <w:rFonts w:ascii="Tahoma" w:hAnsi="Tahoma" w:cs="Tahoma"/>
          <w:sz w:val="18"/>
          <w:szCs w:val="18"/>
          <w:lang w:eastAsia="sl-SI"/>
        </w:rPr>
        <w:t xml:space="preserve">iz postopka javnega naročanja izključil, v primeru </w:t>
      </w:r>
      <w:r w:rsidRPr="000837C3">
        <w:rPr>
          <w:rFonts w:ascii="Tahoma" w:hAnsi="Tahoma" w:cs="Tahoma"/>
          <w:sz w:val="18"/>
          <w:szCs w:val="18"/>
          <w:lang w:eastAsia="sl-SI"/>
        </w:rPr>
        <w:t>morebitne kršitve</w:t>
      </w:r>
      <w:r w:rsidR="00896FEC" w:rsidRPr="000837C3">
        <w:rPr>
          <w:rFonts w:ascii="Tahoma" w:hAnsi="Tahoma" w:cs="Tahoma"/>
          <w:sz w:val="18"/>
          <w:szCs w:val="18"/>
          <w:lang w:eastAsia="sl-SI"/>
        </w:rPr>
        <w:t xml:space="preserve"> obveznosti na področju </w:t>
      </w:r>
      <w:proofErr w:type="spellStart"/>
      <w:r w:rsidR="00896FEC" w:rsidRPr="000837C3">
        <w:rPr>
          <w:rFonts w:ascii="Tahoma" w:hAnsi="Tahoma" w:cs="Tahoma"/>
          <w:sz w:val="18"/>
          <w:szCs w:val="18"/>
          <w:lang w:eastAsia="sl-SI"/>
        </w:rPr>
        <w:t>okoljskega</w:t>
      </w:r>
      <w:proofErr w:type="spellEnd"/>
      <w:r w:rsidR="00896FEC" w:rsidRPr="000837C3">
        <w:rPr>
          <w:rFonts w:ascii="Tahoma" w:hAnsi="Tahoma" w:cs="Tahoma"/>
          <w:sz w:val="18"/>
          <w:szCs w:val="18"/>
          <w:lang w:eastAsia="sl-SI"/>
        </w:rPr>
        <w:t xml:space="preserve">, socialnega in delovnega prava (2. odstavek 3. člena ZJN-3). </w:t>
      </w:r>
    </w:p>
    <w:p w14:paraId="09682A2E" w14:textId="77777777" w:rsidR="007C58C1" w:rsidRPr="000837C3" w:rsidRDefault="007C58C1" w:rsidP="007C58C1">
      <w:pPr>
        <w:autoSpaceDE w:val="0"/>
        <w:autoSpaceDN w:val="0"/>
        <w:adjustRightInd w:val="0"/>
        <w:spacing w:line="240" w:lineRule="auto"/>
        <w:rPr>
          <w:rFonts w:ascii="Tahoma" w:hAnsi="Tahoma" w:cs="Tahoma"/>
          <w:sz w:val="18"/>
          <w:szCs w:val="18"/>
          <w:lang w:eastAsia="sl-SI"/>
        </w:rPr>
      </w:pPr>
    </w:p>
    <w:p w14:paraId="7C26D0E4" w14:textId="77777777" w:rsidR="0094166E" w:rsidRPr="000837C3" w:rsidRDefault="0094166E">
      <w:pPr>
        <w:numPr>
          <w:ilvl w:val="0"/>
          <w:numId w:val="14"/>
        </w:numPr>
        <w:rPr>
          <w:rFonts w:ascii="Tahoma" w:hAnsi="Tahoma" w:cs="Tahoma"/>
          <w:sz w:val="18"/>
          <w:szCs w:val="18"/>
          <w:lang w:eastAsia="sl-SI"/>
        </w:rPr>
      </w:pPr>
      <w:r w:rsidRPr="000837C3">
        <w:rPr>
          <w:rFonts w:ascii="Tahoma" w:hAnsi="Tahoma" w:cs="Tahoma"/>
          <w:sz w:val="18"/>
          <w:szCs w:val="18"/>
          <w:lang w:eastAsia="sl-SI"/>
        </w:rPr>
        <w:t>Smo seznanjeni, da je plačilni rok 30 (trideset) dni od dneva prejema pravilno izstavljenega računa,</w:t>
      </w:r>
    </w:p>
    <w:p w14:paraId="7828C525" w14:textId="77777777" w:rsidR="005F70AD" w:rsidRPr="000837C3" w:rsidRDefault="005F70AD" w:rsidP="005F70AD">
      <w:pPr>
        <w:pStyle w:val="Odstavekseznama"/>
        <w:rPr>
          <w:rFonts w:ascii="Tahoma" w:hAnsi="Tahoma" w:cs="Tahoma"/>
          <w:sz w:val="18"/>
          <w:szCs w:val="18"/>
          <w:lang w:eastAsia="sl-SI"/>
        </w:rPr>
      </w:pPr>
    </w:p>
    <w:p w14:paraId="4F200245" w14:textId="77777777" w:rsidR="0094166E" w:rsidRPr="000837C3" w:rsidRDefault="0094166E" w:rsidP="0094166E">
      <w:pPr>
        <w:ind w:left="720"/>
        <w:rPr>
          <w:rFonts w:ascii="Tahoma" w:hAnsi="Tahoma" w:cs="Tahoma"/>
          <w:sz w:val="18"/>
          <w:szCs w:val="18"/>
          <w:lang w:eastAsia="sl-SI"/>
        </w:rPr>
      </w:pPr>
    </w:p>
    <w:p w14:paraId="1A03E537" w14:textId="77777777" w:rsidR="007C58C1" w:rsidRPr="000837C3" w:rsidRDefault="007C58C1" w:rsidP="00CE0A90">
      <w:pPr>
        <w:numPr>
          <w:ilvl w:val="0"/>
          <w:numId w:val="14"/>
        </w:numPr>
        <w:spacing w:after="200" w:line="276" w:lineRule="auto"/>
        <w:jc w:val="left"/>
        <w:rPr>
          <w:rFonts w:ascii="Tahoma" w:hAnsi="Tahoma" w:cs="Tahoma"/>
          <w:sz w:val="18"/>
          <w:szCs w:val="18"/>
          <w:lang w:eastAsia="sl-SI"/>
        </w:rPr>
      </w:pPr>
      <w:r w:rsidRPr="000837C3">
        <w:rPr>
          <w:rFonts w:ascii="Tahoma" w:hAnsi="Tahoma" w:cs="Tahoma"/>
          <w:sz w:val="18"/>
          <w:szCs w:val="18"/>
          <w:lang w:eastAsia="sl-SI"/>
        </w:rPr>
        <w:t>Ponudnik v preteklih šestih (6) mesecih, šteto od skrajnega roka za oddajo ponudb, ni imel blokiranih poslovnih računov. (v primeru skupne ponudbe mora pogoj izpolniti vsak izmed partnerjev.</w:t>
      </w:r>
    </w:p>
    <w:p w14:paraId="227D21C9" w14:textId="77777777" w:rsidR="005F70AD" w:rsidRPr="000837C3" w:rsidRDefault="005F70AD" w:rsidP="005F70AD">
      <w:pPr>
        <w:pStyle w:val="Odstavekseznama"/>
        <w:rPr>
          <w:rFonts w:ascii="Tahoma" w:hAnsi="Tahoma" w:cs="Tahoma"/>
          <w:sz w:val="18"/>
          <w:szCs w:val="18"/>
          <w:lang w:eastAsia="sl-SI"/>
        </w:rPr>
      </w:pPr>
    </w:p>
    <w:p w14:paraId="3585D557" w14:textId="77777777" w:rsidR="00CE47B4" w:rsidRPr="000837C3" w:rsidRDefault="00CE47B4" w:rsidP="00CE0A90">
      <w:pPr>
        <w:numPr>
          <w:ilvl w:val="0"/>
          <w:numId w:val="14"/>
        </w:numPr>
        <w:spacing w:after="200" w:line="276" w:lineRule="auto"/>
        <w:jc w:val="left"/>
        <w:rPr>
          <w:rFonts w:ascii="Tahoma" w:hAnsi="Tahoma" w:cs="Tahoma"/>
          <w:sz w:val="18"/>
          <w:szCs w:val="18"/>
          <w:lang w:eastAsia="sl-SI"/>
        </w:rPr>
      </w:pPr>
      <w:r w:rsidRPr="000837C3">
        <w:rPr>
          <w:rFonts w:ascii="Tahoma" w:hAnsi="Tahoma" w:cs="Tahoma"/>
          <w:sz w:val="18"/>
          <w:szCs w:val="18"/>
          <w:lang w:eastAsia="sl-SI"/>
        </w:rPr>
        <w:t>Na dan oddaje ponudbe nimamo blokiranega nobenega transakcijskega računa, v zadnjih 6-ih mesecih pred rokom za oddajo ponudbe pa nismo imeli nobenega transakcijskega računa blokiranega več kot 10 zaporednih delovnih dni.</w:t>
      </w:r>
    </w:p>
    <w:p w14:paraId="6A5642B8" w14:textId="77777777" w:rsidR="001D6CD4" w:rsidRPr="000837C3" w:rsidRDefault="001D6CD4" w:rsidP="001D6CD4">
      <w:pPr>
        <w:spacing w:after="200" w:line="276" w:lineRule="auto"/>
        <w:contextualSpacing/>
        <w:jc w:val="left"/>
        <w:rPr>
          <w:rFonts w:ascii="Tahoma" w:hAnsi="Tahoma" w:cs="Tahoma"/>
          <w:sz w:val="18"/>
          <w:szCs w:val="18"/>
          <w:lang w:eastAsia="sl-SI"/>
        </w:rPr>
      </w:pPr>
    </w:p>
    <w:p w14:paraId="0A4A7E10" w14:textId="77777777" w:rsidR="001D6CD4" w:rsidRPr="000837C3" w:rsidRDefault="001D6CD4" w:rsidP="001D6CD4">
      <w:pPr>
        <w:spacing w:after="200" w:line="276" w:lineRule="auto"/>
        <w:contextualSpacing/>
        <w:jc w:val="left"/>
        <w:rPr>
          <w:rFonts w:ascii="Tahoma" w:hAnsi="Tahoma" w:cs="Tahoma"/>
          <w:sz w:val="18"/>
          <w:szCs w:val="18"/>
          <w:lang w:eastAsia="sl-SI"/>
        </w:rPr>
      </w:pPr>
      <w:r w:rsidRPr="000837C3">
        <w:rPr>
          <w:rFonts w:ascii="Tahoma" w:hAnsi="Tahoma" w:cs="Tahoma"/>
          <w:sz w:val="18"/>
          <w:szCs w:val="18"/>
          <w:lang w:eastAsia="sl-SI"/>
        </w:rPr>
        <w:t>Hkrati izjavljamo, da:</w:t>
      </w:r>
    </w:p>
    <w:p w14:paraId="66D2F0E5" w14:textId="77777777" w:rsidR="001D6CD4" w:rsidRPr="000837C3" w:rsidRDefault="001D6CD4" w:rsidP="00CE0A90">
      <w:pPr>
        <w:numPr>
          <w:ilvl w:val="0"/>
          <w:numId w:val="16"/>
        </w:numPr>
        <w:spacing w:before="120" w:after="120" w:line="276" w:lineRule="auto"/>
        <w:jc w:val="left"/>
        <w:rPr>
          <w:rFonts w:ascii="Tahoma" w:hAnsi="Tahoma" w:cs="Tahoma"/>
          <w:sz w:val="18"/>
          <w:szCs w:val="18"/>
          <w:lang w:val="x-none" w:eastAsia="x-none"/>
        </w:rPr>
      </w:pPr>
      <w:r w:rsidRPr="000837C3">
        <w:rPr>
          <w:rFonts w:ascii="Tahoma" w:hAnsi="Tahoma" w:cs="Tahoma"/>
          <w:sz w:val="18"/>
          <w:szCs w:val="18"/>
          <w:lang w:val="x-none" w:eastAsia="sl-SI"/>
        </w:rPr>
        <w:t xml:space="preserve">smo seznanjeni z Navodili za izdelavo ponudb po Dokumentaciji za oddajo naročila s </w:t>
      </w:r>
      <w:r w:rsidRPr="000837C3">
        <w:rPr>
          <w:rFonts w:ascii="Tahoma" w:hAnsi="Tahoma" w:cs="Tahoma"/>
          <w:sz w:val="18"/>
          <w:szCs w:val="18"/>
          <w:lang w:eastAsia="x-none"/>
        </w:rPr>
        <w:t>pogoji za izvedbo ter merili za dodelitev naročila in da z njimi v celoti soglašamo.</w:t>
      </w:r>
    </w:p>
    <w:p w14:paraId="45706D2A" w14:textId="77777777" w:rsidR="001D6CD4" w:rsidRPr="000837C3" w:rsidRDefault="001D6CD4" w:rsidP="001D6CD4">
      <w:pPr>
        <w:autoSpaceDE w:val="0"/>
        <w:autoSpaceDN w:val="0"/>
        <w:adjustRightInd w:val="0"/>
        <w:spacing w:line="240" w:lineRule="auto"/>
        <w:rPr>
          <w:rFonts w:ascii="Tahoma" w:hAnsi="Tahoma" w:cs="Tahoma"/>
          <w:sz w:val="18"/>
          <w:szCs w:val="18"/>
          <w:lang w:eastAsia="sl-SI"/>
        </w:rPr>
      </w:pPr>
    </w:p>
    <w:p w14:paraId="0518B449" w14:textId="77777777" w:rsidR="001D6CD4" w:rsidRPr="000837C3" w:rsidRDefault="001D6CD4" w:rsidP="00CE0A90">
      <w:pPr>
        <w:numPr>
          <w:ilvl w:val="0"/>
          <w:numId w:val="15"/>
        </w:numPr>
        <w:autoSpaceDE w:val="0"/>
        <w:autoSpaceDN w:val="0"/>
        <w:adjustRightInd w:val="0"/>
        <w:spacing w:after="200" w:line="240" w:lineRule="auto"/>
        <w:jc w:val="left"/>
        <w:rPr>
          <w:rFonts w:ascii="Tahoma" w:hAnsi="Tahoma" w:cs="Tahoma"/>
          <w:sz w:val="18"/>
          <w:szCs w:val="18"/>
          <w:lang w:eastAsia="sl-SI"/>
        </w:rPr>
      </w:pPr>
      <w:r w:rsidRPr="000837C3">
        <w:rPr>
          <w:rFonts w:ascii="Tahoma" w:hAnsi="Tahoma" w:cs="Tahoma"/>
          <w:b/>
          <w:sz w:val="18"/>
          <w:szCs w:val="18"/>
          <w:lang w:eastAsia="sl-SI"/>
        </w:rPr>
        <w:t>zahtevamo neposredna plačila:       DA        NE</w:t>
      </w:r>
      <w:r w:rsidRPr="000837C3">
        <w:rPr>
          <w:rFonts w:ascii="Tahoma" w:hAnsi="Tahoma" w:cs="Tahoma"/>
          <w:sz w:val="18"/>
          <w:szCs w:val="18"/>
          <w:lang w:eastAsia="sl-SI"/>
        </w:rPr>
        <w:t xml:space="preserve">          </w:t>
      </w:r>
      <w:r w:rsidRPr="000837C3">
        <w:rPr>
          <w:rFonts w:ascii="Tahoma" w:hAnsi="Tahoma" w:cs="Tahoma"/>
          <w:i/>
          <w:sz w:val="18"/>
          <w:szCs w:val="18"/>
          <w:lang w:eastAsia="sl-SI"/>
        </w:rPr>
        <w:t>(podizvajalec ustrezno označi)</w:t>
      </w:r>
    </w:p>
    <w:p w14:paraId="1FC907B3" w14:textId="77777777" w:rsidR="001D6CD4" w:rsidRPr="000837C3" w:rsidRDefault="001D6CD4" w:rsidP="001D6CD4">
      <w:pPr>
        <w:autoSpaceDE w:val="0"/>
        <w:autoSpaceDN w:val="0"/>
        <w:adjustRightInd w:val="0"/>
        <w:spacing w:line="240" w:lineRule="auto"/>
        <w:rPr>
          <w:rFonts w:ascii="Tahoma" w:hAnsi="Tahoma" w:cs="Tahoma"/>
          <w:sz w:val="18"/>
          <w:szCs w:val="18"/>
          <w:lang w:eastAsia="sl-SI"/>
        </w:rPr>
      </w:pPr>
    </w:p>
    <w:p w14:paraId="7E3913D3" w14:textId="77777777" w:rsidR="001D6CD4" w:rsidRPr="000837C3" w:rsidRDefault="001D6CD4" w:rsidP="001D6CD4">
      <w:pPr>
        <w:spacing w:after="200" w:line="276" w:lineRule="auto"/>
        <w:rPr>
          <w:rFonts w:ascii="Tahoma" w:hAnsi="Tahoma" w:cs="Tahoma"/>
          <w:sz w:val="18"/>
          <w:szCs w:val="18"/>
        </w:rPr>
      </w:pPr>
      <w:r w:rsidRPr="000837C3">
        <w:rPr>
          <w:rFonts w:ascii="Tahoma" w:hAnsi="Tahoma" w:cs="Tahoma"/>
          <w:sz w:val="18"/>
          <w:szCs w:val="18"/>
        </w:rPr>
        <w:t>Strinjamo se, da lahko naročnik v fazi oddaje tega naročila od nas zahteva, da predložimo dodatna pojasnila ali dokazila, s katerimi se dokazuje izpolnjevanje postavljenih pogojev in zahtev iz dokumentacije za oddajo predmetnega naročila.</w:t>
      </w:r>
    </w:p>
    <w:p w14:paraId="6EBA6F86" w14:textId="77777777" w:rsidR="001D6CD4" w:rsidRPr="000837C3" w:rsidRDefault="001D6CD4" w:rsidP="001D6CD4">
      <w:pPr>
        <w:spacing w:after="200" w:line="276" w:lineRule="auto"/>
        <w:rPr>
          <w:rFonts w:ascii="Tahoma" w:hAnsi="Tahoma" w:cs="Tahoma"/>
          <w:b/>
          <w:sz w:val="18"/>
          <w:szCs w:val="18"/>
        </w:rPr>
      </w:pPr>
      <w:r w:rsidRPr="000837C3">
        <w:rPr>
          <w:rFonts w:ascii="Tahoma" w:hAnsi="Tahoma" w:cs="Tahoma"/>
          <w:b/>
          <w:sz w:val="18"/>
          <w:szCs w:val="18"/>
        </w:rPr>
        <w:t xml:space="preserve">Hkrati s to izjavo pooblaščamo naročnika </w:t>
      </w:r>
      <w:r w:rsidR="00CE47B4" w:rsidRPr="000837C3">
        <w:rPr>
          <w:rFonts w:ascii="Tahoma" w:hAnsi="Tahoma" w:cs="Tahoma"/>
          <w:b/>
          <w:sz w:val="18"/>
          <w:szCs w:val="18"/>
        </w:rPr>
        <w:t xml:space="preserve">Zdravstveni dom </w:t>
      </w:r>
      <w:r w:rsidR="00DE1794" w:rsidRPr="000837C3">
        <w:rPr>
          <w:rFonts w:ascii="Tahoma" w:hAnsi="Tahoma" w:cs="Tahoma"/>
          <w:b/>
          <w:sz w:val="18"/>
          <w:szCs w:val="18"/>
        </w:rPr>
        <w:t>Sevnica, Trg svobode 14, 8290 Sevnica</w:t>
      </w:r>
      <w:r w:rsidR="009C6202" w:rsidRPr="000837C3">
        <w:rPr>
          <w:rFonts w:ascii="Tahoma" w:hAnsi="Tahoma" w:cs="Tahoma"/>
          <w:b/>
          <w:sz w:val="18"/>
          <w:szCs w:val="18"/>
        </w:rPr>
        <w:t xml:space="preserve">, </w:t>
      </w:r>
      <w:r w:rsidRPr="000837C3">
        <w:rPr>
          <w:rFonts w:ascii="Tahoma" w:hAnsi="Tahoma" w:cs="Tahoma"/>
          <w:b/>
          <w:sz w:val="18"/>
          <w:szCs w:val="18"/>
        </w:rPr>
        <w:t xml:space="preserve">da iz uradnih evidenc, za namen izvedbe tega javnega naročila, pridobi potrebne podatke, ki dokazujejo izpolnjevanje v tej izjavi oziroma predmetni dokumentaciji za oddajo naročila postavljenih pogojev. </w:t>
      </w:r>
      <w:r w:rsidRPr="000837C3">
        <w:rPr>
          <w:rFonts w:ascii="Tahoma" w:hAnsi="Tahoma" w:cs="Tahoma"/>
          <w:sz w:val="18"/>
          <w:szCs w:val="18"/>
        </w:rPr>
        <w:t>Na zahtevo naročnika in v kolikor bo to potrebno bomo naročniku predložili dodatna pooblastila za preveritev podatkov iz uradnih evidenc.</w:t>
      </w:r>
    </w:p>
    <w:p w14:paraId="01555AD9" w14:textId="77777777" w:rsidR="00CE47B4" w:rsidRPr="000837C3" w:rsidRDefault="001D6CD4" w:rsidP="003B45EA">
      <w:pPr>
        <w:autoSpaceDE w:val="0"/>
        <w:autoSpaceDN w:val="0"/>
        <w:adjustRightInd w:val="0"/>
        <w:spacing w:line="240" w:lineRule="auto"/>
        <w:rPr>
          <w:rFonts w:ascii="Tahoma" w:hAnsi="Tahoma" w:cs="Tahoma"/>
          <w:sz w:val="18"/>
          <w:szCs w:val="18"/>
        </w:rPr>
      </w:pPr>
      <w:r w:rsidRPr="000837C3">
        <w:rPr>
          <w:rFonts w:ascii="Tahoma" w:hAnsi="Tahoma" w:cs="Tahoma"/>
          <w:sz w:val="18"/>
          <w:szCs w:val="18"/>
          <w:lang w:eastAsia="sl-SI"/>
        </w:rPr>
        <w:t>Ta izjava je sestavni del in priloga ponudbe, s katero se prijavljamo za izvedbo naročila –</w:t>
      </w:r>
      <w:r w:rsidRPr="000837C3">
        <w:rPr>
          <w:rFonts w:ascii="Tahoma" w:hAnsi="Tahoma" w:cs="Tahoma"/>
          <w:sz w:val="18"/>
          <w:szCs w:val="18"/>
        </w:rPr>
        <w:t xml:space="preserve"> </w:t>
      </w:r>
      <w:r w:rsidR="004B4C19" w:rsidRPr="000837C3">
        <w:rPr>
          <w:rFonts w:ascii="Tahoma" w:hAnsi="Tahoma" w:cs="Tahoma"/>
          <w:sz w:val="18"/>
          <w:szCs w:val="18"/>
        </w:rPr>
        <w:t>»</w:t>
      </w:r>
      <w:r w:rsidR="003B45EA" w:rsidRPr="003B45EA">
        <w:rPr>
          <w:rFonts w:ascii="Tahoma" w:hAnsi="Tahoma" w:cs="Tahoma"/>
          <w:sz w:val="18"/>
          <w:szCs w:val="18"/>
        </w:rPr>
        <w:t>Dobava diagnostičnega ultrazvočnega aparata z najnovejšo popolnoma digitalizirano tehnologijo«</w:t>
      </w:r>
    </w:p>
    <w:p w14:paraId="428AF15A" w14:textId="77777777" w:rsidR="00CE47B4" w:rsidRPr="000837C3" w:rsidRDefault="00CE47B4" w:rsidP="00CE47B4">
      <w:pPr>
        <w:autoSpaceDE w:val="0"/>
        <w:autoSpaceDN w:val="0"/>
        <w:adjustRightInd w:val="0"/>
        <w:spacing w:line="240" w:lineRule="auto"/>
        <w:rPr>
          <w:rFonts w:ascii="Tahoma" w:hAnsi="Tahoma" w:cs="Tahoma"/>
          <w:sz w:val="18"/>
          <w:szCs w:val="18"/>
        </w:rPr>
      </w:pPr>
    </w:p>
    <w:p w14:paraId="6759DE37" w14:textId="77777777" w:rsidR="00CE47B4" w:rsidRPr="000837C3" w:rsidRDefault="00CE47B4" w:rsidP="00CE47B4">
      <w:pPr>
        <w:autoSpaceDE w:val="0"/>
        <w:autoSpaceDN w:val="0"/>
        <w:adjustRightInd w:val="0"/>
        <w:spacing w:line="240" w:lineRule="auto"/>
        <w:rPr>
          <w:rFonts w:ascii="Tahoma" w:hAnsi="Tahoma" w:cs="Tahoma"/>
          <w:sz w:val="18"/>
          <w:szCs w:val="18"/>
        </w:rPr>
      </w:pPr>
    </w:p>
    <w:p w14:paraId="7DAEC516" w14:textId="77777777" w:rsidR="001D6CD4" w:rsidRPr="000837C3" w:rsidRDefault="001D6CD4" w:rsidP="00CE47B4">
      <w:pPr>
        <w:autoSpaceDE w:val="0"/>
        <w:autoSpaceDN w:val="0"/>
        <w:adjustRightInd w:val="0"/>
        <w:spacing w:line="240" w:lineRule="auto"/>
        <w:rPr>
          <w:rFonts w:ascii="Tahoma" w:hAnsi="Tahoma" w:cs="Tahoma"/>
          <w:i/>
          <w:iCs/>
          <w:sz w:val="18"/>
          <w:szCs w:val="18"/>
        </w:rPr>
      </w:pPr>
      <w:r w:rsidRPr="000837C3">
        <w:rPr>
          <w:rFonts w:ascii="Tahoma" w:hAnsi="Tahoma" w:cs="Tahoma"/>
          <w:i/>
          <w:iCs/>
          <w:sz w:val="18"/>
          <w:szCs w:val="18"/>
        </w:rPr>
        <w:tab/>
      </w:r>
    </w:p>
    <w:p w14:paraId="34CBC66B" w14:textId="77777777" w:rsidR="001D6CD4" w:rsidRPr="000837C3" w:rsidRDefault="001D6CD4" w:rsidP="001D6CD4">
      <w:pPr>
        <w:rPr>
          <w:rFonts w:ascii="Tahoma" w:hAnsi="Tahoma" w:cs="Tahoma"/>
          <w:sz w:val="18"/>
          <w:szCs w:val="18"/>
        </w:rPr>
      </w:pPr>
    </w:p>
    <w:p w14:paraId="0887C03B" w14:textId="77777777" w:rsidR="001D6CD4" w:rsidRPr="000837C3" w:rsidRDefault="001D6CD4" w:rsidP="001D6CD4">
      <w:pPr>
        <w:rPr>
          <w:rFonts w:ascii="Tahoma" w:hAnsi="Tahoma" w:cs="Tahoma"/>
          <w:sz w:val="18"/>
          <w:szCs w:val="18"/>
        </w:rPr>
      </w:pPr>
    </w:p>
    <w:p w14:paraId="5AE6443D" w14:textId="77777777" w:rsidR="001D6CD4" w:rsidRPr="000837C3" w:rsidRDefault="001D6CD4" w:rsidP="001D6CD4">
      <w:pPr>
        <w:rPr>
          <w:rFonts w:ascii="Tahoma" w:hAnsi="Tahoma" w:cs="Tahoma"/>
          <w:sz w:val="18"/>
          <w:szCs w:val="18"/>
        </w:rPr>
      </w:pPr>
    </w:p>
    <w:p w14:paraId="4ED4C9D3" w14:textId="77777777" w:rsidR="001D6CD4" w:rsidRPr="000837C3" w:rsidRDefault="001D6CD4" w:rsidP="001D6CD4">
      <w:pPr>
        <w:rPr>
          <w:rFonts w:ascii="Tahoma" w:hAnsi="Tahoma" w:cs="Tahoma"/>
          <w:sz w:val="18"/>
          <w:szCs w:val="18"/>
        </w:rPr>
      </w:pPr>
    </w:p>
    <w:p w14:paraId="544F928C" w14:textId="77777777" w:rsidR="001D6CD4" w:rsidRPr="000837C3" w:rsidRDefault="001D6CD4" w:rsidP="001D6CD4">
      <w:pPr>
        <w:rPr>
          <w:rFonts w:ascii="Tahoma" w:hAnsi="Tahoma" w:cs="Tahoma"/>
          <w:sz w:val="18"/>
          <w:szCs w:val="18"/>
        </w:rPr>
      </w:pPr>
    </w:p>
    <w:p w14:paraId="0BB5D81C" w14:textId="77777777" w:rsidR="001D6CD4" w:rsidRPr="000837C3" w:rsidRDefault="001D6CD4" w:rsidP="001D6CD4">
      <w:pPr>
        <w:rPr>
          <w:rFonts w:ascii="Tahoma" w:hAnsi="Tahoma" w:cs="Tahoma"/>
          <w:sz w:val="18"/>
          <w:szCs w:val="18"/>
        </w:rPr>
      </w:pPr>
    </w:p>
    <w:p w14:paraId="5A305614" w14:textId="77777777" w:rsidR="001D6CD4" w:rsidRPr="000837C3" w:rsidRDefault="001D6CD4" w:rsidP="001D6CD4">
      <w:pPr>
        <w:rPr>
          <w:rFonts w:ascii="Tahoma" w:hAnsi="Tahoma" w:cs="Tahoma"/>
          <w:sz w:val="18"/>
          <w:szCs w:val="18"/>
        </w:rPr>
      </w:pPr>
    </w:p>
    <w:p w14:paraId="0B63280B" w14:textId="77777777" w:rsidR="001D6CD4" w:rsidRPr="000837C3" w:rsidRDefault="001D6CD4" w:rsidP="001D6CD4">
      <w:pPr>
        <w:rPr>
          <w:rFonts w:ascii="Tahoma" w:hAnsi="Tahoma" w:cs="Tahoma"/>
          <w:sz w:val="18"/>
          <w:szCs w:val="18"/>
        </w:rPr>
      </w:pPr>
    </w:p>
    <w:p w14:paraId="7603DB40" w14:textId="77777777" w:rsidR="001D6CD4" w:rsidRPr="000837C3" w:rsidRDefault="001D6CD4" w:rsidP="001D6CD4">
      <w:pPr>
        <w:rPr>
          <w:rFonts w:ascii="Tahoma" w:hAnsi="Tahoma" w:cs="Tahoma"/>
          <w:sz w:val="18"/>
          <w:szCs w:val="18"/>
        </w:rPr>
      </w:pPr>
    </w:p>
    <w:p w14:paraId="0CFF1B5E" w14:textId="77777777" w:rsidR="001D6CD4" w:rsidRPr="000837C3" w:rsidRDefault="001D6CD4" w:rsidP="001D6CD4">
      <w:pPr>
        <w:rPr>
          <w:rFonts w:ascii="Tahoma" w:hAnsi="Tahoma" w:cs="Tahoma"/>
          <w:sz w:val="18"/>
          <w:szCs w:val="18"/>
        </w:rPr>
      </w:pPr>
    </w:p>
    <w:p w14:paraId="31C99507" w14:textId="77777777" w:rsidR="00A15E9B" w:rsidRPr="000837C3" w:rsidRDefault="00A15E9B" w:rsidP="001D6CD4">
      <w:pPr>
        <w:rPr>
          <w:rFonts w:ascii="Tahoma" w:hAnsi="Tahoma" w:cs="Tahoma"/>
          <w:sz w:val="18"/>
          <w:szCs w:val="18"/>
        </w:rPr>
      </w:pPr>
    </w:p>
    <w:p w14:paraId="1D670A02" w14:textId="77777777" w:rsidR="00A15E9B" w:rsidRPr="000837C3" w:rsidRDefault="00A15E9B" w:rsidP="001D6CD4">
      <w:pPr>
        <w:rPr>
          <w:rFonts w:ascii="Tahoma" w:hAnsi="Tahoma" w:cs="Tahoma"/>
          <w:sz w:val="18"/>
          <w:szCs w:val="18"/>
        </w:rPr>
      </w:pPr>
    </w:p>
    <w:p w14:paraId="14F7A7C0" w14:textId="77777777" w:rsidR="00A15E9B" w:rsidRPr="000837C3" w:rsidRDefault="00A15E9B" w:rsidP="001D6CD4">
      <w:pPr>
        <w:rPr>
          <w:rFonts w:ascii="Tahoma" w:hAnsi="Tahoma" w:cs="Tahoma"/>
          <w:sz w:val="18"/>
          <w:szCs w:val="18"/>
        </w:rPr>
      </w:pPr>
    </w:p>
    <w:p w14:paraId="7BEB2CFD" w14:textId="77777777" w:rsidR="00A15E9B" w:rsidRPr="000837C3" w:rsidRDefault="00A15E9B" w:rsidP="001D6CD4">
      <w:pPr>
        <w:rPr>
          <w:rFonts w:ascii="Tahoma" w:hAnsi="Tahoma" w:cs="Tahoma"/>
          <w:sz w:val="18"/>
          <w:szCs w:val="18"/>
        </w:rPr>
      </w:pPr>
    </w:p>
    <w:p w14:paraId="0829E79D" w14:textId="77777777" w:rsidR="00A15E9B" w:rsidRPr="000837C3" w:rsidRDefault="00A15E9B" w:rsidP="001D6CD4">
      <w:pPr>
        <w:rPr>
          <w:rFonts w:ascii="Tahoma" w:hAnsi="Tahoma" w:cs="Tahoma"/>
          <w:sz w:val="18"/>
          <w:szCs w:val="18"/>
        </w:rPr>
      </w:pPr>
    </w:p>
    <w:p w14:paraId="4AA735B2" w14:textId="77777777" w:rsidR="00DE1794" w:rsidRPr="000837C3" w:rsidRDefault="00DE1794" w:rsidP="001D6CD4">
      <w:pPr>
        <w:rPr>
          <w:rFonts w:ascii="Tahoma" w:hAnsi="Tahoma" w:cs="Tahoma"/>
          <w:sz w:val="18"/>
          <w:szCs w:val="18"/>
        </w:rPr>
      </w:pPr>
    </w:p>
    <w:p w14:paraId="0BC3C855" w14:textId="77777777" w:rsidR="00B4797A" w:rsidRPr="000837C3" w:rsidRDefault="00B4797A" w:rsidP="00B4797A">
      <w:pPr>
        <w:jc w:val="right"/>
        <w:rPr>
          <w:rFonts w:ascii="Tahoma" w:hAnsi="Tahoma" w:cs="Tahoma"/>
          <w:b/>
          <w:i/>
          <w:sz w:val="18"/>
          <w:szCs w:val="18"/>
        </w:rPr>
      </w:pPr>
      <w:r w:rsidRPr="000837C3">
        <w:rPr>
          <w:rFonts w:ascii="Tahoma" w:hAnsi="Tahoma" w:cs="Tahoma"/>
          <w:b/>
          <w:i/>
          <w:sz w:val="18"/>
          <w:szCs w:val="18"/>
        </w:rPr>
        <w:t>Obrazec 2</w:t>
      </w:r>
    </w:p>
    <w:p w14:paraId="70E9101C" w14:textId="77777777" w:rsidR="001D6CD4" w:rsidRPr="000837C3" w:rsidRDefault="001D6CD4" w:rsidP="001D6CD4">
      <w:pPr>
        <w:rPr>
          <w:rFonts w:ascii="Tahoma" w:hAnsi="Tahoma" w:cs="Tahoma"/>
          <w:sz w:val="18"/>
          <w:szCs w:val="18"/>
        </w:rPr>
      </w:pPr>
    </w:p>
    <w:p w14:paraId="381BFAF5" w14:textId="77777777" w:rsidR="001D6CD4" w:rsidRPr="000839C2" w:rsidRDefault="00B4797A" w:rsidP="00836E40">
      <w:pPr>
        <w:shd w:val="clear" w:color="auto" w:fill="8EAADB"/>
        <w:spacing w:after="200" w:line="276" w:lineRule="auto"/>
        <w:ind w:left="360"/>
        <w:jc w:val="left"/>
        <w:rPr>
          <w:rFonts w:ascii="Tahoma" w:hAnsi="Tahoma" w:cs="Tahoma"/>
          <w:b/>
          <w:bCs/>
          <w:sz w:val="22"/>
        </w:rPr>
      </w:pPr>
      <w:r w:rsidRPr="000839C2">
        <w:rPr>
          <w:rFonts w:ascii="Tahoma" w:hAnsi="Tahoma" w:cs="Tahoma"/>
          <w:b/>
          <w:bCs/>
          <w:sz w:val="22"/>
        </w:rPr>
        <w:t>PONUDBENI PREDRAČUN</w:t>
      </w:r>
    </w:p>
    <w:p w14:paraId="24775B5A" w14:textId="77777777" w:rsidR="004B180B" w:rsidRPr="000837C3" w:rsidRDefault="004B180B" w:rsidP="001D6CD4">
      <w:pPr>
        <w:rPr>
          <w:rFonts w:ascii="Tahoma" w:hAnsi="Tahoma" w:cs="Tahoma"/>
          <w:b/>
          <w:sz w:val="18"/>
          <w:szCs w:val="18"/>
        </w:rPr>
      </w:pPr>
    </w:p>
    <w:p w14:paraId="11F85714" w14:textId="77777777" w:rsidR="004B180B" w:rsidRPr="000837C3" w:rsidRDefault="004B180B" w:rsidP="001D6CD4">
      <w:pPr>
        <w:rPr>
          <w:rFonts w:ascii="Tahoma" w:hAnsi="Tahoma" w:cs="Tahoma"/>
          <w:b/>
          <w:sz w:val="18"/>
          <w:szCs w:val="18"/>
        </w:rPr>
      </w:pPr>
    </w:p>
    <w:p w14:paraId="7F314366" w14:textId="77777777" w:rsidR="001D6CD4" w:rsidRPr="000837C3" w:rsidRDefault="001D6CD4" w:rsidP="001D6CD4">
      <w:pPr>
        <w:rPr>
          <w:rFonts w:ascii="Tahoma" w:hAnsi="Tahoma" w:cs="Tahoma"/>
          <w:b/>
          <w:sz w:val="18"/>
          <w:szCs w:val="18"/>
        </w:rPr>
      </w:pPr>
      <w:r w:rsidRPr="000837C3">
        <w:rPr>
          <w:rFonts w:ascii="Tahoma" w:hAnsi="Tahoma" w:cs="Tahoma"/>
          <w:b/>
          <w:sz w:val="18"/>
          <w:szCs w:val="18"/>
        </w:rPr>
        <w:t>POVZETEK PREDRAČUNA (REKAPITULACIJA)</w:t>
      </w:r>
    </w:p>
    <w:p w14:paraId="1FF3958B" w14:textId="77777777" w:rsidR="001D6CD4" w:rsidRPr="000837C3" w:rsidRDefault="001D6CD4" w:rsidP="001D6CD4">
      <w:pPr>
        <w:rPr>
          <w:rFonts w:ascii="Tahoma" w:hAnsi="Tahoma" w:cs="Tahoma"/>
          <w:sz w:val="18"/>
          <w:szCs w:val="18"/>
        </w:rPr>
      </w:pPr>
    </w:p>
    <w:p w14:paraId="5EBCC824" w14:textId="77777777" w:rsidR="001D6CD4" w:rsidRPr="000837C3" w:rsidRDefault="001D6CD4" w:rsidP="00CE0A90">
      <w:pPr>
        <w:keepNext/>
        <w:numPr>
          <w:ilvl w:val="0"/>
          <w:numId w:val="17"/>
        </w:numPr>
        <w:spacing w:before="240" w:after="60" w:line="240" w:lineRule="auto"/>
        <w:ind w:left="284" w:hanging="284"/>
        <w:jc w:val="left"/>
        <w:outlineLvl w:val="0"/>
        <w:rPr>
          <w:rFonts w:ascii="Tahoma" w:eastAsia="Times New Roman" w:hAnsi="Tahoma" w:cs="Tahoma"/>
          <w:b/>
          <w:bCs/>
          <w:caps/>
          <w:sz w:val="18"/>
          <w:szCs w:val="18"/>
        </w:rPr>
      </w:pPr>
      <w:r w:rsidRPr="000837C3">
        <w:rPr>
          <w:rFonts w:ascii="Tahoma" w:eastAsia="Times New Roman" w:hAnsi="Tahoma" w:cs="Tahoma"/>
          <w:b/>
          <w:bCs/>
          <w:caps/>
          <w:sz w:val="18"/>
          <w:szCs w:val="18"/>
        </w:rPr>
        <w:t xml:space="preserve">Naziv gospodarskega subjekta: </w:t>
      </w:r>
      <w:r w:rsidR="00836E40" w:rsidRPr="000837C3">
        <w:rPr>
          <w:rFonts w:ascii="Tahoma" w:eastAsia="Times New Roman" w:hAnsi="Tahoma" w:cs="Tahoma"/>
          <w:b/>
          <w:bCs/>
          <w:caps/>
          <w:sz w:val="18"/>
          <w:szCs w:val="18"/>
        </w:rPr>
        <w:t>…………………………………………………………………..</w:t>
      </w:r>
    </w:p>
    <w:p w14:paraId="0B56F455" w14:textId="77777777" w:rsidR="009771FA" w:rsidRPr="000837C3" w:rsidRDefault="009771FA" w:rsidP="009771FA">
      <w:pPr>
        <w:keepNext/>
        <w:spacing w:before="240" w:after="60" w:line="240" w:lineRule="auto"/>
        <w:ind w:left="284"/>
        <w:jc w:val="left"/>
        <w:outlineLvl w:val="0"/>
        <w:rPr>
          <w:rFonts w:ascii="Tahoma" w:eastAsia="Times New Roman" w:hAnsi="Tahoma" w:cs="Tahoma"/>
          <w:b/>
          <w:bCs/>
          <w:caps/>
          <w:sz w:val="18"/>
          <w:szCs w:val="18"/>
        </w:rPr>
      </w:pPr>
    </w:p>
    <w:p w14:paraId="21E81FE5" w14:textId="77777777" w:rsidR="004B180B" w:rsidRPr="000837C3" w:rsidRDefault="001D6CD4" w:rsidP="00CE0A90">
      <w:pPr>
        <w:keepNext/>
        <w:numPr>
          <w:ilvl w:val="0"/>
          <w:numId w:val="17"/>
        </w:numPr>
        <w:spacing w:before="240" w:after="60" w:line="240" w:lineRule="auto"/>
        <w:ind w:left="284" w:hanging="284"/>
        <w:jc w:val="left"/>
        <w:outlineLvl w:val="0"/>
        <w:rPr>
          <w:rFonts w:ascii="Tahoma" w:eastAsia="Times New Roman" w:hAnsi="Tahoma" w:cs="Tahoma"/>
          <w:b/>
          <w:bCs/>
          <w:caps/>
          <w:sz w:val="18"/>
          <w:szCs w:val="18"/>
        </w:rPr>
      </w:pPr>
      <w:r w:rsidRPr="000837C3">
        <w:rPr>
          <w:rFonts w:ascii="Tahoma" w:eastAsia="Times New Roman" w:hAnsi="Tahoma" w:cs="Tahoma"/>
          <w:b/>
          <w:bCs/>
          <w:caps/>
          <w:sz w:val="18"/>
          <w:szCs w:val="18"/>
        </w:rPr>
        <w:t>PONUDBENA VREDNOST (SKUPNA PONUDBENA VREDNOST)</w:t>
      </w:r>
    </w:p>
    <w:p w14:paraId="611C64D0" w14:textId="77777777" w:rsidR="005F70AD" w:rsidRPr="000837C3" w:rsidRDefault="005F70AD" w:rsidP="005F70AD">
      <w:pPr>
        <w:pStyle w:val="Odstavekseznama"/>
        <w:rPr>
          <w:rFonts w:ascii="Tahoma" w:eastAsia="Times New Roman" w:hAnsi="Tahoma" w:cs="Tahoma"/>
          <w:sz w:val="18"/>
          <w:szCs w:val="18"/>
          <w:lang w:eastAsia="sl-SI"/>
        </w:rPr>
      </w:pPr>
    </w:p>
    <w:p w14:paraId="19546A7D" w14:textId="77777777" w:rsidR="001D6CD4" w:rsidRPr="000837C3" w:rsidRDefault="001D6CD4" w:rsidP="001D6CD4">
      <w:pPr>
        <w:spacing w:line="240" w:lineRule="auto"/>
        <w:rPr>
          <w:rFonts w:ascii="Tahoma" w:eastAsia="Times New Roman" w:hAnsi="Tahoma" w:cs="Tahoma"/>
          <w:sz w:val="18"/>
          <w:szCs w:val="18"/>
          <w:lang w:eastAsia="sl-SI"/>
        </w:rPr>
      </w:pPr>
      <w:r w:rsidRPr="000837C3">
        <w:rPr>
          <w:rFonts w:ascii="Tahoma" w:eastAsia="Times New Roman" w:hAnsi="Tahoma" w:cs="Tahoma"/>
          <w:sz w:val="18"/>
          <w:szCs w:val="18"/>
          <w:lang w:eastAsia="sl-SI"/>
        </w:rPr>
        <w:tab/>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4677"/>
        <w:gridCol w:w="3119"/>
      </w:tblGrid>
      <w:tr w:rsidR="00860C58" w:rsidRPr="000837C3" w14:paraId="52B19685" w14:textId="77777777" w:rsidTr="00940B65">
        <w:tc>
          <w:tcPr>
            <w:tcW w:w="710" w:type="dxa"/>
          </w:tcPr>
          <w:p w14:paraId="5685F89A" w14:textId="77777777" w:rsidR="00940B65" w:rsidRDefault="00860C58" w:rsidP="00C9793A">
            <w:pPr>
              <w:spacing w:line="240" w:lineRule="auto"/>
              <w:rPr>
                <w:rFonts w:ascii="Tahoma" w:eastAsia="Times New Roman" w:hAnsi="Tahoma" w:cs="Tahoma"/>
                <w:b/>
                <w:bCs/>
                <w:sz w:val="18"/>
                <w:szCs w:val="18"/>
                <w:lang w:eastAsia="sl-SI"/>
              </w:rPr>
            </w:pPr>
            <w:bookmarkStart w:id="170" w:name="_Hlk513616235"/>
            <w:proofErr w:type="spellStart"/>
            <w:r w:rsidRPr="000837C3">
              <w:rPr>
                <w:rFonts w:ascii="Tahoma" w:eastAsia="Times New Roman" w:hAnsi="Tahoma" w:cs="Tahoma"/>
                <w:b/>
                <w:bCs/>
                <w:sz w:val="18"/>
                <w:szCs w:val="18"/>
                <w:lang w:eastAsia="sl-SI"/>
              </w:rPr>
              <w:t>Zap</w:t>
            </w:r>
            <w:proofErr w:type="spellEnd"/>
            <w:r w:rsidRPr="000837C3">
              <w:rPr>
                <w:rFonts w:ascii="Tahoma" w:eastAsia="Times New Roman" w:hAnsi="Tahoma" w:cs="Tahoma"/>
                <w:b/>
                <w:bCs/>
                <w:sz w:val="18"/>
                <w:szCs w:val="18"/>
                <w:lang w:eastAsia="sl-SI"/>
              </w:rPr>
              <w:t>.</w:t>
            </w:r>
          </w:p>
          <w:p w14:paraId="6C9F18D0" w14:textId="77777777" w:rsidR="00860C58" w:rsidRPr="000837C3" w:rsidRDefault="00860C58" w:rsidP="00C9793A">
            <w:pPr>
              <w:spacing w:line="240" w:lineRule="auto"/>
              <w:rPr>
                <w:rFonts w:ascii="Tahoma" w:eastAsia="Times New Roman" w:hAnsi="Tahoma" w:cs="Tahoma"/>
                <w:b/>
                <w:bCs/>
                <w:sz w:val="18"/>
                <w:szCs w:val="18"/>
                <w:lang w:eastAsia="sl-SI"/>
              </w:rPr>
            </w:pPr>
            <w:r w:rsidRPr="000837C3">
              <w:rPr>
                <w:rFonts w:ascii="Tahoma" w:eastAsia="Times New Roman" w:hAnsi="Tahoma" w:cs="Tahoma"/>
                <w:b/>
                <w:bCs/>
                <w:sz w:val="18"/>
                <w:szCs w:val="18"/>
                <w:lang w:eastAsia="sl-SI"/>
              </w:rPr>
              <w:t>št.</w:t>
            </w:r>
          </w:p>
        </w:tc>
        <w:tc>
          <w:tcPr>
            <w:tcW w:w="4677" w:type="dxa"/>
          </w:tcPr>
          <w:p w14:paraId="2E87E0D8" w14:textId="77777777" w:rsidR="00860C58" w:rsidRPr="000837C3" w:rsidRDefault="00860C58" w:rsidP="00C9793A">
            <w:pPr>
              <w:spacing w:line="240" w:lineRule="auto"/>
              <w:jc w:val="left"/>
              <w:rPr>
                <w:rFonts w:ascii="Tahoma" w:eastAsia="Times New Roman" w:hAnsi="Tahoma" w:cs="Tahoma"/>
                <w:b/>
                <w:bCs/>
                <w:sz w:val="18"/>
                <w:szCs w:val="18"/>
                <w:lang w:eastAsia="sl-SI"/>
              </w:rPr>
            </w:pPr>
            <w:r w:rsidRPr="000837C3">
              <w:rPr>
                <w:rFonts w:ascii="Tahoma" w:eastAsia="Times New Roman" w:hAnsi="Tahoma" w:cs="Tahoma"/>
                <w:b/>
                <w:bCs/>
                <w:sz w:val="18"/>
                <w:szCs w:val="18"/>
                <w:lang w:eastAsia="sl-SI"/>
              </w:rPr>
              <w:t xml:space="preserve">Opis predmetna naročila </w:t>
            </w:r>
          </w:p>
          <w:p w14:paraId="2DC98CEC" w14:textId="77777777" w:rsidR="00836E40" w:rsidRPr="000837C3" w:rsidRDefault="00836E40" w:rsidP="0094166E">
            <w:pPr>
              <w:spacing w:line="240" w:lineRule="auto"/>
              <w:rPr>
                <w:rFonts w:ascii="Tahoma" w:eastAsia="Times New Roman" w:hAnsi="Tahoma" w:cs="Tahoma"/>
                <w:b/>
                <w:bCs/>
                <w:sz w:val="18"/>
                <w:szCs w:val="18"/>
                <w:lang w:eastAsia="sl-SI"/>
              </w:rPr>
            </w:pPr>
          </w:p>
        </w:tc>
        <w:tc>
          <w:tcPr>
            <w:tcW w:w="3119" w:type="dxa"/>
          </w:tcPr>
          <w:p w14:paraId="282FF408" w14:textId="77777777" w:rsidR="00860C58" w:rsidRPr="000837C3" w:rsidRDefault="00860C58" w:rsidP="00C9793A">
            <w:pPr>
              <w:spacing w:line="240" w:lineRule="auto"/>
              <w:rPr>
                <w:rFonts w:ascii="Tahoma" w:eastAsia="Times New Roman" w:hAnsi="Tahoma" w:cs="Tahoma"/>
                <w:b/>
                <w:bCs/>
                <w:sz w:val="18"/>
                <w:szCs w:val="18"/>
                <w:lang w:eastAsia="sl-SI"/>
              </w:rPr>
            </w:pPr>
            <w:r w:rsidRPr="000837C3">
              <w:rPr>
                <w:rFonts w:ascii="Tahoma" w:eastAsia="Times New Roman" w:hAnsi="Tahoma" w:cs="Tahoma"/>
                <w:b/>
                <w:bCs/>
                <w:sz w:val="18"/>
                <w:szCs w:val="18"/>
                <w:lang w:eastAsia="sl-SI"/>
              </w:rPr>
              <w:t xml:space="preserve">            Vrednost EUR brez DDV</w:t>
            </w:r>
          </w:p>
        </w:tc>
      </w:tr>
      <w:tr w:rsidR="00860C58" w:rsidRPr="000837C3" w14:paraId="70FC177C" w14:textId="77777777" w:rsidTr="00940B65">
        <w:tc>
          <w:tcPr>
            <w:tcW w:w="710" w:type="dxa"/>
          </w:tcPr>
          <w:p w14:paraId="01E84E54" w14:textId="77777777" w:rsidR="00860C58" w:rsidRPr="000837C3" w:rsidRDefault="00860C58">
            <w:pPr>
              <w:numPr>
                <w:ilvl w:val="0"/>
                <w:numId w:val="29"/>
              </w:numPr>
              <w:spacing w:line="240" w:lineRule="auto"/>
              <w:rPr>
                <w:rFonts w:ascii="Tahoma" w:eastAsia="Times New Roman" w:hAnsi="Tahoma" w:cs="Tahoma"/>
                <w:b/>
                <w:bCs/>
                <w:sz w:val="18"/>
                <w:szCs w:val="18"/>
                <w:lang w:eastAsia="sl-SI"/>
              </w:rPr>
            </w:pPr>
          </w:p>
        </w:tc>
        <w:tc>
          <w:tcPr>
            <w:tcW w:w="4677" w:type="dxa"/>
          </w:tcPr>
          <w:p w14:paraId="4811901B" w14:textId="7225FE86" w:rsidR="00836E40" w:rsidRPr="00940B65" w:rsidRDefault="000D29CA" w:rsidP="00C9793A">
            <w:pPr>
              <w:spacing w:line="240" w:lineRule="auto"/>
              <w:rPr>
                <w:rFonts w:ascii="Tahoma" w:eastAsia="Times New Roman" w:hAnsi="Tahoma" w:cs="Tahoma"/>
                <w:sz w:val="18"/>
                <w:szCs w:val="18"/>
                <w:lang w:eastAsia="sl-SI"/>
              </w:rPr>
            </w:pPr>
            <w:r w:rsidRPr="000D29CA">
              <w:rPr>
                <w:rFonts w:ascii="Tahoma" w:eastAsia="Times New Roman" w:hAnsi="Tahoma" w:cs="Tahoma"/>
                <w:sz w:val="18"/>
                <w:szCs w:val="18"/>
                <w:cs/>
                <w:lang w:eastAsia="sl-SI"/>
              </w:rPr>
              <w:t>‎</w:t>
            </w:r>
            <w:r w:rsidRPr="000D29CA">
              <w:rPr>
                <w:rFonts w:ascii="Tahoma" w:eastAsia="Times New Roman" w:hAnsi="Tahoma" w:cs="Tahoma"/>
                <w:sz w:val="18"/>
                <w:szCs w:val="18"/>
                <w:lang w:eastAsia="sl-SI"/>
              </w:rPr>
              <w:t>»</w:t>
            </w:r>
            <w:r w:rsidR="006E358F" w:rsidRPr="006E358F">
              <w:rPr>
                <w:rFonts w:ascii="Tahoma" w:eastAsia="Times New Roman" w:hAnsi="Tahoma" w:cs="Tahoma"/>
                <w:sz w:val="18"/>
                <w:szCs w:val="18"/>
                <w:lang w:eastAsia="sl-SI"/>
              </w:rPr>
              <w:t xml:space="preserve">NAKUP, DOBAVA IN VZDRŽEVANJE BIOKEMIJSKEGA- </w:t>
            </w:r>
            <w:r w:rsidR="006E358F" w:rsidRPr="006E358F">
              <w:rPr>
                <w:rFonts w:ascii="Tahoma" w:eastAsia="Times New Roman" w:hAnsi="Tahoma" w:cs="Tahoma"/>
                <w:sz w:val="18"/>
                <w:szCs w:val="18"/>
                <w:cs/>
                <w:lang w:eastAsia="sl-SI"/>
              </w:rPr>
              <w:t>‎</w:t>
            </w:r>
            <w:r w:rsidR="006E358F" w:rsidRPr="006E358F">
              <w:rPr>
                <w:rFonts w:ascii="Tahoma" w:eastAsia="Times New Roman" w:hAnsi="Tahoma" w:cs="Tahoma"/>
                <w:sz w:val="18"/>
                <w:szCs w:val="18"/>
                <w:lang w:eastAsia="sl-SI"/>
              </w:rPr>
              <w:t>IMUNOKEMIJSKEGA ANALITSKEGA SISTEMA</w:t>
            </w:r>
            <w:r w:rsidRPr="000D29CA">
              <w:rPr>
                <w:rFonts w:ascii="Tahoma" w:eastAsia="Times New Roman" w:hAnsi="Tahoma" w:cs="Tahoma"/>
                <w:sz w:val="18"/>
                <w:szCs w:val="18"/>
                <w:lang w:eastAsia="sl-SI"/>
              </w:rPr>
              <w:t>«</w:t>
            </w:r>
            <w:r w:rsidRPr="000D29CA">
              <w:rPr>
                <w:rFonts w:ascii="Tahoma" w:eastAsia="Times New Roman" w:hAnsi="Tahoma" w:cs="Tahoma"/>
                <w:sz w:val="18"/>
                <w:szCs w:val="18"/>
                <w:cs/>
                <w:lang w:eastAsia="sl-SI"/>
              </w:rPr>
              <w:t>‎</w:t>
            </w:r>
          </w:p>
        </w:tc>
        <w:tc>
          <w:tcPr>
            <w:tcW w:w="3119" w:type="dxa"/>
          </w:tcPr>
          <w:p w14:paraId="64D2405D" w14:textId="77777777" w:rsidR="00860C58" w:rsidRPr="000837C3" w:rsidRDefault="00860C58" w:rsidP="00C9793A">
            <w:pPr>
              <w:spacing w:line="240" w:lineRule="auto"/>
              <w:rPr>
                <w:rFonts w:ascii="Tahoma" w:eastAsia="Times New Roman" w:hAnsi="Tahoma" w:cs="Tahoma"/>
                <w:sz w:val="18"/>
                <w:szCs w:val="18"/>
                <w:lang w:eastAsia="sl-SI"/>
              </w:rPr>
            </w:pPr>
          </w:p>
        </w:tc>
      </w:tr>
      <w:tr w:rsidR="007058D9" w:rsidRPr="000837C3" w14:paraId="4D84C397" w14:textId="77777777" w:rsidTr="00940B65">
        <w:tc>
          <w:tcPr>
            <w:tcW w:w="710" w:type="dxa"/>
          </w:tcPr>
          <w:p w14:paraId="1AD91093" w14:textId="77777777" w:rsidR="007058D9" w:rsidRPr="000837C3" w:rsidRDefault="007058D9">
            <w:pPr>
              <w:numPr>
                <w:ilvl w:val="0"/>
                <w:numId w:val="29"/>
              </w:numPr>
              <w:spacing w:line="240" w:lineRule="auto"/>
              <w:rPr>
                <w:rFonts w:ascii="Tahoma" w:eastAsia="Times New Roman" w:hAnsi="Tahoma" w:cs="Tahoma"/>
                <w:b/>
                <w:bCs/>
                <w:sz w:val="18"/>
                <w:szCs w:val="18"/>
                <w:lang w:eastAsia="sl-SI"/>
              </w:rPr>
            </w:pPr>
          </w:p>
        </w:tc>
        <w:tc>
          <w:tcPr>
            <w:tcW w:w="4677" w:type="dxa"/>
          </w:tcPr>
          <w:p w14:paraId="145DA016" w14:textId="5E3D5656" w:rsidR="007058D9" w:rsidRPr="000D29CA" w:rsidRDefault="007058D9" w:rsidP="00C9793A">
            <w:pPr>
              <w:spacing w:line="240" w:lineRule="auto"/>
              <w:rPr>
                <w:rFonts w:ascii="Tahoma" w:eastAsia="Times New Roman" w:hAnsi="Tahoma" w:cs="Tahoma"/>
                <w:sz w:val="18"/>
                <w:szCs w:val="18"/>
                <w:cs/>
                <w:lang w:eastAsia="sl-SI"/>
              </w:rPr>
            </w:pPr>
            <w:r w:rsidRPr="007058D9">
              <w:rPr>
                <w:rFonts w:ascii="Tahoma" w:eastAsia="Times New Roman" w:hAnsi="Tahoma" w:cs="Tahoma"/>
                <w:sz w:val="18"/>
                <w:szCs w:val="18"/>
                <w:lang w:eastAsia="sl-SI"/>
              </w:rPr>
              <w:t xml:space="preserve">NAKUP REAGENTOV, POTROŠNEGA MATERIALA, </w:t>
            </w:r>
            <w:r w:rsidRPr="007058D9">
              <w:rPr>
                <w:rFonts w:ascii="Tahoma" w:eastAsia="Times New Roman" w:hAnsi="Tahoma" w:cs="Tahoma"/>
                <w:sz w:val="18"/>
                <w:szCs w:val="18"/>
                <w:cs/>
                <w:lang w:eastAsia="sl-SI"/>
              </w:rPr>
              <w:t>‎</w:t>
            </w:r>
            <w:r w:rsidRPr="007058D9">
              <w:rPr>
                <w:rFonts w:ascii="Tahoma" w:eastAsia="Times New Roman" w:hAnsi="Tahoma" w:cs="Tahoma"/>
                <w:sz w:val="18"/>
                <w:szCs w:val="18"/>
                <w:lang w:eastAsia="sl-SI"/>
              </w:rPr>
              <w:t xml:space="preserve">STANDARDOV IN KONTROL ZA PONUJENA SISTEMA </w:t>
            </w:r>
            <w:r w:rsidRPr="007058D9">
              <w:rPr>
                <w:rFonts w:ascii="Tahoma" w:eastAsia="Times New Roman" w:hAnsi="Tahoma" w:cs="Tahoma"/>
                <w:sz w:val="18"/>
                <w:szCs w:val="18"/>
                <w:cs/>
                <w:lang w:eastAsia="sl-SI"/>
              </w:rPr>
              <w:t>‎</w:t>
            </w:r>
            <w:r w:rsidRPr="007058D9">
              <w:rPr>
                <w:rFonts w:ascii="Tahoma" w:eastAsia="Times New Roman" w:hAnsi="Tahoma" w:cs="Tahoma"/>
                <w:sz w:val="18"/>
                <w:szCs w:val="18"/>
                <w:lang w:eastAsia="sl-SI"/>
              </w:rPr>
              <w:t>ZA 7 LET</w:t>
            </w:r>
          </w:p>
        </w:tc>
        <w:tc>
          <w:tcPr>
            <w:tcW w:w="3119" w:type="dxa"/>
          </w:tcPr>
          <w:p w14:paraId="66D326CF" w14:textId="77777777" w:rsidR="007058D9" w:rsidRPr="000837C3" w:rsidRDefault="007058D9" w:rsidP="00C9793A">
            <w:pPr>
              <w:spacing w:line="240" w:lineRule="auto"/>
              <w:rPr>
                <w:rFonts w:ascii="Tahoma" w:eastAsia="Times New Roman" w:hAnsi="Tahoma" w:cs="Tahoma"/>
                <w:sz w:val="18"/>
                <w:szCs w:val="18"/>
                <w:lang w:eastAsia="sl-SI"/>
              </w:rPr>
            </w:pPr>
          </w:p>
        </w:tc>
      </w:tr>
      <w:bookmarkEnd w:id="170"/>
    </w:tbl>
    <w:p w14:paraId="121DD8E0" w14:textId="77777777" w:rsidR="00836E40" w:rsidRPr="000837C3" w:rsidRDefault="00836E40" w:rsidP="00836E40">
      <w:pPr>
        <w:spacing w:line="240" w:lineRule="auto"/>
        <w:rPr>
          <w:rFonts w:ascii="Tahoma" w:eastAsia="Times New Roman" w:hAnsi="Tahoma" w:cs="Tahoma"/>
          <w:sz w:val="18"/>
          <w:szCs w:val="18"/>
          <w:lang w:eastAsia="sl-SI"/>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3119"/>
      </w:tblGrid>
      <w:tr w:rsidR="00836E40" w:rsidRPr="000837C3" w14:paraId="7501ACD0" w14:textId="77777777" w:rsidTr="00940B65">
        <w:tc>
          <w:tcPr>
            <w:tcW w:w="5387" w:type="dxa"/>
          </w:tcPr>
          <w:p w14:paraId="6A97D0DC" w14:textId="77777777" w:rsidR="00836E40" w:rsidRDefault="007058D9" w:rsidP="00500DC7">
            <w:pPr>
              <w:spacing w:line="240" w:lineRule="auto"/>
              <w:rPr>
                <w:rFonts w:ascii="Tahoma" w:eastAsia="Times New Roman" w:hAnsi="Tahoma" w:cs="Tahoma"/>
                <w:sz w:val="18"/>
                <w:szCs w:val="18"/>
                <w:lang w:eastAsia="sl-SI"/>
              </w:rPr>
            </w:pPr>
            <w:r>
              <w:rPr>
                <w:rFonts w:ascii="Tahoma" w:eastAsia="Times New Roman" w:hAnsi="Tahoma" w:cs="Tahoma"/>
                <w:sz w:val="18"/>
                <w:szCs w:val="18"/>
                <w:lang w:eastAsia="sl-SI"/>
              </w:rPr>
              <w:t>SKUPAJ brez DDV</w:t>
            </w:r>
          </w:p>
          <w:p w14:paraId="43A7411C" w14:textId="423085C7" w:rsidR="007058D9" w:rsidRPr="000837C3" w:rsidRDefault="007058D9" w:rsidP="00500DC7">
            <w:pPr>
              <w:spacing w:line="240" w:lineRule="auto"/>
              <w:rPr>
                <w:rFonts w:ascii="Tahoma" w:eastAsia="Times New Roman" w:hAnsi="Tahoma" w:cs="Tahoma"/>
                <w:sz w:val="18"/>
                <w:szCs w:val="18"/>
                <w:lang w:eastAsia="sl-SI"/>
              </w:rPr>
            </w:pPr>
          </w:p>
        </w:tc>
        <w:tc>
          <w:tcPr>
            <w:tcW w:w="3119" w:type="dxa"/>
          </w:tcPr>
          <w:p w14:paraId="435CC50A" w14:textId="77777777" w:rsidR="007058D9" w:rsidRDefault="007058D9" w:rsidP="00500DC7">
            <w:pPr>
              <w:spacing w:line="240" w:lineRule="auto"/>
              <w:rPr>
                <w:rFonts w:ascii="Tahoma" w:eastAsia="Times New Roman" w:hAnsi="Tahoma" w:cs="Tahoma"/>
                <w:sz w:val="18"/>
                <w:szCs w:val="18"/>
                <w:lang w:eastAsia="sl-SI"/>
              </w:rPr>
            </w:pPr>
            <w:r w:rsidRPr="007058D9">
              <w:rPr>
                <w:rFonts w:ascii="Tahoma" w:eastAsia="Times New Roman" w:hAnsi="Tahoma" w:cs="Tahoma"/>
                <w:sz w:val="18"/>
                <w:szCs w:val="18"/>
                <w:cs/>
                <w:lang w:eastAsia="sl-SI"/>
              </w:rPr>
              <w:t>‎</w:t>
            </w:r>
          </w:p>
          <w:p w14:paraId="0DB50807" w14:textId="3412F441" w:rsidR="00836E40" w:rsidRPr="000837C3" w:rsidRDefault="007058D9" w:rsidP="00500DC7">
            <w:pPr>
              <w:spacing w:line="240" w:lineRule="auto"/>
              <w:rPr>
                <w:rFonts w:ascii="Tahoma" w:eastAsia="Times New Roman" w:hAnsi="Tahoma" w:cs="Tahoma"/>
                <w:sz w:val="18"/>
                <w:szCs w:val="18"/>
                <w:lang w:eastAsia="sl-SI"/>
              </w:rPr>
            </w:pPr>
            <w:r w:rsidRPr="007058D9">
              <w:rPr>
                <w:rFonts w:ascii="Tahoma" w:eastAsia="Times New Roman" w:hAnsi="Tahoma" w:cs="Tahoma"/>
                <w:sz w:val="18"/>
                <w:szCs w:val="18"/>
                <w:lang w:eastAsia="sl-SI"/>
              </w:rPr>
              <w:t>………</w:t>
            </w:r>
            <w:r>
              <w:rPr>
                <w:rFonts w:ascii="Tahoma" w:eastAsia="Times New Roman" w:hAnsi="Tahoma" w:cs="Tahoma"/>
                <w:sz w:val="18"/>
                <w:szCs w:val="18"/>
                <w:lang w:eastAsia="sl-SI"/>
              </w:rPr>
              <w:t>…</w:t>
            </w:r>
            <w:r w:rsidRPr="007058D9">
              <w:rPr>
                <w:rFonts w:ascii="Tahoma" w:eastAsia="Times New Roman" w:hAnsi="Tahoma" w:cs="Tahoma"/>
                <w:sz w:val="18"/>
                <w:szCs w:val="18"/>
                <w:lang w:eastAsia="sl-SI"/>
              </w:rPr>
              <w:t>………………………………..EUR</w:t>
            </w:r>
            <w:r w:rsidRPr="007058D9">
              <w:rPr>
                <w:rFonts w:ascii="Tahoma" w:eastAsia="Times New Roman" w:hAnsi="Tahoma" w:cs="Tahoma"/>
                <w:sz w:val="18"/>
                <w:szCs w:val="18"/>
                <w:cs/>
                <w:lang w:eastAsia="sl-SI"/>
              </w:rPr>
              <w:t>‎</w:t>
            </w:r>
          </w:p>
        </w:tc>
      </w:tr>
      <w:tr w:rsidR="007058D9" w:rsidRPr="000837C3" w14:paraId="6E8ED924" w14:textId="77777777" w:rsidTr="00940B65">
        <w:tc>
          <w:tcPr>
            <w:tcW w:w="5387" w:type="dxa"/>
          </w:tcPr>
          <w:p w14:paraId="4C2AC0C5" w14:textId="77777777" w:rsidR="007058D9" w:rsidRPr="000837C3" w:rsidRDefault="007058D9" w:rsidP="007058D9">
            <w:pPr>
              <w:spacing w:line="240" w:lineRule="auto"/>
              <w:jc w:val="left"/>
              <w:rPr>
                <w:rFonts w:ascii="Tahoma" w:eastAsia="Times New Roman" w:hAnsi="Tahoma" w:cs="Tahoma"/>
                <w:sz w:val="18"/>
                <w:szCs w:val="18"/>
                <w:lang w:eastAsia="sl-SI"/>
              </w:rPr>
            </w:pPr>
            <w:r w:rsidRPr="000837C3">
              <w:rPr>
                <w:rFonts w:ascii="Tahoma" w:eastAsia="Times New Roman" w:hAnsi="Tahoma" w:cs="Tahoma"/>
                <w:sz w:val="18"/>
                <w:szCs w:val="18"/>
                <w:lang w:eastAsia="sl-SI"/>
              </w:rPr>
              <w:t>DDV – 22%</w:t>
            </w:r>
          </w:p>
          <w:p w14:paraId="4318F456" w14:textId="77777777" w:rsidR="007058D9" w:rsidRPr="000837C3" w:rsidRDefault="007058D9" w:rsidP="007058D9">
            <w:pPr>
              <w:spacing w:line="240" w:lineRule="auto"/>
              <w:jc w:val="left"/>
              <w:rPr>
                <w:rFonts w:ascii="Tahoma" w:eastAsia="Times New Roman" w:hAnsi="Tahoma" w:cs="Tahoma"/>
                <w:sz w:val="18"/>
                <w:szCs w:val="18"/>
                <w:lang w:eastAsia="sl-SI"/>
              </w:rPr>
            </w:pPr>
          </w:p>
        </w:tc>
        <w:tc>
          <w:tcPr>
            <w:tcW w:w="3119" w:type="dxa"/>
          </w:tcPr>
          <w:p w14:paraId="1F322B8C" w14:textId="77777777" w:rsidR="007058D9" w:rsidRPr="000837C3" w:rsidRDefault="007058D9" w:rsidP="007058D9">
            <w:pPr>
              <w:spacing w:line="240" w:lineRule="auto"/>
              <w:rPr>
                <w:rFonts w:ascii="Tahoma" w:eastAsia="Times New Roman" w:hAnsi="Tahoma" w:cs="Tahoma"/>
                <w:sz w:val="18"/>
                <w:szCs w:val="18"/>
                <w:lang w:eastAsia="sl-SI"/>
              </w:rPr>
            </w:pPr>
          </w:p>
          <w:p w14:paraId="2F6270D1" w14:textId="62BD5580" w:rsidR="007058D9" w:rsidRPr="000837C3" w:rsidRDefault="007058D9" w:rsidP="007058D9">
            <w:pPr>
              <w:spacing w:line="240" w:lineRule="auto"/>
              <w:rPr>
                <w:rFonts w:ascii="Tahoma" w:eastAsia="Times New Roman" w:hAnsi="Tahoma" w:cs="Tahoma"/>
                <w:sz w:val="18"/>
                <w:szCs w:val="18"/>
                <w:lang w:eastAsia="sl-SI"/>
              </w:rPr>
            </w:pPr>
            <w:r w:rsidRPr="000837C3">
              <w:rPr>
                <w:rFonts w:ascii="Tahoma" w:eastAsia="Times New Roman" w:hAnsi="Tahoma" w:cs="Tahoma"/>
                <w:sz w:val="18"/>
                <w:szCs w:val="18"/>
                <w:lang w:eastAsia="sl-SI"/>
              </w:rPr>
              <w:t>…………………………………………..EUR</w:t>
            </w:r>
          </w:p>
        </w:tc>
      </w:tr>
      <w:tr w:rsidR="007058D9" w:rsidRPr="000837C3" w14:paraId="235AB3A1" w14:textId="77777777" w:rsidTr="00940B65">
        <w:tc>
          <w:tcPr>
            <w:tcW w:w="5387" w:type="dxa"/>
          </w:tcPr>
          <w:p w14:paraId="14626B4F" w14:textId="5FF3857E" w:rsidR="007058D9" w:rsidRPr="000837C3" w:rsidRDefault="007058D9" w:rsidP="007058D9">
            <w:pPr>
              <w:spacing w:line="240" w:lineRule="auto"/>
              <w:jc w:val="left"/>
              <w:rPr>
                <w:rFonts w:ascii="Tahoma" w:eastAsia="Times New Roman" w:hAnsi="Tahoma" w:cs="Tahoma"/>
                <w:sz w:val="18"/>
                <w:szCs w:val="18"/>
                <w:lang w:eastAsia="sl-SI"/>
              </w:rPr>
            </w:pPr>
            <w:r w:rsidRPr="000837C3">
              <w:rPr>
                <w:rFonts w:ascii="Tahoma" w:eastAsia="Times New Roman" w:hAnsi="Tahoma" w:cs="Tahoma"/>
                <w:sz w:val="18"/>
                <w:szCs w:val="18"/>
                <w:lang w:eastAsia="sl-SI"/>
              </w:rPr>
              <w:t xml:space="preserve">DDV – </w:t>
            </w:r>
            <w:r>
              <w:rPr>
                <w:rFonts w:ascii="Tahoma" w:eastAsia="Times New Roman" w:hAnsi="Tahoma" w:cs="Tahoma"/>
                <w:sz w:val="18"/>
                <w:szCs w:val="18"/>
                <w:lang w:eastAsia="sl-SI"/>
              </w:rPr>
              <w:t>9,5</w:t>
            </w:r>
            <w:r w:rsidRPr="000837C3">
              <w:rPr>
                <w:rFonts w:ascii="Tahoma" w:eastAsia="Times New Roman" w:hAnsi="Tahoma" w:cs="Tahoma"/>
                <w:sz w:val="18"/>
                <w:szCs w:val="18"/>
                <w:lang w:eastAsia="sl-SI"/>
              </w:rPr>
              <w:t>%</w:t>
            </w:r>
          </w:p>
          <w:p w14:paraId="7C3DFF8F" w14:textId="77777777" w:rsidR="007058D9" w:rsidRPr="000837C3" w:rsidRDefault="007058D9" w:rsidP="007058D9">
            <w:pPr>
              <w:spacing w:line="240" w:lineRule="auto"/>
              <w:jc w:val="left"/>
              <w:rPr>
                <w:rFonts w:ascii="Tahoma" w:eastAsia="Times New Roman" w:hAnsi="Tahoma" w:cs="Tahoma"/>
                <w:sz w:val="18"/>
                <w:szCs w:val="18"/>
                <w:lang w:eastAsia="sl-SI"/>
              </w:rPr>
            </w:pPr>
          </w:p>
        </w:tc>
        <w:tc>
          <w:tcPr>
            <w:tcW w:w="3119" w:type="dxa"/>
          </w:tcPr>
          <w:p w14:paraId="04DA6F3E" w14:textId="77777777" w:rsidR="007058D9" w:rsidRPr="000837C3" w:rsidRDefault="007058D9" w:rsidP="007058D9">
            <w:pPr>
              <w:spacing w:line="240" w:lineRule="auto"/>
              <w:rPr>
                <w:rFonts w:ascii="Tahoma" w:eastAsia="Times New Roman" w:hAnsi="Tahoma" w:cs="Tahoma"/>
                <w:sz w:val="18"/>
                <w:szCs w:val="18"/>
                <w:lang w:eastAsia="sl-SI"/>
              </w:rPr>
            </w:pPr>
          </w:p>
          <w:p w14:paraId="71820084" w14:textId="4AEA521F" w:rsidR="007058D9" w:rsidRPr="000837C3" w:rsidRDefault="007058D9" w:rsidP="007058D9">
            <w:pPr>
              <w:spacing w:line="240" w:lineRule="auto"/>
              <w:rPr>
                <w:rFonts w:ascii="Tahoma" w:eastAsia="Times New Roman" w:hAnsi="Tahoma" w:cs="Tahoma"/>
                <w:sz w:val="18"/>
                <w:szCs w:val="18"/>
                <w:lang w:eastAsia="sl-SI"/>
              </w:rPr>
            </w:pPr>
            <w:r w:rsidRPr="000837C3">
              <w:rPr>
                <w:rFonts w:ascii="Tahoma" w:eastAsia="Times New Roman" w:hAnsi="Tahoma" w:cs="Tahoma"/>
                <w:sz w:val="18"/>
                <w:szCs w:val="18"/>
                <w:lang w:eastAsia="sl-SI"/>
              </w:rPr>
              <w:t>…………………………………………..EUR</w:t>
            </w:r>
          </w:p>
        </w:tc>
      </w:tr>
      <w:tr w:rsidR="007058D9" w:rsidRPr="000837C3" w14:paraId="5768ED89" w14:textId="77777777" w:rsidTr="00940B65">
        <w:tc>
          <w:tcPr>
            <w:tcW w:w="5387" w:type="dxa"/>
          </w:tcPr>
          <w:p w14:paraId="0ABB5A3D" w14:textId="77777777" w:rsidR="007058D9" w:rsidRDefault="007058D9" w:rsidP="007058D9">
            <w:pPr>
              <w:spacing w:line="240" w:lineRule="auto"/>
              <w:rPr>
                <w:rFonts w:ascii="Tahoma" w:eastAsia="Times New Roman" w:hAnsi="Tahoma" w:cs="Tahoma"/>
                <w:b/>
                <w:sz w:val="18"/>
                <w:szCs w:val="18"/>
                <w:lang w:eastAsia="sl-SI"/>
              </w:rPr>
            </w:pPr>
          </w:p>
          <w:p w14:paraId="5C4FA837" w14:textId="1A5D5CBC" w:rsidR="007058D9" w:rsidRPr="000837C3" w:rsidRDefault="007058D9" w:rsidP="007058D9">
            <w:pPr>
              <w:spacing w:line="240" w:lineRule="auto"/>
              <w:rPr>
                <w:rFonts w:ascii="Tahoma" w:eastAsia="Times New Roman" w:hAnsi="Tahoma" w:cs="Tahoma"/>
                <w:b/>
                <w:sz w:val="18"/>
                <w:szCs w:val="18"/>
                <w:lang w:eastAsia="sl-SI"/>
              </w:rPr>
            </w:pPr>
            <w:r w:rsidRPr="000837C3">
              <w:rPr>
                <w:rFonts w:ascii="Tahoma" w:eastAsia="Times New Roman" w:hAnsi="Tahoma" w:cs="Tahoma"/>
                <w:b/>
                <w:sz w:val="18"/>
                <w:szCs w:val="18"/>
                <w:lang w:eastAsia="sl-SI"/>
              </w:rPr>
              <w:t xml:space="preserve">S K U P A J  z DDV (merilo) </w:t>
            </w:r>
          </w:p>
        </w:tc>
        <w:tc>
          <w:tcPr>
            <w:tcW w:w="3119" w:type="dxa"/>
          </w:tcPr>
          <w:p w14:paraId="76F51B2C" w14:textId="77777777" w:rsidR="007058D9" w:rsidRPr="000837C3" w:rsidRDefault="007058D9" w:rsidP="007058D9">
            <w:pPr>
              <w:spacing w:line="240" w:lineRule="auto"/>
              <w:rPr>
                <w:rFonts w:ascii="Tahoma" w:eastAsia="Times New Roman" w:hAnsi="Tahoma" w:cs="Tahoma"/>
                <w:b/>
                <w:sz w:val="18"/>
                <w:szCs w:val="18"/>
                <w:lang w:eastAsia="sl-SI"/>
              </w:rPr>
            </w:pPr>
          </w:p>
          <w:p w14:paraId="342054FB" w14:textId="77777777" w:rsidR="007058D9" w:rsidRPr="000837C3" w:rsidRDefault="007058D9" w:rsidP="007058D9">
            <w:pPr>
              <w:spacing w:line="240" w:lineRule="auto"/>
              <w:rPr>
                <w:rFonts w:ascii="Tahoma" w:eastAsia="Times New Roman" w:hAnsi="Tahoma" w:cs="Tahoma"/>
                <w:b/>
                <w:sz w:val="18"/>
                <w:szCs w:val="18"/>
                <w:lang w:eastAsia="sl-SI"/>
              </w:rPr>
            </w:pPr>
            <w:r w:rsidRPr="000837C3">
              <w:rPr>
                <w:rFonts w:ascii="Tahoma" w:eastAsia="Times New Roman" w:hAnsi="Tahoma" w:cs="Tahoma"/>
                <w:b/>
                <w:sz w:val="18"/>
                <w:szCs w:val="18"/>
                <w:lang w:eastAsia="sl-SI"/>
              </w:rPr>
              <w:t>…………………………………..EUR</w:t>
            </w:r>
          </w:p>
        </w:tc>
      </w:tr>
    </w:tbl>
    <w:p w14:paraId="6F6D7E21" w14:textId="77777777" w:rsidR="00836E40" w:rsidRDefault="00836E40" w:rsidP="001D6CD4">
      <w:pPr>
        <w:rPr>
          <w:rFonts w:ascii="Tahoma" w:hAnsi="Tahoma" w:cs="Tahoma"/>
          <w:sz w:val="18"/>
          <w:szCs w:val="18"/>
        </w:rPr>
      </w:pPr>
    </w:p>
    <w:p w14:paraId="568C9E44" w14:textId="77777777" w:rsidR="00884379" w:rsidRPr="000837C3" w:rsidRDefault="00884379" w:rsidP="001D6CD4">
      <w:pPr>
        <w:rPr>
          <w:rFonts w:ascii="Tahoma" w:hAnsi="Tahoma" w:cs="Tahoma"/>
          <w:sz w:val="18"/>
          <w:szCs w:val="18"/>
        </w:rPr>
      </w:pPr>
    </w:p>
    <w:p w14:paraId="6BA06E4B" w14:textId="77777777" w:rsidR="00F1081F" w:rsidRPr="000837C3" w:rsidRDefault="00936DA6" w:rsidP="001D6CD4">
      <w:pPr>
        <w:spacing w:line="276" w:lineRule="auto"/>
        <w:rPr>
          <w:rFonts w:ascii="Tahoma" w:hAnsi="Tahoma" w:cs="Tahoma"/>
          <w:b/>
          <w:sz w:val="18"/>
          <w:szCs w:val="18"/>
        </w:rPr>
      </w:pPr>
      <w:r w:rsidRPr="000837C3">
        <w:rPr>
          <w:rFonts w:ascii="Tahoma" w:hAnsi="Tahoma" w:cs="Tahoma"/>
          <w:b/>
          <w:sz w:val="18"/>
          <w:szCs w:val="18"/>
        </w:rPr>
        <w:t>Priloga</w:t>
      </w:r>
      <w:r w:rsidR="004B180B" w:rsidRPr="000837C3">
        <w:rPr>
          <w:rFonts w:ascii="Tahoma" w:hAnsi="Tahoma" w:cs="Tahoma"/>
          <w:b/>
          <w:sz w:val="18"/>
          <w:szCs w:val="18"/>
        </w:rPr>
        <w:t>: Lasten predračun!</w:t>
      </w:r>
    </w:p>
    <w:p w14:paraId="2254302B" w14:textId="77777777" w:rsidR="00752B46" w:rsidRPr="00752B46" w:rsidRDefault="00752B46" w:rsidP="00752B46">
      <w:pPr>
        <w:rPr>
          <w:rFonts w:ascii="Tahoma" w:hAnsi="Tahoma" w:cs="Tahoma"/>
          <w:b/>
          <w:bCs/>
          <w:sz w:val="18"/>
          <w:szCs w:val="18"/>
        </w:rPr>
      </w:pPr>
      <w:r w:rsidRPr="00752B46">
        <w:rPr>
          <w:rFonts w:ascii="Tahoma" w:hAnsi="Tahoma" w:cs="Tahoma"/>
          <w:b/>
          <w:bCs/>
          <w:sz w:val="18"/>
          <w:szCs w:val="18"/>
        </w:rPr>
        <w:t>Ponudnik mora v okviru ponudbene vrednosti zagotoviti strokovno izobraževanje za štiri osebe v izobraževalnem centru proizvajalca.</w:t>
      </w:r>
    </w:p>
    <w:p w14:paraId="04B41A0D" w14:textId="77777777" w:rsidR="000A52D7" w:rsidRPr="000837C3" w:rsidRDefault="000A52D7" w:rsidP="001D6CD4">
      <w:pPr>
        <w:spacing w:line="276" w:lineRule="auto"/>
        <w:rPr>
          <w:rFonts w:ascii="Tahoma" w:hAnsi="Tahoma" w:cs="Tahoma"/>
          <w:b/>
          <w:sz w:val="18"/>
          <w:szCs w:val="18"/>
        </w:rPr>
      </w:pPr>
    </w:p>
    <w:p w14:paraId="63CBD688" w14:textId="77777777" w:rsidR="004B180B" w:rsidRPr="000837C3" w:rsidRDefault="004B180B" w:rsidP="001D6CD4">
      <w:pPr>
        <w:spacing w:line="276" w:lineRule="auto"/>
        <w:rPr>
          <w:rFonts w:ascii="Tahoma" w:hAnsi="Tahoma" w:cs="Tahoma"/>
          <w:b/>
          <w:sz w:val="18"/>
          <w:szCs w:val="18"/>
        </w:rPr>
      </w:pPr>
    </w:p>
    <w:p w14:paraId="1DF21AD1" w14:textId="77777777" w:rsidR="008D40E2" w:rsidRPr="000837C3" w:rsidRDefault="008D40E2" w:rsidP="001D6CD4">
      <w:pPr>
        <w:spacing w:line="276" w:lineRule="auto"/>
        <w:rPr>
          <w:rFonts w:ascii="Tahoma" w:hAnsi="Tahoma" w:cs="Tahoma"/>
          <w:b/>
          <w:sz w:val="18"/>
          <w:szCs w:val="18"/>
        </w:rPr>
      </w:pPr>
    </w:p>
    <w:tbl>
      <w:tblPr>
        <w:tblW w:w="0" w:type="auto"/>
        <w:tblInd w:w="6" w:type="dxa"/>
        <w:tblLayout w:type="fixed"/>
        <w:tblLook w:val="0000" w:firstRow="0" w:lastRow="0" w:firstColumn="0" w:lastColumn="0" w:noHBand="0" w:noVBand="0"/>
      </w:tblPr>
      <w:tblGrid>
        <w:gridCol w:w="4778"/>
        <w:gridCol w:w="4400"/>
      </w:tblGrid>
      <w:tr w:rsidR="00CE47B4" w:rsidRPr="000837C3" w14:paraId="3704E950" w14:textId="77777777" w:rsidTr="006E7385">
        <w:tc>
          <w:tcPr>
            <w:tcW w:w="4778" w:type="dxa"/>
            <w:vAlign w:val="center"/>
          </w:tcPr>
          <w:p w14:paraId="6BFB7D9E" w14:textId="77777777" w:rsidR="00CE47B4" w:rsidRPr="000837C3" w:rsidRDefault="00CE47B4" w:rsidP="006E7385">
            <w:pPr>
              <w:suppressAutoHyphens/>
              <w:spacing w:line="240" w:lineRule="auto"/>
              <w:jc w:val="left"/>
              <w:rPr>
                <w:rFonts w:cs="Arial"/>
                <w:lang w:eastAsia="zh-CN"/>
              </w:rPr>
            </w:pPr>
            <w:r w:rsidRPr="000837C3">
              <w:rPr>
                <w:rFonts w:cs="Arial"/>
                <w:position w:val="-1"/>
                <w:sz w:val="18"/>
                <w:szCs w:val="18"/>
                <w:lang w:eastAsia="zh-CN"/>
              </w:rPr>
              <w:t>Kraj in datum:</w:t>
            </w:r>
          </w:p>
        </w:tc>
        <w:tc>
          <w:tcPr>
            <w:tcW w:w="4400" w:type="dxa"/>
            <w:vAlign w:val="center"/>
          </w:tcPr>
          <w:p w14:paraId="2A0F115C" w14:textId="77777777" w:rsidR="00CE47B4" w:rsidRPr="000837C3" w:rsidRDefault="00CE47B4" w:rsidP="006E7385">
            <w:pPr>
              <w:suppressAutoHyphens/>
              <w:spacing w:line="240" w:lineRule="auto"/>
              <w:jc w:val="center"/>
              <w:rPr>
                <w:rFonts w:cs="Arial"/>
                <w:lang w:eastAsia="zh-CN"/>
              </w:rPr>
            </w:pPr>
            <w:r w:rsidRPr="000837C3">
              <w:rPr>
                <w:rFonts w:cs="Arial"/>
                <w:position w:val="-1"/>
                <w:sz w:val="18"/>
                <w:szCs w:val="18"/>
                <w:lang w:eastAsia="zh-CN"/>
              </w:rPr>
              <w:t xml:space="preserve">Ime in priimek odgovorne osebe ponudnika: </w:t>
            </w:r>
          </w:p>
          <w:p w14:paraId="1F19ACBF" w14:textId="77777777" w:rsidR="00CE47B4" w:rsidRPr="000837C3" w:rsidRDefault="00CE47B4" w:rsidP="006E7385">
            <w:pPr>
              <w:suppressAutoHyphens/>
              <w:spacing w:line="240" w:lineRule="auto"/>
              <w:jc w:val="center"/>
              <w:rPr>
                <w:rFonts w:cs="Arial"/>
                <w:lang w:eastAsia="zh-CN"/>
              </w:rPr>
            </w:pPr>
            <w:r w:rsidRPr="000837C3">
              <w:rPr>
                <w:rFonts w:cs="Arial"/>
                <w:position w:val="-1"/>
                <w:sz w:val="18"/>
                <w:szCs w:val="18"/>
                <w:lang w:eastAsia="zh-CN"/>
              </w:rPr>
              <w:t>___________________________________</w:t>
            </w:r>
          </w:p>
        </w:tc>
      </w:tr>
      <w:tr w:rsidR="00CE47B4" w:rsidRPr="000837C3" w14:paraId="59FDA5A6" w14:textId="77777777" w:rsidTr="006E7385">
        <w:tc>
          <w:tcPr>
            <w:tcW w:w="4778" w:type="dxa"/>
            <w:vAlign w:val="center"/>
          </w:tcPr>
          <w:p w14:paraId="5277784E" w14:textId="77777777" w:rsidR="00CE47B4" w:rsidRPr="000837C3" w:rsidRDefault="00CE47B4" w:rsidP="006E7385">
            <w:pPr>
              <w:suppressAutoHyphens/>
              <w:spacing w:line="240" w:lineRule="auto"/>
              <w:jc w:val="left"/>
              <w:rPr>
                <w:rFonts w:cs="Arial"/>
                <w:lang w:eastAsia="zh-CN"/>
              </w:rPr>
            </w:pPr>
            <w:r w:rsidRPr="000837C3">
              <w:rPr>
                <w:rFonts w:cs="Arial"/>
                <w:position w:val="-1"/>
                <w:sz w:val="18"/>
                <w:szCs w:val="18"/>
                <w:lang w:eastAsia="zh-CN"/>
              </w:rPr>
              <w:t> </w:t>
            </w:r>
          </w:p>
        </w:tc>
        <w:tc>
          <w:tcPr>
            <w:tcW w:w="4400" w:type="dxa"/>
            <w:vAlign w:val="center"/>
          </w:tcPr>
          <w:p w14:paraId="4C4F24CC" w14:textId="77777777" w:rsidR="00CE47B4" w:rsidRPr="000837C3" w:rsidRDefault="00CE47B4" w:rsidP="006E7385">
            <w:pPr>
              <w:suppressAutoHyphens/>
              <w:snapToGrid w:val="0"/>
              <w:spacing w:line="240" w:lineRule="auto"/>
              <w:jc w:val="left"/>
              <w:rPr>
                <w:rFonts w:ascii="Helvetica" w:hAnsi="Helvetica" w:cs="Helvetica"/>
                <w:sz w:val="22"/>
                <w:lang w:eastAsia="zh-CN"/>
              </w:rPr>
            </w:pPr>
          </w:p>
          <w:p w14:paraId="1343857F" w14:textId="77777777" w:rsidR="004B180B" w:rsidRPr="000837C3" w:rsidRDefault="00CE47B4" w:rsidP="006E7385">
            <w:pPr>
              <w:suppressAutoHyphens/>
              <w:spacing w:line="240" w:lineRule="auto"/>
              <w:jc w:val="center"/>
              <w:rPr>
                <w:rFonts w:cs="Arial"/>
                <w:position w:val="-1"/>
                <w:sz w:val="18"/>
                <w:szCs w:val="18"/>
                <w:lang w:eastAsia="zh-CN"/>
              </w:rPr>
            </w:pPr>
            <w:r w:rsidRPr="000837C3">
              <w:rPr>
                <w:rFonts w:eastAsia="Arial" w:cs="Arial"/>
                <w:position w:val="-1"/>
                <w:sz w:val="18"/>
                <w:szCs w:val="18"/>
                <w:lang w:eastAsia="zh-CN"/>
              </w:rPr>
              <w:t xml:space="preserve"> </w:t>
            </w:r>
            <w:r w:rsidRPr="000837C3">
              <w:rPr>
                <w:rFonts w:cs="Arial"/>
                <w:position w:val="-1"/>
                <w:sz w:val="18"/>
                <w:szCs w:val="18"/>
                <w:lang w:eastAsia="zh-CN"/>
              </w:rPr>
              <w:t>(žig in podpis)</w:t>
            </w:r>
          </w:p>
          <w:p w14:paraId="20651562" w14:textId="77777777" w:rsidR="004B180B" w:rsidRPr="000837C3" w:rsidRDefault="004B180B" w:rsidP="006E7385">
            <w:pPr>
              <w:suppressAutoHyphens/>
              <w:spacing w:line="240" w:lineRule="auto"/>
              <w:jc w:val="center"/>
              <w:rPr>
                <w:rFonts w:cs="Arial"/>
                <w:position w:val="-1"/>
                <w:sz w:val="18"/>
                <w:szCs w:val="18"/>
                <w:lang w:eastAsia="zh-CN"/>
              </w:rPr>
            </w:pPr>
          </w:p>
          <w:p w14:paraId="60F20593" w14:textId="77777777" w:rsidR="004B180B" w:rsidRPr="000837C3" w:rsidRDefault="004B180B" w:rsidP="006E7385">
            <w:pPr>
              <w:suppressAutoHyphens/>
              <w:spacing w:line="240" w:lineRule="auto"/>
              <w:jc w:val="center"/>
              <w:rPr>
                <w:rFonts w:cs="Arial"/>
                <w:position w:val="-1"/>
                <w:sz w:val="18"/>
                <w:szCs w:val="18"/>
                <w:lang w:eastAsia="zh-CN"/>
              </w:rPr>
            </w:pPr>
          </w:p>
          <w:p w14:paraId="3FCCC25A" w14:textId="77777777" w:rsidR="004B180B" w:rsidRPr="000837C3" w:rsidRDefault="004B180B" w:rsidP="006E7385">
            <w:pPr>
              <w:suppressAutoHyphens/>
              <w:spacing w:line="240" w:lineRule="auto"/>
              <w:jc w:val="center"/>
              <w:rPr>
                <w:rFonts w:cs="Arial"/>
                <w:position w:val="-1"/>
                <w:sz w:val="18"/>
                <w:szCs w:val="18"/>
                <w:lang w:eastAsia="zh-CN"/>
              </w:rPr>
            </w:pPr>
          </w:p>
          <w:p w14:paraId="2D48CA64" w14:textId="77777777" w:rsidR="004B180B" w:rsidRPr="000837C3" w:rsidRDefault="004B180B" w:rsidP="006E7385">
            <w:pPr>
              <w:suppressAutoHyphens/>
              <w:spacing w:line="240" w:lineRule="auto"/>
              <w:jc w:val="center"/>
              <w:rPr>
                <w:rFonts w:cs="Arial"/>
                <w:position w:val="-1"/>
                <w:sz w:val="18"/>
                <w:szCs w:val="18"/>
                <w:lang w:eastAsia="zh-CN"/>
              </w:rPr>
            </w:pPr>
          </w:p>
          <w:p w14:paraId="5C89340B" w14:textId="77777777" w:rsidR="004B180B" w:rsidRPr="000837C3" w:rsidRDefault="004B180B" w:rsidP="00DE1794">
            <w:pPr>
              <w:suppressAutoHyphens/>
              <w:spacing w:line="240" w:lineRule="auto"/>
              <w:rPr>
                <w:rFonts w:cs="Arial"/>
                <w:position w:val="-1"/>
                <w:sz w:val="18"/>
                <w:szCs w:val="18"/>
                <w:lang w:eastAsia="zh-CN"/>
              </w:rPr>
            </w:pPr>
          </w:p>
          <w:p w14:paraId="169E8269" w14:textId="77777777" w:rsidR="00CE47B4" w:rsidRPr="000837C3" w:rsidRDefault="00CE47B4" w:rsidP="006E7385">
            <w:pPr>
              <w:suppressAutoHyphens/>
              <w:spacing w:line="240" w:lineRule="auto"/>
              <w:jc w:val="center"/>
              <w:rPr>
                <w:rFonts w:cs="Arial"/>
                <w:lang w:eastAsia="zh-CN"/>
              </w:rPr>
            </w:pPr>
            <w:r w:rsidRPr="000837C3">
              <w:rPr>
                <w:rFonts w:cs="Arial"/>
                <w:position w:val="-1"/>
                <w:sz w:val="18"/>
                <w:szCs w:val="18"/>
                <w:lang w:eastAsia="zh-CN"/>
              </w:rPr>
              <w:br/>
              <w:t> </w:t>
            </w:r>
          </w:p>
        </w:tc>
      </w:tr>
    </w:tbl>
    <w:p w14:paraId="72C8B149" w14:textId="77777777" w:rsidR="009771FA" w:rsidRPr="000837C3" w:rsidRDefault="009771FA" w:rsidP="0035722A">
      <w:pPr>
        <w:jc w:val="right"/>
        <w:rPr>
          <w:rFonts w:ascii="Tahoma" w:hAnsi="Tahoma" w:cs="Tahoma"/>
          <w:b/>
          <w:i/>
          <w:sz w:val="18"/>
          <w:szCs w:val="18"/>
        </w:rPr>
      </w:pPr>
      <w:bookmarkStart w:id="171" w:name="_Hlk485723233"/>
    </w:p>
    <w:p w14:paraId="18463183" w14:textId="77777777" w:rsidR="009771FA" w:rsidRPr="000837C3" w:rsidRDefault="009771FA" w:rsidP="0035722A">
      <w:pPr>
        <w:jc w:val="right"/>
        <w:rPr>
          <w:rFonts w:ascii="Tahoma" w:hAnsi="Tahoma" w:cs="Tahoma"/>
          <w:b/>
          <w:i/>
          <w:sz w:val="18"/>
          <w:szCs w:val="18"/>
        </w:rPr>
      </w:pPr>
    </w:p>
    <w:p w14:paraId="57E628F5" w14:textId="77777777" w:rsidR="009771FA" w:rsidRPr="000837C3" w:rsidRDefault="009771FA" w:rsidP="0035722A">
      <w:pPr>
        <w:jc w:val="right"/>
        <w:rPr>
          <w:rFonts w:ascii="Tahoma" w:hAnsi="Tahoma" w:cs="Tahoma"/>
          <w:b/>
          <w:i/>
          <w:sz w:val="18"/>
          <w:szCs w:val="18"/>
        </w:rPr>
      </w:pPr>
    </w:p>
    <w:p w14:paraId="33BE2BF3" w14:textId="77777777" w:rsidR="009771FA" w:rsidRPr="000837C3" w:rsidRDefault="009771FA" w:rsidP="0035722A">
      <w:pPr>
        <w:jc w:val="right"/>
        <w:rPr>
          <w:rFonts w:ascii="Tahoma" w:hAnsi="Tahoma" w:cs="Tahoma"/>
          <w:b/>
          <w:i/>
          <w:sz w:val="18"/>
          <w:szCs w:val="18"/>
        </w:rPr>
      </w:pPr>
    </w:p>
    <w:p w14:paraId="21A8E72A" w14:textId="77777777" w:rsidR="009771FA" w:rsidRDefault="009771FA" w:rsidP="0035722A">
      <w:pPr>
        <w:jc w:val="right"/>
        <w:rPr>
          <w:rFonts w:ascii="Tahoma" w:hAnsi="Tahoma" w:cs="Tahoma"/>
          <w:b/>
          <w:i/>
          <w:sz w:val="18"/>
          <w:szCs w:val="18"/>
        </w:rPr>
      </w:pPr>
    </w:p>
    <w:p w14:paraId="67B90096" w14:textId="77777777" w:rsidR="00884379" w:rsidRDefault="00884379" w:rsidP="0035722A">
      <w:pPr>
        <w:jc w:val="right"/>
        <w:rPr>
          <w:rFonts w:ascii="Tahoma" w:hAnsi="Tahoma" w:cs="Tahoma"/>
          <w:b/>
          <w:i/>
          <w:sz w:val="18"/>
          <w:szCs w:val="18"/>
        </w:rPr>
      </w:pPr>
    </w:p>
    <w:p w14:paraId="3BBC0623" w14:textId="77777777" w:rsidR="00884379" w:rsidRDefault="00884379" w:rsidP="0035722A">
      <w:pPr>
        <w:jc w:val="right"/>
        <w:rPr>
          <w:rFonts w:ascii="Tahoma" w:hAnsi="Tahoma" w:cs="Tahoma"/>
          <w:b/>
          <w:i/>
          <w:sz w:val="18"/>
          <w:szCs w:val="18"/>
        </w:rPr>
      </w:pPr>
    </w:p>
    <w:p w14:paraId="771D31A3" w14:textId="77777777" w:rsidR="007058D9" w:rsidRPr="007058D9" w:rsidRDefault="007058D9" w:rsidP="007058D9">
      <w:pPr>
        <w:suppressAutoHyphens/>
        <w:jc w:val="right"/>
        <w:rPr>
          <w:rFonts w:ascii="Tahoma" w:hAnsi="Tahoma" w:cs="Tahoma"/>
          <w:sz w:val="18"/>
          <w:szCs w:val="18"/>
          <w:lang w:eastAsia="zh-CN"/>
        </w:rPr>
      </w:pPr>
      <w:r w:rsidRPr="007058D9">
        <w:rPr>
          <w:rFonts w:ascii="Tahoma" w:hAnsi="Tahoma" w:cs="Tahoma"/>
          <w:b/>
          <w:i/>
          <w:sz w:val="18"/>
          <w:szCs w:val="18"/>
          <w:lang w:eastAsia="zh-CN"/>
        </w:rPr>
        <w:lastRenderedPageBreak/>
        <w:t>Priloga Obrazec ESPD</w:t>
      </w:r>
    </w:p>
    <w:p w14:paraId="3606309A" w14:textId="77777777" w:rsidR="007058D9" w:rsidRPr="007058D9" w:rsidRDefault="007058D9" w:rsidP="007058D9">
      <w:pPr>
        <w:suppressAutoHyphens/>
        <w:rPr>
          <w:rFonts w:ascii="Tahoma" w:hAnsi="Tahoma" w:cs="Tahoma"/>
          <w:sz w:val="18"/>
          <w:szCs w:val="18"/>
          <w:lang w:eastAsia="zh-CN"/>
        </w:rPr>
      </w:pPr>
    </w:p>
    <w:p w14:paraId="26835D7D" w14:textId="77777777" w:rsidR="007058D9" w:rsidRPr="007058D9" w:rsidRDefault="007058D9" w:rsidP="007058D9">
      <w:pPr>
        <w:suppressAutoHyphens/>
        <w:spacing w:line="276" w:lineRule="auto"/>
        <w:rPr>
          <w:rFonts w:ascii="Tahoma" w:hAnsi="Tahoma" w:cs="Tahoma"/>
          <w:b/>
          <w:sz w:val="18"/>
          <w:szCs w:val="18"/>
          <w:lang w:eastAsia="zh-CN"/>
        </w:rPr>
      </w:pPr>
    </w:p>
    <w:p w14:paraId="18A63A36" w14:textId="77777777" w:rsidR="007058D9" w:rsidRPr="007058D9" w:rsidRDefault="007058D9" w:rsidP="007058D9">
      <w:pPr>
        <w:suppressAutoHyphens/>
        <w:spacing w:line="276" w:lineRule="auto"/>
        <w:jc w:val="right"/>
        <w:rPr>
          <w:rFonts w:ascii="Tahoma" w:hAnsi="Tahoma" w:cs="Tahoma"/>
          <w:sz w:val="18"/>
          <w:szCs w:val="18"/>
          <w:lang w:eastAsia="zh-CN"/>
        </w:rPr>
      </w:pPr>
    </w:p>
    <w:p w14:paraId="3C13ED21" w14:textId="77777777" w:rsidR="007058D9" w:rsidRPr="007058D9" w:rsidRDefault="007058D9" w:rsidP="000322AF">
      <w:pPr>
        <w:keepNext/>
        <w:keepLines/>
        <w:numPr>
          <w:ilvl w:val="0"/>
          <w:numId w:val="40"/>
        </w:numPr>
        <w:pBdr>
          <w:top w:val="single" w:sz="36" w:space="1" w:color="7EFF09"/>
          <w:left w:val="single" w:sz="36" w:space="31" w:color="7EFF09"/>
          <w:bottom w:val="single" w:sz="36" w:space="1" w:color="7EFF09"/>
          <w:right w:val="single" w:sz="36" w:space="4" w:color="7EFF09"/>
        </w:pBdr>
        <w:shd w:val="clear" w:color="auto" w:fill="7BF949"/>
        <w:suppressAutoHyphens/>
        <w:spacing w:after="120" w:line="276" w:lineRule="auto"/>
        <w:ind w:left="993" w:firstLine="0"/>
        <w:jc w:val="left"/>
        <w:rPr>
          <w:rFonts w:ascii="Tahoma" w:hAnsi="Tahoma" w:cs="Tahoma"/>
          <w:sz w:val="18"/>
          <w:szCs w:val="18"/>
          <w:lang w:eastAsia="zh-CN"/>
        </w:rPr>
      </w:pPr>
      <w:r w:rsidRPr="007058D9">
        <w:rPr>
          <w:rFonts w:ascii="Tahoma" w:eastAsia="Times New Roman" w:hAnsi="Tahoma" w:cs="Tahoma"/>
          <w:b/>
          <w:bCs/>
          <w:sz w:val="18"/>
          <w:szCs w:val="18"/>
          <w:lang w:eastAsia="zh-CN"/>
        </w:rPr>
        <w:t>ESPD</w:t>
      </w:r>
    </w:p>
    <w:p w14:paraId="637CD7B7" w14:textId="77777777" w:rsidR="007058D9" w:rsidRPr="007058D9" w:rsidRDefault="007058D9" w:rsidP="007058D9">
      <w:pPr>
        <w:suppressAutoHyphens/>
        <w:spacing w:after="120" w:line="276" w:lineRule="auto"/>
        <w:jc w:val="left"/>
        <w:rPr>
          <w:rFonts w:ascii="Tahoma" w:eastAsia="Times New Roman" w:hAnsi="Tahoma" w:cs="Tahoma"/>
          <w:b/>
          <w:bCs/>
          <w:sz w:val="18"/>
          <w:szCs w:val="18"/>
          <w:lang w:val="x-none" w:eastAsia="zh-CN"/>
        </w:rPr>
      </w:pPr>
    </w:p>
    <w:p w14:paraId="476C6152" w14:textId="77777777" w:rsidR="007058D9" w:rsidRPr="007058D9" w:rsidRDefault="007058D9" w:rsidP="007058D9">
      <w:pPr>
        <w:suppressAutoHyphens/>
        <w:spacing w:after="200" w:line="276" w:lineRule="auto"/>
        <w:jc w:val="left"/>
        <w:rPr>
          <w:rFonts w:ascii="Tahoma" w:hAnsi="Tahoma" w:cs="Tahoma"/>
          <w:sz w:val="18"/>
          <w:szCs w:val="18"/>
          <w:lang w:eastAsia="zh-CN"/>
        </w:rPr>
      </w:pPr>
      <w:r w:rsidRPr="007058D9">
        <w:rPr>
          <w:rFonts w:ascii="Tahoma" w:hAnsi="Tahoma" w:cs="Tahoma"/>
          <w:sz w:val="18"/>
          <w:szCs w:val="18"/>
          <w:lang w:eastAsia="zh-CN"/>
        </w:rPr>
        <w:t xml:space="preserve">Zahtevan dokument elektronsko podpišete in ga dodate na portal </w:t>
      </w:r>
      <w:proofErr w:type="spellStart"/>
      <w:r w:rsidRPr="007058D9">
        <w:rPr>
          <w:rFonts w:ascii="Tahoma" w:hAnsi="Tahoma" w:cs="Tahoma"/>
          <w:sz w:val="18"/>
          <w:szCs w:val="18"/>
          <w:lang w:eastAsia="zh-CN"/>
        </w:rPr>
        <w:t>eJN</w:t>
      </w:r>
      <w:proofErr w:type="spellEnd"/>
      <w:r w:rsidRPr="007058D9">
        <w:rPr>
          <w:rFonts w:ascii="Tahoma" w:hAnsi="Tahoma" w:cs="Tahoma"/>
          <w:sz w:val="18"/>
          <w:szCs w:val="18"/>
          <w:lang w:eastAsia="zh-CN"/>
        </w:rPr>
        <w:t xml:space="preserve"> pod rubriko drugi dokumenti. </w:t>
      </w:r>
    </w:p>
    <w:p w14:paraId="23DE5877" w14:textId="77777777" w:rsidR="007058D9" w:rsidRPr="007058D9" w:rsidRDefault="007058D9" w:rsidP="007058D9">
      <w:pPr>
        <w:suppressAutoHyphens/>
        <w:spacing w:after="200" w:line="276" w:lineRule="auto"/>
        <w:jc w:val="left"/>
        <w:rPr>
          <w:rFonts w:ascii="Tahoma" w:hAnsi="Tahoma" w:cs="Tahoma"/>
          <w:sz w:val="18"/>
          <w:szCs w:val="18"/>
          <w:lang w:eastAsia="zh-CN"/>
        </w:rPr>
      </w:pPr>
      <w:r w:rsidRPr="007058D9">
        <w:rPr>
          <w:rFonts w:ascii="Tahoma" w:hAnsi="Tahoma" w:cs="Tahoma"/>
          <w:i/>
          <w:sz w:val="18"/>
          <w:szCs w:val="18"/>
          <w:lang w:eastAsia="zh-CN"/>
        </w:rPr>
        <w:t xml:space="preserve">Vsak dokument mora biti elektronsko podpisan ali pa ročno podpisan in žigosan in potem skeniran v </w:t>
      </w:r>
      <w:proofErr w:type="spellStart"/>
      <w:r w:rsidRPr="007058D9">
        <w:rPr>
          <w:rFonts w:ascii="Tahoma" w:hAnsi="Tahoma" w:cs="Tahoma"/>
          <w:i/>
          <w:sz w:val="18"/>
          <w:szCs w:val="18"/>
          <w:lang w:eastAsia="zh-CN"/>
        </w:rPr>
        <w:t>pdf</w:t>
      </w:r>
      <w:proofErr w:type="spellEnd"/>
      <w:r w:rsidRPr="007058D9">
        <w:rPr>
          <w:rFonts w:ascii="Tahoma" w:hAnsi="Tahoma" w:cs="Tahoma"/>
          <w:i/>
          <w:sz w:val="18"/>
          <w:szCs w:val="18"/>
          <w:lang w:eastAsia="zh-CN"/>
        </w:rPr>
        <w:t xml:space="preserve"> obliki (če ni elektronsko podpisan) ter priložen v razdelek drugo.</w:t>
      </w:r>
    </w:p>
    <w:p w14:paraId="23F48042" w14:textId="77777777" w:rsidR="007058D9" w:rsidRPr="007058D9" w:rsidRDefault="007058D9" w:rsidP="007058D9">
      <w:pPr>
        <w:suppressAutoHyphens/>
        <w:spacing w:after="200" w:line="276" w:lineRule="auto"/>
        <w:jc w:val="left"/>
        <w:rPr>
          <w:rFonts w:ascii="Tahoma" w:hAnsi="Tahoma" w:cs="Tahoma"/>
          <w:i/>
          <w:sz w:val="18"/>
          <w:szCs w:val="18"/>
          <w:lang w:eastAsia="zh-CN"/>
        </w:rPr>
      </w:pPr>
    </w:p>
    <w:p w14:paraId="75E93233" w14:textId="5EE80EFC" w:rsidR="007058D9" w:rsidRPr="007058D9" w:rsidRDefault="007058D9" w:rsidP="007058D9">
      <w:pPr>
        <w:suppressAutoHyphens/>
        <w:spacing w:after="200" w:line="276" w:lineRule="auto"/>
        <w:jc w:val="left"/>
        <w:rPr>
          <w:rFonts w:ascii="Tahoma" w:hAnsi="Tahoma" w:cs="Tahoma"/>
          <w:sz w:val="18"/>
          <w:szCs w:val="18"/>
          <w:lang w:eastAsia="zh-CN"/>
        </w:rPr>
      </w:pPr>
      <w:r w:rsidRPr="007058D9">
        <w:rPr>
          <w:rFonts w:ascii="Tahoma" w:hAnsi="Tahoma" w:cs="Tahoma"/>
          <w:sz w:val="18"/>
          <w:szCs w:val="18"/>
          <w:lang w:eastAsia="zh-CN"/>
        </w:rPr>
        <w:t>Ponudnik potrdi predračun z elektronskim podpisom.</w:t>
      </w:r>
      <w:r w:rsidRPr="007058D9">
        <w:rPr>
          <w:rFonts w:ascii="Tahoma" w:hAnsi="Tahoma" w:cs="Tahoma"/>
          <w:sz w:val="18"/>
          <w:szCs w:val="18"/>
          <w:cs/>
          <w:lang w:eastAsia="zh-CN"/>
        </w:rPr>
        <w:t>‎</w:t>
      </w:r>
    </w:p>
    <w:p w14:paraId="0E37C0A6" w14:textId="77777777" w:rsidR="007058D9" w:rsidRPr="007058D9" w:rsidRDefault="007058D9" w:rsidP="007058D9">
      <w:pPr>
        <w:suppressAutoHyphens/>
        <w:spacing w:after="200" w:line="276" w:lineRule="auto"/>
        <w:jc w:val="left"/>
        <w:rPr>
          <w:rFonts w:ascii="Tahoma" w:hAnsi="Tahoma" w:cs="Tahoma"/>
          <w:sz w:val="18"/>
          <w:szCs w:val="18"/>
          <w:lang w:eastAsia="zh-CN"/>
        </w:rPr>
      </w:pPr>
    </w:p>
    <w:p w14:paraId="0BE645FF" w14:textId="77777777" w:rsidR="007058D9" w:rsidRPr="007058D9" w:rsidRDefault="007058D9" w:rsidP="007058D9">
      <w:pPr>
        <w:suppressAutoHyphens/>
        <w:spacing w:after="200" w:line="276" w:lineRule="auto"/>
        <w:jc w:val="left"/>
        <w:rPr>
          <w:rFonts w:ascii="Helvetica" w:hAnsi="Helvetica" w:cs="Helvetica"/>
          <w:sz w:val="22"/>
          <w:lang w:eastAsia="zh-CN"/>
        </w:rPr>
      </w:pPr>
    </w:p>
    <w:p w14:paraId="1C180920" w14:textId="77777777" w:rsidR="007058D9" w:rsidRPr="007058D9" w:rsidRDefault="007058D9" w:rsidP="007058D9">
      <w:pPr>
        <w:suppressAutoHyphens/>
        <w:spacing w:after="200" w:line="276" w:lineRule="auto"/>
        <w:jc w:val="left"/>
        <w:rPr>
          <w:rFonts w:ascii="Helvetica" w:hAnsi="Helvetica" w:cs="Helvetica"/>
          <w:sz w:val="22"/>
          <w:lang w:eastAsia="zh-CN"/>
        </w:rPr>
      </w:pPr>
    </w:p>
    <w:p w14:paraId="26F1DD54" w14:textId="77777777" w:rsidR="000D29CA" w:rsidRDefault="000D29CA" w:rsidP="0035722A">
      <w:pPr>
        <w:jc w:val="right"/>
        <w:rPr>
          <w:rFonts w:ascii="Tahoma" w:hAnsi="Tahoma" w:cs="Tahoma"/>
          <w:b/>
          <w:i/>
          <w:sz w:val="18"/>
          <w:szCs w:val="18"/>
        </w:rPr>
      </w:pPr>
    </w:p>
    <w:p w14:paraId="47C01DCE" w14:textId="77777777" w:rsidR="007058D9" w:rsidRDefault="007058D9" w:rsidP="0035722A">
      <w:pPr>
        <w:jc w:val="right"/>
        <w:rPr>
          <w:rFonts w:ascii="Tahoma" w:hAnsi="Tahoma" w:cs="Tahoma"/>
          <w:b/>
          <w:i/>
          <w:sz w:val="18"/>
          <w:szCs w:val="18"/>
        </w:rPr>
      </w:pPr>
    </w:p>
    <w:p w14:paraId="467B714D" w14:textId="77777777" w:rsidR="007058D9" w:rsidRDefault="007058D9" w:rsidP="0035722A">
      <w:pPr>
        <w:jc w:val="right"/>
        <w:rPr>
          <w:rFonts w:ascii="Tahoma" w:hAnsi="Tahoma" w:cs="Tahoma"/>
          <w:b/>
          <w:i/>
          <w:sz w:val="18"/>
          <w:szCs w:val="18"/>
        </w:rPr>
      </w:pPr>
    </w:p>
    <w:p w14:paraId="5CF56BFF" w14:textId="77777777" w:rsidR="007058D9" w:rsidRDefault="007058D9" w:rsidP="0035722A">
      <w:pPr>
        <w:jc w:val="right"/>
        <w:rPr>
          <w:rFonts w:ascii="Tahoma" w:hAnsi="Tahoma" w:cs="Tahoma"/>
          <w:b/>
          <w:i/>
          <w:sz w:val="18"/>
          <w:szCs w:val="18"/>
        </w:rPr>
      </w:pPr>
    </w:p>
    <w:p w14:paraId="14EC73C7" w14:textId="77777777" w:rsidR="007058D9" w:rsidRDefault="007058D9" w:rsidP="0035722A">
      <w:pPr>
        <w:jc w:val="right"/>
        <w:rPr>
          <w:rFonts w:ascii="Tahoma" w:hAnsi="Tahoma" w:cs="Tahoma"/>
          <w:b/>
          <w:i/>
          <w:sz w:val="18"/>
          <w:szCs w:val="18"/>
        </w:rPr>
      </w:pPr>
    </w:p>
    <w:p w14:paraId="15245086" w14:textId="77777777" w:rsidR="007058D9" w:rsidRDefault="007058D9" w:rsidP="0035722A">
      <w:pPr>
        <w:jc w:val="right"/>
        <w:rPr>
          <w:rFonts w:ascii="Tahoma" w:hAnsi="Tahoma" w:cs="Tahoma"/>
          <w:b/>
          <w:i/>
          <w:sz w:val="18"/>
          <w:szCs w:val="18"/>
        </w:rPr>
      </w:pPr>
    </w:p>
    <w:p w14:paraId="707437B4" w14:textId="77777777" w:rsidR="007058D9" w:rsidRDefault="007058D9" w:rsidP="0035722A">
      <w:pPr>
        <w:jc w:val="right"/>
        <w:rPr>
          <w:rFonts w:ascii="Tahoma" w:hAnsi="Tahoma" w:cs="Tahoma"/>
          <w:b/>
          <w:i/>
          <w:sz w:val="18"/>
          <w:szCs w:val="18"/>
        </w:rPr>
      </w:pPr>
    </w:p>
    <w:p w14:paraId="06C7306C" w14:textId="77777777" w:rsidR="007058D9" w:rsidRDefault="007058D9" w:rsidP="0035722A">
      <w:pPr>
        <w:jc w:val="right"/>
        <w:rPr>
          <w:rFonts w:ascii="Tahoma" w:hAnsi="Tahoma" w:cs="Tahoma"/>
          <w:b/>
          <w:i/>
          <w:sz w:val="18"/>
          <w:szCs w:val="18"/>
        </w:rPr>
      </w:pPr>
    </w:p>
    <w:p w14:paraId="703A73F3" w14:textId="77777777" w:rsidR="007058D9" w:rsidRDefault="007058D9" w:rsidP="0035722A">
      <w:pPr>
        <w:jc w:val="right"/>
        <w:rPr>
          <w:rFonts w:ascii="Tahoma" w:hAnsi="Tahoma" w:cs="Tahoma"/>
          <w:b/>
          <w:i/>
          <w:sz w:val="18"/>
          <w:szCs w:val="18"/>
        </w:rPr>
      </w:pPr>
    </w:p>
    <w:p w14:paraId="60B18ED9" w14:textId="77777777" w:rsidR="007058D9" w:rsidRDefault="007058D9" w:rsidP="0035722A">
      <w:pPr>
        <w:jc w:val="right"/>
        <w:rPr>
          <w:rFonts w:ascii="Tahoma" w:hAnsi="Tahoma" w:cs="Tahoma"/>
          <w:b/>
          <w:i/>
          <w:sz w:val="18"/>
          <w:szCs w:val="18"/>
        </w:rPr>
      </w:pPr>
    </w:p>
    <w:p w14:paraId="2E7D267D" w14:textId="77777777" w:rsidR="007058D9" w:rsidRDefault="007058D9" w:rsidP="0035722A">
      <w:pPr>
        <w:jc w:val="right"/>
        <w:rPr>
          <w:rFonts w:ascii="Tahoma" w:hAnsi="Tahoma" w:cs="Tahoma"/>
          <w:b/>
          <w:i/>
          <w:sz w:val="18"/>
          <w:szCs w:val="18"/>
        </w:rPr>
      </w:pPr>
    </w:p>
    <w:p w14:paraId="6197671B" w14:textId="77777777" w:rsidR="007058D9" w:rsidRDefault="007058D9" w:rsidP="0035722A">
      <w:pPr>
        <w:jc w:val="right"/>
        <w:rPr>
          <w:rFonts w:ascii="Tahoma" w:hAnsi="Tahoma" w:cs="Tahoma"/>
          <w:b/>
          <w:i/>
          <w:sz w:val="18"/>
          <w:szCs w:val="18"/>
        </w:rPr>
      </w:pPr>
    </w:p>
    <w:p w14:paraId="35483E6A" w14:textId="77777777" w:rsidR="007058D9" w:rsidRDefault="007058D9" w:rsidP="0035722A">
      <w:pPr>
        <w:jc w:val="right"/>
        <w:rPr>
          <w:rFonts w:ascii="Tahoma" w:hAnsi="Tahoma" w:cs="Tahoma"/>
          <w:b/>
          <w:i/>
          <w:sz w:val="18"/>
          <w:szCs w:val="18"/>
        </w:rPr>
      </w:pPr>
    </w:p>
    <w:p w14:paraId="22C3A69B" w14:textId="77777777" w:rsidR="007058D9" w:rsidRDefault="007058D9" w:rsidP="0035722A">
      <w:pPr>
        <w:jc w:val="right"/>
        <w:rPr>
          <w:rFonts w:ascii="Tahoma" w:hAnsi="Tahoma" w:cs="Tahoma"/>
          <w:b/>
          <w:i/>
          <w:sz w:val="18"/>
          <w:szCs w:val="18"/>
        </w:rPr>
      </w:pPr>
    </w:p>
    <w:p w14:paraId="65CD65F4" w14:textId="77777777" w:rsidR="007058D9" w:rsidRDefault="007058D9" w:rsidP="0035722A">
      <w:pPr>
        <w:jc w:val="right"/>
        <w:rPr>
          <w:rFonts w:ascii="Tahoma" w:hAnsi="Tahoma" w:cs="Tahoma"/>
          <w:b/>
          <w:i/>
          <w:sz w:val="18"/>
          <w:szCs w:val="18"/>
        </w:rPr>
      </w:pPr>
    </w:p>
    <w:p w14:paraId="6955EC77" w14:textId="77777777" w:rsidR="007058D9" w:rsidRDefault="007058D9" w:rsidP="0035722A">
      <w:pPr>
        <w:jc w:val="right"/>
        <w:rPr>
          <w:rFonts w:ascii="Tahoma" w:hAnsi="Tahoma" w:cs="Tahoma"/>
          <w:b/>
          <w:i/>
          <w:sz w:val="18"/>
          <w:szCs w:val="18"/>
        </w:rPr>
      </w:pPr>
    </w:p>
    <w:p w14:paraId="4B9A2901" w14:textId="77777777" w:rsidR="007058D9" w:rsidRDefault="007058D9" w:rsidP="0035722A">
      <w:pPr>
        <w:jc w:val="right"/>
        <w:rPr>
          <w:rFonts w:ascii="Tahoma" w:hAnsi="Tahoma" w:cs="Tahoma"/>
          <w:b/>
          <w:i/>
          <w:sz w:val="18"/>
          <w:szCs w:val="18"/>
        </w:rPr>
      </w:pPr>
    </w:p>
    <w:p w14:paraId="1E8D3F8B" w14:textId="77777777" w:rsidR="007058D9" w:rsidRDefault="007058D9" w:rsidP="0035722A">
      <w:pPr>
        <w:jc w:val="right"/>
        <w:rPr>
          <w:rFonts w:ascii="Tahoma" w:hAnsi="Tahoma" w:cs="Tahoma"/>
          <w:b/>
          <w:i/>
          <w:sz w:val="18"/>
          <w:szCs w:val="18"/>
        </w:rPr>
      </w:pPr>
    </w:p>
    <w:p w14:paraId="3560A94E" w14:textId="77777777" w:rsidR="007058D9" w:rsidRDefault="007058D9" w:rsidP="0035722A">
      <w:pPr>
        <w:jc w:val="right"/>
        <w:rPr>
          <w:rFonts w:ascii="Tahoma" w:hAnsi="Tahoma" w:cs="Tahoma"/>
          <w:b/>
          <w:i/>
          <w:sz w:val="18"/>
          <w:szCs w:val="18"/>
        </w:rPr>
      </w:pPr>
    </w:p>
    <w:p w14:paraId="7007525A" w14:textId="77777777" w:rsidR="007058D9" w:rsidRDefault="007058D9" w:rsidP="0035722A">
      <w:pPr>
        <w:jc w:val="right"/>
        <w:rPr>
          <w:rFonts w:ascii="Tahoma" w:hAnsi="Tahoma" w:cs="Tahoma"/>
          <w:b/>
          <w:i/>
          <w:sz w:val="18"/>
          <w:szCs w:val="18"/>
        </w:rPr>
      </w:pPr>
    </w:p>
    <w:p w14:paraId="69806557" w14:textId="77777777" w:rsidR="007058D9" w:rsidRDefault="007058D9" w:rsidP="0035722A">
      <w:pPr>
        <w:jc w:val="right"/>
        <w:rPr>
          <w:rFonts w:ascii="Tahoma" w:hAnsi="Tahoma" w:cs="Tahoma"/>
          <w:b/>
          <w:i/>
          <w:sz w:val="18"/>
          <w:szCs w:val="18"/>
        </w:rPr>
      </w:pPr>
    </w:p>
    <w:p w14:paraId="48F62FCC" w14:textId="77777777" w:rsidR="007058D9" w:rsidRDefault="007058D9" w:rsidP="0035722A">
      <w:pPr>
        <w:jc w:val="right"/>
        <w:rPr>
          <w:rFonts w:ascii="Tahoma" w:hAnsi="Tahoma" w:cs="Tahoma"/>
          <w:b/>
          <w:i/>
          <w:sz w:val="18"/>
          <w:szCs w:val="18"/>
        </w:rPr>
      </w:pPr>
    </w:p>
    <w:p w14:paraId="08B42C7C" w14:textId="77777777" w:rsidR="007058D9" w:rsidRDefault="007058D9" w:rsidP="0035722A">
      <w:pPr>
        <w:jc w:val="right"/>
        <w:rPr>
          <w:rFonts w:ascii="Tahoma" w:hAnsi="Tahoma" w:cs="Tahoma"/>
          <w:b/>
          <w:i/>
          <w:sz w:val="18"/>
          <w:szCs w:val="18"/>
        </w:rPr>
      </w:pPr>
    </w:p>
    <w:p w14:paraId="49069001" w14:textId="77777777" w:rsidR="007058D9" w:rsidRDefault="007058D9" w:rsidP="0035722A">
      <w:pPr>
        <w:jc w:val="right"/>
        <w:rPr>
          <w:rFonts w:ascii="Tahoma" w:hAnsi="Tahoma" w:cs="Tahoma"/>
          <w:b/>
          <w:i/>
          <w:sz w:val="18"/>
          <w:szCs w:val="18"/>
        </w:rPr>
      </w:pPr>
    </w:p>
    <w:p w14:paraId="7D896970" w14:textId="77777777" w:rsidR="007058D9" w:rsidRDefault="007058D9" w:rsidP="0035722A">
      <w:pPr>
        <w:jc w:val="right"/>
        <w:rPr>
          <w:rFonts w:ascii="Tahoma" w:hAnsi="Tahoma" w:cs="Tahoma"/>
          <w:b/>
          <w:i/>
          <w:sz w:val="18"/>
          <w:szCs w:val="18"/>
        </w:rPr>
      </w:pPr>
    </w:p>
    <w:p w14:paraId="3B66B229" w14:textId="77777777" w:rsidR="007058D9" w:rsidRDefault="007058D9" w:rsidP="0035722A">
      <w:pPr>
        <w:jc w:val="right"/>
        <w:rPr>
          <w:rFonts w:ascii="Tahoma" w:hAnsi="Tahoma" w:cs="Tahoma"/>
          <w:b/>
          <w:i/>
          <w:sz w:val="18"/>
          <w:szCs w:val="18"/>
        </w:rPr>
      </w:pPr>
    </w:p>
    <w:p w14:paraId="02A74A50" w14:textId="77777777" w:rsidR="007058D9" w:rsidRDefault="007058D9" w:rsidP="0035722A">
      <w:pPr>
        <w:jc w:val="right"/>
        <w:rPr>
          <w:rFonts w:ascii="Tahoma" w:hAnsi="Tahoma" w:cs="Tahoma"/>
          <w:b/>
          <w:i/>
          <w:sz w:val="18"/>
          <w:szCs w:val="18"/>
        </w:rPr>
      </w:pPr>
    </w:p>
    <w:p w14:paraId="400E8798" w14:textId="77777777" w:rsidR="007058D9" w:rsidRPr="000837C3" w:rsidRDefault="007058D9" w:rsidP="0035722A">
      <w:pPr>
        <w:jc w:val="right"/>
        <w:rPr>
          <w:rFonts w:ascii="Tahoma" w:hAnsi="Tahoma" w:cs="Tahoma"/>
          <w:b/>
          <w:i/>
          <w:sz w:val="18"/>
          <w:szCs w:val="18"/>
        </w:rPr>
      </w:pPr>
    </w:p>
    <w:p w14:paraId="37443A1E" w14:textId="77777777" w:rsidR="009771FA" w:rsidRDefault="009771FA" w:rsidP="0035722A">
      <w:pPr>
        <w:jc w:val="right"/>
        <w:rPr>
          <w:rFonts w:ascii="Tahoma" w:hAnsi="Tahoma" w:cs="Tahoma"/>
          <w:b/>
          <w:i/>
          <w:sz w:val="18"/>
          <w:szCs w:val="18"/>
        </w:rPr>
      </w:pPr>
    </w:p>
    <w:p w14:paraId="4F765CBA" w14:textId="77777777" w:rsidR="000839C2" w:rsidRPr="000837C3" w:rsidRDefault="000839C2" w:rsidP="0035722A">
      <w:pPr>
        <w:jc w:val="right"/>
        <w:rPr>
          <w:rFonts w:ascii="Tahoma" w:hAnsi="Tahoma" w:cs="Tahoma"/>
          <w:b/>
          <w:i/>
          <w:sz w:val="18"/>
          <w:szCs w:val="18"/>
        </w:rPr>
      </w:pPr>
    </w:p>
    <w:p w14:paraId="0AD01E85" w14:textId="77777777" w:rsidR="009771FA" w:rsidRPr="000837C3" w:rsidRDefault="009771FA" w:rsidP="0035722A">
      <w:pPr>
        <w:jc w:val="right"/>
        <w:rPr>
          <w:rFonts w:ascii="Tahoma" w:hAnsi="Tahoma" w:cs="Tahoma"/>
          <w:b/>
          <w:i/>
          <w:sz w:val="18"/>
          <w:szCs w:val="18"/>
        </w:rPr>
      </w:pPr>
    </w:p>
    <w:p w14:paraId="6D2F8AB6" w14:textId="77777777" w:rsidR="002C19F7" w:rsidRPr="000837C3" w:rsidRDefault="001D6CD4" w:rsidP="0035722A">
      <w:pPr>
        <w:jc w:val="right"/>
        <w:rPr>
          <w:rFonts w:ascii="Tahoma" w:hAnsi="Tahoma" w:cs="Tahoma"/>
          <w:b/>
          <w:i/>
          <w:sz w:val="18"/>
          <w:szCs w:val="18"/>
        </w:rPr>
      </w:pPr>
      <w:r w:rsidRPr="000837C3">
        <w:rPr>
          <w:rFonts w:ascii="Tahoma" w:hAnsi="Tahoma" w:cs="Tahoma"/>
          <w:b/>
          <w:i/>
          <w:sz w:val="18"/>
          <w:szCs w:val="18"/>
        </w:rPr>
        <w:t>Obrazec 3</w:t>
      </w:r>
    </w:p>
    <w:p w14:paraId="53E96360" w14:textId="77777777" w:rsidR="002C19F7" w:rsidRPr="000837C3" w:rsidRDefault="002C19F7" w:rsidP="001D6CD4">
      <w:pPr>
        <w:jc w:val="right"/>
        <w:rPr>
          <w:rFonts w:ascii="Tahoma" w:hAnsi="Tahoma" w:cs="Tahoma"/>
          <w:b/>
          <w:i/>
          <w:sz w:val="18"/>
          <w:szCs w:val="18"/>
        </w:rPr>
      </w:pPr>
    </w:p>
    <w:p w14:paraId="3B962C12" w14:textId="77777777" w:rsidR="00B772CB" w:rsidRPr="000837C3" w:rsidRDefault="00B772CB" w:rsidP="00CE0A90">
      <w:pPr>
        <w:numPr>
          <w:ilvl w:val="0"/>
          <w:numId w:val="10"/>
        </w:numPr>
        <w:shd w:val="clear" w:color="auto" w:fill="8EAADB"/>
        <w:spacing w:after="200" w:line="276" w:lineRule="auto"/>
        <w:jc w:val="left"/>
        <w:rPr>
          <w:rFonts w:ascii="Tahoma" w:hAnsi="Tahoma" w:cs="Tahoma"/>
          <w:b/>
          <w:bCs/>
          <w:sz w:val="18"/>
          <w:szCs w:val="18"/>
        </w:rPr>
      </w:pPr>
      <w:r w:rsidRPr="000837C3">
        <w:rPr>
          <w:rFonts w:ascii="Tahoma" w:hAnsi="Tahoma" w:cs="Tahoma"/>
          <w:b/>
          <w:bCs/>
          <w:sz w:val="18"/>
          <w:szCs w:val="18"/>
        </w:rPr>
        <w:t>IZJAVA ponudnika</w:t>
      </w:r>
    </w:p>
    <w:p w14:paraId="0B259259" w14:textId="77777777" w:rsidR="002C19F7" w:rsidRPr="000837C3" w:rsidRDefault="00B772CB" w:rsidP="00CE0A90">
      <w:pPr>
        <w:numPr>
          <w:ilvl w:val="0"/>
          <w:numId w:val="10"/>
        </w:numPr>
        <w:shd w:val="clear" w:color="auto" w:fill="8EAADB"/>
        <w:spacing w:after="200" w:line="276" w:lineRule="auto"/>
        <w:jc w:val="left"/>
        <w:rPr>
          <w:rFonts w:ascii="Tahoma" w:hAnsi="Tahoma" w:cs="Tahoma"/>
          <w:b/>
          <w:bCs/>
          <w:sz w:val="18"/>
          <w:szCs w:val="18"/>
        </w:rPr>
      </w:pPr>
      <w:r w:rsidRPr="000837C3">
        <w:rPr>
          <w:rFonts w:ascii="Tahoma" w:hAnsi="Tahoma" w:cs="Tahoma"/>
          <w:b/>
          <w:bCs/>
          <w:sz w:val="18"/>
          <w:szCs w:val="18"/>
        </w:rPr>
        <w:t>izpolnjevanje pogojev glede usposobljenosti za izvedbo javnega naročila</w:t>
      </w:r>
    </w:p>
    <w:p w14:paraId="3B6C11B6" w14:textId="4734B4E8" w:rsidR="001D6CD4" w:rsidRPr="000837C3" w:rsidRDefault="001D6CD4" w:rsidP="001D6CD4">
      <w:pPr>
        <w:spacing w:before="225" w:after="225" w:line="240" w:lineRule="auto"/>
        <w:rPr>
          <w:rFonts w:ascii="Tahoma" w:hAnsi="Tahoma" w:cs="Tahoma"/>
          <w:sz w:val="18"/>
          <w:szCs w:val="18"/>
        </w:rPr>
      </w:pPr>
      <w:r w:rsidRPr="000837C3">
        <w:rPr>
          <w:rFonts w:ascii="Tahoma" w:hAnsi="Tahoma" w:cs="Tahoma"/>
          <w:sz w:val="18"/>
          <w:szCs w:val="18"/>
        </w:rPr>
        <w:t>V zvezi z javnim naročilom za</w:t>
      </w:r>
      <w:r w:rsidR="007E1838" w:rsidRPr="000837C3">
        <w:t xml:space="preserve"> </w:t>
      </w:r>
      <w:r w:rsidR="000D29CA" w:rsidRPr="000D29CA">
        <w:rPr>
          <w:cs/>
        </w:rPr>
        <w:t>‎</w:t>
      </w:r>
      <w:r w:rsidR="000D29CA" w:rsidRPr="000D29CA">
        <w:t>»</w:t>
      </w:r>
      <w:r w:rsidR="006E358F" w:rsidRPr="006E358F">
        <w:t xml:space="preserve"> NAKUP, DOBAVA IN VZDRŽEVANJE BIOKEMIJSKEGA- </w:t>
      </w:r>
      <w:r w:rsidR="006E358F" w:rsidRPr="006E358F">
        <w:rPr>
          <w:cs/>
        </w:rPr>
        <w:t>‎</w:t>
      </w:r>
      <w:r w:rsidR="006E358F" w:rsidRPr="006E358F">
        <w:t>IMUNOKEMIJSKEGA ANALITSKEGA SISTEMA</w:t>
      </w:r>
      <w:r w:rsidR="00BC0052">
        <w:t xml:space="preserve"> IN REAGENTOV</w:t>
      </w:r>
      <w:r w:rsidR="000D29CA" w:rsidRPr="000D29CA">
        <w:t>«</w:t>
      </w:r>
      <w:r w:rsidR="000D29CA" w:rsidRPr="000D29CA">
        <w:rPr>
          <w:cs/>
        </w:rPr>
        <w:t>‎</w:t>
      </w:r>
      <w:r w:rsidR="007E1838" w:rsidRPr="000837C3">
        <w:rPr>
          <w:rFonts w:ascii="Tahoma" w:hAnsi="Tahoma" w:cs="Tahoma"/>
          <w:sz w:val="18"/>
          <w:szCs w:val="18"/>
        </w:rPr>
        <w:t xml:space="preserve">, </w:t>
      </w:r>
      <w:r w:rsidRPr="000837C3">
        <w:rPr>
          <w:rFonts w:ascii="Tahoma" w:hAnsi="Tahoma" w:cs="Tahoma"/>
          <w:sz w:val="18"/>
          <w:szCs w:val="18"/>
        </w:rPr>
        <w:t>ki ga je naročnik objavil na Portalu javnih naročil z dne  _____</w:t>
      </w:r>
      <w:r w:rsidR="00884379">
        <w:rPr>
          <w:rFonts w:ascii="Tahoma" w:hAnsi="Tahoma" w:cs="Tahoma"/>
          <w:sz w:val="18"/>
          <w:szCs w:val="18"/>
        </w:rPr>
        <w:t>_____</w:t>
      </w:r>
      <w:r w:rsidRPr="000837C3">
        <w:rPr>
          <w:rFonts w:ascii="Tahoma" w:hAnsi="Tahoma" w:cs="Tahoma"/>
          <w:sz w:val="18"/>
          <w:szCs w:val="18"/>
        </w:rPr>
        <w:t xml:space="preserve">_________, pod št. objave: ______________________, </w:t>
      </w:r>
    </w:p>
    <w:p w14:paraId="3BF0417E" w14:textId="77777777" w:rsidR="001D6CD4" w:rsidRPr="000837C3" w:rsidRDefault="001D6CD4" w:rsidP="001D6CD4">
      <w:pPr>
        <w:spacing w:line="240" w:lineRule="auto"/>
        <w:rPr>
          <w:rFonts w:ascii="Tahoma" w:hAnsi="Tahoma" w:cs="Tahoma"/>
          <w:sz w:val="18"/>
          <w:szCs w:val="18"/>
        </w:rPr>
      </w:pPr>
      <w:r w:rsidRPr="000837C3">
        <w:rPr>
          <w:rFonts w:ascii="Tahoma" w:hAnsi="Tahoma" w:cs="Tahoma"/>
          <w:i/>
          <w:iCs/>
          <w:sz w:val="18"/>
          <w:szCs w:val="18"/>
        </w:rPr>
        <w:t>(naziv ponudnika, partnerja v skupni ponudbi, glavnega izvajalca pri ponudbi s podizvajalci)</w:t>
      </w:r>
    </w:p>
    <w:p w14:paraId="0B0D5877" w14:textId="77777777" w:rsidR="001D6CD4" w:rsidRPr="000837C3" w:rsidRDefault="001D6CD4" w:rsidP="001D6CD4">
      <w:pPr>
        <w:spacing w:line="240" w:lineRule="auto"/>
        <w:rPr>
          <w:rFonts w:ascii="Tahoma" w:hAnsi="Tahoma" w:cs="Tahoma"/>
          <w:sz w:val="18"/>
          <w:szCs w:val="18"/>
        </w:rPr>
      </w:pPr>
    </w:p>
    <w:p w14:paraId="1A0790F8" w14:textId="77777777" w:rsidR="001D6CD4" w:rsidRPr="000837C3" w:rsidRDefault="001D6CD4" w:rsidP="001D6CD4">
      <w:pPr>
        <w:spacing w:line="240" w:lineRule="auto"/>
        <w:jc w:val="left"/>
        <w:rPr>
          <w:rFonts w:ascii="Tahoma" w:hAnsi="Tahoma" w:cs="Tahoma"/>
          <w:sz w:val="18"/>
          <w:szCs w:val="18"/>
        </w:rPr>
      </w:pPr>
      <w:r w:rsidRPr="000837C3">
        <w:rPr>
          <w:rFonts w:ascii="Tahoma" w:hAnsi="Tahoma" w:cs="Tahoma"/>
          <w:sz w:val="18"/>
          <w:szCs w:val="18"/>
        </w:rPr>
        <w:t>S podpisom te izjave pod kazensko in materialno odgovornostjo izjavljamo, da sprejemamo vse pogoje in zahteve iz dokumentacije za oddajo predmetnega naročila ter da:</w:t>
      </w:r>
    </w:p>
    <w:p w14:paraId="2F51355D" w14:textId="77777777" w:rsidR="001D6CD4" w:rsidRPr="000837C3" w:rsidRDefault="001D6CD4" w:rsidP="001D6CD4">
      <w:pPr>
        <w:spacing w:line="240" w:lineRule="auto"/>
        <w:jc w:val="left"/>
        <w:rPr>
          <w:rFonts w:ascii="Tahoma" w:hAnsi="Tahoma" w:cs="Tahoma"/>
          <w:sz w:val="18"/>
          <w:szCs w:val="18"/>
        </w:rPr>
      </w:pPr>
    </w:p>
    <w:p w14:paraId="5978FE43" w14:textId="77777777" w:rsidR="00CE47B4" w:rsidRPr="000837C3" w:rsidRDefault="00CE47B4" w:rsidP="00CE47B4">
      <w:pPr>
        <w:ind w:left="720"/>
        <w:rPr>
          <w:rFonts w:ascii="Tahoma" w:hAnsi="Tahoma" w:cs="Tahoma"/>
          <w:sz w:val="18"/>
          <w:szCs w:val="18"/>
          <w:lang w:eastAsia="sl-SI"/>
        </w:rPr>
      </w:pPr>
    </w:p>
    <w:p w14:paraId="11BF2324" w14:textId="77777777" w:rsidR="00CE47B4" w:rsidRPr="000837C3" w:rsidRDefault="00CE47B4" w:rsidP="000322AF">
      <w:pPr>
        <w:numPr>
          <w:ilvl w:val="0"/>
          <w:numId w:val="32"/>
        </w:numPr>
        <w:rPr>
          <w:rFonts w:ascii="Tahoma" w:hAnsi="Tahoma" w:cs="Tahoma"/>
          <w:sz w:val="18"/>
          <w:szCs w:val="18"/>
          <w:lang w:eastAsia="sl-SI"/>
        </w:rPr>
      </w:pPr>
      <w:r w:rsidRPr="000837C3">
        <w:rPr>
          <w:rFonts w:ascii="Tahoma" w:hAnsi="Tahoma" w:cs="Tahoma"/>
          <w:sz w:val="18"/>
          <w:szCs w:val="18"/>
          <w:lang w:eastAsia="sl-SI"/>
        </w:rPr>
        <w:t>naši družbi ali osebi, ki je članica upravnega, vodstvenega ali nadzornega organa ponudnika, ali ki ima pooblastilo za njegovo zastopanje ali odločanje ali nadzor v njem, ni bila izrečena pravnomočna sodba, ki ima elemente kaznivih dejanj, ki so opredeljeni v Kazenskem zakoniku (Ur. l. RS št. 50/12- UPD in 54/15) in navedena v prvem odstavku 75. člena ZJN-3;</w:t>
      </w:r>
    </w:p>
    <w:p w14:paraId="6CB3C489" w14:textId="77777777" w:rsidR="00CE47B4" w:rsidRPr="000837C3" w:rsidRDefault="00CE47B4" w:rsidP="00CE47B4">
      <w:pPr>
        <w:ind w:left="720"/>
        <w:rPr>
          <w:rFonts w:ascii="Tahoma" w:hAnsi="Tahoma" w:cs="Tahoma"/>
          <w:sz w:val="18"/>
          <w:szCs w:val="18"/>
          <w:lang w:eastAsia="sl-SI"/>
        </w:rPr>
      </w:pPr>
    </w:p>
    <w:p w14:paraId="4787BF45" w14:textId="77777777" w:rsidR="00CE47B4" w:rsidRPr="000837C3" w:rsidRDefault="00CE47B4" w:rsidP="000322AF">
      <w:pPr>
        <w:numPr>
          <w:ilvl w:val="0"/>
          <w:numId w:val="32"/>
        </w:numPr>
        <w:rPr>
          <w:rFonts w:ascii="Tahoma" w:hAnsi="Tahoma" w:cs="Tahoma"/>
          <w:sz w:val="18"/>
          <w:szCs w:val="18"/>
          <w:lang w:eastAsia="sl-SI"/>
        </w:rPr>
      </w:pPr>
      <w:r w:rsidRPr="000837C3">
        <w:rPr>
          <w:rFonts w:ascii="Tahoma" w:hAnsi="Tahoma" w:cs="Tahoma"/>
          <w:sz w:val="18"/>
          <w:szCs w:val="18"/>
          <w:lang w:eastAsia="sl-SI"/>
        </w:rPr>
        <w:t>izpolnjujemo obveznosti v zvezi z dajatvami in drugimi nedavčnimi obveznostmi v skladu z zakonom, ki ureja finančno upravo, ki jih pobira davčni organ v skladu s predpisi države, v kateri ima sedež, ali predpisi države naročnika, in na dan oddaje ponudbe nimamo neplačanih zapadlih obveznosti v vrednosti 50 evrov ali več. Na dan oddaje ponudbe imamo predložene tudi vse obračune davčnih odtegljajev za odhodke iz delovnega razmerja za obdobje zadnjih petih let do dne oddaje ponudbe;</w:t>
      </w:r>
    </w:p>
    <w:p w14:paraId="3DC18B84" w14:textId="77777777" w:rsidR="00CE47B4" w:rsidRPr="000837C3" w:rsidRDefault="00CE47B4" w:rsidP="00CE47B4">
      <w:pPr>
        <w:ind w:left="720"/>
        <w:rPr>
          <w:rFonts w:ascii="Tahoma" w:hAnsi="Tahoma" w:cs="Tahoma"/>
          <w:sz w:val="18"/>
          <w:szCs w:val="18"/>
          <w:lang w:eastAsia="sl-SI"/>
        </w:rPr>
      </w:pPr>
    </w:p>
    <w:p w14:paraId="45120B70" w14:textId="77777777" w:rsidR="00CE47B4" w:rsidRPr="000837C3" w:rsidRDefault="00CE47B4" w:rsidP="000322AF">
      <w:pPr>
        <w:numPr>
          <w:ilvl w:val="0"/>
          <w:numId w:val="32"/>
        </w:numPr>
        <w:rPr>
          <w:rFonts w:ascii="Tahoma" w:hAnsi="Tahoma" w:cs="Tahoma"/>
          <w:sz w:val="18"/>
          <w:szCs w:val="18"/>
          <w:lang w:eastAsia="sl-SI"/>
        </w:rPr>
      </w:pPr>
      <w:r w:rsidRPr="000837C3">
        <w:rPr>
          <w:rFonts w:ascii="Tahoma" w:hAnsi="Tahoma" w:cs="Tahoma"/>
          <w:sz w:val="18"/>
          <w:szCs w:val="18"/>
          <w:lang w:eastAsia="sl-SI"/>
        </w:rPr>
        <w:t>na dan, ko poteče rok za oddajo ponudb, nismo izločen iz postopkov oddaje javnih naročil zaradi uvrstitve v evidenco gospodarskih subjektov z negativnimi referencami iz 110. člena ZJN-3;</w:t>
      </w:r>
    </w:p>
    <w:p w14:paraId="604DA246" w14:textId="77777777" w:rsidR="00CE47B4" w:rsidRPr="000837C3" w:rsidRDefault="00CE47B4" w:rsidP="00CE47B4">
      <w:pPr>
        <w:ind w:left="720"/>
        <w:rPr>
          <w:rFonts w:ascii="Tahoma" w:hAnsi="Tahoma" w:cs="Tahoma"/>
          <w:sz w:val="18"/>
          <w:szCs w:val="18"/>
          <w:lang w:eastAsia="sl-SI"/>
        </w:rPr>
      </w:pPr>
    </w:p>
    <w:p w14:paraId="1D57486D" w14:textId="77777777" w:rsidR="00CE47B4" w:rsidRPr="000837C3" w:rsidRDefault="00CE47B4" w:rsidP="000322AF">
      <w:pPr>
        <w:numPr>
          <w:ilvl w:val="0"/>
          <w:numId w:val="32"/>
        </w:numPr>
        <w:rPr>
          <w:rFonts w:ascii="Tahoma" w:hAnsi="Tahoma" w:cs="Tahoma"/>
          <w:sz w:val="18"/>
          <w:szCs w:val="18"/>
          <w:lang w:eastAsia="sl-SI"/>
        </w:rPr>
      </w:pPr>
      <w:r w:rsidRPr="000837C3">
        <w:rPr>
          <w:rFonts w:ascii="Tahoma" w:hAnsi="Tahoma" w:cs="Tahoma"/>
          <w:sz w:val="18"/>
          <w:szCs w:val="18"/>
          <w:lang w:eastAsia="sl-SI"/>
        </w:rPr>
        <w:t>v obdobju treh let pred potekom roka za oddajo ponudb nam ni bila s pravnomočno odločbo pristojnega organa Republike Slovenije ali druge države članice ali tretje države dvakrat izrečena globa zaradi prekrška v zvezi s plačilom za delo;</w:t>
      </w:r>
    </w:p>
    <w:p w14:paraId="38822DC7" w14:textId="77777777" w:rsidR="00CE47B4" w:rsidRPr="000837C3" w:rsidRDefault="00CE47B4" w:rsidP="00CE47B4">
      <w:pPr>
        <w:ind w:left="720"/>
        <w:rPr>
          <w:rFonts w:ascii="Tahoma" w:hAnsi="Tahoma" w:cs="Tahoma"/>
          <w:sz w:val="18"/>
          <w:szCs w:val="18"/>
          <w:lang w:eastAsia="sl-SI"/>
        </w:rPr>
      </w:pPr>
    </w:p>
    <w:p w14:paraId="7522FD43" w14:textId="77777777" w:rsidR="00CE47B4" w:rsidRPr="000837C3" w:rsidRDefault="00CE47B4" w:rsidP="000322AF">
      <w:pPr>
        <w:numPr>
          <w:ilvl w:val="0"/>
          <w:numId w:val="32"/>
        </w:numPr>
        <w:rPr>
          <w:rFonts w:ascii="Tahoma" w:hAnsi="Tahoma" w:cs="Tahoma"/>
          <w:sz w:val="18"/>
          <w:szCs w:val="18"/>
          <w:lang w:eastAsia="sl-SI"/>
        </w:rPr>
      </w:pPr>
      <w:r w:rsidRPr="000837C3">
        <w:rPr>
          <w:rFonts w:ascii="Tahoma" w:hAnsi="Tahoma" w:cs="Tahoma"/>
          <w:sz w:val="18"/>
          <w:szCs w:val="18"/>
          <w:lang w:eastAsia="sl-SI"/>
        </w:rPr>
        <w:t>smo registrirani za opravljanje dejavnosti, ki je predmet  tega javnega naročila;</w:t>
      </w:r>
    </w:p>
    <w:p w14:paraId="5A5AE89A" w14:textId="77777777" w:rsidR="00CE47B4" w:rsidRPr="000837C3" w:rsidRDefault="00CE47B4" w:rsidP="00CE47B4">
      <w:pPr>
        <w:ind w:left="720"/>
        <w:rPr>
          <w:rFonts w:ascii="Tahoma" w:hAnsi="Tahoma" w:cs="Tahoma"/>
          <w:sz w:val="18"/>
          <w:szCs w:val="18"/>
          <w:lang w:eastAsia="sl-SI"/>
        </w:rPr>
      </w:pPr>
    </w:p>
    <w:p w14:paraId="6C9A401F" w14:textId="77777777" w:rsidR="00CE47B4" w:rsidRPr="00940B65" w:rsidRDefault="00CE47B4" w:rsidP="00884379">
      <w:pPr>
        <w:pStyle w:val="Oznaenseznam3"/>
        <w:rPr>
          <w:rFonts w:ascii="Tahoma" w:hAnsi="Tahoma" w:cs="Tahoma"/>
          <w:sz w:val="18"/>
          <w:szCs w:val="18"/>
          <w:lang w:eastAsia="sl-SI"/>
        </w:rPr>
      </w:pPr>
      <w:r w:rsidRPr="00940B65">
        <w:rPr>
          <w:rFonts w:ascii="Tahoma" w:hAnsi="Tahoma" w:cs="Tahoma"/>
          <w:sz w:val="18"/>
          <w:szCs w:val="18"/>
          <w:lang w:eastAsia="sl-SI"/>
        </w:rPr>
        <w:t>imamo pridobljeno obrtno dovoljenje na podlagi Obrtnega zakona in vpisa v obrtni register (v primeru, da bomo dela opravljali na obrtni način);</w:t>
      </w:r>
    </w:p>
    <w:p w14:paraId="749ADFD7" w14:textId="77777777" w:rsidR="00CE47B4" w:rsidRPr="00940B65" w:rsidRDefault="00CE47B4" w:rsidP="00CE47B4">
      <w:pPr>
        <w:ind w:left="720"/>
        <w:rPr>
          <w:rFonts w:ascii="Tahoma" w:hAnsi="Tahoma" w:cs="Tahoma"/>
          <w:sz w:val="18"/>
          <w:szCs w:val="18"/>
          <w:lang w:eastAsia="sl-SI"/>
        </w:rPr>
      </w:pPr>
    </w:p>
    <w:p w14:paraId="748A4199" w14:textId="77777777" w:rsidR="00CE47B4" w:rsidRPr="000837C3" w:rsidRDefault="00CE47B4" w:rsidP="000322AF">
      <w:pPr>
        <w:numPr>
          <w:ilvl w:val="0"/>
          <w:numId w:val="32"/>
        </w:numPr>
        <w:rPr>
          <w:rFonts w:ascii="Tahoma" w:hAnsi="Tahoma" w:cs="Tahoma"/>
          <w:sz w:val="18"/>
          <w:szCs w:val="18"/>
          <w:lang w:eastAsia="sl-SI"/>
        </w:rPr>
      </w:pPr>
      <w:r w:rsidRPr="000837C3">
        <w:rPr>
          <w:rFonts w:ascii="Tahoma" w:hAnsi="Tahoma" w:cs="Tahoma"/>
          <w:sz w:val="18"/>
          <w:szCs w:val="18"/>
          <w:lang w:eastAsia="sl-SI"/>
        </w:rPr>
        <w:t>smo vpisani v poklicni oziroma poslovni register v državi sedeža;</w:t>
      </w:r>
    </w:p>
    <w:p w14:paraId="77038C94" w14:textId="77777777" w:rsidR="00CE47B4" w:rsidRPr="000837C3" w:rsidRDefault="00CE47B4" w:rsidP="00CE47B4">
      <w:pPr>
        <w:ind w:left="720"/>
        <w:rPr>
          <w:rFonts w:ascii="Tahoma" w:hAnsi="Tahoma" w:cs="Tahoma"/>
          <w:sz w:val="18"/>
          <w:szCs w:val="18"/>
          <w:lang w:eastAsia="sl-SI"/>
        </w:rPr>
      </w:pPr>
    </w:p>
    <w:p w14:paraId="5E350FA9" w14:textId="77777777" w:rsidR="00CE47B4" w:rsidRPr="000837C3" w:rsidRDefault="00CE47B4" w:rsidP="000322AF">
      <w:pPr>
        <w:numPr>
          <w:ilvl w:val="0"/>
          <w:numId w:val="32"/>
        </w:numPr>
        <w:rPr>
          <w:rFonts w:ascii="Tahoma" w:hAnsi="Tahoma" w:cs="Tahoma"/>
          <w:sz w:val="18"/>
          <w:szCs w:val="18"/>
          <w:lang w:eastAsia="sl-SI"/>
        </w:rPr>
      </w:pPr>
      <w:r w:rsidRPr="000837C3">
        <w:rPr>
          <w:rFonts w:ascii="Tahoma" w:hAnsi="Tahoma" w:cs="Tahoma"/>
          <w:sz w:val="18"/>
          <w:szCs w:val="18"/>
          <w:lang w:eastAsia="sl-SI"/>
        </w:rPr>
        <w:t xml:space="preserve">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34A6B703" w14:textId="77777777" w:rsidR="00CE47B4" w:rsidRPr="000837C3" w:rsidRDefault="00CE47B4" w:rsidP="00CE47B4">
      <w:pPr>
        <w:ind w:left="720"/>
        <w:rPr>
          <w:rFonts w:ascii="Tahoma" w:hAnsi="Tahoma" w:cs="Tahoma"/>
          <w:sz w:val="18"/>
          <w:szCs w:val="18"/>
          <w:lang w:eastAsia="sl-SI"/>
        </w:rPr>
      </w:pPr>
    </w:p>
    <w:p w14:paraId="7AC7C826" w14:textId="77777777" w:rsidR="00CE47B4" w:rsidRDefault="00CE47B4" w:rsidP="000322AF">
      <w:pPr>
        <w:numPr>
          <w:ilvl w:val="0"/>
          <w:numId w:val="32"/>
        </w:numPr>
        <w:rPr>
          <w:rFonts w:ascii="Tahoma" w:hAnsi="Tahoma" w:cs="Tahoma"/>
          <w:sz w:val="18"/>
          <w:szCs w:val="18"/>
          <w:lang w:eastAsia="sl-SI"/>
        </w:rPr>
      </w:pPr>
      <w:r w:rsidRPr="000837C3">
        <w:rPr>
          <w:rFonts w:ascii="Tahoma" w:hAnsi="Tahoma" w:cs="Tahoma"/>
          <w:sz w:val="18"/>
          <w:szCs w:val="18"/>
          <w:lang w:eastAsia="sl-SI"/>
        </w:rPr>
        <w:t>Smo seznanjeni v zvezi s storjenimi ali neizvedenimi dejanji v enem od položajev iz prvega, drugega ali četrtega odstavka 75. člena. Smo seznanjeni, da nas lahko naročnik kadar koli v postopku izključi tudi, če se izkaže, da smo pred ali med postopkom javnega naročanja glede na storjena ali neizvedena dejanja v enem od položajev iz šestega odstavka 75. člena ZJN-3.</w:t>
      </w:r>
    </w:p>
    <w:p w14:paraId="5D5666BE" w14:textId="77777777" w:rsidR="00884379" w:rsidRPr="000837C3" w:rsidRDefault="00884379" w:rsidP="00CE47B4">
      <w:pPr>
        <w:ind w:left="720"/>
        <w:rPr>
          <w:rFonts w:ascii="Tahoma" w:hAnsi="Tahoma" w:cs="Tahoma"/>
          <w:sz w:val="18"/>
          <w:szCs w:val="18"/>
          <w:lang w:eastAsia="sl-SI"/>
        </w:rPr>
      </w:pPr>
    </w:p>
    <w:p w14:paraId="56B07A7D" w14:textId="77777777" w:rsidR="00CE47B4" w:rsidRPr="000837C3" w:rsidRDefault="00CE47B4" w:rsidP="000322AF">
      <w:pPr>
        <w:numPr>
          <w:ilvl w:val="0"/>
          <w:numId w:val="32"/>
        </w:numPr>
        <w:rPr>
          <w:rFonts w:ascii="Tahoma" w:hAnsi="Tahoma" w:cs="Tahoma"/>
          <w:sz w:val="18"/>
          <w:szCs w:val="18"/>
          <w:lang w:eastAsia="sl-SI"/>
        </w:rPr>
      </w:pPr>
      <w:r w:rsidRPr="000837C3">
        <w:rPr>
          <w:rFonts w:ascii="Tahoma" w:hAnsi="Tahoma" w:cs="Tahoma"/>
          <w:sz w:val="18"/>
          <w:szCs w:val="18"/>
          <w:lang w:eastAsia="sl-SI"/>
        </w:rPr>
        <w:t xml:space="preserve">Smo seznanjeni, da nas bo naročnik iz postopka javnega naročanja izključil, v primeru morebitne kršitve obveznosti na področju </w:t>
      </w:r>
      <w:proofErr w:type="spellStart"/>
      <w:r w:rsidRPr="000837C3">
        <w:rPr>
          <w:rFonts w:ascii="Tahoma" w:hAnsi="Tahoma" w:cs="Tahoma"/>
          <w:sz w:val="18"/>
          <w:szCs w:val="18"/>
          <w:lang w:eastAsia="sl-SI"/>
        </w:rPr>
        <w:t>okoljskega</w:t>
      </w:r>
      <w:proofErr w:type="spellEnd"/>
      <w:r w:rsidRPr="000837C3">
        <w:rPr>
          <w:rFonts w:ascii="Tahoma" w:hAnsi="Tahoma" w:cs="Tahoma"/>
          <w:sz w:val="18"/>
          <w:szCs w:val="18"/>
          <w:lang w:eastAsia="sl-SI"/>
        </w:rPr>
        <w:t xml:space="preserve">, socialnega in delovnega prava (2. odstavek 3. člena ZJN-3). </w:t>
      </w:r>
    </w:p>
    <w:p w14:paraId="4B57E3BA" w14:textId="77777777" w:rsidR="00CE47B4" w:rsidRPr="000837C3" w:rsidRDefault="00CE47B4" w:rsidP="00CE47B4">
      <w:pPr>
        <w:ind w:left="720"/>
        <w:rPr>
          <w:rFonts w:ascii="Tahoma" w:hAnsi="Tahoma" w:cs="Tahoma"/>
          <w:sz w:val="18"/>
          <w:szCs w:val="18"/>
          <w:lang w:eastAsia="sl-SI"/>
        </w:rPr>
      </w:pPr>
    </w:p>
    <w:p w14:paraId="05C83A01" w14:textId="77777777" w:rsidR="00884379" w:rsidRDefault="004B180B" w:rsidP="000322AF">
      <w:pPr>
        <w:numPr>
          <w:ilvl w:val="0"/>
          <w:numId w:val="32"/>
        </w:numPr>
        <w:rPr>
          <w:rFonts w:ascii="Tahoma" w:hAnsi="Tahoma" w:cs="Tahoma"/>
          <w:sz w:val="18"/>
          <w:szCs w:val="18"/>
          <w:lang w:eastAsia="sl-SI"/>
        </w:rPr>
      </w:pPr>
      <w:r w:rsidRPr="000837C3">
        <w:rPr>
          <w:rFonts w:ascii="Tahoma" w:hAnsi="Tahoma" w:cs="Tahoma"/>
          <w:sz w:val="18"/>
          <w:szCs w:val="18"/>
          <w:lang w:eastAsia="sl-SI"/>
        </w:rPr>
        <w:t xml:space="preserve">Smo seznanjeni, da je plačilni rok 30 (trideset) dni od dneva prejema pravilno izstavljenega računa, </w:t>
      </w:r>
    </w:p>
    <w:p w14:paraId="6D65ED43" w14:textId="77777777" w:rsidR="00884379" w:rsidRDefault="00884379" w:rsidP="00884379">
      <w:pPr>
        <w:pStyle w:val="Odstavekseznama"/>
        <w:rPr>
          <w:rFonts w:ascii="Tahoma" w:hAnsi="Tahoma" w:cs="Tahoma"/>
          <w:sz w:val="18"/>
          <w:szCs w:val="18"/>
          <w:lang w:eastAsia="sl-SI"/>
        </w:rPr>
      </w:pPr>
    </w:p>
    <w:p w14:paraId="7A4C0651" w14:textId="77777777" w:rsidR="00884379" w:rsidRDefault="00CE47B4" w:rsidP="000322AF">
      <w:pPr>
        <w:numPr>
          <w:ilvl w:val="0"/>
          <w:numId w:val="32"/>
        </w:numPr>
        <w:rPr>
          <w:rFonts w:ascii="Tahoma" w:hAnsi="Tahoma" w:cs="Tahoma"/>
          <w:sz w:val="18"/>
          <w:szCs w:val="18"/>
          <w:lang w:eastAsia="sl-SI"/>
        </w:rPr>
      </w:pPr>
      <w:r w:rsidRPr="000837C3">
        <w:rPr>
          <w:rFonts w:ascii="Tahoma" w:hAnsi="Tahoma" w:cs="Tahoma"/>
          <w:sz w:val="18"/>
          <w:szCs w:val="18"/>
          <w:lang w:eastAsia="sl-SI"/>
        </w:rPr>
        <w:t>Ponudnik v preteklih šestih (6) mesecih, šteto od skrajnega roka za oddajo ponudb, ni imel blokiranih poslovnih računov. (v primeru skupne ponudbe mora pogoj izpolniti vsak izmed partnerjev.</w:t>
      </w:r>
    </w:p>
    <w:p w14:paraId="519B4FAE" w14:textId="77777777" w:rsidR="00884379" w:rsidRDefault="00884379" w:rsidP="00884379">
      <w:pPr>
        <w:pStyle w:val="Odstavekseznama"/>
        <w:rPr>
          <w:rFonts w:ascii="Tahoma" w:hAnsi="Tahoma" w:cs="Tahoma"/>
          <w:sz w:val="18"/>
          <w:szCs w:val="18"/>
          <w:lang w:eastAsia="sl-SI"/>
        </w:rPr>
      </w:pPr>
    </w:p>
    <w:p w14:paraId="4E4CA299" w14:textId="77777777" w:rsidR="00884379" w:rsidRDefault="00CE47B4" w:rsidP="000322AF">
      <w:pPr>
        <w:numPr>
          <w:ilvl w:val="0"/>
          <w:numId w:val="32"/>
        </w:numPr>
        <w:rPr>
          <w:rFonts w:ascii="Tahoma" w:hAnsi="Tahoma" w:cs="Tahoma"/>
          <w:sz w:val="18"/>
          <w:szCs w:val="18"/>
          <w:lang w:eastAsia="sl-SI"/>
        </w:rPr>
      </w:pPr>
      <w:r w:rsidRPr="00884379">
        <w:rPr>
          <w:rFonts w:ascii="Tahoma" w:hAnsi="Tahoma" w:cs="Tahoma"/>
          <w:sz w:val="18"/>
          <w:szCs w:val="18"/>
          <w:lang w:eastAsia="sl-SI"/>
        </w:rPr>
        <w:t>Na dan oddaje ponudbe nimamo blokiranega nobenega transakcijskega računa, v zadnjih 6-ih mesecih pred rokom za oddajo ponudbe pa nismo imeli nobenega transakcijskega računa blokiranega več kot 10 zaporednih delovnih dni.</w:t>
      </w:r>
      <w:bookmarkStart w:id="172" w:name="_Hlk83646118"/>
    </w:p>
    <w:p w14:paraId="6D069FFF" w14:textId="77777777" w:rsidR="00884379" w:rsidRDefault="00884379" w:rsidP="00884379">
      <w:pPr>
        <w:pStyle w:val="Odstavekseznama"/>
        <w:rPr>
          <w:rFonts w:ascii="Tahoma" w:hAnsi="Tahoma" w:cs="Tahoma"/>
          <w:sz w:val="18"/>
          <w:szCs w:val="18"/>
          <w:lang w:eastAsia="sl-SI"/>
        </w:rPr>
      </w:pPr>
    </w:p>
    <w:p w14:paraId="3234E05D" w14:textId="77777777" w:rsidR="00160C8B" w:rsidRPr="00884379" w:rsidRDefault="00CE47B4" w:rsidP="000322AF">
      <w:pPr>
        <w:numPr>
          <w:ilvl w:val="0"/>
          <w:numId w:val="32"/>
        </w:numPr>
        <w:rPr>
          <w:rFonts w:ascii="Tahoma" w:hAnsi="Tahoma" w:cs="Tahoma"/>
          <w:sz w:val="18"/>
          <w:szCs w:val="18"/>
          <w:lang w:eastAsia="sl-SI"/>
        </w:rPr>
      </w:pPr>
      <w:r w:rsidRPr="00884379">
        <w:rPr>
          <w:rFonts w:ascii="Tahoma" w:hAnsi="Tahoma" w:cs="Tahoma"/>
          <w:sz w:val="18"/>
          <w:szCs w:val="18"/>
          <w:lang w:eastAsia="sl-SI"/>
        </w:rPr>
        <w:t xml:space="preserve">Ponudnik mora </w:t>
      </w:r>
      <w:bookmarkEnd w:id="172"/>
      <w:r w:rsidR="00BD51DD" w:rsidRPr="00884379">
        <w:rPr>
          <w:rFonts w:ascii="Tahoma" w:hAnsi="Tahoma" w:cs="Tahoma"/>
          <w:sz w:val="18"/>
          <w:szCs w:val="18"/>
          <w:lang w:eastAsia="sl-SI"/>
        </w:rPr>
        <w:t>predložiti kopijo potrdila Javne agencije RS za zdravila in medicinske pripomočke o vpisu v register dobaviteljev medicinskih pripomočkov glede na predmet javnega naročila.</w:t>
      </w:r>
    </w:p>
    <w:p w14:paraId="31902AD3" w14:textId="77777777" w:rsidR="007C58C1" w:rsidRPr="000837C3" w:rsidRDefault="007C58C1" w:rsidP="00160C8B">
      <w:pPr>
        <w:ind w:left="720"/>
        <w:rPr>
          <w:rFonts w:ascii="Tahoma" w:hAnsi="Tahoma" w:cs="Tahoma"/>
          <w:sz w:val="18"/>
          <w:szCs w:val="18"/>
          <w:lang w:eastAsia="sl-SI"/>
        </w:rPr>
      </w:pPr>
    </w:p>
    <w:p w14:paraId="02C7AEBB" w14:textId="77777777" w:rsidR="007C58C1" w:rsidRPr="000837C3" w:rsidRDefault="007C58C1" w:rsidP="00160C8B">
      <w:pPr>
        <w:ind w:left="720"/>
        <w:rPr>
          <w:rFonts w:ascii="Tahoma" w:hAnsi="Tahoma" w:cs="Tahoma"/>
          <w:sz w:val="18"/>
          <w:szCs w:val="18"/>
          <w:lang w:eastAsia="sl-SI"/>
        </w:rPr>
      </w:pPr>
    </w:p>
    <w:p w14:paraId="4186F9C0" w14:textId="77777777" w:rsidR="007C58C1" w:rsidRPr="000837C3" w:rsidRDefault="007C58C1" w:rsidP="00160C8B">
      <w:pPr>
        <w:ind w:left="720"/>
        <w:rPr>
          <w:rFonts w:ascii="Tahoma" w:hAnsi="Tahoma" w:cs="Tahoma"/>
          <w:sz w:val="18"/>
          <w:szCs w:val="18"/>
          <w:highlight w:val="yellow"/>
          <w:lang w:eastAsia="sl-SI"/>
        </w:rPr>
      </w:pPr>
    </w:p>
    <w:p w14:paraId="72280EF8" w14:textId="77777777" w:rsidR="001D6CD4" w:rsidRPr="000837C3" w:rsidRDefault="001D6CD4" w:rsidP="001D6CD4">
      <w:pPr>
        <w:spacing w:after="200" w:line="276" w:lineRule="auto"/>
        <w:rPr>
          <w:rFonts w:ascii="Tahoma" w:hAnsi="Tahoma" w:cs="Tahoma"/>
          <w:sz w:val="18"/>
          <w:szCs w:val="18"/>
        </w:rPr>
      </w:pPr>
      <w:r w:rsidRPr="000837C3">
        <w:rPr>
          <w:rFonts w:ascii="Tahoma" w:hAnsi="Tahoma" w:cs="Tahoma"/>
          <w:sz w:val="18"/>
          <w:szCs w:val="18"/>
        </w:rPr>
        <w:t>Strinjamo se, da lahko naročnik v fazi oddaje tega naročila od nas zahteva, da predložimo dodatna pojasnila ali dokazila, s katerimi se dokazuje izpolnjevanje postavljenih pogojev in zahtev iz dokumentacije za oddajo predmetnega naročila.</w:t>
      </w:r>
    </w:p>
    <w:p w14:paraId="05D3373C" w14:textId="77777777" w:rsidR="001D6CD4" w:rsidRPr="000837C3" w:rsidRDefault="001D6CD4" w:rsidP="001D6CD4">
      <w:pPr>
        <w:spacing w:after="200" w:line="276" w:lineRule="auto"/>
        <w:rPr>
          <w:rFonts w:ascii="Tahoma" w:hAnsi="Tahoma" w:cs="Tahoma"/>
          <w:b/>
          <w:sz w:val="18"/>
          <w:szCs w:val="18"/>
        </w:rPr>
      </w:pPr>
      <w:r w:rsidRPr="000837C3">
        <w:rPr>
          <w:rFonts w:ascii="Tahoma" w:hAnsi="Tahoma" w:cs="Tahoma"/>
          <w:b/>
          <w:sz w:val="18"/>
          <w:szCs w:val="18"/>
        </w:rPr>
        <w:t>Hkrati s to izjavo pooblaščamo naročnika</w:t>
      </w:r>
      <w:r w:rsidR="006A7597" w:rsidRPr="000837C3">
        <w:rPr>
          <w:rFonts w:ascii="Tahoma" w:hAnsi="Tahoma" w:cs="Tahoma"/>
          <w:b/>
          <w:sz w:val="18"/>
          <w:szCs w:val="18"/>
        </w:rPr>
        <w:t xml:space="preserve"> Zdravstveni dom</w:t>
      </w:r>
      <w:r w:rsidR="004B4C19" w:rsidRPr="000837C3">
        <w:rPr>
          <w:rFonts w:ascii="Tahoma" w:hAnsi="Tahoma" w:cs="Tahoma"/>
          <w:b/>
          <w:sz w:val="18"/>
          <w:szCs w:val="18"/>
        </w:rPr>
        <w:t xml:space="preserve"> </w:t>
      </w:r>
      <w:r w:rsidR="00DE1794" w:rsidRPr="000837C3">
        <w:rPr>
          <w:rFonts w:ascii="Tahoma" w:hAnsi="Tahoma" w:cs="Tahoma"/>
          <w:b/>
          <w:sz w:val="18"/>
          <w:szCs w:val="18"/>
        </w:rPr>
        <w:t>Sevnica</w:t>
      </w:r>
      <w:r w:rsidR="009C6202" w:rsidRPr="000837C3">
        <w:rPr>
          <w:rFonts w:ascii="Tahoma" w:hAnsi="Tahoma" w:cs="Tahoma"/>
          <w:b/>
          <w:sz w:val="18"/>
          <w:szCs w:val="18"/>
        </w:rPr>
        <w:t xml:space="preserve">, </w:t>
      </w:r>
      <w:r w:rsidRPr="000837C3">
        <w:rPr>
          <w:rFonts w:ascii="Tahoma" w:hAnsi="Tahoma" w:cs="Tahoma"/>
          <w:b/>
          <w:sz w:val="18"/>
          <w:szCs w:val="18"/>
        </w:rPr>
        <w:t xml:space="preserve">da iz uradnih evidenc, za namen izvedbe tega javnega naročila, pridobi potrebne podatke, ki dokazujejo izpolnjevanje v tej izjavi oziroma predmetni dokumentaciji za oddajo naročila postavljenih pogojev. </w:t>
      </w:r>
      <w:r w:rsidRPr="000837C3">
        <w:rPr>
          <w:rFonts w:ascii="Tahoma" w:hAnsi="Tahoma" w:cs="Tahoma"/>
          <w:sz w:val="18"/>
          <w:szCs w:val="18"/>
        </w:rPr>
        <w:t>Na zahtevo naročnika in v kolikor bo to potrebno bomo naročniku predložili dodatna pooblastila za preveritev podatkov iz uradnih evidenc.</w:t>
      </w:r>
    </w:p>
    <w:p w14:paraId="12FAA515" w14:textId="77777777" w:rsidR="001D6CD4" w:rsidRPr="000837C3" w:rsidRDefault="001D6CD4" w:rsidP="00160C8B">
      <w:pPr>
        <w:tabs>
          <w:tab w:val="left" w:pos="5880"/>
        </w:tabs>
        <w:spacing w:before="225" w:after="225" w:line="240" w:lineRule="auto"/>
        <w:rPr>
          <w:rFonts w:ascii="Tahoma" w:hAnsi="Tahoma" w:cs="Tahoma"/>
          <w:sz w:val="18"/>
          <w:szCs w:val="18"/>
        </w:rPr>
      </w:pPr>
      <w:r w:rsidRPr="000837C3">
        <w:rPr>
          <w:rFonts w:ascii="Tahoma" w:hAnsi="Tahoma" w:cs="Tahoma"/>
          <w:sz w:val="18"/>
          <w:szCs w:val="18"/>
          <w:lang w:eastAsia="sl-SI"/>
        </w:rPr>
        <w:t>Ta izjava je sestavni del in priloga ponudbe, s katero se prijavljamo za izvedbo naročila</w:t>
      </w:r>
      <w:r w:rsidR="00EF23A3" w:rsidRPr="000837C3">
        <w:rPr>
          <w:rFonts w:ascii="Tahoma" w:hAnsi="Tahoma" w:cs="Tahoma"/>
          <w:sz w:val="18"/>
          <w:szCs w:val="18"/>
          <w:lang w:eastAsia="sl-SI"/>
        </w:rPr>
        <w:t>.</w:t>
      </w:r>
      <w:r w:rsidRPr="000837C3">
        <w:rPr>
          <w:rFonts w:ascii="Tahoma" w:hAnsi="Tahoma" w:cs="Tahoma"/>
          <w:sz w:val="18"/>
          <w:szCs w:val="18"/>
        </w:rPr>
        <w:tab/>
      </w:r>
      <w:bookmarkEnd w:id="171"/>
    </w:p>
    <w:p w14:paraId="349BD785" w14:textId="77777777" w:rsidR="00860C58" w:rsidRPr="000837C3" w:rsidRDefault="00860C58" w:rsidP="00160C8B">
      <w:pPr>
        <w:tabs>
          <w:tab w:val="left" w:pos="5880"/>
        </w:tabs>
        <w:spacing w:before="225" w:after="225" w:line="240" w:lineRule="auto"/>
        <w:rPr>
          <w:rFonts w:ascii="Tahoma" w:hAnsi="Tahoma" w:cs="Tahoma"/>
          <w:sz w:val="18"/>
          <w:szCs w:val="18"/>
        </w:rPr>
      </w:pPr>
    </w:p>
    <w:p w14:paraId="59A7C854" w14:textId="77777777" w:rsidR="00860C58" w:rsidRPr="000837C3" w:rsidRDefault="00860C58" w:rsidP="00160C8B">
      <w:pPr>
        <w:tabs>
          <w:tab w:val="left" w:pos="5880"/>
        </w:tabs>
        <w:spacing w:before="225" w:after="225" w:line="240" w:lineRule="auto"/>
        <w:rPr>
          <w:rFonts w:ascii="Tahoma" w:hAnsi="Tahoma" w:cs="Tahoma"/>
          <w:sz w:val="18"/>
          <w:szCs w:val="18"/>
        </w:rPr>
      </w:pPr>
    </w:p>
    <w:p w14:paraId="14BD3581" w14:textId="77777777" w:rsidR="00860C58" w:rsidRPr="000837C3" w:rsidRDefault="00860C58" w:rsidP="00160C8B">
      <w:pPr>
        <w:tabs>
          <w:tab w:val="left" w:pos="5880"/>
        </w:tabs>
        <w:spacing w:before="225" w:after="225" w:line="240" w:lineRule="auto"/>
        <w:rPr>
          <w:rFonts w:ascii="Tahoma" w:hAnsi="Tahoma" w:cs="Tahoma"/>
          <w:sz w:val="18"/>
          <w:szCs w:val="18"/>
        </w:rPr>
      </w:pPr>
    </w:p>
    <w:p w14:paraId="39BA5A6C" w14:textId="77777777" w:rsidR="00860C58" w:rsidRPr="000837C3" w:rsidRDefault="00860C58" w:rsidP="00160C8B">
      <w:pPr>
        <w:tabs>
          <w:tab w:val="left" w:pos="5880"/>
        </w:tabs>
        <w:spacing w:before="225" w:after="225" w:line="240" w:lineRule="auto"/>
        <w:rPr>
          <w:rFonts w:ascii="Tahoma" w:hAnsi="Tahoma" w:cs="Tahoma"/>
          <w:sz w:val="18"/>
          <w:szCs w:val="18"/>
          <w:lang w:eastAsia="sl-SI"/>
        </w:rPr>
      </w:pPr>
    </w:p>
    <w:tbl>
      <w:tblPr>
        <w:tblW w:w="0" w:type="auto"/>
        <w:tblInd w:w="6" w:type="dxa"/>
        <w:tblLayout w:type="fixed"/>
        <w:tblLook w:val="0000" w:firstRow="0" w:lastRow="0" w:firstColumn="0" w:lastColumn="0" w:noHBand="0" w:noVBand="0"/>
      </w:tblPr>
      <w:tblGrid>
        <w:gridCol w:w="4778"/>
        <w:gridCol w:w="4400"/>
      </w:tblGrid>
      <w:tr w:rsidR="00CE47B4" w:rsidRPr="000837C3" w14:paraId="1A8BFFDC" w14:textId="77777777" w:rsidTr="006E7385">
        <w:tc>
          <w:tcPr>
            <w:tcW w:w="4778" w:type="dxa"/>
            <w:vAlign w:val="center"/>
          </w:tcPr>
          <w:p w14:paraId="3D2BC2CB" w14:textId="77777777" w:rsidR="00CE47B4" w:rsidRPr="000837C3" w:rsidRDefault="00CE47B4" w:rsidP="006E7385">
            <w:pPr>
              <w:suppressAutoHyphens/>
              <w:spacing w:line="240" w:lineRule="auto"/>
              <w:jc w:val="left"/>
              <w:rPr>
                <w:rFonts w:cs="Arial"/>
                <w:lang w:eastAsia="zh-CN"/>
              </w:rPr>
            </w:pPr>
            <w:r w:rsidRPr="000837C3">
              <w:rPr>
                <w:rFonts w:cs="Arial"/>
                <w:position w:val="-1"/>
                <w:sz w:val="18"/>
                <w:szCs w:val="18"/>
                <w:lang w:eastAsia="zh-CN"/>
              </w:rPr>
              <w:t>Kraj in datum:</w:t>
            </w:r>
          </w:p>
        </w:tc>
        <w:tc>
          <w:tcPr>
            <w:tcW w:w="4400" w:type="dxa"/>
            <w:vAlign w:val="center"/>
          </w:tcPr>
          <w:p w14:paraId="52DCAC41" w14:textId="77777777" w:rsidR="00CE47B4" w:rsidRPr="000837C3" w:rsidRDefault="00CE47B4" w:rsidP="006E7385">
            <w:pPr>
              <w:suppressAutoHyphens/>
              <w:spacing w:line="240" w:lineRule="auto"/>
              <w:jc w:val="center"/>
              <w:rPr>
                <w:rFonts w:cs="Arial"/>
                <w:lang w:eastAsia="zh-CN"/>
              </w:rPr>
            </w:pPr>
            <w:r w:rsidRPr="000837C3">
              <w:rPr>
                <w:rFonts w:cs="Arial"/>
                <w:position w:val="-1"/>
                <w:sz w:val="18"/>
                <w:szCs w:val="18"/>
                <w:lang w:eastAsia="zh-CN"/>
              </w:rPr>
              <w:t xml:space="preserve">Ime in priimek odgovorne osebe ponudnika: </w:t>
            </w:r>
          </w:p>
          <w:p w14:paraId="76C91087" w14:textId="77777777" w:rsidR="00CE47B4" w:rsidRPr="000837C3" w:rsidRDefault="00CE47B4" w:rsidP="006E7385">
            <w:pPr>
              <w:suppressAutoHyphens/>
              <w:spacing w:line="240" w:lineRule="auto"/>
              <w:jc w:val="center"/>
              <w:rPr>
                <w:rFonts w:cs="Arial"/>
                <w:lang w:eastAsia="zh-CN"/>
              </w:rPr>
            </w:pPr>
            <w:r w:rsidRPr="000837C3">
              <w:rPr>
                <w:rFonts w:cs="Arial"/>
                <w:position w:val="-1"/>
                <w:sz w:val="18"/>
                <w:szCs w:val="18"/>
                <w:lang w:eastAsia="zh-CN"/>
              </w:rPr>
              <w:t>___________________________________</w:t>
            </w:r>
          </w:p>
        </w:tc>
      </w:tr>
      <w:tr w:rsidR="00CE47B4" w:rsidRPr="000837C3" w14:paraId="285C4640" w14:textId="77777777" w:rsidTr="006E7385">
        <w:tc>
          <w:tcPr>
            <w:tcW w:w="4778" w:type="dxa"/>
            <w:vAlign w:val="center"/>
          </w:tcPr>
          <w:p w14:paraId="07E3554B" w14:textId="77777777" w:rsidR="00CE47B4" w:rsidRPr="000837C3" w:rsidRDefault="00CE47B4" w:rsidP="006E7385">
            <w:pPr>
              <w:suppressAutoHyphens/>
              <w:spacing w:line="240" w:lineRule="auto"/>
              <w:jc w:val="left"/>
              <w:rPr>
                <w:rFonts w:cs="Arial"/>
                <w:lang w:eastAsia="zh-CN"/>
              </w:rPr>
            </w:pPr>
            <w:r w:rsidRPr="000837C3">
              <w:rPr>
                <w:rFonts w:cs="Arial"/>
                <w:position w:val="-1"/>
                <w:sz w:val="18"/>
                <w:szCs w:val="18"/>
                <w:lang w:eastAsia="zh-CN"/>
              </w:rPr>
              <w:t> </w:t>
            </w:r>
          </w:p>
        </w:tc>
        <w:tc>
          <w:tcPr>
            <w:tcW w:w="4400" w:type="dxa"/>
            <w:vAlign w:val="center"/>
          </w:tcPr>
          <w:p w14:paraId="374BE4D4" w14:textId="77777777" w:rsidR="00CE47B4" w:rsidRPr="000837C3" w:rsidRDefault="00CE47B4" w:rsidP="006E7385">
            <w:pPr>
              <w:suppressAutoHyphens/>
              <w:snapToGrid w:val="0"/>
              <w:spacing w:line="240" w:lineRule="auto"/>
              <w:jc w:val="left"/>
              <w:rPr>
                <w:rFonts w:ascii="Helvetica" w:hAnsi="Helvetica" w:cs="Helvetica"/>
                <w:sz w:val="22"/>
                <w:lang w:eastAsia="zh-CN"/>
              </w:rPr>
            </w:pPr>
          </w:p>
          <w:p w14:paraId="759676E6" w14:textId="77777777" w:rsidR="00CE47B4" w:rsidRPr="000837C3" w:rsidRDefault="00CE47B4" w:rsidP="006E7385">
            <w:pPr>
              <w:suppressAutoHyphens/>
              <w:spacing w:line="240" w:lineRule="auto"/>
              <w:jc w:val="center"/>
              <w:rPr>
                <w:rFonts w:cs="Arial"/>
                <w:lang w:eastAsia="zh-CN"/>
              </w:rPr>
            </w:pPr>
            <w:r w:rsidRPr="000837C3">
              <w:rPr>
                <w:rFonts w:eastAsia="Arial" w:cs="Arial"/>
                <w:position w:val="-1"/>
                <w:sz w:val="18"/>
                <w:szCs w:val="18"/>
                <w:lang w:eastAsia="zh-CN"/>
              </w:rPr>
              <w:t xml:space="preserve"> </w:t>
            </w:r>
            <w:r w:rsidRPr="000837C3">
              <w:rPr>
                <w:rFonts w:cs="Arial"/>
                <w:position w:val="-1"/>
                <w:sz w:val="18"/>
                <w:szCs w:val="18"/>
                <w:lang w:eastAsia="zh-CN"/>
              </w:rPr>
              <w:t>(žig in podpis)</w:t>
            </w:r>
            <w:r w:rsidRPr="000837C3">
              <w:rPr>
                <w:rFonts w:cs="Arial"/>
                <w:position w:val="-1"/>
                <w:sz w:val="18"/>
                <w:szCs w:val="18"/>
                <w:lang w:eastAsia="zh-CN"/>
              </w:rPr>
              <w:br/>
              <w:t> </w:t>
            </w:r>
          </w:p>
        </w:tc>
      </w:tr>
    </w:tbl>
    <w:p w14:paraId="76FFBFEA" w14:textId="77777777" w:rsidR="001D6CD4" w:rsidRPr="000837C3" w:rsidRDefault="001D6CD4" w:rsidP="001D6CD4">
      <w:pPr>
        <w:spacing w:before="225" w:after="225" w:line="240" w:lineRule="auto"/>
        <w:rPr>
          <w:rFonts w:ascii="Tahoma" w:hAnsi="Tahoma" w:cs="Tahoma"/>
          <w:sz w:val="18"/>
          <w:szCs w:val="18"/>
        </w:rPr>
        <w:sectPr w:rsidR="001D6CD4" w:rsidRPr="000837C3" w:rsidSect="00BA27E0">
          <w:headerReference w:type="default" r:id="rId16"/>
          <w:footerReference w:type="default" r:id="rId17"/>
          <w:headerReference w:type="first" r:id="rId18"/>
          <w:footerReference w:type="first" r:id="rId19"/>
          <w:pgSz w:w="11906" w:h="16838"/>
          <w:pgMar w:top="1418" w:right="1418" w:bottom="1418" w:left="1418" w:header="567" w:footer="596" w:gutter="0"/>
          <w:pgNumType w:start="0"/>
          <w:cols w:space="708"/>
          <w:titlePg/>
          <w:docGrid w:linePitch="360"/>
        </w:sectPr>
      </w:pPr>
    </w:p>
    <w:p w14:paraId="4C727CD4" w14:textId="77777777" w:rsidR="007E1838" w:rsidRPr="000837C3" w:rsidRDefault="007E1838" w:rsidP="005E3BEA">
      <w:pPr>
        <w:spacing w:line="276" w:lineRule="auto"/>
        <w:jc w:val="right"/>
        <w:rPr>
          <w:rFonts w:ascii="Tahoma" w:hAnsi="Tahoma" w:cs="Tahoma"/>
          <w:b/>
          <w:i/>
          <w:sz w:val="18"/>
          <w:szCs w:val="18"/>
        </w:rPr>
      </w:pPr>
      <w:r w:rsidRPr="000837C3">
        <w:rPr>
          <w:rFonts w:ascii="Tahoma" w:hAnsi="Tahoma" w:cs="Tahoma"/>
          <w:b/>
          <w:i/>
          <w:sz w:val="18"/>
          <w:szCs w:val="18"/>
        </w:rPr>
        <w:lastRenderedPageBreak/>
        <w:t>Obrazec 4</w:t>
      </w:r>
    </w:p>
    <w:p w14:paraId="5F2B9E91" w14:textId="77777777" w:rsidR="007E1838" w:rsidRPr="000837C3" w:rsidRDefault="007E1838" w:rsidP="005E3BEA">
      <w:pPr>
        <w:spacing w:line="276" w:lineRule="auto"/>
        <w:jc w:val="right"/>
        <w:rPr>
          <w:rFonts w:ascii="Tahoma" w:hAnsi="Tahoma" w:cs="Tahoma"/>
          <w:b/>
          <w:i/>
          <w:iCs/>
          <w:sz w:val="18"/>
          <w:szCs w:val="18"/>
        </w:rPr>
      </w:pPr>
    </w:p>
    <w:p w14:paraId="276EFA71" w14:textId="77777777" w:rsidR="007E1838" w:rsidRPr="000837C3" w:rsidRDefault="007E1838" w:rsidP="00FE4C96">
      <w:pPr>
        <w:keepNext/>
        <w:keepLines/>
        <w:numPr>
          <w:ilvl w:val="0"/>
          <w:numId w:val="26"/>
        </w:numPr>
        <w:pBdr>
          <w:top w:val="single" w:sz="36" w:space="1" w:color="7EFF09"/>
          <w:left w:val="single" w:sz="36" w:space="31" w:color="7EFF09"/>
          <w:bottom w:val="single" w:sz="36" w:space="1" w:color="7EFF09"/>
          <w:right w:val="single" w:sz="36" w:space="4" w:color="7EFF09"/>
        </w:pBdr>
        <w:shd w:val="clear" w:color="auto" w:fill="FFFFFF"/>
        <w:suppressAutoHyphens/>
        <w:spacing w:after="120" w:line="276" w:lineRule="auto"/>
        <w:ind w:left="851" w:firstLine="0"/>
        <w:jc w:val="left"/>
        <w:rPr>
          <w:rFonts w:cs="Arial"/>
          <w:lang w:eastAsia="zh-CN"/>
        </w:rPr>
      </w:pPr>
      <w:r w:rsidRPr="000837C3">
        <w:rPr>
          <w:rFonts w:eastAsia="Times New Roman" w:cs="Arial"/>
          <w:b/>
          <w:bCs/>
          <w:sz w:val="26"/>
          <w:szCs w:val="28"/>
          <w:lang w:val="x-none" w:eastAsia="zh-CN"/>
        </w:rPr>
        <w:t>Izjava gospodarskega subjekta in pooblastilo za pridobitev podatkov iz kazenske evidence</w:t>
      </w:r>
    </w:p>
    <w:p w14:paraId="678A8BC1" w14:textId="77777777" w:rsidR="007E1838" w:rsidRPr="000837C3" w:rsidRDefault="007E1838" w:rsidP="007E1838">
      <w:pPr>
        <w:suppressAutoHyphens/>
        <w:spacing w:after="120" w:line="276" w:lineRule="auto"/>
        <w:jc w:val="left"/>
        <w:rPr>
          <w:rFonts w:eastAsia="Times New Roman" w:cs="Arial"/>
          <w:b/>
          <w:bCs/>
          <w:sz w:val="22"/>
          <w:szCs w:val="28"/>
          <w:lang w:val="x-none" w:eastAsia="zh-CN"/>
        </w:rPr>
      </w:pPr>
    </w:p>
    <w:p w14:paraId="492048A0" w14:textId="77777777" w:rsidR="007E1838" w:rsidRPr="000837C3" w:rsidRDefault="007E1838" w:rsidP="007E1838">
      <w:pPr>
        <w:suppressAutoHyphens/>
        <w:spacing w:before="225" w:after="225" w:line="240" w:lineRule="auto"/>
        <w:rPr>
          <w:rFonts w:ascii="Tahoma" w:hAnsi="Tahoma" w:cs="Tahoma"/>
          <w:lang w:eastAsia="zh-CN"/>
        </w:rPr>
      </w:pPr>
      <w:r w:rsidRPr="000837C3">
        <w:rPr>
          <w:rFonts w:ascii="Tahoma" w:hAnsi="Tahoma" w:cs="Tahoma"/>
          <w:sz w:val="18"/>
          <w:szCs w:val="18"/>
          <w:lang w:eastAsia="zh-CN"/>
        </w:rPr>
        <w:t xml:space="preserve">Pod kazensko in materialno odgovornostjo izjavljamo, da naša družba, </w:t>
      </w:r>
      <w:r w:rsidRPr="000837C3">
        <w:rPr>
          <w:rFonts w:ascii="Tahoma" w:hAnsi="Tahoma" w:cs="Tahoma"/>
          <w:sz w:val="18"/>
          <w:szCs w:val="18"/>
          <w:u w:val="single"/>
          <w:lang w:eastAsia="zh-CN"/>
        </w:rPr>
        <w:t>_______________</w:t>
      </w:r>
      <w:r w:rsidRPr="000837C3">
        <w:rPr>
          <w:rFonts w:ascii="Tahoma" w:hAnsi="Tahoma" w:cs="Tahoma"/>
          <w:sz w:val="18"/>
          <w:szCs w:val="18"/>
          <w:lang w:eastAsia="zh-CN"/>
        </w:rPr>
        <w:t xml:space="preserve">(firma), </w:t>
      </w:r>
      <w:r w:rsidRPr="000837C3">
        <w:rPr>
          <w:rFonts w:ascii="Tahoma" w:hAnsi="Tahoma" w:cs="Tahoma"/>
          <w:sz w:val="18"/>
          <w:szCs w:val="18"/>
          <w:u w:val="single"/>
          <w:lang w:eastAsia="zh-CN"/>
        </w:rPr>
        <w:t>_________________</w:t>
      </w:r>
      <w:r w:rsidRPr="000837C3">
        <w:rPr>
          <w:rFonts w:ascii="Tahoma" w:hAnsi="Tahoma" w:cs="Tahoma"/>
          <w:sz w:val="18"/>
          <w:szCs w:val="18"/>
          <w:lang w:eastAsia="zh-CN"/>
        </w:rPr>
        <w:t xml:space="preserve">(naslov), matična številka: </w:t>
      </w:r>
      <w:r w:rsidRPr="000837C3">
        <w:rPr>
          <w:rFonts w:ascii="Tahoma" w:hAnsi="Tahoma" w:cs="Tahoma"/>
          <w:sz w:val="18"/>
          <w:szCs w:val="18"/>
          <w:u w:val="single"/>
          <w:lang w:eastAsia="zh-CN"/>
        </w:rPr>
        <w:t>_______________</w:t>
      </w:r>
      <w:r w:rsidRPr="000837C3">
        <w:rPr>
          <w:rFonts w:ascii="Tahoma" w:hAnsi="Tahoma" w:cs="Tahoma"/>
          <w:sz w:val="18"/>
          <w:szCs w:val="18"/>
          <w:lang w:eastAsia="zh-CN"/>
        </w:rPr>
        <w:t xml:space="preserve"> ni bila pravnomočno obsojena zaradi kaznivih dejanj, ki so našteta v prvem odstavku 75. člena ZJN-3.</w:t>
      </w:r>
    </w:p>
    <w:p w14:paraId="768EEFF9" w14:textId="77777777" w:rsidR="007E1838" w:rsidRPr="000837C3" w:rsidRDefault="007E1838" w:rsidP="007E1838">
      <w:pPr>
        <w:suppressAutoHyphens/>
        <w:spacing w:before="225" w:after="225" w:line="240" w:lineRule="auto"/>
        <w:rPr>
          <w:rFonts w:ascii="Tahoma" w:hAnsi="Tahoma" w:cs="Tahoma"/>
          <w:sz w:val="18"/>
          <w:szCs w:val="18"/>
          <w:lang w:eastAsia="zh-CN"/>
        </w:rPr>
      </w:pPr>
      <w:r w:rsidRPr="000837C3">
        <w:rPr>
          <w:rFonts w:ascii="Tahoma" w:hAnsi="Tahoma" w:cs="Tahoma"/>
          <w:sz w:val="18"/>
          <w:szCs w:val="18"/>
          <w:lang w:eastAsia="zh-CN"/>
        </w:rPr>
        <w:t>Obenem izjavljamo, da:</w:t>
      </w:r>
    </w:p>
    <w:tbl>
      <w:tblPr>
        <w:tblW w:w="0" w:type="auto"/>
        <w:tblInd w:w="108" w:type="dxa"/>
        <w:tblLayout w:type="fixed"/>
        <w:tblLook w:val="0000" w:firstRow="0" w:lastRow="0" w:firstColumn="0" w:lastColumn="0" w:noHBand="0" w:noVBand="0"/>
      </w:tblPr>
      <w:tblGrid>
        <w:gridCol w:w="9178"/>
      </w:tblGrid>
      <w:tr w:rsidR="007E1838" w:rsidRPr="000837C3" w14:paraId="4CD69D17" w14:textId="77777777" w:rsidTr="006E7385">
        <w:tc>
          <w:tcPr>
            <w:tcW w:w="9178" w:type="dxa"/>
          </w:tcPr>
          <w:p w14:paraId="64991918" w14:textId="77777777" w:rsidR="007E1838" w:rsidRPr="000837C3" w:rsidRDefault="007E1838">
            <w:pPr>
              <w:numPr>
                <w:ilvl w:val="0"/>
                <w:numId w:val="28"/>
              </w:numPr>
              <w:suppressAutoHyphens/>
              <w:spacing w:after="200" w:line="240" w:lineRule="auto"/>
              <w:jc w:val="left"/>
              <w:rPr>
                <w:rFonts w:ascii="Tahoma" w:hAnsi="Tahoma" w:cs="Tahoma"/>
                <w:sz w:val="18"/>
                <w:szCs w:val="18"/>
                <w:lang w:eastAsia="zh-CN"/>
              </w:rPr>
            </w:pPr>
            <w:r w:rsidRPr="000837C3">
              <w:rPr>
                <w:rFonts w:ascii="Tahoma" w:hAnsi="Tahoma" w:cs="Tahoma"/>
                <w:sz w:val="18"/>
                <w:szCs w:val="18"/>
                <w:lang w:eastAsia="zh-CN"/>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60648E73" w14:textId="77777777" w:rsidR="007E1838" w:rsidRPr="000837C3" w:rsidRDefault="007E1838">
            <w:pPr>
              <w:numPr>
                <w:ilvl w:val="0"/>
                <w:numId w:val="28"/>
              </w:numPr>
              <w:suppressAutoHyphens/>
              <w:spacing w:after="200" w:line="240" w:lineRule="auto"/>
              <w:jc w:val="left"/>
              <w:rPr>
                <w:rFonts w:ascii="Tahoma" w:hAnsi="Tahoma" w:cs="Tahoma"/>
                <w:sz w:val="18"/>
                <w:szCs w:val="18"/>
                <w:lang w:eastAsia="zh-CN"/>
              </w:rPr>
            </w:pPr>
            <w:r w:rsidRPr="000837C3">
              <w:rPr>
                <w:rFonts w:ascii="Tahoma" w:hAnsi="Tahoma" w:cs="Tahoma"/>
                <w:sz w:val="18"/>
                <w:szCs w:val="18"/>
                <w:lang w:eastAsia="zh-CN"/>
              </w:rPr>
              <w:t>lahko naročnik sam pridobi potrdila, ki se nanašajo na zgoraj navedeno iz uradnih evidenc, ki jih vodijo državni organi, organi lokalnih skupnosti ali nosilci javnih pooblastil,</w:t>
            </w:r>
          </w:p>
          <w:p w14:paraId="0CB9BEBA" w14:textId="77777777" w:rsidR="007E1838" w:rsidRPr="000837C3" w:rsidRDefault="007E1838">
            <w:pPr>
              <w:numPr>
                <w:ilvl w:val="0"/>
                <w:numId w:val="28"/>
              </w:numPr>
              <w:suppressAutoHyphens/>
              <w:spacing w:after="200" w:line="240" w:lineRule="auto"/>
              <w:jc w:val="left"/>
              <w:rPr>
                <w:rFonts w:ascii="Tahoma" w:hAnsi="Tahoma" w:cs="Tahoma"/>
                <w:sz w:val="18"/>
                <w:szCs w:val="18"/>
                <w:lang w:eastAsia="zh-CN"/>
              </w:rPr>
            </w:pPr>
            <w:r w:rsidRPr="000837C3">
              <w:rPr>
                <w:rFonts w:ascii="Tahoma" w:hAnsi="Tahoma" w:cs="Tahoma"/>
                <w:sz w:val="18"/>
                <w:szCs w:val="18"/>
                <w:lang w:eastAsia="zh-CN"/>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0556C0C" w14:textId="77777777" w:rsidR="007E1838" w:rsidRPr="000837C3" w:rsidRDefault="005F70AD" w:rsidP="007E1838">
      <w:pPr>
        <w:suppressAutoHyphens/>
        <w:spacing w:before="225" w:after="225" w:line="240" w:lineRule="auto"/>
        <w:jc w:val="center"/>
        <w:rPr>
          <w:rFonts w:ascii="Tahoma" w:hAnsi="Tahoma" w:cs="Tahoma"/>
          <w:sz w:val="18"/>
          <w:szCs w:val="18"/>
          <w:lang w:eastAsia="zh-CN"/>
        </w:rPr>
      </w:pPr>
      <w:r w:rsidRPr="000837C3">
        <w:rPr>
          <w:rFonts w:ascii="Tahoma" w:hAnsi="Tahoma" w:cs="Tahoma"/>
          <w:b/>
          <w:bCs/>
          <w:sz w:val="18"/>
          <w:szCs w:val="18"/>
          <w:lang w:eastAsia="zh-CN"/>
        </w:rPr>
        <w:t>I</w:t>
      </w:r>
      <w:r w:rsidR="007E1838" w:rsidRPr="000837C3">
        <w:rPr>
          <w:rFonts w:ascii="Tahoma" w:hAnsi="Tahoma" w:cs="Tahoma"/>
          <w:b/>
          <w:bCs/>
          <w:sz w:val="18"/>
          <w:szCs w:val="18"/>
          <w:lang w:eastAsia="zh-CN"/>
        </w:rPr>
        <w:t>n</w:t>
      </w:r>
    </w:p>
    <w:p w14:paraId="481EE964" w14:textId="77777777" w:rsidR="007E1838" w:rsidRPr="000837C3" w:rsidRDefault="007E1838" w:rsidP="007E1838">
      <w:pPr>
        <w:suppressAutoHyphens/>
        <w:spacing w:before="225" w:after="225" w:line="240" w:lineRule="auto"/>
        <w:jc w:val="center"/>
        <w:rPr>
          <w:rFonts w:ascii="Tahoma" w:hAnsi="Tahoma" w:cs="Tahoma"/>
          <w:sz w:val="18"/>
          <w:szCs w:val="18"/>
          <w:lang w:eastAsia="zh-CN"/>
        </w:rPr>
      </w:pPr>
      <w:r w:rsidRPr="000837C3">
        <w:rPr>
          <w:rFonts w:ascii="Tahoma" w:hAnsi="Tahoma" w:cs="Tahoma"/>
          <w:b/>
          <w:bCs/>
          <w:sz w:val="18"/>
          <w:szCs w:val="18"/>
          <w:lang w:eastAsia="zh-CN"/>
        </w:rPr>
        <w:t>POOBLASTILO</w:t>
      </w:r>
    </w:p>
    <w:p w14:paraId="64EC83C8" w14:textId="77777777" w:rsidR="007E1838" w:rsidRPr="000837C3" w:rsidRDefault="007E1838" w:rsidP="007E1838">
      <w:pPr>
        <w:suppressAutoHyphens/>
        <w:spacing w:before="225" w:after="225" w:line="240" w:lineRule="auto"/>
        <w:rPr>
          <w:rFonts w:ascii="Tahoma" w:hAnsi="Tahoma" w:cs="Tahoma"/>
          <w:lang w:eastAsia="zh-CN"/>
        </w:rPr>
      </w:pPr>
      <w:r w:rsidRPr="000837C3">
        <w:rPr>
          <w:rFonts w:ascii="Tahoma" w:hAnsi="Tahoma" w:cs="Tahoma"/>
          <w:sz w:val="18"/>
          <w:szCs w:val="18"/>
          <w:lang w:eastAsia="zh-CN"/>
        </w:rPr>
        <w:t xml:space="preserve">Pooblaščamo naročnika Zdravstveni dom </w:t>
      </w:r>
      <w:r w:rsidR="00BD51DD" w:rsidRPr="000837C3">
        <w:rPr>
          <w:rFonts w:ascii="Tahoma" w:hAnsi="Tahoma" w:cs="Tahoma"/>
          <w:sz w:val="18"/>
          <w:szCs w:val="18"/>
          <w:lang w:eastAsia="zh-CN"/>
        </w:rPr>
        <w:t>Sevnica, Trg svobode 14, 8290 Sevnica</w:t>
      </w:r>
      <w:r w:rsidRPr="000837C3">
        <w:rPr>
          <w:rFonts w:ascii="Tahoma" w:hAnsi="Tahoma" w:cs="Tahoma"/>
          <w:sz w:val="18"/>
          <w:szCs w:val="18"/>
          <w:lang w:eastAsia="zh-CN"/>
        </w:rPr>
        <w:t>, da za potrebe preverjanja izpolnjevanja pogojev v postopku javnega naročila od Ministrstva za pravosodje pridobi potrdilo iz kazenske evidence.</w:t>
      </w:r>
    </w:p>
    <w:tbl>
      <w:tblPr>
        <w:tblW w:w="0" w:type="auto"/>
        <w:tblInd w:w="108" w:type="dxa"/>
        <w:tblLayout w:type="fixed"/>
        <w:tblLook w:val="0000" w:firstRow="0" w:lastRow="0" w:firstColumn="0" w:lastColumn="0" w:noHBand="0" w:noVBand="0"/>
      </w:tblPr>
      <w:tblGrid>
        <w:gridCol w:w="2786"/>
        <w:gridCol w:w="6517"/>
      </w:tblGrid>
      <w:tr w:rsidR="007E1838" w:rsidRPr="000837C3" w14:paraId="12BE42C3" w14:textId="77777777" w:rsidTr="006E7385">
        <w:tc>
          <w:tcPr>
            <w:tcW w:w="2786" w:type="dxa"/>
            <w:tcBorders>
              <w:top w:val="thinThickLargeGap" w:sz="7" w:space="0" w:color="C0C0C0"/>
              <w:left w:val="thinThickLargeGap" w:sz="7" w:space="0" w:color="C0C0C0"/>
              <w:bottom w:val="thinThickLargeGap" w:sz="7" w:space="0" w:color="C0C0C0"/>
            </w:tcBorders>
            <w:vAlign w:val="center"/>
          </w:tcPr>
          <w:p w14:paraId="6088836B" w14:textId="77777777" w:rsidR="007E1838" w:rsidRPr="000837C3" w:rsidRDefault="007E1838" w:rsidP="006E7385">
            <w:pPr>
              <w:suppressAutoHyphens/>
              <w:spacing w:line="240" w:lineRule="auto"/>
              <w:jc w:val="right"/>
              <w:rPr>
                <w:rFonts w:ascii="Tahoma" w:hAnsi="Tahoma" w:cs="Tahoma"/>
                <w:lang w:eastAsia="zh-CN"/>
              </w:rPr>
            </w:pPr>
            <w:r w:rsidRPr="000837C3">
              <w:rPr>
                <w:rFonts w:ascii="Tahoma" w:hAnsi="Tahoma" w:cs="Tahoma"/>
                <w:position w:val="-1"/>
                <w:sz w:val="18"/>
                <w:szCs w:val="18"/>
                <w:lang w:eastAsia="zh-CN"/>
              </w:rPr>
              <w:t>Polno ime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vAlign w:val="center"/>
          </w:tcPr>
          <w:p w14:paraId="7026920F"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r>
      <w:tr w:rsidR="007E1838" w:rsidRPr="000837C3" w14:paraId="24EDBB1A" w14:textId="77777777" w:rsidTr="006E7385">
        <w:tc>
          <w:tcPr>
            <w:tcW w:w="2786" w:type="dxa"/>
            <w:tcBorders>
              <w:top w:val="thinThickLargeGap" w:sz="7" w:space="0" w:color="C0C0C0"/>
              <w:left w:val="thinThickLargeGap" w:sz="7" w:space="0" w:color="C0C0C0"/>
              <w:bottom w:val="thinThickLargeGap" w:sz="7" w:space="0" w:color="C0C0C0"/>
            </w:tcBorders>
            <w:vAlign w:val="center"/>
          </w:tcPr>
          <w:p w14:paraId="2813E951" w14:textId="77777777" w:rsidR="007E1838" w:rsidRPr="000837C3" w:rsidRDefault="007E1838" w:rsidP="006E7385">
            <w:pPr>
              <w:suppressAutoHyphens/>
              <w:spacing w:line="240" w:lineRule="auto"/>
              <w:jc w:val="right"/>
              <w:rPr>
                <w:rFonts w:ascii="Tahoma" w:hAnsi="Tahoma" w:cs="Tahoma"/>
                <w:lang w:eastAsia="zh-CN"/>
              </w:rPr>
            </w:pPr>
            <w:r w:rsidRPr="000837C3">
              <w:rPr>
                <w:rFonts w:ascii="Tahoma" w:hAnsi="Tahoma" w:cs="Tahoma"/>
                <w:position w:val="-1"/>
                <w:sz w:val="18"/>
                <w:szCs w:val="18"/>
                <w:lang w:eastAsia="zh-CN"/>
              </w:rPr>
              <w:t>Sedež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vAlign w:val="center"/>
          </w:tcPr>
          <w:p w14:paraId="1EEA7DED"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r>
      <w:tr w:rsidR="007E1838" w:rsidRPr="000837C3" w14:paraId="00F41E41" w14:textId="77777777" w:rsidTr="006E7385">
        <w:tc>
          <w:tcPr>
            <w:tcW w:w="2786" w:type="dxa"/>
            <w:tcBorders>
              <w:top w:val="thinThickLargeGap" w:sz="7" w:space="0" w:color="C0C0C0"/>
              <w:left w:val="thinThickLargeGap" w:sz="7" w:space="0" w:color="C0C0C0"/>
              <w:bottom w:val="thinThickLargeGap" w:sz="7" w:space="0" w:color="C0C0C0"/>
            </w:tcBorders>
            <w:vAlign w:val="center"/>
          </w:tcPr>
          <w:p w14:paraId="4F2F8B4B" w14:textId="77777777" w:rsidR="007E1838" w:rsidRPr="000837C3" w:rsidRDefault="007E1838" w:rsidP="006E7385">
            <w:pPr>
              <w:suppressAutoHyphens/>
              <w:spacing w:line="240" w:lineRule="auto"/>
              <w:jc w:val="right"/>
              <w:rPr>
                <w:rFonts w:ascii="Tahoma" w:hAnsi="Tahoma" w:cs="Tahoma"/>
                <w:lang w:eastAsia="zh-CN"/>
              </w:rPr>
            </w:pPr>
            <w:r w:rsidRPr="000837C3">
              <w:rPr>
                <w:rFonts w:ascii="Tahoma" w:hAnsi="Tahoma" w:cs="Tahoma"/>
                <w:position w:val="-1"/>
                <w:sz w:val="18"/>
                <w:szCs w:val="18"/>
                <w:lang w:eastAsia="zh-CN"/>
              </w:rPr>
              <w:t>Številka vpisa v sodni register (št. vložka):</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vAlign w:val="center"/>
          </w:tcPr>
          <w:p w14:paraId="6DFF9496"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r>
      <w:tr w:rsidR="007E1838" w:rsidRPr="000837C3" w14:paraId="791CBC8F" w14:textId="77777777" w:rsidTr="006E7385">
        <w:tc>
          <w:tcPr>
            <w:tcW w:w="2786" w:type="dxa"/>
            <w:tcBorders>
              <w:top w:val="thinThickLargeGap" w:sz="7" w:space="0" w:color="C0C0C0"/>
              <w:left w:val="thinThickLargeGap" w:sz="7" w:space="0" w:color="C0C0C0"/>
              <w:bottom w:val="thinThickLargeGap" w:sz="7" w:space="0" w:color="C0C0C0"/>
            </w:tcBorders>
            <w:vAlign w:val="center"/>
          </w:tcPr>
          <w:p w14:paraId="30395C7C" w14:textId="77777777" w:rsidR="007E1838" w:rsidRPr="000837C3" w:rsidRDefault="007E1838" w:rsidP="006E7385">
            <w:pPr>
              <w:suppressAutoHyphens/>
              <w:spacing w:line="240" w:lineRule="auto"/>
              <w:jc w:val="right"/>
              <w:rPr>
                <w:rFonts w:ascii="Tahoma" w:hAnsi="Tahoma" w:cs="Tahoma"/>
                <w:lang w:eastAsia="zh-CN"/>
              </w:rPr>
            </w:pPr>
            <w:r w:rsidRPr="000837C3">
              <w:rPr>
                <w:rFonts w:ascii="Tahoma" w:hAnsi="Tahoma" w:cs="Tahoma"/>
                <w:position w:val="-1"/>
                <w:sz w:val="18"/>
                <w:szCs w:val="18"/>
                <w:lang w:eastAsia="zh-CN"/>
              </w:rPr>
              <w:t>Matična številka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vAlign w:val="center"/>
          </w:tcPr>
          <w:p w14:paraId="239DD5B8"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r>
      <w:tr w:rsidR="007E1838" w:rsidRPr="000837C3" w14:paraId="3E0ED19F" w14:textId="77777777" w:rsidTr="006E7385">
        <w:tc>
          <w:tcPr>
            <w:tcW w:w="2786" w:type="dxa"/>
            <w:tcBorders>
              <w:top w:val="thinThickLargeGap" w:sz="7" w:space="0" w:color="C0C0C0"/>
              <w:left w:val="thinThickLargeGap" w:sz="7" w:space="0" w:color="C0C0C0"/>
              <w:bottom w:val="thinThickLargeGap" w:sz="7" w:space="0" w:color="C0C0C0"/>
            </w:tcBorders>
            <w:vAlign w:val="center"/>
          </w:tcPr>
          <w:p w14:paraId="5E7AB1CC" w14:textId="77777777" w:rsidR="007E1838" w:rsidRPr="000837C3" w:rsidRDefault="007E1838" w:rsidP="006E7385">
            <w:pPr>
              <w:suppressAutoHyphens/>
              <w:spacing w:line="240" w:lineRule="auto"/>
              <w:jc w:val="right"/>
              <w:rPr>
                <w:rFonts w:ascii="Tahoma" w:hAnsi="Tahoma" w:cs="Tahoma"/>
                <w:lang w:eastAsia="zh-CN"/>
              </w:rPr>
            </w:pPr>
            <w:r w:rsidRPr="000837C3">
              <w:rPr>
                <w:rFonts w:ascii="Tahoma" w:hAnsi="Tahoma" w:cs="Tahoma"/>
                <w:position w:val="-1"/>
                <w:sz w:val="18"/>
                <w:szCs w:val="18"/>
                <w:lang w:eastAsia="zh-CN"/>
              </w:rPr>
              <w:t>Davčna številka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vAlign w:val="center"/>
          </w:tcPr>
          <w:p w14:paraId="2403BA4D"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r>
    </w:tbl>
    <w:p w14:paraId="598C9CB3" w14:textId="77777777" w:rsidR="007E1838" w:rsidRPr="000837C3" w:rsidRDefault="007E1838" w:rsidP="007E1838">
      <w:pPr>
        <w:suppressAutoHyphens/>
        <w:spacing w:before="225" w:after="225" w:line="240" w:lineRule="auto"/>
        <w:rPr>
          <w:rFonts w:ascii="Tahoma" w:hAnsi="Tahoma" w:cs="Tahoma"/>
          <w:lang w:eastAsia="zh-CN"/>
        </w:rPr>
      </w:pPr>
      <w:r w:rsidRPr="000837C3">
        <w:rPr>
          <w:rFonts w:ascii="Tahoma" w:hAnsi="Tahoma" w:cs="Tahoma"/>
          <w:lang w:eastAsia="zh-CN"/>
        </w:rPr>
        <w:t> </w:t>
      </w:r>
    </w:p>
    <w:tbl>
      <w:tblPr>
        <w:tblW w:w="0" w:type="auto"/>
        <w:tblInd w:w="108" w:type="dxa"/>
        <w:tblLayout w:type="fixed"/>
        <w:tblLook w:val="0000" w:firstRow="0" w:lastRow="0" w:firstColumn="0" w:lastColumn="0" w:noHBand="0" w:noVBand="0"/>
      </w:tblPr>
      <w:tblGrid>
        <w:gridCol w:w="4080"/>
        <w:gridCol w:w="4665"/>
      </w:tblGrid>
      <w:tr w:rsidR="007E1838" w:rsidRPr="000837C3" w14:paraId="182A21C3" w14:textId="77777777" w:rsidTr="006E7385">
        <w:tc>
          <w:tcPr>
            <w:tcW w:w="4080" w:type="dxa"/>
            <w:vAlign w:val="center"/>
          </w:tcPr>
          <w:p w14:paraId="02645400"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Kraj in datum:</w:t>
            </w:r>
          </w:p>
        </w:tc>
        <w:tc>
          <w:tcPr>
            <w:tcW w:w="4665" w:type="dxa"/>
            <w:vAlign w:val="center"/>
          </w:tcPr>
          <w:p w14:paraId="5DF736BA" w14:textId="77777777" w:rsidR="007E1838" w:rsidRPr="000837C3" w:rsidRDefault="007E1838" w:rsidP="006E7385">
            <w:pPr>
              <w:suppressAutoHyphens/>
              <w:spacing w:line="240" w:lineRule="auto"/>
              <w:jc w:val="center"/>
              <w:rPr>
                <w:rFonts w:ascii="Tahoma" w:hAnsi="Tahoma" w:cs="Tahoma"/>
                <w:lang w:eastAsia="zh-CN"/>
              </w:rPr>
            </w:pPr>
            <w:r w:rsidRPr="000837C3">
              <w:rPr>
                <w:rFonts w:ascii="Tahoma" w:hAnsi="Tahoma" w:cs="Tahoma"/>
                <w:position w:val="-1"/>
                <w:sz w:val="18"/>
                <w:szCs w:val="18"/>
                <w:lang w:eastAsia="zh-CN"/>
              </w:rPr>
              <w:t xml:space="preserve">Ime in priimek: </w:t>
            </w:r>
          </w:p>
          <w:p w14:paraId="6FFB5649" w14:textId="77777777" w:rsidR="007E1838" w:rsidRPr="000837C3" w:rsidRDefault="007E1838" w:rsidP="006E7385">
            <w:pPr>
              <w:suppressAutoHyphens/>
              <w:spacing w:line="240" w:lineRule="auto"/>
              <w:jc w:val="center"/>
              <w:rPr>
                <w:rFonts w:ascii="Tahoma" w:hAnsi="Tahoma" w:cs="Tahoma"/>
                <w:lang w:eastAsia="zh-CN"/>
              </w:rPr>
            </w:pPr>
            <w:r w:rsidRPr="000837C3">
              <w:rPr>
                <w:rFonts w:ascii="Tahoma" w:hAnsi="Tahoma" w:cs="Tahoma"/>
                <w:position w:val="-1"/>
                <w:sz w:val="18"/>
                <w:szCs w:val="18"/>
                <w:lang w:eastAsia="zh-CN"/>
              </w:rPr>
              <w:t>___________________________________</w:t>
            </w:r>
          </w:p>
        </w:tc>
      </w:tr>
      <w:tr w:rsidR="007E1838" w:rsidRPr="000837C3" w14:paraId="6B17F84D" w14:textId="77777777" w:rsidTr="006E7385">
        <w:tc>
          <w:tcPr>
            <w:tcW w:w="4080" w:type="dxa"/>
            <w:vAlign w:val="center"/>
          </w:tcPr>
          <w:p w14:paraId="235DF767"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c>
          <w:tcPr>
            <w:tcW w:w="4665" w:type="dxa"/>
            <w:vAlign w:val="center"/>
          </w:tcPr>
          <w:p w14:paraId="66E901C8" w14:textId="77777777" w:rsidR="007E1838" w:rsidRPr="000837C3" w:rsidRDefault="007E1838" w:rsidP="006E7385">
            <w:pPr>
              <w:suppressAutoHyphens/>
              <w:snapToGrid w:val="0"/>
              <w:spacing w:line="240" w:lineRule="auto"/>
              <w:jc w:val="left"/>
              <w:rPr>
                <w:rFonts w:ascii="Tahoma" w:hAnsi="Tahoma" w:cs="Tahoma"/>
                <w:sz w:val="22"/>
                <w:lang w:eastAsia="zh-CN"/>
              </w:rPr>
            </w:pPr>
          </w:p>
          <w:p w14:paraId="13F64DEB" w14:textId="77777777" w:rsidR="007E1838" w:rsidRPr="000837C3" w:rsidRDefault="007E1838" w:rsidP="006E7385">
            <w:pPr>
              <w:suppressAutoHyphens/>
              <w:spacing w:line="240" w:lineRule="auto"/>
              <w:jc w:val="center"/>
              <w:rPr>
                <w:rFonts w:ascii="Tahoma" w:hAnsi="Tahoma" w:cs="Tahoma"/>
                <w:lang w:eastAsia="zh-CN"/>
              </w:rPr>
            </w:pPr>
            <w:r w:rsidRPr="000837C3">
              <w:rPr>
                <w:rFonts w:ascii="Tahoma" w:eastAsia="Arial" w:hAnsi="Tahoma" w:cs="Tahoma"/>
                <w:position w:val="-1"/>
                <w:sz w:val="18"/>
                <w:szCs w:val="18"/>
                <w:lang w:eastAsia="zh-CN"/>
              </w:rPr>
              <w:t xml:space="preserve"> </w:t>
            </w:r>
            <w:r w:rsidRPr="000837C3">
              <w:rPr>
                <w:rFonts w:ascii="Tahoma" w:hAnsi="Tahoma" w:cs="Tahoma"/>
                <w:position w:val="-1"/>
                <w:sz w:val="18"/>
                <w:szCs w:val="18"/>
                <w:lang w:eastAsia="zh-CN"/>
              </w:rPr>
              <w:t>(žig in podpis)</w:t>
            </w:r>
            <w:r w:rsidRPr="000837C3">
              <w:rPr>
                <w:rFonts w:ascii="Tahoma" w:hAnsi="Tahoma" w:cs="Tahoma"/>
                <w:position w:val="-1"/>
                <w:sz w:val="18"/>
                <w:szCs w:val="18"/>
                <w:lang w:eastAsia="zh-CN"/>
              </w:rPr>
              <w:br/>
              <w:t> </w:t>
            </w:r>
          </w:p>
        </w:tc>
      </w:tr>
    </w:tbl>
    <w:p w14:paraId="119D8A33" w14:textId="77777777" w:rsidR="007E1838" w:rsidRPr="000837C3" w:rsidRDefault="007E1838" w:rsidP="007E1838">
      <w:pPr>
        <w:suppressAutoHyphens/>
        <w:spacing w:before="225" w:after="225" w:line="240" w:lineRule="auto"/>
        <w:rPr>
          <w:rFonts w:ascii="Helvetica" w:hAnsi="Helvetica" w:cs="Helvetica"/>
          <w:sz w:val="22"/>
          <w:lang w:eastAsia="zh-CN"/>
        </w:rPr>
        <w:sectPr w:rsidR="007E1838" w:rsidRPr="000837C3">
          <w:headerReference w:type="default" r:id="rId20"/>
          <w:footerReference w:type="default" r:id="rId21"/>
          <w:pgSz w:w="11906" w:h="16838"/>
          <w:pgMar w:top="1418" w:right="1418" w:bottom="1418" w:left="1418" w:header="708" w:footer="596" w:gutter="0"/>
          <w:cols w:space="708"/>
          <w:docGrid w:linePitch="360"/>
        </w:sectPr>
      </w:pPr>
    </w:p>
    <w:p w14:paraId="63CB937A" w14:textId="77777777" w:rsidR="007E1838" w:rsidRPr="000837C3" w:rsidRDefault="007E1838" w:rsidP="007E1838">
      <w:pPr>
        <w:suppressAutoHyphens/>
        <w:spacing w:line="276" w:lineRule="auto"/>
        <w:jc w:val="right"/>
        <w:rPr>
          <w:rFonts w:cs="Arial"/>
          <w:lang w:eastAsia="zh-CN"/>
        </w:rPr>
      </w:pPr>
      <w:bookmarkStart w:id="173" w:name="_Hlk485730122"/>
      <w:r w:rsidRPr="000837C3">
        <w:rPr>
          <w:rFonts w:cs="Arial"/>
          <w:b/>
          <w:i/>
          <w:sz w:val="18"/>
          <w:szCs w:val="18"/>
          <w:lang w:eastAsia="zh-CN"/>
        </w:rPr>
        <w:lastRenderedPageBreak/>
        <w:t>Obrazec 5</w:t>
      </w:r>
    </w:p>
    <w:p w14:paraId="13E59E11" w14:textId="77777777" w:rsidR="007E1838" w:rsidRPr="000837C3" w:rsidRDefault="007E1838" w:rsidP="007E1838">
      <w:pPr>
        <w:suppressAutoHyphens/>
        <w:spacing w:line="276" w:lineRule="auto"/>
        <w:jc w:val="right"/>
        <w:rPr>
          <w:rFonts w:cs="Arial"/>
          <w:b/>
          <w:i/>
          <w:sz w:val="18"/>
          <w:szCs w:val="18"/>
          <w:lang w:eastAsia="zh-CN"/>
        </w:rPr>
      </w:pPr>
    </w:p>
    <w:bookmarkEnd w:id="173"/>
    <w:p w14:paraId="6AEDB77B" w14:textId="77777777" w:rsidR="007E1838" w:rsidRPr="000837C3" w:rsidRDefault="007E1838" w:rsidP="00FE4C96">
      <w:pPr>
        <w:keepNext/>
        <w:keepLines/>
        <w:numPr>
          <w:ilvl w:val="0"/>
          <w:numId w:val="26"/>
        </w:numPr>
        <w:pBdr>
          <w:top w:val="single" w:sz="36" w:space="1" w:color="7EFF09"/>
          <w:left w:val="single" w:sz="36" w:space="5" w:color="7EFF09"/>
          <w:bottom w:val="single" w:sz="36" w:space="1" w:color="7EFF09"/>
          <w:right w:val="single" w:sz="36" w:space="4" w:color="7EFF09"/>
        </w:pBdr>
        <w:shd w:val="clear" w:color="auto" w:fill="FFFFFF"/>
        <w:suppressAutoHyphens/>
        <w:spacing w:after="120" w:line="276" w:lineRule="auto"/>
        <w:ind w:left="284" w:firstLine="0"/>
        <w:jc w:val="left"/>
        <w:rPr>
          <w:rFonts w:cs="Arial"/>
          <w:lang w:eastAsia="zh-CN"/>
        </w:rPr>
      </w:pPr>
      <w:r w:rsidRPr="000837C3">
        <w:rPr>
          <w:rFonts w:eastAsia="Times New Roman" w:cs="Arial"/>
          <w:b/>
          <w:bCs/>
          <w:sz w:val="26"/>
          <w:szCs w:val="28"/>
          <w:lang w:val="x-none" w:eastAsia="zh-CN"/>
        </w:rPr>
        <w:t>Izjava članov organov in zastopnikov gospodarskega subjekta in pooblastilo za pridobitev podatkov iz kazenske evidence</w:t>
      </w:r>
    </w:p>
    <w:p w14:paraId="3CA4EA90" w14:textId="77777777" w:rsidR="005F70AD" w:rsidRPr="000837C3" w:rsidRDefault="005F70AD" w:rsidP="007E1838">
      <w:pPr>
        <w:suppressAutoHyphens/>
        <w:spacing w:before="225" w:after="225" w:line="240" w:lineRule="auto"/>
        <w:rPr>
          <w:rFonts w:ascii="Tahoma" w:hAnsi="Tahoma" w:cs="Tahoma"/>
          <w:sz w:val="18"/>
          <w:szCs w:val="18"/>
          <w:lang w:eastAsia="zh-CN"/>
        </w:rPr>
      </w:pPr>
    </w:p>
    <w:p w14:paraId="1DC759FA" w14:textId="77777777" w:rsidR="007E1838" w:rsidRPr="000837C3" w:rsidRDefault="007E1838" w:rsidP="007E1838">
      <w:pPr>
        <w:suppressAutoHyphens/>
        <w:spacing w:before="225" w:after="225" w:line="240" w:lineRule="auto"/>
        <w:rPr>
          <w:rFonts w:ascii="Tahoma" w:hAnsi="Tahoma" w:cs="Tahoma"/>
          <w:sz w:val="18"/>
          <w:szCs w:val="18"/>
          <w:lang w:eastAsia="zh-CN"/>
        </w:rPr>
      </w:pPr>
      <w:r w:rsidRPr="000837C3">
        <w:rPr>
          <w:rFonts w:ascii="Tahoma" w:hAnsi="Tahoma" w:cs="Tahoma"/>
          <w:sz w:val="18"/>
          <w:szCs w:val="18"/>
          <w:lang w:eastAsia="zh-CN"/>
        </w:rPr>
        <w:t>Pod kazensko in materialno odgovornostjo izjavljam, da nisem bil/a pravnomočno obsojen/a zaradi kaznivih dejanj, ki so opredeljena v prvem odstavku 75. člena ZJN-3.</w:t>
      </w:r>
    </w:p>
    <w:p w14:paraId="03D38020" w14:textId="77777777" w:rsidR="007E1838" w:rsidRPr="000837C3" w:rsidRDefault="007E1838" w:rsidP="007E1838">
      <w:pPr>
        <w:suppressAutoHyphens/>
        <w:spacing w:before="225" w:after="225" w:line="240" w:lineRule="auto"/>
        <w:rPr>
          <w:rFonts w:ascii="Tahoma" w:hAnsi="Tahoma" w:cs="Tahoma"/>
          <w:sz w:val="18"/>
          <w:szCs w:val="18"/>
          <w:lang w:eastAsia="zh-CN"/>
        </w:rPr>
      </w:pPr>
      <w:r w:rsidRPr="000837C3">
        <w:rPr>
          <w:rFonts w:ascii="Tahoma" w:hAnsi="Tahoma" w:cs="Tahoma"/>
          <w:sz w:val="18"/>
          <w:szCs w:val="18"/>
          <w:lang w:eastAsia="zh-CN"/>
        </w:rPr>
        <w:t>Obenem izjavljam, da:</w:t>
      </w:r>
    </w:p>
    <w:tbl>
      <w:tblPr>
        <w:tblW w:w="0" w:type="auto"/>
        <w:tblInd w:w="108" w:type="dxa"/>
        <w:tblLayout w:type="fixed"/>
        <w:tblLook w:val="0000" w:firstRow="0" w:lastRow="0" w:firstColumn="0" w:lastColumn="0" w:noHBand="0" w:noVBand="0"/>
      </w:tblPr>
      <w:tblGrid>
        <w:gridCol w:w="9178"/>
      </w:tblGrid>
      <w:tr w:rsidR="007E1838" w:rsidRPr="000837C3" w14:paraId="44AD8A51" w14:textId="77777777" w:rsidTr="006E7385">
        <w:tc>
          <w:tcPr>
            <w:tcW w:w="9178" w:type="dxa"/>
          </w:tcPr>
          <w:p w14:paraId="63E6F6DB" w14:textId="77777777" w:rsidR="007E1838" w:rsidRPr="000837C3" w:rsidRDefault="007E1838">
            <w:pPr>
              <w:numPr>
                <w:ilvl w:val="0"/>
                <w:numId w:val="27"/>
              </w:numPr>
              <w:suppressAutoHyphens/>
              <w:spacing w:after="200" w:line="240" w:lineRule="auto"/>
              <w:jc w:val="left"/>
              <w:rPr>
                <w:rFonts w:ascii="Tahoma" w:hAnsi="Tahoma" w:cs="Tahoma"/>
                <w:sz w:val="18"/>
                <w:szCs w:val="18"/>
                <w:lang w:eastAsia="zh-CN"/>
              </w:rPr>
            </w:pPr>
            <w:r w:rsidRPr="000837C3">
              <w:rPr>
                <w:rFonts w:ascii="Tahoma" w:hAnsi="Tahoma" w:cs="Tahoma"/>
                <w:sz w:val="18"/>
                <w:szCs w:val="18"/>
                <w:lang w:eastAsia="zh-CN"/>
              </w:rPr>
              <w:t>lahko naročnik sam pridobi potrdila, ki se nanašajo na zgoraj navedeno iz uradnih evidenc, ki jih vodijo državni organi, organi lokalnih skupnosti ali nosilci javnih pooblastil,</w:t>
            </w:r>
          </w:p>
          <w:p w14:paraId="2E992858" w14:textId="77777777" w:rsidR="007E1838" w:rsidRPr="000837C3" w:rsidRDefault="007E1838">
            <w:pPr>
              <w:numPr>
                <w:ilvl w:val="0"/>
                <w:numId w:val="27"/>
              </w:numPr>
              <w:suppressAutoHyphens/>
              <w:spacing w:after="200" w:line="240" w:lineRule="auto"/>
              <w:jc w:val="left"/>
              <w:rPr>
                <w:rFonts w:ascii="Tahoma" w:hAnsi="Tahoma" w:cs="Tahoma"/>
                <w:sz w:val="18"/>
                <w:szCs w:val="18"/>
                <w:lang w:eastAsia="zh-CN"/>
              </w:rPr>
            </w:pPr>
            <w:r w:rsidRPr="000837C3">
              <w:rPr>
                <w:rFonts w:ascii="Tahoma" w:hAnsi="Tahoma" w:cs="Tahoma"/>
                <w:sz w:val="18"/>
                <w:szCs w:val="18"/>
                <w:lang w:eastAsia="zh-CN"/>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50A010CE" w14:textId="77777777" w:rsidR="007E1838" w:rsidRPr="000837C3" w:rsidRDefault="007E1838" w:rsidP="007E1838">
      <w:pPr>
        <w:suppressAutoHyphens/>
        <w:spacing w:before="225" w:after="225" w:line="240" w:lineRule="auto"/>
        <w:jc w:val="center"/>
        <w:rPr>
          <w:rFonts w:ascii="Tahoma" w:hAnsi="Tahoma" w:cs="Tahoma"/>
          <w:sz w:val="18"/>
          <w:szCs w:val="18"/>
          <w:lang w:eastAsia="zh-CN"/>
        </w:rPr>
      </w:pPr>
      <w:r w:rsidRPr="000837C3">
        <w:rPr>
          <w:rFonts w:ascii="Tahoma" w:hAnsi="Tahoma" w:cs="Tahoma"/>
          <w:b/>
          <w:bCs/>
          <w:sz w:val="18"/>
          <w:szCs w:val="18"/>
          <w:lang w:eastAsia="zh-CN"/>
        </w:rPr>
        <w:t>in</w:t>
      </w:r>
    </w:p>
    <w:p w14:paraId="27B17E56" w14:textId="77777777" w:rsidR="007E1838" w:rsidRPr="000837C3" w:rsidRDefault="007E1838" w:rsidP="007E1838">
      <w:pPr>
        <w:suppressAutoHyphens/>
        <w:spacing w:before="225" w:after="225" w:line="240" w:lineRule="auto"/>
        <w:jc w:val="center"/>
        <w:rPr>
          <w:rFonts w:ascii="Tahoma" w:hAnsi="Tahoma" w:cs="Tahoma"/>
          <w:sz w:val="18"/>
          <w:szCs w:val="18"/>
          <w:lang w:eastAsia="zh-CN"/>
        </w:rPr>
      </w:pPr>
      <w:r w:rsidRPr="000837C3">
        <w:rPr>
          <w:rFonts w:ascii="Tahoma" w:hAnsi="Tahoma" w:cs="Tahoma"/>
          <w:b/>
          <w:bCs/>
          <w:sz w:val="18"/>
          <w:szCs w:val="18"/>
          <w:lang w:eastAsia="zh-CN"/>
        </w:rPr>
        <w:t>POOBLASTILO</w:t>
      </w:r>
    </w:p>
    <w:p w14:paraId="5F48785D" w14:textId="77777777" w:rsidR="007E1838" w:rsidRPr="000837C3" w:rsidRDefault="007E1838" w:rsidP="007E1838">
      <w:pPr>
        <w:suppressAutoHyphens/>
        <w:spacing w:before="225" w:after="225" w:line="240" w:lineRule="auto"/>
        <w:rPr>
          <w:rFonts w:ascii="Tahoma" w:hAnsi="Tahoma" w:cs="Tahoma"/>
          <w:sz w:val="18"/>
          <w:szCs w:val="18"/>
          <w:lang w:eastAsia="zh-CN"/>
        </w:rPr>
      </w:pPr>
      <w:r w:rsidRPr="000837C3">
        <w:rPr>
          <w:rFonts w:ascii="Tahoma" w:hAnsi="Tahoma" w:cs="Tahoma"/>
          <w:sz w:val="18"/>
          <w:szCs w:val="18"/>
          <w:lang w:eastAsia="zh-CN"/>
        </w:rPr>
        <w:t xml:space="preserve">Spodaj podpisani pooblaščam naročnika </w:t>
      </w:r>
      <w:r w:rsidR="00BD51DD" w:rsidRPr="000837C3">
        <w:rPr>
          <w:rFonts w:ascii="Tahoma" w:hAnsi="Tahoma" w:cs="Tahoma"/>
          <w:sz w:val="18"/>
          <w:szCs w:val="18"/>
          <w:lang w:eastAsia="zh-CN"/>
        </w:rPr>
        <w:t xml:space="preserve">Zdravstveni dom Sevnica, Trg svobode 14, 8290 Sevnica, </w:t>
      </w:r>
      <w:r w:rsidRPr="000837C3">
        <w:rPr>
          <w:rFonts w:ascii="Tahoma" w:hAnsi="Tahoma" w:cs="Tahoma"/>
          <w:sz w:val="18"/>
          <w:szCs w:val="18"/>
          <w:lang w:eastAsia="zh-CN"/>
        </w:rPr>
        <w:t>za potrebe preverjanja izpolnjevanja pogojev v postopku javnega naročila od Ministrstva za pravosodje pridobi potrdilo iz kazenske evidence.</w:t>
      </w:r>
    </w:p>
    <w:p w14:paraId="7A3E80CB" w14:textId="77777777" w:rsidR="007E1838" w:rsidRPr="000837C3" w:rsidRDefault="007E1838" w:rsidP="007E1838">
      <w:pPr>
        <w:suppressAutoHyphens/>
        <w:spacing w:before="225" w:after="225" w:line="240" w:lineRule="auto"/>
        <w:rPr>
          <w:rFonts w:ascii="Tahoma" w:hAnsi="Tahoma" w:cs="Tahoma"/>
          <w:sz w:val="18"/>
          <w:szCs w:val="18"/>
          <w:lang w:eastAsia="zh-CN"/>
        </w:rPr>
      </w:pPr>
      <w:r w:rsidRPr="000837C3">
        <w:rPr>
          <w:rFonts w:ascii="Tahoma" w:hAnsi="Tahoma" w:cs="Tahoma"/>
          <w:sz w:val="18"/>
          <w:szCs w:val="18"/>
          <w:lang w:eastAsia="zh-CN"/>
        </w:rPr>
        <w:t>Moji osebni podatki so naslednji:</w:t>
      </w:r>
    </w:p>
    <w:tbl>
      <w:tblPr>
        <w:tblW w:w="0" w:type="auto"/>
        <w:tblInd w:w="108" w:type="dxa"/>
        <w:tblLayout w:type="fixed"/>
        <w:tblLook w:val="0000" w:firstRow="0" w:lastRow="0" w:firstColumn="0" w:lastColumn="0" w:noHBand="0" w:noVBand="0"/>
      </w:tblPr>
      <w:tblGrid>
        <w:gridCol w:w="2786"/>
        <w:gridCol w:w="6512"/>
      </w:tblGrid>
      <w:tr w:rsidR="007E1838" w:rsidRPr="000837C3" w14:paraId="489237D1" w14:textId="77777777" w:rsidTr="006E7385">
        <w:tc>
          <w:tcPr>
            <w:tcW w:w="2786" w:type="dxa"/>
            <w:tcBorders>
              <w:top w:val="single" w:sz="5" w:space="0" w:color="000000"/>
              <w:left w:val="single" w:sz="5" w:space="0" w:color="000000"/>
              <w:bottom w:val="single" w:sz="5" w:space="0" w:color="000000"/>
            </w:tcBorders>
            <w:vAlign w:val="center"/>
          </w:tcPr>
          <w:p w14:paraId="4ADFD2FF" w14:textId="77777777" w:rsidR="007E1838" w:rsidRPr="000837C3" w:rsidRDefault="007E1838" w:rsidP="006E7385">
            <w:pPr>
              <w:suppressAutoHyphens/>
              <w:spacing w:line="240" w:lineRule="auto"/>
              <w:jc w:val="right"/>
              <w:rPr>
                <w:rFonts w:ascii="Tahoma" w:hAnsi="Tahoma" w:cs="Tahoma"/>
                <w:lang w:eastAsia="zh-CN"/>
              </w:rPr>
            </w:pPr>
            <w:r w:rsidRPr="000837C3">
              <w:rPr>
                <w:rFonts w:ascii="Tahoma" w:hAnsi="Tahoma" w:cs="Tahoma"/>
                <w:position w:val="-1"/>
                <w:sz w:val="18"/>
                <w:szCs w:val="18"/>
                <w:lang w:eastAsia="zh-CN"/>
              </w:rPr>
              <w:t>Ime in priimek:</w:t>
            </w:r>
          </w:p>
        </w:tc>
        <w:tc>
          <w:tcPr>
            <w:tcW w:w="6512" w:type="dxa"/>
            <w:tcBorders>
              <w:top w:val="single" w:sz="5" w:space="0" w:color="000000"/>
              <w:left w:val="single" w:sz="5" w:space="0" w:color="000000"/>
              <w:bottom w:val="single" w:sz="5" w:space="0" w:color="000000"/>
              <w:right w:val="single" w:sz="5" w:space="0" w:color="000000"/>
            </w:tcBorders>
            <w:vAlign w:val="center"/>
          </w:tcPr>
          <w:p w14:paraId="07AE662B"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r>
      <w:tr w:rsidR="007E1838" w:rsidRPr="000837C3" w14:paraId="12567FDE" w14:textId="77777777" w:rsidTr="006E7385">
        <w:tc>
          <w:tcPr>
            <w:tcW w:w="2786" w:type="dxa"/>
            <w:tcBorders>
              <w:top w:val="single" w:sz="5" w:space="0" w:color="000000"/>
              <w:left w:val="single" w:sz="5" w:space="0" w:color="000000"/>
              <w:bottom w:val="single" w:sz="5" w:space="0" w:color="000000"/>
            </w:tcBorders>
            <w:vAlign w:val="center"/>
          </w:tcPr>
          <w:p w14:paraId="2C742F9C" w14:textId="77777777" w:rsidR="007E1838" w:rsidRPr="000837C3" w:rsidRDefault="007E1838" w:rsidP="006E7385">
            <w:pPr>
              <w:suppressAutoHyphens/>
              <w:spacing w:line="240" w:lineRule="auto"/>
              <w:jc w:val="right"/>
              <w:rPr>
                <w:rFonts w:ascii="Tahoma" w:hAnsi="Tahoma" w:cs="Tahoma"/>
                <w:lang w:eastAsia="zh-CN"/>
              </w:rPr>
            </w:pPr>
            <w:r w:rsidRPr="000837C3">
              <w:rPr>
                <w:rFonts w:ascii="Tahoma" w:hAnsi="Tahoma" w:cs="Tahoma"/>
                <w:position w:val="-1"/>
                <w:sz w:val="18"/>
                <w:szCs w:val="18"/>
                <w:lang w:eastAsia="zh-CN"/>
              </w:rPr>
              <w:t>Funkcija v gospodarskem subjektu:</w:t>
            </w:r>
          </w:p>
        </w:tc>
        <w:tc>
          <w:tcPr>
            <w:tcW w:w="6512" w:type="dxa"/>
            <w:tcBorders>
              <w:top w:val="single" w:sz="5" w:space="0" w:color="000000"/>
              <w:left w:val="single" w:sz="5" w:space="0" w:color="000000"/>
              <w:bottom w:val="single" w:sz="5" w:space="0" w:color="000000"/>
              <w:right w:val="single" w:sz="5" w:space="0" w:color="000000"/>
            </w:tcBorders>
            <w:vAlign w:val="center"/>
          </w:tcPr>
          <w:p w14:paraId="00532F9E"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r>
      <w:tr w:rsidR="007E1838" w:rsidRPr="000837C3" w14:paraId="4FDDCEA3" w14:textId="77777777" w:rsidTr="006E7385">
        <w:tc>
          <w:tcPr>
            <w:tcW w:w="2786" w:type="dxa"/>
            <w:tcBorders>
              <w:top w:val="single" w:sz="5" w:space="0" w:color="000000"/>
              <w:left w:val="single" w:sz="5" w:space="0" w:color="000000"/>
              <w:bottom w:val="single" w:sz="5" w:space="0" w:color="000000"/>
            </w:tcBorders>
            <w:vAlign w:val="center"/>
          </w:tcPr>
          <w:p w14:paraId="1B74155C" w14:textId="77777777" w:rsidR="007E1838" w:rsidRPr="000837C3" w:rsidRDefault="007E1838" w:rsidP="006E7385">
            <w:pPr>
              <w:suppressAutoHyphens/>
              <w:spacing w:line="240" w:lineRule="auto"/>
              <w:jc w:val="right"/>
              <w:rPr>
                <w:rFonts w:ascii="Tahoma" w:hAnsi="Tahoma" w:cs="Tahoma"/>
                <w:lang w:eastAsia="zh-CN"/>
              </w:rPr>
            </w:pPr>
            <w:r w:rsidRPr="000837C3">
              <w:rPr>
                <w:rFonts w:ascii="Tahoma" w:hAnsi="Tahoma" w:cs="Tahoma"/>
                <w:position w:val="-1"/>
                <w:sz w:val="18"/>
                <w:szCs w:val="18"/>
                <w:lang w:eastAsia="zh-CN"/>
              </w:rPr>
              <w:t>EMŠO:</w:t>
            </w:r>
          </w:p>
        </w:tc>
        <w:tc>
          <w:tcPr>
            <w:tcW w:w="6512" w:type="dxa"/>
            <w:tcBorders>
              <w:top w:val="single" w:sz="5" w:space="0" w:color="000000"/>
              <w:left w:val="single" w:sz="5" w:space="0" w:color="000000"/>
              <w:bottom w:val="single" w:sz="5" w:space="0" w:color="000000"/>
              <w:right w:val="single" w:sz="5" w:space="0" w:color="000000"/>
            </w:tcBorders>
            <w:vAlign w:val="center"/>
          </w:tcPr>
          <w:p w14:paraId="4F64249F"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r>
      <w:tr w:rsidR="007E1838" w:rsidRPr="000837C3" w14:paraId="2C8ED6E4" w14:textId="77777777" w:rsidTr="006E7385">
        <w:tc>
          <w:tcPr>
            <w:tcW w:w="2786" w:type="dxa"/>
            <w:tcBorders>
              <w:top w:val="single" w:sz="5" w:space="0" w:color="000000"/>
              <w:left w:val="single" w:sz="5" w:space="0" w:color="000000"/>
              <w:bottom w:val="single" w:sz="5" w:space="0" w:color="000000"/>
            </w:tcBorders>
            <w:vAlign w:val="center"/>
          </w:tcPr>
          <w:p w14:paraId="0B4D2C1E" w14:textId="77777777" w:rsidR="007E1838" w:rsidRPr="000837C3" w:rsidRDefault="007E1838" w:rsidP="006E7385">
            <w:pPr>
              <w:suppressAutoHyphens/>
              <w:spacing w:line="240" w:lineRule="auto"/>
              <w:jc w:val="right"/>
              <w:rPr>
                <w:rFonts w:ascii="Tahoma" w:hAnsi="Tahoma" w:cs="Tahoma"/>
                <w:lang w:eastAsia="zh-CN"/>
              </w:rPr>
            </w:pPr>
            <w:r w:rsidRPr="000837C3">
              <w:rPr>
                <w:rFonts w:ascii="Tahoma" w:hAnsi="Tahoma" w:cs="Tahoma"/>
                <w:position w:val="-1"/>
                <w:sz w:val="18"/>
                <w:szCs w:val="18"/>
                <w:lang w:eastAsia="zh-CN"/>
              </w:rPr>
              <w:t>Kraj in država rojstva:</w:t>
            </w:r>
          </w:p>
        </w:tc>
        <w:tc>
          <w:tcPr>
            <w:tcW w:w="6512" w:type="dxa"/>
            <w:tcBorders>
              <w:top w:val="single" w:sz="5" w:space="0" w:color="000000"/>
              <w:left w:val="single" w:sz="5" w:space="0" w:color="000000"/>
              <w:bottom w:val="single" w:sz="5" w:space="0" w:color="000000"/>
              <w:right w:val="single" w:sz="5" w:space="0" w:color="000000"/>
            </w:tcBorders>
            <w:vAlign w:val="center"/>
          </w:tcPr>
          <w:p w14:paraId="2AA239C4"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r>
      <w:tr w:rsidR="007E1838" w:rsidRPr="000837C3" w14:paraId="1AE4AB2A" w14:textId="77777777" w:rsidTr="006E7385">
        <w:tc>
          <w:tcPr>
            <w:tcW w:w="2786" w:type="dxa"/>
            <w:tcBorders>
              <w:top w:val="single" w:sz="5" w:space="0" w:color="000000"/>
              <w:left w:val="single" w:sz="5" w:space="0" w:color="000000"/>
              <w:bottom w:val="single" w:sz="5" w:space="0" w:color="000000"/>
            </w:tcBorders>
            <w:vAlign w:val="center"/>
          </w:tcPr>
          <w:p w14:paraId="7ED6B5A0" w14:textId="77777777" w:rsidR="007E1838" w:rsidRPr="000837C3" w:rsidRDefault="007E1838" w:rsidP="006E7385">
            <w:pPr>
              <w:suppressAutoHyphens/>
              <w:spacing w:line="240" w:lineRule="auto"/>
              <w:jc w:val="right"/>
              <w:rPr>
                <w:rFonts w:ascii="Tahoma" w:hAnsi="Tahoma" w:cs="Tahoma"/>
                <w:lang w:eastAsia="zh-CN"/>
              </w:rPr>
            </w:pPr>
            <w:r w:rsidRPr="000837C3">
              <w:rPr>
                <w:rFonts w:ascii="Tahoma" w:hAnsi="Tahoma" w:cs="Tahoma"/>
                <w:position w:val="-1"/>
                <w:sz w:val="18"/>
                <w:szCs w:val="18"/>
                <w:lang w:eastAsia="zh-CN"/>
              </w:rPr>
              <w:t>Naslov stalnega prebivališča:</w:t>
            </w:r>
          </w:p>
        </w:tc>
        <w:tc>
          <w:tcPr>
            <w:tcW w:w="6512" w:type="dxa"/>
            <w:tcBorders>
              <w:top w:val="single" w:sz="5" w:space="0" w:color="000000"/>
              <w:left w:val="single" w:sz="5" w:space="0" w:color="000000"/>
              <w:bottom w:val="single" w:sz="5" w:space="0" w:color="000000"/>
              <w:right w:val="single" w:sz="5" w:space="0" w:color="000000"/>
            </w:tcBorders>
            <w:vAlign w:val="center"/>
          </w:tcPr>
          <w:p w14:paraId="0E02C24D"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r>
      <w:tr w:rsidR="007E1838" w:rsidRPr="000837C3" w14:paraId="06DC4799" w14:textId="77777777" w:rsidTr="006E7385">
        <w:tc>
          <w:tcPr>
            <w:tcW w:w="2786" w:type="dxa"/>
            <w:tcBorders>
              <w:top w:val="single" w:sz="5" w:space="0" w:color="000000"/>
              <w:left w:val="single" w:sz="5" w:space="0" w:color="000000"/>
              <w:bottom w:val="single" w:sz="5" w:space="0" w:color="000000"/>
            </w:tcBorders>
            <w:vAlign w:val="center"/>
          </w:tcPr>
          <w:p w14:paraId="51871DA8" w14:textId="77777777" w:rsidR="007E1838" w:rsidRPr="000837C3" w:rsidRDefault="007E1838" w:rsidP="006E7385">
            <w:pPr>
              <w:suppressAutoHyphens/>
              <w:spacing w:line="240" w:lineRule="auto"/>
              <w:jc w:val="right"/>
              <w:rPr>
                <w:rFonts w:ascii="Tahoma" w:hAnsi="Tahoma" w:cs="Tahoma"/>
                <w:lang w:eastAsia="zh-CN"/>
              </w:rPr>
            </w:pPr>
            <w:r w:rsidRPr="000837C3">
              <w:rPr>
                <w:rFonts w:ascii="Tahoma" w:hAnsi="Tahoma" w:cs="Tahoma"/>
                <w:position w:val="-1"/>
                <w:sz w:val="18"/>
                <w:szCs w:val="18"/>
                <w:lang w:eastAsia="zh-CN"/>
              </w:rPr>
              <w:t>Naslov začasnega prebivališča:</w:t>
            </w:r>
          </w:p>
        </w:tc>
        <w:tc>
          <w:tcPr>
            <w:tcW w:w="6512" w:type="dxa"/>
            <w:tcBorders>
              <w:top w:val="single" w:sz="5" w:space="0" w:color="000000"/>
              <w:left w:val="single" w:sz="5" w:space="0" w:color="000000"/>
              <w:bottom w:val="single" w:sz="5" w:space="0" w:color="000000"/>
              <w:right w:val="single" w:sz="5" w:space="0" w:color="000000"/>
            </w:tcBorders>
            <w:vAlign w:val="center"/>
          </w:tcPr>
          <w:p w14:paraId="4789A719"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r>
      <w:tr w:rsidR="007E1838" w:rsidRPr="000837C3" w14:paraId="3AAA4925" w14:textId="77777777" w:rsidTr="006E7385">
        <w:tc>
          <w:tcPr>
            <w:tcW w:w="2786" w:type="dxa"/>
            <w:tcBorders>
              <w:top w:val="single" w:sz="5" w:space="0" w:color="000000"/>
              <w:left w:val="single" w:sz="5" w:space="0" w:color="000000"/>
              <w:bottom w:val="single" w:sz="5" w:space="0" w:color="000000"/>
            </w:tcBorders>
            <w:vAlign w:val="center"/>
          </w:tcPr>
          <w:p w14:paraId="4BB36012" w14:textId="77777777" w:rsidR="007E1838" w:rsidRPr="000837C3" w:rsidRDefault="007E1838" w:rsidP="006E7385">
            <w:pPr>
              <w:suppressAutoHyphens/>
              <w:spacing w:line="240" w:lineRule="auto"/>
              <w:jc w:val="right"/>
              <w:rPr>
                <w:rFonts w:ascii="Tahoma" w:hAnsi="Tahoma" w:cs="Tahoma"/>
                <w:lang w:eastAsia="zh-CN"/>
              </w:rPr>
            </w:pPr>
            <w:r w:rsidRPr="000837C3">
              <w:rPr>
                <w:rFonts w:ascii="Tahoma" w:hAnsi="Tahoma" w:cs="Tahoma"/>
                <w:position w:val="-1"/>
                <w:sz w:val="18"/>
                <w:szCs w:val="18"/>
                <w:lang w:eastAsia="zh-CN"/>
              </w:rPr>
              <w:t>Državljanstvo:</w:t>
            </w:r>
          </w:p>
        </w:tc>
        <w:tc>
          <w:tcPr>
            <w:tcW w:w="6512" w:type="dxa"/>
            <w:tcBorders>
              <w:top w:val="single" w:sz="5" w:space="0" w:color="000000"/>
              <w:left w:val="single" w:sz="5" w:space="0" w:color="000000"/>
              <w:bottom w:val="single" w:sz="5" w:space="0" w:color="000000"/>
              <w:right w:val="single" w:sz="5" w:space="0" w:color="000000"/>
            </w:tcBorders>
            <w:vAlign w:val="center"/>
          </w:tcPr>
          <w:p w14:paraId="3B7961D0"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r>
      <w:tr w:rsidR="007E1838" w:rsidRPr="000837C3" w14:paraId="371A31DD" w14:textId="77777777" w:rsidTr="006E7385">
        <w:tc>
          <w:tcPr>
            <w:tcW w:w="2786" w:type="dxa"/>
            <w:tcBorders>
              <w:top w:val="single" w:sz="5" w:space="0" w:color="000000"/>
              <w:left w:val="single" w:sz="5" w:space="0" w:color="000000"/>
              <w:bottom w:val="single" w:sz="5" w:space="0" w:color="000000"/>
            </w:tcBorders>
            <w:vAlign w:val="center"/>
          </w:tcPr>
          <w:p w14:paraId="31C4EF74" w14:textId="77777777" w:rsidR="007E1838" w:rsidRPr="000837C3" w:rsidRDefault="007E1838" w:rsidP="006E7385">
            <w:pPr>
              <w:suppressAutoHyphens/>
              <w:spacing w:line="240" w:lineRule="auto"/>
              <w:jc w:val="right"/>
              <w:rPr>
                <w:rFonts w:ascii="Tahoma" w:hAnsi="Tahoma" w:cs="Tahoma"/>
                <w:lang w:eastAsia="zh-CN"/>
              </w:rPr>
            </w:pPr>
            <w:r w:rsidRPr="000837C3">
              <w:rPr>
                <w:rFonts w:ascii="Tahoma" w:hAnsi="Tahoma" w:cs="Tahoma"/>
                <w:position w:val="-1"/>
                <w:sz w:val="18"/>
                <w:szCs w:val="18"/>
                <w:lang w:eastAsia="zh-CN"/>
              </w:rPr>
              <w:t>Moj prejšnji priimek se glasi:</w:t>
            </w:r>
          </w:p>
        </w:tc>
        <w:tc>
          <w:tcPr>
            <w:tcW w:w="6512" w:type="dxa"/>
            <w:tcBorders>
              <w:top w:val="single" w:sz="5" w:space="0" w:color="000000"/>
              <w:left w:val="single" w:sz="5" w:space="0" w:color="000000"/>
              <w:bottom w:val="single" w:sz="5" w:space="0" w:color="000000"/>
              <w:right w:val="single" w:sz="5" w:space="0" w:color="000000"/>
            </w:tcBorders>
            <w:vAlign w:val="center"/>
          </w:tcPr>
          <w:p w14:paraId="6B22F4E7"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r>
    </w:tbl>
    <w:p w14:paraId="02F7AD27" w14:textId="77777777" w:rsidR="007E1838" w:rsidRPr="000837C3" w:rsidRDefault="007E1838" w:rsidP="007E1838">
      <w:pPr>
        <w:suppressAutoHyphens/>
        <w:spacing w:before="225" w:after="225" w:line="240" w:lineRule="auto"/>
        <w:rPr>
          <w:rFonts w:ascii="Tahoma" w:hAnsi="Tahoma" w:cs="Tahoma"/>
          <w:lang w:eastAsia="zh-CN"/>
        </w:rPr>
      </w:pPr>
      <w:r w:rsidRPr="000837C3">
        <w:rPr>
          <w:rFonts w:ascii="Tahoma" w:hAnsi="Tahoma" w:cs="Tahoma"/>
          <w:sz w:val="22"/>
          <w:szCs w:val="18"/>
          <w:lang w:eastAsia="zh-CN"/>
        </w:rPr>
        <w:t> </w:t>
      </w:r>
    </w:p>
    <w:tbl>
      <w:tblPr>
        <w:tblW w:w="0" w:type="auto"/>
        <w:tblInd w:w="108" w:type="dxa"/>
        <w:tblLayout w:type="fixed"/>
        <w:tblLook w:val="0000" w:firstRow="0" w:lastRow="0" w:firstColumn="0" w:lastColumn="0" w:noHBand="0" w:noVBand="0"/>
      </w:tblPr>
      <w:tblGrid>
        <w:gridCol w:w="4080"/>
        <w:gridCol w:w="4665"/>
      </w:tblGrid>
      <w:tr w:rsidR="007E1838" w:rsidRPr="000837C3" w14:paraId="2B51601E" w14:textId="77777777" w:rsidTr="006E7385">
        <w:tc>
          <w:tcPr>
            <w:tcW w:w="4080" w:type="dxa"/>
            <w:vAlign w:val="center"/>
          </w:tcPr>
          <w:p w14:paraId="72BA57AE"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Kraj in datum:</w:t>
            </w:r>
          </w:p>
        </w:tc>
        <w:tc>
          <w:tcPr>
            <w:tcW w:w="4665" w:type="dxa"/>
            <w:vAlign w:val="center"/>
          </w:tcPr>
          <w:p w14:paraId="71C295FC"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eastAsia="Arial" w:hAnsi="Tahoma" w:cs="Tahoma"/>
                <w:position w:val="-1"/>
                <w:sz w:val="18"/>
                <w:szCs w:val="18"/>
                <w:lang w:eastAsia="zh-CN"/>
              </w:rPr>
              <w:t xml:space="preserve">        </w:t>
            </w:r>
            <w:r w:rsidRPr="000837C3">
              <w:rPr>
                <w:rFonts w:ascii="Tahoma" w:hAnsi="Tahoma" w:cs="Tahoma"/>
                <w:position w:val="-1"/>
                <w:sz w:val="18"/>
                <w:szCs w:val="18"/>
                <w:lang w:eastAsia="zh-CN"/>
              </w:rPr>
              <w:t xml:space="preserve">Ime in priimek: </w:t>
            </w:r>
          </w:p>
          <w:p w14:paraId="5100EB58" w14:textId="77777777" w:rsidR="007E1838" w:rsidRPr="000837C3" w:rsidRDefault="007E1838" w:rsidP="006E7385">
            <w:pPr>
              <w:suppressAutoHyphens/>
              <w:spacing w:line="240" w:lineRule="auto"/>
              <w:jc w:val="center"/>
              <w:rPr>
                <w:rFonts w:ascii="Tahoma" w:hAnsi="Tahoma" w:cs="Tahoma"/>
                <w:lang w:eastAsia="zh-CN"/>
              </w:rPr>
            </w:pPr>
            <w:r w:rsidRPr="000837C3">
              <w:rPr>
                <w:rFonts w:ascii="Tahoma" w:hAnsi="Tahoma" w:cs="Tahoma"/>
                <w:position w:val="-1"/>
                <w:sz w:val="18"/>
                <w:szCs w:val="18"/>
                <w:lang w:eastAsia="zh-CN"/>
              </w:rPr>
              <w:t>___________________________________</w:t>
            </w:r>
          </w:p>
        </w:tc>
      </w:tr>
      <w:tr w:rsidR="007E1838" w:rsidRPr="000837C3" w14:paraId="277771C3" w14:textId="77777777" w:rsidTr="006E7385">
        <w:tc>
          <w:tcPr>
            <w:tcW w:w="4080" w:type="dxa"/>
            <w:vAlign w:val="center"/>
          </w:tcPr>
          <w:p w14:paraId="6BE12DDF"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c>
          <w:tcPr>
            <w:tcW w:w="4665" w:type="dxa"/>
            <w:vAlign w:val="center"/>
          </w:tcPr>
          <w:p w14:paraId="38A9AF16" w14:textId="77777777" w:rsidR="007E1838" w:rsidRPr="000837C3" w:rsidRDefault="007E1838" w:rsidP="006E7385">
            <w:pPr>
              <w:suppressAutoHyphens/>
              <w:snapToGrid w:val="0"/>
              <w:spacing w:line="240" w:lineRule="auto"/>
              <w:jc w:val="left"/>
              <w:rPr>
                <w:rFonts w:ascii="Tahoma" w:hAnsi="Tahoma" w:cs="Tahoma"/>
                <w:sz w:val="22"/>
                <w:lang w:eastAsia="zh-CN"/>
              </w:rPr>
            </w:pPr>
          </w:p>
          <w:p w14:paraId="60AEA832" w14:textId="77777777" w:rsidR="007E1838" w:rsidRPr="000837C3" w:rsidRDefault="007E1838" w:rsidP="006E7385">
            <w:pPr>
              <w:suppressAutoHyphens/>
              <w:spacing w:line="240" w:lineRule="auto"/>
              <w:jc w:val="center"/>
              <w:rPr>
                <w:rFonts w:ascii="Tahoma" w:hAnsi="Tahoma" w:cs="Tahoma"/>
                <w:lang w:eastAsia="zh-CN"/>
              </w:rPr>
            </w:pPr>
            <w:r w:rsidRPr="000837C3">
              <w:rPr>
                <w:rFonts w:ascii="Tahoma" w:eastAsia="Arial" w:hAnsi="Tahoma" w:cs="Tahoma"/>
                <w:position w:val="-1"/>
                <w:sz w:val="18"/>
                <w:szCs w:val="18"/>
                <w:lang w:eastAsia="zh-CN"/>
              </w:rPr>
              <w:t xml:space="preserve"> </w:t>
            </w:r>
            <w:r w:rsidRPr="000837C3">
              <w:rPr>
                <w:rFonts w:ascii="Tahoma" w:hAnsi="Tahoma" w:cs="Tahoma"/>
                <w:position w:val="-1"/>
                <w:sz w:val="18"/>
                <w:szCs w:val="18"/>
                <w:lang w:eastAsia="zh-CN"/>
              </w:rPr>
              <w:t>(žig in podpis)</w:t>
            </w:r>
            <w:r w:rsidRPr="000837C3">
              <w:rPr>
                <w:rFonts w:ascii="Tahoma" w:hAnsi="Tahoma" w:cs="Tahoma"/>
                <w:position w:val="-1"/>
                <w:sz w:val="18"/>
                <w:szCs w:val="18"/>
                <w:lang w:eastAsia="zh-CN"/>
              </w:rPr>
              <w:br/>
              <w:t> </w:t>
            </w:r>
          </w:p>
        </w:tc>
      </w:tr>
    </w:tbl>
    <w:p w14:paraId="2C541963" w14:textId="77777777" w:rsidR="007E1838" w:rsidRPr="000837C3" w:rsidRDefault="007E1838" w:rsidP="007E1838">
      <w:pPr>
        <w:suppressAutoHyphens/>
        <w:spacing w:before="225" w:after="225" w:line="240" w:lineRule="auto"/>
        <w:rPr>
          <w:rFonts w:ascii="Tahoma" w:hAnsi="Tahoma" w:cs="Tahoma"/>
          <w:sz w:val="22"/>
          <w:lang w:eastAsia="zh-CN"/>
        </w:rPr>
      </w:pPr>
    </w:p>
    <w:p w14:paraId="315EB2BF" w14:textId="77777777" w:rsidR="007E1838" w:rsidRPr="000837C3" w:rsidRDefault="007E1838" w:rsidP="007E1838">
      <w:pPr>
        <w:suppressAutoHyphens/>
        <w:spacing w:before="225" w:after="225" w:line="240" w:lineRule="auto"/>
        <w:rPr>
          <w:rFonts w:ascii="Tahoma" w:hAnsi="Tahoma" w:cs="Tahoma"/>
          <w:sz w:val="22"/>
          <w:lang w:eastAsia="zh-CN"/>
        </w:rPr>
      </w:pPr>
    </w:p>
    <w:p w14:paraId="18FC23AE" w14:textId="77777777" w:rsidR="007E1838" w:rsidRPr="000837C3" w:rsidRDefault="007E1838" w:rsidP="007E1838">
      <w:pPr>
        <w:suppressAutoHyphens/>
        <w:spacing w:before="225" w:after="225" w:line="240" w:lineRule="auto"/>
        <w:rPr>
          <w:rFonts w:ascii="Tahoma" w:hAnsi="Tahoma" w:cs="Tahoma"/>
          <w:sz w:val="22"/>
          <w:lang w:eastAsia="zh-CN"/>
        </w:rPr>
      </w:pPr>
    </w:p>
    <w:p w14:paraId="1BF178F8" w14:textId="77777777" w:rsidR="007E1838" w:rsidRPr="000837C3" w:rsidRDefault="007E1838" w:rsidP="007E1838">
      <w:pPr>
        <w:suppressAutoHyphens/>
        <w:spacing w:before="225" w:after="225" w:line="240" w:lineRule="auto"/>
        <w:rPr>
          <w:rFonts w:ascii="Helvetica" w:hAnsi="Helvetica" w:cs="Helvetica"/>
          <w:sz w:val="22"/>
          <w:lang w:eastAsia="zh-CN"/>
        </w:rPr>
      </w:pPr>
    </w:p>
    <w:p w14:paraId="19BA82C2" w14:textId="77777777" w:rsidR="007E1838" w:rsidRPr="000837C3" w:rsidRDefault="007E1838" w:rsidP="005E3BEA">
      <w:pPr>
        <w:spacing w:line="276" w:lineRule="auto"/>
        <w:jc w:val="right"/>
        <w:rPr>
          <w:rFonts w:cs="Arial"/>
          <w:b/>
          <w:sz w:val="18"/>
          <w:szCs w:val="18"/>
        </w:rPr>
      </w:pPr>
    </w:p>
    <w:p w14:paraId="23371CF4" w14:textId="77777777" w:rsidR="005F70AD" w:rsidRPr="000837C3" w:rsidRDefault="005F70AD" w:rsidP="005E3BEA">
      <w:pPr>
        <w:spacing w:line="276" w:lineRule="auto"/>
        <w:jc w:val="right"/>
        <w:rPr>
          <w:rFonts w:ascii="Tahoma" w:hAnsi="Tahoma" w:cs="Tahoma"/>
          <w:b/>
          <w:i/>
          <w:iCs/>
          <w:sz w:val="18"/>
          <w:szCs w:val="18"/>
        </w:rPr>
      </w:pPr>
    </w:p>
    <w:p w14:paraId="145E7344" w14:textId="77777777" w:rsidR="007E1838" w:rsidRPr="000837C3" w:rsidRDefault="007E1838" w:rsidP="005E3BEA">
      <w:pPr>
        <w:spacing w:line="276" w:lineRule="auto"/>
        <w:jc w:val="right"/>
        <w:rPr>
          <w:rFonts w:ascii="Tahoma" w:hAnsi="Tahoma" w:cs="Tahoma"/>
          <w:b/>
          <w:i/>
          <w:iCs/>
          <w:sz w:val="18"/>
          <w:szCs w:val="18"/>
        </w:rPr>
      </w:pPr>
    </w:p>
    <w:p w14:paraId="0678BB24" w14:textId="77777777" w:rsidR="005E3BEA" w:rsidRPr="000837C3" w:rsidRDefault="001D6CD4" w:rsidP="005E3BEA">
      <w:pPr>
        <w:spacing w:line="276" w:lineRule="auto"/>
        <w:jc w:val="right"/>
        <w:rPr>
          <w:rFonts w:ascii="Tahoma" w:hAnsi="Tahoma" w:cs="Tahoma"/>
          <w:b/>
          <w:i/>
          <w:iCs/>
          <w:sz w:val="18"/>
          <w:szCs w:val="18"/>
        </w:rPr>
      </w:pPr>
      <w:r w:rsidRPr="000837C3">
        <w:rPr>
          <w:rFonts w:ascii="Tahoma" w:hAnsi="Tahoma" w:cs="Tahoma"/>
          <w:b/>
          <w:i/>
          <w:iCs/>
          <w:sz w:val="18"/>
          <w:szCs w:val="18"/>
        </w:rPr>
        <w:lastRenderedPageBreak/>
        <w:t xml:space="preserve">Obrazec </w:t>
      </w:r>
      <w:r w:rsidR="006A7597" w:rsidRPr="000837C3">
        <w:rPr>
          <w:rFonts w:ascii="Tahoma" w:hAnsi="Tahoma" w:cs="Tahoma"/>
          <w:b/>
          <w:i/>
          <w:iCs/>
          <w:sz w:val="18"/>
          <w:szCs w:val="18"/>
        </w:rPr>
        <w:t>6</w:t>
      </w:r>
    </w:p>
    <w:p w14:paraId="60B019D6" w14:textId="77777777" w:rsidR="005E3BEA" w:rsidRPr="000837C3" w:rsidRDefault="005E3BEA" w:rsidP="001D6CD4">
      <w:pPr>
        <w:spacing w:line="276" w:lineRule="auto"/>
        <w:jc w:val="right"/>
        <w:rPr>
          <w:rFonts w:ascii="Tahoma" w:hAnsi="Tahoma" w:cs="Tahoma"/>
          <w:b/>
          <w:i/>
          <w:iCs/>
          <w:sz w:val="18"/>
          <w:szCs w:val="18"/>
        </w:rPr>
      </w:pPr>
    </w:p>
    <w:p w14:paraId="5EDC04B3" w14:textId="77777777" w:rsidR="005E3BEA" w:rsidRPr="000837C3" w:rsidRDefault="005E3BEA" w:rsidP="00CE0A90">
      <w:pPr>
        <w:numPr>
          <w:ilvl w:val="0"/>
          <w:numId w:val="10"/>
        </w:numPr>
        <w:shd w:val="clear" w:color="auto" w:fill="8EAADB"/>
        <w:spacing w:after="200" w:line="276" w:lineRule="auto"/>
        <w:jc w:val="left"/>
        <w:rPr>
          <w:rFonts w:ascii="Tahoma" w:hAnsi="Tahoma" w:cs="Tahoma"/>
          <w:b/>
          <w:bCs/>
          <w:sz w:val="18"/>
          <w:szCs w:val="18"/>
        </w:rPr>
      </w:pPr>
      <w:bookmarkStart w:id="174" w:name="_Hlk52345977"/>
      <w:r w:rsidRPr="000837C3">
        <w:rPr>
          <w:rFonts w:ascii="Tahoma" w:hAnsi="Tahoma" w:cs="Tahoma"/>
          <w:b/>
          <w:bCs/>
          <w:sz w:val="18"/>
          <w:szCs w:val="18"/>
        </w:rPr>
        <w:t>IZJAVA o lastniških deležih</w:t>
      </w:r>
    </w:p>
    <w:bookmarkEnd w:id="174"/>
    <w:p w14:paraId="39AD3EB0" w14:textId="77777777" w:rsidR="001D6CD4" w:rsidRPr="000837C3" w:rsidRDefault="001D6CD4" w:rsidP="001D6CD4">
      <w:pPr>
        <w:spacing w:line="240" w:lineRule="auto"/>
        <w:rPr>
          <w:rFonts w:ascii="Tahoma" w:eastAsia="Times New Roman" w:hAnsi="Tahoma" w:cs="Tahoma"/>
          <w:sz w:val="18"/>
          <w:szCs w:val="18"/>
          <w:lang w:eastAsia="sl-SI"/>
        </w:rPr>
      </w:pPr>
    </w:p>
    <w:p w14:paraId="464AC2D9" w14:textId="64475301" w:rsidR="001D6CD4" w:rsidRPr="000837C3" w:rsidRDefault="001D6CD4" w:rsidP="001D6CD4">
      <w:pPr>
        <w:spacing w:line="240" w:lineRule="auto"/>
        <w:rPr>
          <w:rFonts w:ascii="Tahoma" w:eastAsia="Times New Roman" w:hAnsi="Tahoma" w:cs="Tahoma"/>
          <w:sz w:val="18"/>
          <w:szCs w:val="18"/>
          <w:lang w:eastAsia="sl-SI"/>
        </w:rPr>
      </w:pPr>
      <w:r w:rsidRPr="000837C3">
        <w:rPr>
          <w:rFonts w:ascii="Tahoma" w:eastAsia="Times New Roman" w:hAnsi="Tahoma" w:cs="Tahoma"/>
          <w:sz w:val="18"/>
          <w:szCs w:val="18"/>
          <w:lang w:eastAsia="sl-SI"/>
        </w:rPr>
        <w:t xml:space="preserve">Zaradi namena iz 6. odstavka 14. člena Zakona o integriteti in preprečevanju korupcije (ZIntPK-UPB2, </w:t>
      </w:r>
      <w:proofErr w:type="spellStart"/>
      <w:r w:rsidRPr="000837C3">
        <w:rPr>
          <w:rFonts w:ascii="Tahoma" w:eastAsia="Times New Roman" w:hAnsi="Tahoma" w:cs="Tahoma"/>
          <w:sz w:val="18"/>
          <w:szCs w:val="18"/>
          <w:lang w:eastAsia="sl-SI"/>
        </w:rPr>
        <w:t>Ur.l</w:t>
      </w:r>
      <w:proofErr w:type="spellEnd"/>
      <w:r w:rsidRPr="000837C3">
        <w:rPr>
          <w:rFonts w:ascii="Tahoma" w:eastAsia="Times New Roman" w:hAnsi="Tahoma" w:cs="Tahoma"/>
          <w:sz w:val="18"/>
          <w:szCs w:val="18"/>
          <w:lang w:eastAsia="sl-SI"/>
        </w:rPr>
        <w:t xml:space="preserve">. RS, št. 69/11, v nadaljevanju: </w:t>
      </w:r>
      <w:proofErr w:type="spellStart"/>
      <w:r w:rsidRPr="000837C3">
        <w:rPr>
          <w:rFonts w:ascii="Tahoma" w:eastAsia="Times New Roman" w:hAnsi="Tahoma" w:cs="Tahoma"/>
          <w:sz w:val="18"/>
          <w:szCs w:val="18"/>
          <w:lang w:eastAsia="sl-SI"/>
        </w:rPr>
        <w:t>ZIntPK</w:t>
      </w:r>
      <w:proofErr w:type="spellEnd"/>
      <w:r w:rsidRPr="000837C3">
        <w:rPr>
          <w:rFonts w:ascii="Tahoma" w:eastAsia="Times New Roman" w:hAnsi="Tahoma" w:cs="Tahoma"/>
          <w:sz w:val="18"/>
          <w:szCs w:val="18"/>
          <w:lang w:eastAsia="sl-SI"/>
        </w:rPr>
        <w:t xml:space="preserve">), tj. zaradi zagotovitve transparentnosti posla in preprečitve korupcijskih tveganj pri sklepanju pravnih poslov kot zakoniti zastopnik ponudnika (samostojni ponudnik/glavni izvajalec pri ponudbi s podizvajalci/vsak partner v skupni ponudbi) v postopku oddaje naročila št. </w:t>
      </w:r>
      <w:r w:rsidRPr="000837C3">
        <w:rPr>
          <w:rFonts w:ascii="Tahoma" w:hAnsi="Tahoma" w:cs="Tahoma"/>
          <w:sz w:val="18"/>
          <w:szCs w:val="18"/>
        </w:rPr>
        <w:t>....................</w:t>
      </w:r>
      <w:r w:rsidRPr="000837C3">
        <w:rPr>
          <w:rFonts w:ascii="Tahoma" w:eastAsia="Times New Roman" w:hAnsi="Tahoma" w:cs="Tahoma"/>
          <w:sz w:val="18"/>
          <w:szCs w:val="18"/>
          <w:lang w:eastAsia="sl-SI"/>
        </w:rPr>
        <w:t>, katerega predmet j</w:t>
      </w:r>
      <w:r w:rsidR="007E1838" w:rsidRPr="000837C3">
        <w:rPr>
          <w:rFonts w:ascii="Tahoma" w:eastAsia="Times New Roman" w:hAnsi="Tahoma" w:cs="Tahoma"/>
          <w:sz w:val="18"/>
          <w:szCs w:val="18"/>
          <w:lang w:eastAsia="sl-SI"/>
        </w:rPr>
        <w:t xml:space="preserve">e </w:t>
      </w:r>
      <w:r w:rsidR="000D29CA" w:rsidRPr="000D29CA">
        <w:rPr>
          <w:rFonts w:ascii="Tahoma" w:eastAsia="Times New Roman" w:hAnsi="Tahoma" w:cs="Tahoma"/>
          <w:b/>
          <w:bCs/>
          <w:sz w:val="18"/>
          <w:szCs w:val="18"/>
          <w:cs/>
          <w:lang w:eastAsia="sl-SI"/>
        </w:rPr>
        <w:t>‎</w:t>
      </w:r>
      <w:r w:rsidR="000D29CA" w:rsidRPr="000D29CA">
        <w:rPr>
          <w:rFonts w:ascii="Tahoma" w:eastAsia="Times New Roman" w:hAnsi="Tahoma" w:cs="Tahoma"/>
          <w:b/>
          <w:bCs/>
          <w:sz w:val="18"/>
          <w:szCs w:val="18"/>
          <w:lang w:eastAsia="sl-SI"/>
        </w:rPr>
        <w:t>»</w:t>
      </w:r>
      <w:r w:rsidR="006E358F" w:rsidRPr="006E358F">
        <w:rPr>
          <w:rFonts w:ascii="Tahoma" w:eastAsia="Times New Roman" w:hAnsi="Tahoma" w:cs="Tahoma"/>
          <w:b/>
          <w:bCs/>
          <w:sz w:val="18"/>
          <w:szCs w:val="18"/>
          <w:lang w:eastAsia="sl-SI"/>
        </w:rPr>
        <w:t xml:space="preserve">NAKUP, DOBAVA IN VZDRŽEVANJE BIOKEMIJSKEGA- </w:t>
      </w:r>
      <w:r w:rsidR="006E358F" w:rsidRPr="006E358F">
        <w:rPr>
          <w:rFonts w:ascii="Tahoma" w:eastAsia="Times New Roman" w:hAnsi="Tahoma" w:cs="Tahoma"/>
          <w:b/>
          <w:bCs/>
          <w:sz w:val="18"/>
          <w:szCs w:val="18"/>
          <w:cs/>
          <w:lang w:eastAsia="sl-SI"/>
        </w:rPr>
        <w:t>‎</w:t>
      </w:r>
      <w:r w:rsidR="006E358F" w:rsidRPr="006E358F">
        <w:rPr>
          <w:rFonts w:ascii="Tahoma" w:eastAsia="Times New Roman" w:hAnsi="Tahoma" w:cs="Tahoma"/>
          <w:b/>
          <w:bCs/>
          <w:sz w:val="18"/>
          <w:szCs w:val="18"/>
          <w:lang w:eastAsia="sl-SI"/>
        </w:rPr>
        <w:t>IMUNOKEMIJSKEGA ANALITSKEGA SISTEMA</w:t>
      </w:r>
      <w:r w:rsidR="00BC0052">
        <w:rPr>
          <w:rFonts w:ascii="Tahoma" w:eastAsia="Times New Roman" w:hAnsi="Tahoma" w:cs="Tahoma"/>
          <w:b/>
          <w:bCs/>
          <w:sz w:val="18"/>
          <w:szCs w:val="18"/>
          <w:lang w:eastAsia="sl-SI"/>
        </w:rPr>
        <w:t xml:space="preserve"> IN REAGENTOV</w:t>
      </w:r>
      <w:r w:rsidR="000D29CA" w:rsidRPr="000D29CA">
        <w:rPr>
          <w:rFonts w:ascii="Tahoma" w:eastAsia="Times New Roman" w:hAnsi="Tahoma" w:cs="Tahoma"/>
          <w:b/>
          <w:bCs/>
          <w:sz w:val="18"/>
          <w:szCs w:val="18"/>
          <w:lang w:eastAsia="sl-SI"/>
        </w:rPr>
        <w:t>«</w:t>
      </w:r>
      <w:r w:rsidR="000D29CA" w:rsidRPr="000D29CA">
        <w:rPr>
          <w:rFonts w:ascii="Tahoma" w:eastAsia="Times New Roman" w:hAnsi="Tahoma" w:cs="Tahoma"/>
          <w:b/>
          <w:bCs/>
          <w:sz w:val="18"/>
          <w:szCs w:val="18"/>
          <w:cs/>
          <w:lang w:eastAsia="sl-SI"/>
        </w:rPr>
        <w:t>‎</w:t>
      </w:r>
      <w:r w:rsidR="007E1838" w:rsidRPr="000837C3">
        <w:rPr>
          <w:rFonts w:ascii="Tahoma" w:eastAsia="Times New Roman" w:hAnsi="Tahoma" w:cs="Tahoma"/>
          <w:sz w:val="18"/>
          <w:szCs w:val="18"/>
          <w:lang w:eastAsia="sl-SI"/>
        </w:rPr>
        <w:t xml:space="preserve">, </w:t>
      </w:r>
      <w:r w:rsidRPr="000837C3">
        <w:rPr>
          <w:rFonts w:ascii="Tahoma" w:eastAsia="Times New Roman" w:hAnsi="Tahoma" w:cs="Tahoma"/>
          <w:sz w:val="18"/>
          <w:szCs w:val="18"/>
          <w:lang w:eastAsia="sl-SI"/>
        </w:rPr>
        <w:t>podajam naslednjo</w:t>
      </w:r>
      <w:r w:rsidR="007E1838" w:rsidRPr="000837C3">
        <w:rPr>
          <w:rFonts w:ascii="Tahoma" w:eastAsia="Times New Roman" w:hAnsi="Tahoma" w:cs="Tahoma"/>
          <w:sz w:val="18"/>
          <w:szCs w:val="18"/>
          <w:lang w:eastAsia="sl-SI"/>
        </w:rPr>
        <w:t>:</w:t>
      </w:r>
    </w:p>
    <w:p w14:paraId="3D21E1AA" w14:textId="77777777" w:rsidR="001D6CD4" w:rsidRPr="000837C3" w:rsidRDefault="001D6CD4" w:rsidP="001D6CD4">
      <w:pPr>
        <w:spacing w:line="240" w:lineRule="auto"/>
        <w:jc w:val="left"/>
        <w:rPr>
          <w:rFonts w:ascii="Tahoma" w:eastAsia="Times New Roman" w:hAnsi="Tahoma" w:cs="Tahoma"/>
          <w:b/>
          <w:sz w:val="18"/>
          <w:szCs w:val="18"/>
          <w:lang w:eastAsia="sl-SI"/>
        </w:rPr>
      </w:pPr>
    </w:p>
    <w:p w14:paraId="57DB00A3" w14:textId="77777777" w:rsidR="001D6CD4" w:rsidRPr="000837C3" w:rsidRDefault="001D6CD4" w:rsidP="001D6CD4">
      <w:pPr>
        <w:spacing w:line="240" w:lineRule="auto"/>
        <w:jc w:val="left"/>
        <w:rPr>
          <w:rFonts w:ascii="Tahoma" w:eastAsia="Times New Roman" w:hAnsi="Tahoma" w:cs="Tahoma"/>
          <w:b/>
          <w:sz w:val="18"/>
          <w:szCs w:val="18"/>
          <w:lang w:eastAsia="sl-SI"/>
        </w:rPr>
      </w:pPr>
      <w:r w:rsidRPr="000837C3">
        <w:rPr>
          <w:rFonts w:ascii="Tahoma" w:eastAsia="Times New Roman" w:hAnsi="Tahoma" w:cs="Tahoma"/>
          <w:b/>
          <w:sz w:val="18"/>
          <w:szCs w:val="18"/>
          <w:lang w:eastAsia="sl-SI"/>
        </w:rPr>
        <w:t>IZJAVO O UDELEŽBI FIZIČNIH IN PRAVNIH OSEB V LASTNIŠTVU PONUDNIKA</w:t>
      </w:r>
    </w:p>
    <w:p w14:paraId="07B44ACE" w14:textId="77777777" w:rsidR="001D6CD4" w:rsidRPr="000837C3" w:rsidRDefault="001D6CD4" w:rsidP="001D6CD4">
      <w:pPr>
        <w:spacing w:line="240" w:lineRule="auto"/>
        <w:rPr>
          <w:rFonts w:ascii="Tahoma" w:eastAsia="Times New Roman" w:hAnsi="Tahoma" w:cs="Tahoma"/>
          <w:sz w:val="18"/>
          <w:szCs w:val="18"/>
          <w:lang w:eastAsia="sl-SI"/>
        </w:rPr>
      </w:pPr>
    </w:p>
    <w:p w14:paraId="2AA66F4B" w14:textId="77777777" w:rsidR="001D6CD4" w:rsidRPr="000837C3" w:rsidRDefault="001D6CD4" w:rsidP="001D6CD4">
      <w:pPr>
        <w:spacing w:line="240" w:lineRule="auto"/>
        <w:rPr>
          <w:rFonts w:ascii="Tahoma" w:eastAsia="Times New Roman" w:hAnsi="Tahoma" w:cs="Tahoma"/>
          <w:sz w:val="18"/>
          <w:szCs w:val="18"/>
          <w:lang w:eastAsia="sl-SI"/>
        </w:rPr>
      </w:pPr>
    </w:p>
    <w:p w14:paraId="4E085B66" w14:textId="77777777" w:rsidR="001D6CD4" w:rsidRPr="000837C3" w:rsidRDefault="001D6CD4" w:rsidP="001D6CD4">
      <w:pPr>
        <w:spacing w:line="240" w:lineRule="auto"/>
        <w:rPr>
          <w:rFonts w:ascii="Tahoma" w:eastAsia="Times New Roman" w:hAnsi="Tahoma" w:cs="Tahoma"/>
          <w:b/>
          <w:sz w:val="18"/>
          <w:szCs w:val="18"/>
          <w:lang w:eastAsia="sl-SI"/>
        </w:rPr>
      </w:pPr>
      <w:r w:rsidRPr="000837C3">
        <w:rPr>
          <w:rFonts w:ascii="Tahoma" w:eastAsia="Times New Roman" w:hAnsi="Tahoma" w:cs="Tahoma"/>
          <w:b/>
          <w:sz w:val="18"/>
          <w:szCs w:val="18"/>
          <w:lang w:eastAsia="sl-SI"/>
        </w:rPr>
        <w:t>PODATKI O PONUDNIKU:</w:t>
      </w:r>
    </w:p>
    <w:p w14:paraId="31A73903"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Opomba: vpisati podatke o pravni osebi zasebnega ali javnega prava, fizični osebi – samostojnem podjetniku posamezniku, društvu, združenju, …</w:t>
      </w:r>
    </w:p>
    <w:p w14:paraId="77430393" w14:textId="77777777" w:rsidR="001D6CD4" w:rsidRPr="000837C3" w:rsidRDefault="001D6CD4" w:rsidP="001D6CD4">
      <w:pPr>
        <w:spacing w:line="240" w:lineRule="auto"/>
        <w:rPr>
          <w:rFonts w:ascii="Tahoma" w:eastAsia="Times New Roman" w:hAnsi="Tahoma" w:cs="Tahoma"/>
          <w:sz w:val="18"/>
          <w:szCs w:val="18"/>
          <w:lang w:eastAsia="sl-SI"/>
        </w:rPr>
      </w:pPr>
      <w:r w:rsidRPr="000837C3">
        <w:rPr>
          <w:rFonts w:ascii="Tahoma" w:eastAsia="Times New Roman" w:hAnsi="Tahoma" w:cs="Tahoma"/>
          <w:sz w:val="18"/>
          <w:szCs w:val="18"/>
          <w:lang w:eastAsia="sl-SI"/>
        </w:rPr>
        <w:t>____________________________________________________</w:t>
      </w:r>
    </w:p>
    <w:p w14:paraId="60ED1649"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(naziv in naslov ponudnika)</w:t>
      </w:r>
    </w:p>
    <w:p w14:paraId="027CE057" w14:textId="77777777" w:rsidR="001D6CD4" w:rsidRPr="000837C3" w:rsidRDefault="001D6CD4" w:rsidP="001D6CD4">
      <w:pPr>
        <w:spacing w:line="240" w:lineRule="auto"/>
        <w:rPr>
          <w:rFonts w:ascii="Tahoma" w:eastAsia="Times New Roman" w:hAnsi="Tahoma" w:cs="Tahoma"/>
          <w:sz w:val="18"/>
          <w:szCs w:val="18"/>
          <w:lang w:eastAsia="sl-SI"/>
        </w:rPr>
      </w:pPr>
      <w:r w:rsidRPr="000837C3">
        <w:rPr>
          <w:rFonts w:ascii="Tahoma" w:eastAsia="Times New Roman" w:hAnsi="Tahoma" w:cs="Tahoma"/>
          <w:sz w:val="18"/>
          <w:szCs w:val="18"/>
          <w:lang w:eastAsia="sl-SI"/>
        </w:rPr>
        <w:t>__________________________</w:t>
      </w:r>
    </w:p>
    <w:p w14:paraId="0BB719B7"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(matična številka)</w:t>
      </w:r>
    </w:p>
    <w:p w14:paraId="0A622620" w14:textId="77777777" w:rsidR="001D6CD4" w:rsidRPr="000837C3" w:rsidRDefault="001D6CD4" w:rsidP="001D6CD4">
      <w:pPr>
        <w:spacing w:line="240" w:lineRule="auto"/>
        <w:rPr>
          <w:rFonts w:ascii="Tahoma" w:eastAsia="Times New Roman" w:hAnsi="Tahoma" w:cs="Tahoma"/>
          <w:sz w:val="18"/>
          <w:szCs w:val="18"/>
          <w:lang w:eastAsia="sl-SI"/>
        </w:rPr>
      </w:pPr>
      <w:r w:rsidRPr="000837C3">
        <w:rPr>
          <w:rFonts w:ascii="Tahoma" w:eastAsia="Times New Roman" w:hAnsi="Tahoma" w:cs="Tahoma"/>
          <w:sz w:val="18"/>
          <w:szCs w:val="18"/>
          <w:lang w:eastAsia="sl-SI"/>
        </w:rPr>
        <w:t>__________________________</w:t>
      </w:r>
    </w:p>
    <w:p w14:paraId="725D5D46"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(davčna številka)</w:t>
      </w:r>
    </w:p>
    <w:p w14:paraId="02D03834" w14:textId="77777777" w:rsidR="001D6CD4" w:rsidRPr="000837C3" w:rsidRDefault="001D6CD4" w:rsidP="001D6CD4">
      <w:pPr>
        <w:spacing w:line="240" w:lineRule="auto"/>
        <w:rPr>
          <w:rFonts w:ascii="Tahoma" w:eastAsia="Times New Roman" w:hAnsi="Tahoma" w:cs="Tahoma"/>
          <w:sz w:val="18"/>
          <w:szCs w:val="18"/>
          <w:lang w:eastAsia="sl-SI"/>
        </w:rPr>
      </w:pPr>
    </w:p>
    <w:p w14:paraId="0908D386" w14:textId="77777777" w:rsidR="001D6CD4" w:rsidRPr="000837C3" w:rsidRDefault="001D6CD4" w:rsidP="001D6CD4">
      <w:pPr>
        <w:spacing w:line="240" w:lineRule="auto"/>
        <w:rPr>
          <w:rFonts w:ascii="Tahoma" w:eastAsia="Times New Roman" w:hAnsi="Tahoma" w:cs="Tahoma"/>
          <w:b/>
          <w:sz w:val="18"/>
          <w:szCs w:val="18"/>
          <w:lang w:eastAsia="sl-SI"/>
        </w:rPr>
      </w:pPr>
      <w:r w:rsidRPr="000837C3">
        <w:rPr>
          <w:rFonts w:ascii="Tahoma" w:eastAsia="Times New Roman" w:hAnsi="Tahoma" w:cs="Tahoma"/>
          <w:b/>
          <w:sz w:val="18"/>
          <w:szCs w:val="18"/>
          <w:lang w:eastAsia="sl-SI"/>
        </w:rPr>
        <w:t>UDELEŽBA FIZIČNIH IN PRAVNIH OSEB V LASTNIŠTVU PONUDNIKA:</w:t>
      </w:r>
    </w:p>
    <w:p w14:paraId="32A76ABD"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Opomba: vpisati je potrebno naslednje podatke o udeležbi fizičnih in pravnih oseb v lastništvu ponudnika:</w:t>
      </w:r>
    </w:p>
    <w:p w14:paraId="5BB6A1D3" w14:textId="77777777" w:rsidR="001D6CD4" w:rsidRPr="000837C3" w:rsidRDefault="001D6CD4" w:rsidP="00CE0A90">
      <w:pPr>
        <w:numPr>
          <w:ilvl w:val="0"/>
          <w:numId w:val="18"/>
        </w:numPr>
        <w:spacing w:after="200" w:line="240" w:lineRule="auto"/>
        <w:ind w:left="426"/>
        <w:jc w:val="left"/>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za fizične osebe: ime in priimek, naslov prebivališča in delež lastništva;</w:t>
      </w:r>
    </w:p>
    <w:p w14:paraId="086B100F" w14:textId="77777777" w:rsidR="001D6CD4" w:rsidRPr="000837C3" w:rsidRDefault="001D6CD4" w:rsidP="00CE0A90">
      <w:pPr>
        <w:numPr>
          <w:ilvl w:val="0"/>
          <w:numId w:val="18"/>
        </w:numPr>
        <w:spacing w:after="200" w:line="240" w:lineRule="auto"/>
        <w:ind w:left="426"/>
        <w:jc w:val="left"/>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za pravne osebe: naziv in naslov pravne osebe in delež lastništva.</w:t>
      </w:r>
    </w:p>
    <w:p w14:paraId="0E53B691" w14:textId="77777777" w:rsidR="001D6CD4" w:rsidRPr="000837C3" w:rsidRDefault="001D6CD4" w:rsidP="001D6CD4">
      <w:pPr>
        <w:spacing w:line="240" w:lineRule="auto"/>
        <w:ind w:left="66"/>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Podatke je potrebno vpisati za vse udeležene v lastništvu, ne glede na delež lastništva.</w:t>
      </w:r>
    </w:p>
    <w:p w14:paraId="3C8F851C" w14:textId="77777777" w:rsidR="001D6CD4" w:rsidRPr="000837C3" w:rsidRDefault="001D6CD4" w:rsidP="001D6CD4">
      <w:pPr>
        <w:spacing w:line="240" w:lineRule="auto"/>
        <w:ind w:left="66"/>
        <w:rPr>
          <w:rFonts w:ascii="Tahoma" w:eastAsia="Times New Roman" w:hAnsi="Tahoma" w:cs="Tahoma"/>
          <w:i/>
          <w:sz w:val="18"/>
          <w:szCs w:val="18"/>
          <w:lang w:eastAsia="sl-SI"/>
        </w:rPr>
      </w:pPr>
    </w:p>
    <w:p w14:paraId="68F251FF" w14:textId="77777777" w:rsidR="001D6CD4" w:rsidRPr="000837C3" w:rsidRDefault="001D6CD4" w:rsidP="001D6CD4">
      <w:pPr>
        <w:spacing w:line="240" w:lineRule="auto"/>
        <w:ind w:left="66"/>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V kolikor je oseb v lastništvu ponudnika več, dodajte vrstice v tabeli, če obrazec izpolnjujete v elektronski obliki oziroma jih priložite izjavi v obliki seznama z vsemi potrebnimi podatki.</w:t>
      </w:r>
    </w:p>
    <w:p w14:paraId="334080C6" w14:textId="77777777" w:rsidR="001D6CD4" w:rsidRPr="000837C3" w:rsidRDefault="001D6CD4" w:rsidP="001D6CD4">
      <w:pPr>
        <w:spacing w:line="240" w:lineRule="auto"/>
        <w:ind w:left="66"/>
        <w:rPr>
          <w:rFonts w:ascii="Tahoma" w:eastAsia="Times New Roman" w:hAnsi="Tahoma" w:cs="Tahoma"/>
          <w:i/>
          <w:sz w:val="18"/>
          <w:szCs w:val="18"/>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3544"/>
        <w:gridCol w:w="2693"/>
        <w:gridCol w:w="2366"/>
      </w:tblGrid>
      <w:tr w:rsidR="001D6CD4" w:rsidRPr="000837C3" w14:paraId="10EB40ED" w14:textId="77777777" w:rsidTr="00855965">
        <w:tc>
          <w:tcPr>
            <w:tcW w:w="609" w:type="dxa"/>
            <w:tcBorders>
              <w:top w:val="single" w:sz="4" w:space="0" w:color="auto"/>
              <w:left w:val="single" w:sz="4" w:space="0" w:color="auto"/>
              <w:bottom w:val="single" w:sz="4" w:space="0" w:color="auto"/>
              <w:right w:val="single" w:sz="4" w:space="0" w:color="auto"/>
            </w:tcBorders>
          </w:tcPr>
          <w:p w14:paraId="4C98FD4D"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3544" w:type="dxa"/>
            <w:tcBorders>
              <w:top w:val="single" w:sz="4" w:space="0" w:color="auto"/>
              <w:left w:val="single" w:sz="4" w:space="0" w:color="auto"/>
              <w:bottom w:val="single" w:sz="4" w:space="0" w:color="auto"/>
              <w:right w:val="single" w:sz="4" w:space="0" w:color="auto"/>
            </w:tcBorders>
            <w:hideMark/>
          </w:tcPr>
          <w:p w14:paraId="243A56DB"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IME IN PRIIMEK /</w:t>
            </w:r>
          </w:p>
          <w:p w14:paraId="6D22C7E7"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6A5BD988"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NASLOV PREBIVALIŠČA /</w:t>
            </w:r>
          </w:p>
          <w:p w14:paraId="60B536E8"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23084FD4"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DELEŽ LASTNIŠTVA</w:t>
            </w:r>
          </w:p>
        </w:tc>
      </w:tr>
      <w:tr w:rsidR="001D6CD4" w:rsidRPr="000837C3" w14:paraId="67C553B9" w14:textId="77777777" w:rsidTr="00855965">
        <w:tc>
          <w:tcPr>
            <w:tcW w:w="609" w:type="dxa"/>
            <w:tcBorders>
              <w:top w:val="single" w:sz="4" w:space="0" w:color="auto"/>
              <w:left w:val="single" w:sz="4" w:space="0" w:color="auto"/>
              <w:bottom w:val="single" w:sz="4" w:space="0" w:color="auto"/>
              <w:right w:val="single" w:sz="4" w:space="0" w:color="auto"/>
            </w:tcBorders>
            <w:hideMark/>
          </w:tcPr>
          <w:p w14:paraId="2C266D76"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1.</w:t>
            </w:r>
          </w:p>
        </w:tc>
        <w:tc>
          <w:tcPr>
            <w:tcW w:w="3544" w:type="dxa"/>
            <w:tcBorders>
              <w:top w:val="single" w:sz="4" w:space="0" w:color="auto"/>
              <w:left w:val="single" w:sz="4" w:space="0" w:color="auto"/>
              <w:bottom w:val="single" w:sz="4" w:space="0" w:color="auto"/>
              <w:right w:val="single" w:sz="4" w:space="0" w:color="auto"/>
            </w:tcBorders>
          </w:tcPr>
          <w:p w14:paraId="59420588" w14:textId="77777777" w:rsidR="001D6CD4" w:rsidRPr="000837C3" w:rsidRDefault="001D6CD4" w:rsidP="001D6CD4">
            <w:pPr>
              <w:spacing w:line="240" w:lineRule="auto"/>
              <w:rPr>
                <w:rFonts w:ascii="Tahoma" w:eastAsia="Times New Roman" w:hAnsi="Tahoma" w:cs="Tahoma"/>
                <w:i/>
                <w:sz w:val="18"/>
                <w:szCs w:val="18"/>
                <w:lang w:eastAsia="sl-SI"/>
              </w:rPr>
            </w:pPr>
          </w:p>
          <w:p w14:paraId="54DB1F0D"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14:paraId="75431E18"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14:paraId="2AE67FE6" w14:textId="77777777" w:rsidR="001D6CD4" w:rsidRPr="000837C3" w:rsidRDefault="001D6CD4" w:rsidP="001D6CD4">
            <w:pPr>
              <w:spacing w:line="240" w:lineRule="auto"/>
              <w:rPr>
                <w:rFonts w:ascii="Tahoma" w:eastAsia="Times New Roman" w:hAnsi="Tahoma" w:cs="Tahoma"/>
                <w:i/>
                <w:sz w:val="18"/>
                <w:szCs w:val="18"/>
                <w:lang w:eastAsia="sl-SI"/>
              </w:rPr>
            </w:pPr>
          </w:p>
        </w:tc>
      </w:tr>
      <w:tr w:rsidR="001D6CD4" w:rsidRPr="000837C3" w14:paraId="11CF32C5" w14:textId="77777777" w:rsidTr="00855965">
        <w:tc>
          <w:tcPr>
            <w:tcW w:w="609" w:type="dxa"/>
            <w:tcBorders>
              <w:top w:val="single" w:sz="4" w:space="0" w:color="auto"/>
              <w:left w:val="single" w:sz="4" w:space="0" w:color="auto"/>
              <w:bottom w:val="single" w:sz="4" w:space="0" w:color="auto"/>
              <w:right w:val="single" w:sz="4" w:space="0" w:color="auto"/>
            </w:tcBorders>
            <w:hideMark/>
          </w:tcPr>
          <w:p w14:paraId="1829D0C1"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2.</w:t>
            </w:r>
          </w:p>
        </w:tc>
        <w:tc>
          <w:tcPr>
            <w:tcW w:w="3544" w:type="dxa"/>
            <w:tcBorders>
              <w:top w:val="single" w:sz="4" w:space="0" w:color="auto"/>
              <w:left w:val="single" w:sz="4" w:space="0" w:color="auto"/>
              <w:bottom w:val="single" w:sz="4" w:space="0" w:color="auto"/>
              <w:right w:val="single" w:sz="4" w:space="0" w:color="auto"/>
            </w:tcBorders>
          </w:tcPr>
          <w:p w14:paraId="173A28D9" w14:textId="77777777" w:rsidR="001D6CD4" w:rsidRPr="000837C3" w:rsidRDefault="001D6CD4" w:rsidP="001D6CD4">
            <w:pPr>
              <w:spacing w:line="240" w:lineRule="auto"/>
              <w:rPr>
                <w:rFonts w:ascii="Tahoma" w:eastAsia="Times New Roman" w:hAnsi="Tahoma" w:cs="Tahoma"/>
                <w:i/>
                <w:sz w:val="18"/>
                <w:szCs w:val="18"/>
                <w:lang w:eastAsia="sl-SI"/>
              </w:rPr>
            </w:pPr>
          </w:p>
          <w:p w14:paraId="2D3DD12B"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14:paraId="378E2B46"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14:paraId="641EEF4C" w14:textId="77777777" w:rsidR="001D6CD4" w:rsidRPr="000837C3" w:rsidRDefault="001D6CD4" w:rsidP="001D6CD4">
            <w:pPr>
              <w:spacing w:line="240" w:lineRule="auto"/>
              <w:rPr>
                <w:rFonts w:ascii="Tahoma" w:eastAsia="Times New Roman" w:hAnsi="Tahoma" w:cs="Tahoma"/>
                <w:i/>
                <w:sz w:val="18"/>
                <w:szCs w:val="18"/>
                <w:lang w:eastAsia="sl-SI"/>
              </w:rPr>
            </w:pPr>
          </w:p>
        </w:tc>
      </w:tr>
      <w:tr w:rsidR="001D6CD4" w:rsidRPr="000837C3" w14:paraId="65D4ADFF" w14:textId="77777777" w:rsidTr="00855965">
        <w:tc>
          <w:tcPr>
            <w:tcW w:w="609" w:type="dxa"/>
            <w:tcBorders>
              <w:top w:val="single" w:sz="4" w:space="0" w:color="auto"/>
              <w:left w:val="single" w:sz="4" w:space="0" w:color="auto"/>
              <w:bottom w:val="single" w:sz="4" w:space="0" w:color="auto"/>
              <w:right w:val="single" w:sz="4" w:space="0" w:color="auto"/>
            </w:tcBorders>
            <w:hideMark/>
          </w:tcPr>
          <w:p w14:paraId="54DB6238"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3.</w:t>
            </w:r>
          </w:p>
        </w:tc>
        <w:tc>
          <w:tcPr>
            <w:tcW w:w="3544" w:type="dxa"/>
            <w:tcBorders>
              <w:top w:val="single" w:sz="4" w:space="0" w:color="auto"/>
              <w:left w:val="single" w:sz="4" w:space="0" w:color="auto"/>
              <w:bottom w:val="single" w:sz="4" w:space="0" w:color="auto"/>
              <w:right w:val="single" w:sz="4" w:space="0" w:color="auto"/>
            </w:tcBorders>
          </w:tcPr>
          <w:p w14:paraId="7F53D016" w14:textId="77777777" w:rsidR="001D6CD4" w:rsidRPr="000837C3" w:rsidRDefault="001D6CD4" w:rsidP="001D6CD4">
            <w:pPr>
              <w:spacing w:line="240" w:lineRule="auto"/>
              <w:rPr>
                <w:rFonts w:ascii="Tahoma" w:eastAsia="Times New Roman" w:hAnsi="Tahoma" w:cs="Tahoma"/>
                <w:i/>
                <w:sz w:val="18"/>
                <w:szCs w:val="18"/>
                <w:lang w:eastAsia="sl-SI"/>
              </w:rPr>
            </w:pPr>
          </w:p>
          <w:p w14:paraId="4D62E2B6"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14:paraId="65A050BC"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14:paraId="5246165C" w14:textId="77777777" w:rsidR="001D6CD4" w:rsidRPr="000837C3" w:rsidRDefault="001D6CD4" w:rsidP="001D6CD4">
            <w:pPr>
              <w:spacing w:line="240" w:lineRule="auto"/>
              <w:rPr>
                <w:rFonts w:ascii="Tahoma" w:eastAsia="Times New Roman" w:hAnsi="Tahoma" w:cs="Tahoma"/>
                <w:i/>
                <w:sz w:val="18"/>
                <w:szCs w:val="18"/>
                <w:lang w:eastAsia="sl-SI"/>
              </w:rPr>
            </w:pPr>
          </w:p>
        </w:tc>
      </w:tr>
    </w:tbl>
    <w:p w14:paraId="2B240307" w14:textId="77777777" w:rsidR="001D6CD4" w:rsidRDefault="001D6CD4" w:rsidP="001D6CD4">
      <w:pPr>
        <w:spacing w:line="240" w:lineRule="auto"/>
        <w:rPr>
          <w:rFonts w:ascii="Tahoma" w:eastAsia="Times New Roman" w:hAnsi="Tahoma" w:cs="Tahoma"/>
          <w:i/>
          <w:sz w:val="18"/>
          <w:szCs w:val="18"/>
          <w:lang w:eastAsia="sl-SI"/>
        </w:rPr>
      </w:pPr>
    </w:p>
    <w:p w14:paraId="1F94F2E5" w14:textId="77777777" w:rsidR="001D6CD4" w:rsidRPr="000837C3" w:rsidRDefault="001D6CD4" w:rsidP="001D6CD4">
      <w:pPr>
        <w:spacing w:line="240" w:lineRule="auto"/>
        <w:rPr>
          <w:rFonts w:ascii="Tahoma" w:eastAsia="Times New Roman" w:hAnsi="Tahoma" w:cs="Tahoma"/>
          <w:b/>
          <w:sz w:val="18"/>
          <w:szCs w:val="18"/>
          <w:lang w:eastAsia="sl-SI"/>
        </w:rPr>
      </w:pPr>
      <w:r w:rsidRPr="000837C3">
        <w:rPr>
          <w:rFonts w:ascii="Tahoma" w:eastAsia="Times New Roman" w:hAnsi="Tahoma" w:cs="Tahoma"/>
          <w:b/>
          <w:sz w:val="18"/>
          <w:szCs w:val="18"/>
          <w:lang w:eastAsia="sl-SI"/>
        </w:rPr>
        <w:t>PODATKI O TIHIH DRUŽBENIKIH</w:t>
      </w:r>
    </w:p>
    <w:p w14:paraId="3036FC61"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Opombe: v primeru, da so udeleženci v lastništvu ponudnika tihi družbeniki, je za vsakega od tihih družbenikov potrebno vpisati naslednje podatke:</w:t>
      </w:r>
    </w:p>
    <w:p w14:paraId="487CF020" w14:textId="77777777" w:rsidR="001D6CD4" w:rsidRPr="000837C3" w:rsidRDefault="001D6CD4" w:rsidP="00CE0A90">
      <w:pPr>
        <w:numPr>
          <w:ilvl w:val="0"/>
          <w:numId w:val="18"/>
        </w:numPr>
        <w:spacing w:after="200" w:line="240" w:lineRule="auto"/>
        <w:ind w:left="426"/>
        <w:jc w:val="left"/>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za fizične osebe: ime in priimek, naslov prebivališča in delež lastništva;</w:t>
      </w:r>
    </w:p>
    <w:p w14:paraId="7C14E220" w14:textId="77777777" w:rsidR="001D6CD4" w:rsidRPr="000837C3" w:rsidRDefault="001D6CD4" w:rsidP="00CE0A90">
      <w:pPr>
        <w:numPr>
          <w:ilvl w:val="0"/>
          <w:numId w:val="18"/>
        </w:numPr>
        <w:spacing w:after="200" w:line="240" w:lineRule="auto"/>
        <w:ind w:left="426"/>
        <w:jc w:val="left"/>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za pravne osebe: naziv in naslov pravne osebe in delež lastništva.</w:t>
      </w:r>
    </w:p>
    <w:p w14:paraId="4833D20C" w14:textId="77777777" w:rsidR="001D6CD4" w:rsidRPr="000837C3" w:rsidRDefault="001D6CD4" w:rsidP="001D6CD4">
      <w:pPr>
        <w:spacing w:line="240" w:lineRule="auto"/>
        <w:ind w:left="66"/>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Podatke je potrebno vpisati za vse tihe družbenike, ne glede na delež lastništva.</w:t>
      </w:r>
    </w:p>
    <w:p w14:paraId="070DE9E9" w14:textId="77777777" w:rsidR="001D6CD4" w:rsidRPr="000837C3" w:rsidRDefault="001D6CD4" w:rsidP="001D6CD4">
      <w:pPr>
        <w:spacing w:line="240" w:lineRule="auto"/>
        <w:ind w:left="66"/>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Tabelo izpolni ponudnik, v katerega lastništvu so udeleženi tihi družbeniki.</w:t>
      </w:r>
    </w:p>
    <w:p w14:paraId="3BD33110" w14:textId="77777777" w:rsidR="001D6CD4" w:rsidRPr="000837C3" w:rsidRDefault="001D6CD4" w:rsidP="001D6CD4">
      <w:pPr>
        <w:spacing w:line="240" w:lineRule="auto"/>
        <w:ind w:left="66"/>
        <w:rPr>
          <w:rFonts w:ascii="Tahoma" w:eastAsia="Times New Roman" w:hAnsi="Tahoma" w:cs="Tahoma"/>
          <w:i/>
          <w:sz w:val="18"/>
          <w:szCs w:val="18"/>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3544"/>
        <w:gridCol w:w="2693"/>
        <w:gridCol w:w="2366"/>
      </w:tblGrid>
      <w:tr w:rsidR="001D6CD4" w:rsidRPr="000837C3" w14:paraId="50B9757B" w14:textId="77777777" w:rsidTr="00855965">
        <w:tc>
          <w:tcPr>
            <w:tcW w:w="609" w:type="dxa"/>
            <w:tcBorders>
              <w:top w:val="single" w:sz="4" w:space="0" w:color="auto"/>
              <w:left w:val="single" w:sz="4" w:space="0" w:color="auto"/>
              <w:bottom w:val="single" w:sz="4" w:space="0" w:color="auto"/>
              <w:right w:val="single" w:sz="4" w:space="0" w:color="auto"/>
            </w:tcBorders>
          </w:tcPr>
          <w:p w14:paraId="300E0D1A"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3544" w:type="dxa"/>
            <w:tcBorders>
              <w:top w:val="single" w:sz="4" w:space="0" w:color="auto"/>
              <w:left w:val="single" w:sz="4" w:space="0" w:color="auto"/>
              <w:bottom w:val="single" w:sz="4" w:space="0" w:color="auto"/>
              <w:right w:val="single" w:sz="4" w:space="0" w:color="auto"/>
            </w:tcBorders>
            <w:hideMark/>
          </w:tcPr>
          <w:p w14:paraId="26197391"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IME IN PRIIMEK /</w:t>
            </w:r>
          </w:p>
          <w:p w14:paraId="39734257"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15C4D415"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NASLOV PREBIVALIŠČA /</w:t>
            </w:r>
          </w:p>
          <w:p w14:paraId="3B08E041"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5E8FE10C"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DELEŽ LASTNIŠTVA</w:t>
            </w:r>
          </w:p>
        </w:tc>
      </w:tr>
      <w:tr w:rsidR="001D6CD4" w:rsidRPr="000837C3" w14:paraId="2F199E1E" w14:textId="77777777" w:rsidTr="00855965">
        <w:tc>
          <w:tcPr>
            <w:tcW w:w="609" w:type="dxa"/>
            <w:tcBorders>
              <w:top w:val="single" w:sz="4" w:space="0" w:color="auto"/>
              <w:left w:val="single" w:sz="4" w:space="0" w:color="auto"/>
              <w:bottom w:val="single" w:sz="4" w:space="0" w:color="auto"/>
              <w:right w:val="single" w:sz="4" w:space="0" w:color="auto"/>
            </w:tcBorders>
            <w:hideMark/>
          </w:tcPr>
          <w:p w14:paraId="75DCCDA4"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1.</w:t>
            </w:r>
          </w:p>
        </w:tc>
        <w:tc>
          <w:tcPr>
            <w:tcW w:w="3544" w:type="dxa"/>
            <w:tcBorders>
              <w:top w:val="single" w:sz="4" w:space="0" w:color="auto"/>
              <w:left w:val="single" w:sz="4" w:space="0" w:color="auto"/>
              <w:bottom w:val="single" w:sz="4" w:space="0" w:color="auto"/>
              <w:right w:val="single" w:sz="4" w:space="0" w:color="auto"/>
            </w:tcBorders>
          </w:tcPr>
          <w:p w14:paraId="32CA043D" w14:textId="77777777" w:rsidR="001D6CD4" w:rsidRPr="000837C3" w:rsidRDefault="001D6CD4" w:rsidP="001D6CD4">
            <w:pPr>
              <w:spacing w:line="240" w:lineRule="auto"/>
              <w:rPr>
                <w:rFonts w:ascii="Tahoma" w:eastAsia="Times New Roman" w:hAnsi="Tahoma" w:cs="Tahoma"/>
                <w:i/>
                <w:sz w:val="18"/>
                <w:szCs w:val="18"/>
                <w:lang w:eastAsia="sl-SI"/>
              </w:rPr>
            </w:pPr>
          </w:p>
          <w:p w14:paraId="0B117526"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14:paraId="37C7F63E"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14:paraId="0D3E6E49" w14:textId="77777777" w:rsidR="001D6CD4" w:rsidRPr="000837C3" w:rsidRDefault="001D6CD4" w:rsidP="001D6CD4">
            <w:pPr>
              <w:spacing w:line="240" w:lineRule="auto"/>
              <w:rPr>
                <w:rFonts w:ascii="Tahoma" w:eastAsia="Times New Roman" w:hAnsi="Tahoma" w:cs="Tahoma"/>
                <w:i/>
                <w:sz w:val="18"/>
                <w:szCs w:val="18"/>
                <w:lang w:eastAsia="sl-SI"/>
              </w:rPr>
            </w:pPr>
          </w:p>
        </w:tc>
      </w:tr>
      <w:tr w:rsidR="001D6CD4" w:rsidRPr="000837C3" w14:paraId="39628AB8" w14:textId="77777777" w:rsidTr="00855965">
        <w:tc>
          <w:tcPr>
            <w:tcW w:w="609" w:type="dxa"/>
            <w:tcBorders>
              <w:top w:val="single" w:sz="4" w:space="0" w:color="auto"/>
              <w:left w:val="single" w:sz="4" w:space="0" w:color="auto"/>
              <w:bottom w:val="single" w:sz="4" w:space="0" w:color="auto"/>
              <w:right w:val="single" w:sz="4" w:space="0" w:color="auto"/>
            </w:tcBorders>
            <w:hideMark/>
          </w:tcPr>
          <w:p w14:paraId="04D3B633"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2.</w:t>
            </w:r>
          </w:p>
        </w:tc>
        <w:tc>
          <w:tcPr>
            <w:tcW w:w="3544" w:type="dxa"/>
            <w:tcBorders>
              <w:top w:val="single" w:sz="4" w:space="0" w:color="auto"/>
              <w:left w:val="single" w:sz="4" w:space="0" w:color="auto"/>
              <w:bottom w:val="single" w:sz="4" w:space="0" w:color="auto"/>
              <w:right w:val="single" w:sz="4" w:space="0" w:color="auto"/>
            </w:tcBorders>
          </w:tcPr>
          <w:p w14:paraId="49017913" w14:textId="77777777" w:rsidR="001D6CD4" w:rsidRPr="000837C3" w:rsidRDefault="001D6CD4" w:rsidP="001D6CD4">
            <w:pPr>
              <w:spacing w:line="240" w:lineRule="auto"/>
              <w:rPr>
                <w:rFonts w:ascii="Tahoma" w:eastAsia="Times New Roman" w:hAnsi="Tahoma" w:cs="Tahoma"/>
                <w:i/>
                <w:sz w:val="18"/>
                <w:szCs w:val="18"/>
                <w:lang w:eastAsia="sl-SI"/>
              </w:rPr>
            </w:pPr>
          </w:p>
          <w:p w14:paraId="588EB0BB"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14:paraId="751EE62C"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14:paraId="3D7129EF" w14:textId="77777777" w:rsidR="001D6CD4" w:rsidRPr="000837C3" w:rsidRDefault="001D6CD4" w:rsidP="001D6CD4">
            <w:pPr>
              <w:spacing w:line="240" w:lineRule="auto"/>
              <w:rPr>
                <w:rFonts w:ascii="Tahoma" w:eastAsia="Times New Roman" w:hAnsi="Tahoma" w:cs="Tahoma"/>
                <w:i/>
                <w:sz w:val="18"/>
                <w:szCs w:val="18"/>
                <w:lang w:eastAsia="sl-SI"/>
              </w:rPr>
            </w:pPr>
          </w:p>
        </w:tc>
      </w:tr>
      <w:tr w:rsidR="001D6CD4" w:rsidRPr="000837C3" w14:paraId="3B288586" w14:textId="77777777" w:rsidTr="00855965">
        <w:tc>
          <w:tcPr>
            <w:tcW w:w="609" w:type="dxa"/>
            <w:tcBorders>
              <w:top w:val="single" w:sz="4" w:space="0" w:color="auto"/>
              <w:left w:val="single" w:sz="4" w:space="0" w:color="auto"/>
              <w:bottom w:val="single" w:sz="4" w:space="0" w:color="auto"/>
              <w:right w:val="single" w:sz="4" w:space="0" w:color="auto"/>
            </w:tcBorders>
            <w:hideMark/>
          </w:tcPr>
          <w:p w14:paraId="147086F8"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3.</w:t>
            </w:r>
          </w:p>
        </w:tc>
        <w:tc>
          <w:tcPr>
            <w:tcW w:w="3544" w:type="dxa"/>
            <w:tcBorders>
              <w:top w:val="single" w:sz="4" w:space="0" w:color="auto"/>
              <w:left w:val="single" w:sz="4" w:space="0" w:color="auto"/>
              <w:bottom w:val="single" w:sz="4" w:space="0" w:color="auto"/>
              <w:right w:val="single" w:sz="4" w:space="0" w:color="auto"/>
            </w:tcBorders>
          </w:tcPr>
          <w:p w14:paraId="3BF68E91" w14:textId="77777777" w:rsidR="001D6CD4" w:rsidRPr="000837C3" w:rsidRDefault="001D6CD4" w:rsidP="001D6CD4">
            <w:pPr>
              <w:spacing w:line="240" w:lineRule="auto"/>
              <w:rPr>
                <w:rFonts w:ascii="Tahoma" w:eastAsia="Times New Roman" w:hAnsi="Tahoma" w:cs="Tahoma"/>
                <w:i/>
                <w:sz w:val="18"/>
                <w:szCs w:val="18"/>
                <w:lang w:eastAsia="sl-SI"/>
              </w:rPr>
            </w:pPr>
          </w:p>
          <w:p w14:paraId="7CC82C89"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14:paraId="26617823"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14:paraId="044A8DA4" w14:textId="77777777" w:rsidR="001D6CD4" w:rsidRPr="000837C3" w:rsidRDefault="001D6CD4" w:rsidP="001D6CD4">
            <w:pPr>
              <w:spacing w:line="240" w:lineRule="auto"/>
              <w:rPr>
                <w:rFonts w:ascii="Tahoma" w:eastAsia="Times New Roman" w:hAnsi="Tahoma" w:cs="Tahoma"/>
                <w:i/>
                <w:sz w:val="18"/>
                <w:szCs w:val="18"/>
                <w:lang w:eastAsia="sl-SI"/>
              </w:rPr>
            </w:pPr>
          </w:p>
        </w:tc>
      </w:tr>
    </w:tbl>
    <w:p w14:paraId="1C974152" w14:textId="77777777" w:rsidR="001D6CD4" w:rsidRPr="000837C3" w:rsidRDefault="001D6CD4" w:rsidP="001D6CD4">
      <w:pPr>
        <w:spacing w:line="240" w:lineRule="auto"/>
        <w:jc w:val="left"/>
        <w:rPr>
          <w:rFonts w:ascii="Tahoma" w:eastAsia="Times New Roman" w:hAnsi="Tahoma" w:cs="Tahoma"/>
          <w:b/>
          <w:sz w:val="18"/>
          <w:szCs w:val="18"/>
          <w:lang w:eastAsia="sl-SI"/>
        </w:rPr>
      </w:pPr>
      <w:r w:rsidRPr="000837C3">
        <w:rPr>
          <w:rFonts w:ascii="Tahoma" w:eastAsia="Times New Roman" w:hAnsi="Tahoma" w:cs="Tahoma"/>
          <w:b/>
          <w:sz w:val="18"/>
          <w:szCs w:val="18"/>
          <w:lang w:eastAsia="sl-SI"/>
        </w:rPr>
        <w:lastRenderedPageBreak/>
        <w:t>IZJAVA, DA NI TIHIH DRUŽBENIKOV</w:t>
      </w:r>
    </w:p>
    <w:p w14:paraId="71B19FE2" w14:textId="77777777" w:rsidR="001D6CD4" w:rsidRPr="000837C3" w:rsidRDefault="001D6CD4" w:rsidP="001D6CD4">
      <w:pPr>
        <w:spacing w:line="240" w:lineRule="auto"/>
        <w:jc w:val="left"/>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Opomba: v primeru, da v lastništvu ponudnika ni tihih družbenikov, ponudnik poda naslednjo izjavo:</w:t>
      </w:r>
    </w:p>
    <w:p w14:paraId="464F8AAD" w14:textId="77777777" w:rsidR="001D6CD4" w:rsidRPr="000837C3" w:rsidRDefault="001D6CD4" w:rsidP="001D6CD4">
      <w:pPr>
        <w:spacing w:line="240" w:lineRule="auto"/>
        <w:jc w:val="left"/>
        <w:rPr>
          <w:rFonts w:ascii="Tahoma" w:eastAsia="Times New Roman" w:hAnsi="Tahoma" w:cs="Tahoma"/>
          <w:sz w:val="18"/>
          <w:szCs w:val="18"/>
          <w:lang w:eastAsia="sl-SI"/>
        </w:rPr>
      </w:pPr>
    </w:p>
    <w:p w14:paraId="7487E623" w14:textId="77777777" w:rsidR="001D6CD4" w:rsidRPr="000837C3" w:rsidRDefault="001D6CD4" w:rsidP="001D6CD4">
      <w:pPr>
        <w:spacing w:line="240" w:lineRule="auto"/>
        <w:jc w:val="left"/>
        <w:rPr>
          <w:rFonts w:ascii="Tahoma" w:eastAsia="Times New Roman" w:hAnsi="Tahoma" w:cs="Tahoma"/>
          <w:sz w:val="18"/>
          <w:szCs w:val="18"/>
          <w:lang w:eastAsia="sl-SI"/>
        </w:rPr>
      </w:pPr>
      <w:r w:rsidRPr="000837C3">
        <w:rPr>
          <w:rFonts w:ascii="Tahoma" w:eastAsia="Times New Roman" w:hAnsi="Tahoma" w:cs="Tahoma"/>
          <w:sz w:val="18"/>
          <w:szCs w:val="18"/>
          <w:lang w:eastAsia="sl-SI"/>
        </w:rPr>
        <w:t>Izjavljamo, da v lastništvu ponudnika ____________________________________________________</w:t>
      </w:r>
    </w:p>
    <w:p w14:paraId="1C94BE02" w14:textId="77777777" w:rsidR="001D6CD4" w:rsidRPr="000837C3" w:rsidRDefault="001D6CD4" w:rsidP="001D6CD4">
      <w:pPr>
        <w:spacing w:line="240" w:lineRule="auto"/>
        <w:jc w:val="left"/>
        <w:rPr>
          <w:rFonts w:ascii="Tahoma" w:eastAsia="Times New Roman" w:hAnsi="Tahoma" w:cs="Tahoma"/>
          <w:i/>
          <w:sz w:val="18"/>
          <w:szCs w:val="18"/>
          <w:lang w:eastAsia="sl-SI"/>
        </w:rPr>
      </w:pPr>
      <w:r w:rsidRPr="000837C3">
        <w:rPr>
          <w:rFonts w:ascii="Tahoma" w:eastAsia="Times New Roman" w:hAnsi="Tahoma" w:cs="Tahoma"/>
          <w:sz w:val="18"/>
          <w:szCs w:val="18"/>
          <w:lang w:eastAsia="sl-SI"/>
        </w:rPr>
        <w:t xml:space="preserve">                                                                 </w:t>
      </w:r>
      <w:r w:rsidRPr="000837C3">
        <w:rPr>
          <w:rFonts w:ascii="Tahoma" w:eastAsia="Times New Roman" w:hAnsi="Tahoma" w:cs="Tahoma"/>
          <w:i/>
          <w:sz w:val="18"/>
          <w:szCs w:val="18"/>
          <w:lang w:eastAsia="sl-SI"/>
        </w:rPr>
        <w:t xml:space="preserve">                 (naziv in sedež ponudnika)</w:t>
      </w:r>
    </w:p>
    <w:p w14:paraId="114A1EC8" w14:textId="77777777" w:rsidR="001D6CD4" w:rsidRPr="000837C3" w:rsidRDefault="001D6CD4" w:rsidP="001D6CD4">
      <w:pPr>
        <w:spacing w:line="240" w:lineRule="auto"/>
        <w:jc w:val="left"/>
        <w:rPr>
          <w:rFonts w:ascii="Tahoma" w:eastAsia="Times New Roman" w:hAnsi="Tahoma" w:cs="Tahoma"/>
          <w:sz w:val="18"/>
          <w:szCs w:val="18"/>
          <w:lang w:eastAsia="sl-SI"/>
        </w:rPr>
      </w:pPr>
      <w:r w:rsidRPr="000837C3">
        <w:rPr>
          <w:rFonts w:ascii="Tahoma" w:eastAsia="Times New Roman" w:hAnsi="Tahoma" w:cs="Tahoma"/>
          <w:sz w:val="18"/>
          <w:szCs w:val="18"/>
          <w:lang w:eastAsia="sl-SI"/>
        </w:rPr>
        <w:t xml:space="preserve">_________________________________________________   </w:t>
      </w:r>
      <w:r w:rsidRPr="000837C3">
        <w:rPr>
          <w:rFonts w:ascii="Tahoma" w:eastAsia="Times New Roman" w:hAnsi="Tahoma" w:cs="Tahoma"/>
          <w:b/>
          <w:sz w:val="18"/>
          <w:szCs w:val="18"/>
          <w:lang w:eastAsia="sl-SI"/>
        </w:rPr>
        <w:t>ni tihih družbenikov.</w:t>
      </w:r>
    </w:p>
    <w:p w14:paraId="638BA024" w14:textId="77777777" w:rsidR="001D6CD4" w:rsidRPr="000837C3" w:rsidRDefault="001D6CD4" w:rsidP="001D6CD4">
      <w:pPr>
        <w:spacing w:line="240" w:lineRule="auto"/>
        <w:jc w:val="left"/>
        <w:rPr>
          <w:rFonts w:ascii="Tahoma" w:eastAsia="Times New Roman" w:hAnsi="Tahoma" w:cs="Tahoma"/>
          <w:sz w:val="18"/>
          <w:szCs w:val="18"/>
          <w:lang w:eastAsia="sl-SI"/>
        </w:rPr>
      </w:pPr>
    </w:p>
    <w:p w14:paraId="7E8B7BD6" w14:textId="77777777" w:rsidR="001D6CD4" w:rsidRPr="000837C3" w:rsidRDefault="001D6CD4" w:rsidP="001D6CD4">
      <w:pPr>
        <w:spacing w:line="240" w:lineRule="auto"/>
        <w:jc w:val="left"/>
        <w:rPr>
          <w:rFonts w:ascii="Tahoma" w:eastAsia="Times New Roman" w:hAnsi="Tahoma" w:cs="Tahoma"/>
          <w:sz w:val="18"/>
          <w:szCs w:val="18"/>
          <w:lang w:eastAsia="sl-SI"/>
        </w:rPr>
      </w:pPr>
    </w:p>
    <w:p w14:paraId="481ABD1F" w14:textId="77777777" w:rsidR="001D6CD4" w:rsidRPr="000837C3" w:rsidRDefault="001D6CD4" w:rsidP="001D6CD4">
      <w:pPr>
        <w:spacing w:line="240" w:lineRule="auto"/>
        <w:jc w:val="left"/>
        <w:rPr>
          <w:rFonts w:ascii="Tahoma" w:eastAsia="Times New Roman" w:hAnsi="Tahoma" w:cs="Tahoma"/>
          <w:b/>
          <w:sz w:val="18"/>
          <w:szCs w:val="18"/>
          <w:lang w:eastAsia="sl-SI"/>
        </w:rPr>
      </w:pPr>
      <w:r w:rsidRPr="000837C3">
        <w:rPr>
          <w:rFonts w:ascii="Tahoma" w:eastAsia="Times New Roman" w:hAnsi="Tahoma" w:cs="Tahoma"/>
          <w:b/>
          <w:sz w:val="18"/>
          <w:szCs w:val="18"/>
          <w:lang w:eastAsia="sl-SI"/>
        </w:rPr>
        <w:t>POVEZANE DRUŽBE</w:t>
      </w:r>
    </w:p>
    <w:p w14:paraId="44D63C2E"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Opomba: v primeru, da so s ponudnikom povezane družbe, za katere se glede na določbe zakona, ki ureja gospodarske družbe šteje, da so povezane družbe s ponudnikom, ponudnik izpolni spodnjo tabelo z naslednjimi podatki:</w:t>
      </w:r>
    </w:p>
    <w:p w14:paraId="69CF9C75" w14:textId="77777777" w:rsidR="001D6CD4" w:rsidRPr="000837C3" w:rsidRDefault="001D6CD4" w:rsidP="00CE0A90">
      <w:pPr>
        <w:numPr>
          <w:ilvl w:val="0"/>
          <w:numId w:val="19"/>
        </w:numPr>
        <w:spacing w:after="200" w:line="240" w:lineRule="auto"/>
        <w:ind w:left="426"/>
        <w:jc w:val="left"/>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naziv in naslov povezane družbe,</w:t>
      </w:r>
    </w:p>
    <w:p w14:paraId="5CB215FC" w14:textId="77777777" w:rsidR="001D6CD4" w:rsidRPr="000837C3" w:rsidRDefault="001D6CD4" w:rsidP="00CE0A90">
      <w:pPr>
        <w:numPr>
          <w:ilvl w:val="0"/>
          <w:numId w:val="19"/>
        </w:numPr>
        <w:spacing w:after="200" w:line="240" w:lineRule="auto"/>
        <w:ind w:left="426"/>
        <w:jc w:val="left"/>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vrsta povezave in/ali delež lastništva.</w:t>
      </w:r>
    </w:p>
    <w:p w14:paraId="37024A73" w14:textId="77777777" w:rsidR="001D6CD4" w:rsidRPr="000837C3" w:rsidRDefault="001D6CD4" w:rsidP="001D6CD4">
      <w:pPr>
        <w:spacing w:line="240" w:lineRule="auto"/>
        <w:ind w:left="66"/>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Podatke je potrebno vpisati za vse s ponudnikom povezane družbe.</w:t>
      </w:r>
    </w:p>
    <w:p w14:paraId="6DEEF8D0" w14:textId="77777777" w:rsidR="001D6CD4" w:rsidRPr="000837C3" w:rsidRDefault="001D6CD4" w:rsidP="001D6CD4">
      <w:pPr>
        <w:spacing w:line="240" w:lineRule="auto"/>
        <w:jc w:val="left"/>
        <w:rPr>
          <w:rFonts w:ascii="Tahoma" w:eastAsia="Times New Roman" w:hAnsi="Tahoma" w:cs="Tahoma"/>
          <w:sz w:val="18"/>
          <w:szCs w:val="18"/>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3544"/>
        <w:gridCol w:w="2693"/>
        <w:gridCol w:w="2366"/>
      </w:tblGrid>
      <w:tr w:rsidR="001D6CD4" w:rsidRPr="000837C3" w14:paraId="7BBB93F2" w14:textId="77777777" w:rsidTr="00855965">
        <w:tc>
          <w:tcPr>
            <w:tcW w:w="609" w:type="dxa"/>
            <w:tcBorders>
              <w:top w:val="single" w:sz="4" w:space="0" w:color="auto"/>
              <w:left w:val="single" w:sz="4" w:space="0" w:color="auto"/>
              <w:bottom w:val="single" w:sz="4" w:space="0" w:color="auto"/>
              <w:right w:val="single" w:sz="4" w:space="0" w:color="auto"/>
            </w:tcBorders>
          </w:tcPr>
          <w:p w14:paraId="03CC3801"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3544" w:type="dxa"/>
            <w:tcBorders>
              <w:top w:val="single" w:sz="4" w:space="0" w:color="auto"/>
              <w:left w:val="single" w:sz="4" w:space="0" w:color="auto"/>
              <w:bottom w:val="single" w:sz="4" w:space="0" w:color="auto"/>
              <w:right w:val="single" w:sz="4" w:space="0" w:color="auto"/>
            </w:tcBorders>
          </w:tcPr>
          <w:p w14:paraId="4C8D3C54" w14:textId="77777777" w:rsidR="001D6CD4" w:rsidRPr="000837C3" w:rsidRDefault="001D6CD4" w:rsidP="001D6CD4">
            <w:pPr>
              <w:spacing w:line="240" w:lineRule="auto"/>
              <w:rPr>
                <w:rFonts w:ascii="Tahoma" w:eastAsia="Times New Roman" w:hAnsi="Tahoma" w:cs="Tahoma"/>
                <w:i/>
                <w:sz w:val="18"/>
                <w:szCs w:val="18"/>
                <w:lang w:eastAsia="sl-SI"/>
              </w:rPr>
            </w:pPr>
          </w:p>
          <w:p w14:paraId="615044AC"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NAZIV POVEZANE DRUŽBE</w:t>
            </w:r>
          </w:p>
        </w:tc>
        <w:tc>
          <w:tcPr>
            <w:tcW w:w="2693" w:type="dxa"/>
            <w:tcBorders>
              <w:top w:val="single" w:sz="4" w:space="0" w:color="auto"/>
              <w:left w:val="single" w:sz="4" w:space="0" w:color="auto"/>
              <w:bottom w:val="single" w:sz="4" w:space="0" w:color="auto"/>
              <w:right w:val="single" w:sz="4" w:space="0" w:color="auto"/>
            </w:tcBorders>
            <w:hideMark/>
          </w:tcPr>
          <w:p w14:paraId="5F675260" w14:textId="77777777" w:rsidR="001D6CD4" w:rsidRPr="000837C3" w:rsidRDefault="001D6CD4" w:rsidP="001D6CD4">
            <w:pPr>
              <w:spacing w:line="240" w:lineRule="auto"/>
              <w:jc w:val="left"/>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NASLOV POVEZANE DRUŽBE</w:t>
            </w:r>
          </w:p>
        </w:tc>
        <w:tc>
          <w:tcPr>
            <w:tcW w:w="2366" w:type="dxa"/>
            <w:tcBorders>
              <w:top w:val="single" w:sz="4" w:space="0" w:color="auto"/>
              <w:left w:val="single" w:sz="4" w:space="0" w:color="auto"/>
              <w:bottom w:val="single" w:sz="4" w:space="0" w:color="auto"/>
              <w:right w:val="single" w:sz="4" w:space="0" w:color="auto"/>
            </w:tcBorders>
            <w:hideMark/>
          </w:tcPr>
          <w:p w14:paraId="19D00930" w14:textId="77777777" w:rsidR="001D6CD4" w:rsidRPr="000837C3" w:rsidRDefault="001D6CD4" w:rsidP="001D6CD4">
            <w:pPr>
              <w:spacing w:line="240" w:lineRule="auto"/>
              <w:jc w:val="left"/>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VRSTA POVEZAVE /</w:t>
            </w:r>
          </w:p>
          <w:p w14:paraId="5CFD47E2" w14:textId="77777777" w:rsidR="001D6CD4" w:rsidRPr="000837C3" w:rsidRDefault="001D6CD4" w:rsidP="001D6CD4">
            <w:pPr>
              <w:spacing w:line="240" w:lineRule="auto"/>
              <w:jc w:val="left"/>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DELEŽ LASTNIŠTVA</w:t>
            </w:r>
          </w:p>
        </w:tc>
      </w:tr>
      <w:tr w:rsidR="001D6CD4" w:rsidRPr="000837C3" w14:paraId="58C2DC36" w14:textId="77777777" w:rsidTr="00855965">
        <w:tc>
          <w:tcPr>
            <w:tcW w:w="609" w:type="dxa"/>
            <w:tcBorders>
              <w:top w:val="single" w:sz="4" w:space="0" w:color="auto"/>
              <w:left w:val="single" w:sz="4" w:space="0" w:color="auto"/>
              <w:bottom w:val="single" w:sz="4" w:space="0" w:color="auto"/>
              <w:right w:val="single" w:sz="4" w:space="0" w:color="auto"/>
            </w:tcBorders>
            <w:hideMark/>
          </w:tcPr>
          <w:p w14:paraId="6627ABDD"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1.</w:t>
            </w:r>
          </w:p>
        </w:tc>
        <w:tc>
          <w:tcPr>
            <w:tcW w:w="3544" w:type="dxa"/>
            <w:tcBorders>
              <w:top w:val="single" w:sz="4" w:space="0" w:color="auto"/>
              <w:left w:val="single" w:sz="4" w:space="0" w:color="auto"/>
              <w:bottom w:val="single" w:sz="4" w:space="0" w:color="auto"/>
              <w:right w:val="single" w:sz="4" w:space="0" w:color="auto"/>
            </w:tcBorders>
          </w:tcPr>
          <w:p w14:paraId="1AF92E5B" w14:textId="77777777" w:rsidR="001D6CD4" w:rsidRPr="000837C3" w:rsidRDefault="001D6CD4" w:rsidP="001D6CD4">
            <w:pPr>
              <w:spacing w:line="240" w:lineRule="auto"/>
              <w:rPr>
                <w:rFonts w:ascii="Tahoma" w:eastAsia="Times New Roman" w:hAnsi="Tahoma" w:cs="Tahoma"/>
                <w:i/>
                <w:sz w:val="18"/>
                <w:szCs w:val="18"/>
                <w:lang w:eastAsia="sl-SI"/>
              </w:rPr>
            </w:pPr>
          </w:p>
          <w:p w14:paraId="64741034"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14:paraId="539E8F1B"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14:paraId="04E4CE16" w14:textId="77777777" w:rsidR="001D6CD4" w:rsidRPr="000837C3" w:rsidRDefault="001D6CD4" w:rsidP="001D6CD4">
            <w:pPr>
              <w:spacing w:line="240" w:lineRule="auto"/>
              <w:rPr>
                <w:rFonts w:ascii="Tahoma" w:eastAsia="Times New Roman" w:hAnsi="Tahoma" w:cs="Tahoma"/>
                <w:i/>
                <w:sz w:val="18"/>
                <w:szCs w:val="18"/>
                <w:lang w:eastAsia="sl-SI"/>
              </w:rPr>
            </w:pPr>
          </w:p>
        </w:tc>
      </w:tr>
      <w:tr w:rsidR="001D6CD4" w:rsidRPr="000837C3" w14:paraId="70EEEEDD" w14:textId="77777777" w:rsidTr="00855965">
        <w:tc>
          <w:tcPr>
            <w:tcW w:w="609" w:type="dxa"/>
            <w:tcBorders>
              <w:top w:val="single" w:sz="4" w:space="0" w:color="auto"/>
              <w:left w:val="single" w:sz="4" w:space="0" w:color="auto"/>
              <w:bottom w:val="single" w:sz="4" w:space="0" w:color="auto"/>
              <w:right w:val="single" w:sz="4" w:space="0" w:color="auto"/>
            </w:tcBorders>
            <w:hideMark/>
          </w:tcPr>
          <w:p w14:paraId="4686E2A0"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2.</w:t>
            </w:r>
          </w:p>
        </w:tc>
        <w:tc>
          <w:tcPr>
            <w:tcW w:w="3544" w:type="dxa"/>
            <w:tcBorders>
              <w:top w:val="single" w:sz="4" w:space="0" w:color="auto"/>
              <w:left w:val="single" w:sz="4" w:space="0" w:color="auto"/>
              <w:bottom w:val="single" w:sz="4" w:space="0" w:color="auto"/>
              <w:right w:val="single" w:sz="4" w:space="0" w:color="auto"/>
            </w:tcBorders>
          </w:tcPr>
          <w:p w14:paraId="3FB0FA41" w14:textId="77777777" w:rsidR="001D6CD4" w:rsidRPr="000837C3" w:rsidRDefault="001D6CD4" w:rsidP="001D6CD4">
            <w:pPr>
              <w:spacing w:line="240" w:lineRule="auto"/>
              <w:rPr>
                <w:rFonts w:ascii="Tahoma" w:eastAsia="Times New Roman" w:hAnsi="Tahoma" w:cs="Tahoma"/>
                <w:i/>
                <w:sz w:val="18"/>
                <w:szCs w:val="18"/>
                <w:lang w:eastAsia="sl-SI"/>
              </w:rPr>
            </w:pPr>
          </w:p>
          <w:p w14:paraId="037D5932"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14:paraId="7AD394DF"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14:paraId="22033AAE" w14:textId="77777777" w:rsidR="001D6CD4" w:rsidRPr="000837C3" w:rsidRDefault="001D6CD4" w:rsidP="001D6CD4">
            <w:pPr>
              <w:spacing w:line="240" w:lineRule="auto"/>
              <w:rPr>
                <w:rFonts w:ascii="Tahoma" w:eastAsia="Times New Roman" w:hAnsi="Tahoma" w:cs="Tahoma"/>
                <w:i/>
                <w:sz w:val="18"/>
                <w:szCs w:val="18"/>
                <w:lang w:eastAsia="sl-SI"/>
              </w:rPr>
            </w:pPr>
          </w:p>
        </w:tc>
      </w:tr>
      <w:tr w:rsidR="001D6CD4" w:rsidRPr="000837C3" w14:paraId="5071E1AC" w14:textId="77777777" w:rsidTr="00855965">
        <w:tc>
          <w:tcPr>
            <w:tcW w:w="609" w:type="dxa"/>
            <w:tcBorders>
              <w:top w:val="single" w:sz="4" w:space="0" w:color="auto"/>
              <w:left w:val="single" w:sz="4" w:space="0" w:color="auto"/>
              <w:bottom w:val="single" w:sz="4" w:space="0" w:color="auto"/>
              <w:right w:val="single" w:sz="4" w:space="0" w:color="auto"/>
            </w:tcBorders>
            <w:hideMark/>
          </w:tcPr>
          <w:p w14:paraId="194E8355"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3.</w:t>
            </w:r>
          </w:p>
        </w:tc>
        <w:tc>
          <w:tcPr>
            <w:tcW w:w="3544" w:type="dxa"/>
            <w:tcBorders>
              <w:top w:val="single" w:sz="4" w:space="0" w:color="auto"/>
              <w:left w:val="single" w:sz="4" w:space="0" w:color="auto"/>
              <w:bottom w:val="single" w:sz="4" w:space="0" w:color="auto"/>
              <w:right w:val="single" w:sz="4" w:space="0" w:color="auto"/>
            </w:tcBorders>
          </w:tcPr>
          <w:p w14:paraId="74110ED8" w14:textId="77777777" w:rsidR="001D6CD4" w:rsidRPr="000837C3" w:rsidRDefault="001D6CD4" w:rsidP="001D6CD4">
            <w:pPr>
              <w:spacing w:line="240" w:lineRule="auto"/>
              <w:rPr>
                <w:rFonts w:ascii="Tahoma" w:eastAsia="Times New Roman" w:hAnsi="Tahoma" w:cs="Tahoma"/>
                <w:i/>
                <w:sz w:val="18"/>
                <w:szCs w:val="18"/>
                <w:lang w:eastAsia="sl-SI"/>
              </w:rPr>
            </w:pPr>
          </w:p>
          <w:p w14:paraId="4D7372CC"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14:paraId="6107DF8A"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14:paraId="06178C66" w14:textId="77777777" w:rsidR="001D6CD4" w:rsidRPr="000837C3" w:rsidRDefault="001D6CD4" w:rsidP="001D6CD4">
            <w:pPr>
              <w:spacing w:line="240" w:lineRule="auto"/>
              <w:rPr>
                <w:rFonts w:ascii="Tahoma" w:eastAsia="Times New Roman" w:hAnsi="Tahoma" w:cs="Tahoma"/>
                <w:i/>
                <w:sz w:val="18"/>
                <w:szCs w:val="18"/>
                <w:lang w:eastAsia="sl-SI"/>
              </w:rPr>
            </w:pPr>
          </w:p>
        </w:tc>
      </w:tr>
    </w:tbl>
    <w:p w14:paraId="3BEB5B4D" w14:textId="77777777" w:rsidR="001D6CD4" w:rsidRPr="000837C3" w:rsidRDefault="001D6CD4" w:rsidP="001D6CD4">
      <w:pPr>
        <w:spacing w:line="240" w:lineRule="auto"/>
        <w:jc w:val="left"/>
        <w:rPr>
          <w:rFonts w:ascii="Tahoma" w:eastAsia="Times New Roman" w:hAnsi="Tahoma" w:cs="Tahoma"/>
          <w:b/>
          <w:sz w:val="18"/>
          <w:szCs w:val="18"/>
          <w:lang w:eastAsia="sl-SI"/>
        </w:rPr>
      </w:pPr>
    </w:p>
    <w:p w14:paraId="4F1A6E51" w14:textId="77777777" w:rsidR="001D6CD4" w:rsidRPr="000837C3" w:rsidRDefault="001D6CD4" w:rsidP="001D6CD4">
      <w:pPr>
        <w:spacing w:line="240" w:lineRule="auto"/>
        <w:jc w:val="left"/>
        <w:rPr>
          <w:rFonts w:ascii="Tahoma" w:eastAsia="Times New Roman" w:hAnsi="Tahoma" w:cs="Tahoma"/>
          <w:b/>
          <w:sz w:val="18"/>
          <w:szCs w:val="18"/>
          <w:lang w:eastAsia="sl-SI"/>
        </w:rPr>
      </w:pPr>
    </w:p>
    <w:p w14:paraId="4406EEFE" w14:textId="77777777" w:rsidR="001D6CD4" w:rsidRPr="000837C3" w:rsidRDefault="001D6CD4" w:rsidP="001D6CD4">
      <w:pPr>
        <w:spacing w:line="240" w:lineRule="auto"/>
        <w:jc w:val="left"/>
        <w:rPr>
          <w:rFonts w:ascii="Tahoma" w:eastAsia="Times New Roman" w:hAnsi="Tahoma" w:cs="Tahoma"/>
          <w:b/>
          <w:sz w:val="18"/>
          <w:szCs w:val="18"/>
          <w:lang w:eastAsia="sl-SI"/>
        </w:rPr>
      </w:pPr>
      <w:r w:rsidRPr="000837C3">
        <w:rPr>
          <w:rFonts w:ascii="Tahoma" w:eastAsia="Times New Roman" w:hAnsi="Tahoma" w:cs="Tahoma"/>
          <w:b/>
          <w:sz w:val="18"/>
          <w:szCs w:val="18"/>
          <w:lang w:eastAsia="sl-SI"/>
        </w:rPr>
        <w:t>IZJAVA, DA NI POVEZANIH DRUŽB</w:t>
      </w:r>
    </w:p>
    <w:p w14:paraId="590B70BF" w14:textId="77777777" w:rsidR="001D6CD4" w:rsidRPr="000837C3" w:rsidRDefault="001D6CD4" w:rsidP="001D6CD4">
      <w:pPr>
        <w:spacing w:line="240" w:lineRule="auto"/>
        <w:jc w:val="left"/>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Opomba: v primeru, da povezanih družb s ponudnikom ni, ponudnik poda naslednjo izjavo:</w:t>
      </w:r>
    </w:p>
    <w:p w14:paraId="26F12D80" w14:textId="77777777" w:rsidR="001D6CD4" w:rsidRPr="000837C3" w:rsidRDefault="001D6CD4" w:rsidP="001D6CD4">
      <w:pPr>
        <w:spacing w:line="240" w:lineRule="auto"/>
        <w:jc w:val="left"/>
        <w:rPr>
          <w:rFonts w:ascii="Tahoma" w:eastAsia="Times New Roman" w:hAnsi="Tahoma" w:cs="Tahoma"/>
          <w:sz w:val="18"/>
          <w:szCs w:val="18"/>
          <w:lang w:eastAsia="sl-SI"/>
        </w:rPr>
      </w:pPr>
    </w:p>
    <w:p w14:paraId="0D6B4060" w14:textId="77777777" w:rsidR="001D6CD4" w:rsidRPr="000837C3" w:rsidRDefault="001D6CD4" w:rsidP="001D6CD4">
      <w:pPr>
        <w:spacing w:line="240" w:lineRule="auto"/>
        <w:jc w:val="left"/>
        <w:rPr>
          <w:rFonts w:ascii="Tahoma" w:eastAsia="Times New Roman" w:hAnsi="Tahoma" w:cs="Tahoma"/>
          <w:sz w:val="18"/>
          <w:szCs w:val="18"/>
          <w:lang w:eastAsia="sl-SI"/>
        </w:rPr>
      </w:pPr>
      <w:r w:rsidRPr="000837C3">
        <w:rPr>
          <w:rFonts w:ascii="Tahoma" w:eastAsia="Times New Roman" w:hAnsi="Tahoma" w:cs="Tahoma"/>
          <w:sz w:val="18"/>
          <w:szCs w:val="18"/>
          <w:lang w:eastAsia="sl-SI"/>
        </w:rPr>
        <w:t>Izjavljamo, da  s ponudnikom ______________________________________________________________</w:t>
      </w:r>
    </w:p>
    <w:p w14:paraId="6691512E" w14:textId="77777777" w:rsidR="001D6CD4" w:rsidRPr="000837C3" w:rsidRDefault="001D6CD4" w:rsidP="001D6CD4">
      <w:pPr>
        <w:spacing w:line="240" w:lineRule="auto"/>
        <w:jc w:val="left"/>
        <w:rPr>
          <w:rFonts w:ascii="Tahoma" w:eastAsia="Times New Roman" w:hAnsi="Tahoma" w:cs="Tahoma"/>
          <w:i/>
          <w:sz w:val="18"/>
          <w:szCs w:val="18"/>
          <w:lang w:eastAsia="sl-SI"/>
        </w:rPr>
      </w:pPr>
      <w:r w:rsidRPr="000837C3">
        <w:rPr>
          <w:rFonts w:ascii="Tahoma" w:eastAsia="Times New Roman" w:hAnsi="Tahoma" w:cs="Tahoma"/>
          <w:sz w:val="18"/>
          <w:szCs w:val="18"/>
          <w:lang w:eastAsia="sl-SI"/>
        </w:rPr>
        <w:t xml:space="preserve">                                          </w:t>
      </w:r>
      <w:r w:rsidRPr="000837C3">
        <w:rPr>
          <w:rFonts w:ascii="Tahoma" w:eastAsia="Times New Roman" w:hAnsi="Tahoma" w:cs="Tahoma"/>
          <w:i/>
          <w:sz w:val="18"/>
          <w:szCs w:val="18"/>
          <w:lang w:eastAsia="sl-SI"/>
        </w:rPr>
        <w:t xml:space="preserve"> (naziv in sedež ponudnika)</w:t>
      </w:r>
    </w:p>
    <w:p w14:paraId="6FE4354A" w14:textId="77777777" w:rsidR="001D6CD4" w:rsidRPr="000837C3" w:rsidRDefault="001D6CD4" w:rsidP="001D6CD4">
      <w:pPr>
        <w:spacing w:line="240" w:lineRule="auto"/>
        <w:jc w:val="left"/>
        <w:rPr>
          <w:rFonts w:ascii="Tahoma" w:eastAsia="Times New Roman" w:hAnsi="Tahoma" w:cs="Tahoma"/>
          <w:sz w:val="18"/>
          <w:szCs w:val="18"/>
          <w:lang w:eastAsia="sl-SI"/>
        </w:rPr>
      </w:pPr>
      <w:r w:rsidRPr="000837C3">
        <w:rPr>
          <w:rFonts w:ascii="Tahoma" w:eastAsia="Times New Roman" w:hAnsi="Tahoma" w:cs="Tahoma"/>
          <w:sz w:val="18"/>
          <w:szCs w:val="18"/>
          <w:lang w:eastAsia="sl-SI"/>
        </w:rPr>
        <w:t>____________________________________________________________________________________</w:t>
      </w:r>
    </w:p>
    <w:p w14:paraId="20DD4116" w14:textId="77777777" w:rsidR="001D6CD4" w:rsidRPr="000837C3" w:rsidRDefault="001D6CD4" w:rsidP="001D6CD4">
      <w:pPr>
        <w:spacing w:line="240" w:lineRule="auto"/>
        <w:rPr>
          <w:rFonts w:ascii="Tahoma" w:eastAsia="Times New Roman" w:hAnsi="Tahoma" w:cs="Tahoma"/>
          <w:b/>
          <w:sz w:val="18"/>
          <w:szCs w:val="18"/>
          <w:lang w:eastAsia="sl-SI"/>
        </w:rPr>
      </w:pPr>
      <w:r w:rsidRPr="000837C3">
        <w:rPr>
          <w:rFonts w:ascii="Tahoma" w:eastAsia="Times New Roman" w:hAnsi="Tahoma" w:cs="Tahoma"/>
          <w:b/>
          <w:sz w:val="18"/>
          <w:szCs w:val="18"/>
          <w:lang w:eastAsia="sl-SI"/>
        </w:rPr>
        <w:t>ni povezanih družb, za katere se glede na določbe zakona, ki ureja gospodarske družbe, šteje, da so povezane.</w:t>
      </w:r>
    </w:p>
    <w:p w14:paraId="63169D5E" w14:textId="77777777" w:rsidR="001D6CD4" w:rsidRPr="000837C3" w:rsidRDefault="001D6CD4" w:rsidP="001D6CD4">
      <w:pPr>
        <w:tabs>
          <w:tab w:val="center" w:pos="0"/>
        </w:tabs>
        <w:spacing w:line="240" w:lineRule="auto"/>
        <w:jc w:val="left"/>
        <w:rPr>
          <w:rFonts w:ascii="Tahoma" w:eastAsia="Times New Roman" w:hAnsi="Tahoma" w:cs="Tahoma"/>
          <w:sz w:val="18"/>
          <w:szCs w:val="18"/>
          <w:lang w:eastAsia="sl-SI"/>
        </w:rPr>
      </w:pPr>
      <w:r w:rsidRPr="000837C3">
        <w:rPr>
          <w:rFonts w:ascii="Tahoma" w:eastAsia="Times New Roman" w:hAnsi="Tahoma" w:cs="Tahoma"/>
          <w:sz w:val="18"/>
          <w:szCs w:val="18"/>
          <w:lang w:eastAsia="sl-SI"/>
        </w:rPr>
        <w:tab/>
      </w:r>
      <w:r w:rsidRPr="000837C3">
        <w:rPr>
          <w:rFonts w:ascii="Tahoma" w:eastAsia="Times New Roman" w:hAnsi="Tahoma" w:cs="Tahoma"/>
          <w:sz w:val="18"/>
          <w:szCs w:val="18"/>
          <w:lang w:eastAsia="sl-SI"/>
        </w:rPr>
        <w:tab/>
      </w:r>
      <w:r w:rsidRPr="000837C3">
        <w:rPr>
          <w:rFonts w:ascii="Tahoma" w:eastAsia="Times New Roman" w:hAnsi="Tahoma" w:cs="Tahoma"/>
          <w:sz w:val="18"/>
          <w:szCs w:val="18"/>
          <w:lang w:eastAsia="sl-SI"/>
        </w:rPr>
        <w:tab/>
      </w:r>
      <w:r w:rsidRPr="000837C3">
        <w:rPr>
          <w:rFonts w:ascii="Tahoma" w:eastAsia="Times New Roman" w:hAnsi="Tahoma" w:cs="Tahoma"/>
          <w:sz w:val="18"/>
          <w:szCs w:val="18"/>
          <w:lang w:eastAsia="sl-SI"/>
        </w:rPr>
        <w:tab/>
      </w:r>
    </w:p>
    <w:p w14:paraId="759FF7B6" w14:textId="77777777" w:rsidR="001D6CD4" w:rsidRPr="000837C3" w:rsidRDefault="001D6CD4" w:rsidP="001D6CD4">
      <w:pPr>
        <w:tabs>
          <w:tab w:val="center" w:pos="0"/>
        </w:tabs>
        <w:spacing w:line="240" w:lineRule="auto"/>
        <w:rPr>
          <w:rFonts w:ascii="Tahoma" w:eastAsia="Times New Roman" w:hAnsi="Tahoma" w:cs="Tahoma"/>
          <w:b/>
          <w:sz w:val="18"/>
          <w:szCs w:val="18"/>
          <w:lang w:eastAsia="sl-SI"/>
        </w:rPr>
      </w:pPr>
      <w:r w:rsidRPr="000837C3">
        <w:rPr>
          <w:rFonts w:ascii="Tahoma" w:eastAsia="Times New Roman" w:hAnsi="Tahoma" w:cs="Tahoma"/>
          <w:b/>
          <w:sz w:val="18"/>
          <w:szCs w:val="18"/>
          <w:lang w:eastAsia="sl-SI"/>
        </w:rPr>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14EEF5C9" w14:textId="77777777" w:rsidR="001D6CD4" w:rsidRPr="000837C3" w:rsidRDefault="001D6CD4" w:rsidP="001D6CD4">
      <w:pPr>
        <w:tabs>
          <w:tab w:val="center" w:pos="0"/>
        </w:tabs>
        <w:spacing w:line="240" w:lineRule="auto"/>
        <w:rPr>
          <w:rFonts w:ascii="Tahoma" w:eastAsia="Times New Roman" w:hAnsi="Tahoma" w:cs="Tahoma"/>
          <w:b/>
          <w:sz w:val="18"/>
          <w:szCs w:val="18"/>
          <w:lang w:eastAsia="sl-SI"/>
        </w:rPr>
      </w:pPr>
    </w:p>
    <w:p w14:paraId="2E57CC74" w14:textId="77777777" w:rsidR="001D6CD4" w:rsidRPr="000837C3" w:rsidRDefault="001D6CD4" w:rsidP="001D6CD4">
      <w:pPr>
        <w:tabs>
          <w:tab w:val="center" w:pos="0"/>
        </w:tabs>
        <w:spacing w:line="240" w:lineRule="auto"/>
        <w:rPr>
          <w:rFonts w:ascii="Tahoma" w:eastAsia="Times New Roman" w:hAnsi="Tahoma" w:cs="Tahoma"/>
          <w:b/>
          <w:sz w:val="18"/>
          <w:szCs w:val="18"/>
          <w:lang w:eastAsia="sl-SI"/>
        </w:rPr>
      </w:pPr>
    </w:p>
    <w:p w14:paraId="794B4CF6" w14:textId="77777777" w:rsidR="001D6CD4" w:rsidRPr="000837C3" w:rsidRDefault="001D6CD4" w:rsidP="001D6CD4">
      <w:pPr>
        <w:tabs>
          <w:tab w:val="center" w:pos="0"/>
        </w:tabs>
        <w:spacing w:line="240" w:lineRule="auto"/>
        <w:rPr>
          <w:rFonts w:ascii="Tahoma" w:eastAsia="Times New Roman" w:hAnsi="Tahoma" w:cs="Tahoma"/>
          <w:b/>
          <w:sz w:val="18"/>
          <w:szCs w:val="18"/>
          <w:lang w:eastAsia="sl-SI"/>
        </w:rPr>
      </w:pPr>
    </w:p>
    <w:tbl>
      <w:tblPr>
        <w:tblW w:w="0" w:type="auto"/>
        <w:tblLook w:val="04A0" w:firstRow="1" w:lastRow="0" w:firstColumn="1" w:lastColumn="0" w:noHBand="0" w:noVBand="1"/>
      </w:tblPr>
      <w:tblGrid>
        <w:gridCol w:w="4606"/>
        <w:gridCol w:w="4606"/>
      </w:tblGrid>
      <w:tr w:rsidR="001D6CD4" w:rsidRPr="000837C3" w14:paraId="7473DD90" w14:textId="77777777" w:rsidTr="00855965">
        <w:tc>
          <w:tcPr>
            <w:tcW w:w="4606" w:type="dxa"/>
            <w:hideMark/>
          </w:tcPr>
          <w:p w14:paraId="58D47CDD" w14:textId="77777777" w:rsidR="001D6CD4" w:rsidRPr="000837C3" w:rsidRDefault="001D6CD4" w:rsidP="001D6CD4">
            <w:pPr>
              <w:tabs>
                <w:tab w:val="center" w:pos="0"/>
              </w:tabs>
              <w:spacing w:line="240" w:lineRule="auto"/>
              <w:rPr>
                <w:rFonts w:ascii="Tahoma" w:eastAsia="Times New Roman" w:hAnsi="Tahoma" w:cs="Tahoma"/>
                <w:sz w:val="18"/>
                <w:szCs w:val="18"/>
                <w:lang w:eastAsia="sl-SI"/>
              </w:rPr>
            </w:pPr>
            <w:r w:rsidRPr="000837C3">
              <w:rPr>
                <w:rFonts w:ascii="Tahoma" w:eastAsia="Times New Roman" w:hAnsi="Tahoma" w:cs="Tahoma"/>
                <w:sz w:val="18"/>
                <w:szCs w:val="18"/>
                <w:lang w:eastAsia="sl-SI"/>
              </w:rPr>
              <w:t>Kraj:</w:t>
            </w:r>
          </w:p>
        </w:tc>
        <w:tc>
          <w:tcPr>
            <w:tcW w:w="4606" w:type="dxa"/>
            <w:hideMark/>
          </w:tcPr>
          <w:p w14:paraId="6AC72218" w14:textId="77777777" w:rsidR="001D6CD4" w:rsidRPr="000837C3" w:rsidRDefault="001D6CD4" w:rsidP="001D6CD4">
            <w:pPr>
              <w:tabs>
                <w:tab w:val="center" w:pos="0"/>
              </w:tabs>
              <w:spacing w:line="240" w:lineRule="auto"/>
              <w:rPr>
                <w:rFonts w:ascii="Tahoma" w:eastAsia="Times New Roman" w:hAnsi="Tahoma" w:cs="Tahoma"/>
                <w:sz w:val="18"/>
                <w:szCs w:val="18"/>
                <w:lang w:eastAsia="sl-SI"/>
              </w:rPr>
            </w:pPr>
            <w:r w:rsidRPr="000837C3">
              <w:rPr>
                <w:rFonts w:ascii="Tahoma" w:eastAsia="Times New Roman" w:hAnsi="Tahoma" w:cs="Tahoma"/>
                <w:sz w:val="18"/>
                <w:szCs w:val="18"/>
                <w:lang w:eastAsia="sl-SI"/>
              </w:rPr>
              <w:t>Ime in priimek zakonitega zastopnika:</w:t>
            </w:r>
          </w:p>
        </w:tc>
      </w:tr>
      <w:tr w:rsidR="001D6CD4" w:rsidRPr="000837C3" w14:paraId="2B57C413" w14:textId="77777777" w:rsidTr="00855965">
        <w:tc>
          <w:tcPr>
            <w:tcW w:w="4606" w:type="dxa"/>
          </w:tcPr>
          <w:p w14:paraId="1C07DE6B" w14:textId="77777777" w:rsidR="001D6CD4" w:rsidRPr="000837C3" w:rsidRDefault="001D6CD4" w:rsidP="001D6CD4">
            <w:pPr>
              <w:tabs>
                <w:tab w:val="center" w:pos="0"/>
              </w:tabs>
              <w:spacing w:line="240" w:lineRule="auto"/>
              <w:rPr>
                <w:rFonts w:ascii="Tahoma" w:eastAsia="Times New Roman" w:hAnsi="Tahoma" w:cs="Tahoma"/>
                <w:sz w:val="18"/>
                <w:szCs w:val="18"/>
                <w:lang w:eastAsia="sl-SI"/>
              </w:rPr>
            </w:pPr>
          </w:p>
        </w:tc>
        <w:tc>
          <w:tcPr>
            <w:tcW w:w="4606" w:type="dxa"/>
            <w:tcBorders>
              <w:top w:val="nil"/>
              <w:left w:val="nil"/>
              <w:bottom w:val="single" w:sz="4" w:space="0" w:color="auto"/>
              <w:right w:val="nil"/>
            </w:tcBorders>
          </w:tcPr>
          <w:p w14:paraId="74EC6125" w14:textId="77777777" w:rsidR="001D6CD4" w:rsidRPr="000837C3" w:rsidRDefault="001D6CD4" w:rsidP="001D6CD4">
            <w:pPr>
              <w:tabs>
                <w:tab w:val="center" w:pos="0"/>
              </w:tabs>
              <w:spacing w:line="240" w:lineRule="auto"/>
              <w:rPr>
                <w:rFonts w:ascii="Tahoma" w:eastAsia="Times New Roman" w:hAnsi="Tahoma" w:cs="Tahoma"/>
                <w:sz w:val="18"/>
                <w:szCs w:val="18"/>
                <w:lang w:eastAsia="sl-SI"/>
              </w:rPr>
            </w:pPr>
          </w:p>
        </w:tc>
      </w:tr>
      <w:tr w:rsidR="001D6CD4" w:rsidRPr="000837C3" w14:paraId="7301C63C" w14:textId="77777777" w:rsidTr="00855965">
        <w:tc>
          <w:tcPr>
            <w:tcW w:w="4606" w:type="dxa"/>
            <w:hideMark/>
          </w:tcPr>
          <w:p w14:paraId="6109DBA6" w14:textId="77777777" w:rsidR="001D6CD4" w:rsidRPr="000837C3" w:rsidRDefault="001D6CD4" w:rsidP="001D6CD4">
            <w:pPr>
              <w:tabs>
                <w:tab w:val="center" w:pos="0"/>
              </w:tabs>
              <w:spacing w:line="240" w:lineRule="auto"/>
              <w:rPr>
                <w:rFonts w:ascii="Tahoma" w:eastAsia="Times New Roman" w:hAnsi="Tahoma" w:cs="Tahoma"/>
                <w:sz w:val="18"/>
                <w:szCs w:val="18"/>
                <w:lang w:eastAsia="sl-SI"/>
              </w:rPr>
            </w:pPr>
            <w:r w:rsidRPr="000837C3">
              <w:rPr>
                <w:rFonts w:ascii="Tahoma" w:eastAsia="Times New Roman" w:hAnsi="Tahoma" w:cs="Tahoma"/>
                <w:sz w:val="18"/>
                <w:szCs w:val="18"/>
                <w:lang w:eastAsia="sl-SI"/>
              </w:rPr>
              <w:t>Datum:</w:t>
            </w:r>
          </w:p>
        </w:tc>
        <w:tc>
          <w:tcPr>
            <w:tcW w:w="4606" w:type="dxa"/>
            <w:tcBorders>
              <w:top w:val="single" w:sz="4" w:space="0" w:color="auto"/>
              <w:left w:val="nil"/>
              <w:bottom w:val="nil"/>
              <w:right w:val="nil"/>
            </w:tcBorders>
          </w:tcPr>
          <w:p w14:paraId="523C6BD6" w14:textId="77777777" w:rsidR="001D6CD4" w:rsidRPr="000837C3" w:rsidRDefault="001D6CD4" w:rsidP="001D6CD4">
            <w:pPr>
              <w:tabs>
                <w:tab w:val="center" w:pos="0"/>
              </w:tabs>
              <w:spacing w:line="240" w:lineRule="auto"/>
              <w:rPr>
                <w:rFonts w:ascii="Tahoma" w:eastAsia="Times New Roman" w:hAnsi="Tahoma" w:cs="Tahoma"/>
                <w:sz w:val="18"/>
                <w:szCs w:val="18"/>
                <w:lang w:eastAsia="sl-SI"/>
              </w:rPr>
            </w:pPr>
          </w:p>
        </w:tc>
      </w:tr>
      <w:tr w:rsidR="001D6CD4" w:rsidRPr="000837C3" w14:paraId="30FF6CC0" w14:textId="77777777" w:rsidTr="00855965">
        <w:tc>
          <w:tcPr>
            <w:tcW w:w="4606" w:type="dxa"/>
            <w:hideMark/>
          </w:tcPr>
          <w:p w14:paraId="261ECF4E" w14:textId="77777777" w:rsidR="001D6CD4" w:rsidRPr="000837C3" w:rsidRDefault="001D6CD4" w:rsidP="001D6CD4">
            <w:pPr>
              <w:tabs>
                <w:tab w:val="center" w:pos="0"/>
              </w:tabs>
              <w:spacing w:line="240" w:lineRule="auto"/>
              <w:jc w:val="right"/>
              <w:rPr>
                <w:rFonts w:ascii="Tahoma" w:eastAsia="Times New Roman" w:hAnsi="Tahoma" w:cs="Tahoma"/>
                <w:sz w:val="18"/>
                <w:szCs w:val="18"/>
                <w:lang w:eastAsia="sl-SI"/>
              </w:rPr>
            </w:pPr>
            <w:r w:rsidRPr="000837C3">
              <w:rPr>
                <w:rFonts w:ascii="Tahoma" w:eastAsia="Times New Roman" w:hAnsi="Tahoma" w:cs="Tahoma"/>
                <w:sz w:val="18"/>
                <w:szCs w:val="18"/>
                <w:lang w:eastAsia="sl-SI"/>
              </w:rPr>
              <w:t>Žig:</w:t>
            </w:r>
          </w:p>
        </w:tc>
        <w:tc>
          <w:tcPr>
            <w:tcW w:w="4606" w:type="dxa"/>
          </w:tcPr>
          <w:p w14:paraId="07039F35" w14:textId="77777777" w:rsidR="001D6CD4" w:rsidRPr="000837C3" w:rsidRDefault="001D6CD4" w:rsidP="001D6CD4">
            <w:pPr>
              <w:tabs>
                <w:tab w:val="center" w:pos="0"/>
              </w:tabs>
              <w:spacing w:line="240" w:lineRule="auto"/>
              <w:rPr>
                <w:rFonts w:ascii="Tahoma" w:eastAsia="Times New Roman" w:hAnsi="Tahoma" w:cs="Tahoma"/>
                <w:sz w:val="18"/>
                <w:szCs w:val="18"/>
                <w:lang w:eastAsia="sl-SI"/>
              </w:rPr>
            </w:pPr>
          </w:p>
        </w:tc>
      </w:tr>
      <w:tr w:rsidR="001D6CD4" w:rsidRPr="000837C3" w14:paraId="744E57D6" w14:textId="77777777" w:rsidTr="00855965">
        <w:tc>
          <w:tcPr>
            <w:tcW w:w="4606" w:type="dxa"/>
          </w:tcPr>
          <w:p w14:paraId="51FBD9F1" w14:textId="77777777" w:rsidR="001D6CD4" w:rsidRPr="000837C3" w:rsidRDefault="001D6CD4" w:rsidP="001D6CD4">
            <w:pPr>
              <w:tabs>
                <w:tab w:val="center" w:pos="0"/>
              </w:tabs>
              <w:spacing w:line="240" w:lineRule="auto"/>
              <w:rPr>
                <w:rFonts w:ascii="Tahoma" w:eastAsia="Times New Roman" w:hAnsi="Tahoma" w:cs="Tahoma"/>
                <w:sz w:val="18"/>
                <w:szCs w:val="18"/>
                <w:lang w:eastAsia="sl-SI"/>
              </w:rPr>
            </w:pPr>
          </w:p>
        </w:tc>
        <w:tc>
          <w:tcPr>
            <w:tcW w:w="4606" w:type="dxa"/>
            <w:hideMark/>
          </w:tcPr>
          <w:p w14:paraId="45E4C45F" w14:textId="77777777" w:rsidR="001D6CD4" w:rsidRPr="000837C3" w:rsidRDefault="001D6CD4" w:rsidP="001D6CD4">
            <w:pPr>
              <w:tabs>
                <w:tab w:val="center" w:pos="0"/>
              </w:tabs>
              <w:spacing w:line="240" w:lineRule="auto"/>
              <w:rPr>
                <w:rFonts w:ascii="Tahoma" w:eastAsia="Times New Roman" w:hAnsi="Tahoma" w:cs="Tahoma"/>
                <w:sz w:val="18"/>
                <w:szCs w:val="18"/>
                <w:lang w:eastAsia="sl-SI"/>
              </w:rPr>
            </w:pPr>
            <w:r w:rsidRPr="000837C3">
              <w:rPr>
                <w:rFonts w:ascii="Tahoma" w:eastAsia="Times New Roman" w:hAnsi="Tahoma" w:cs="Tahoma"/>
                <w:sz w:val="18"/>
                <w:szCs w:val="18"/>
                <w:lang w:eastAsia="sl-SI"/>
              </w:rPr>
              <w:t>Podpis zakonitega zastopnika:</w:t>
            </w:r>
          </w:p>
        </w:tc>
      </w:tr>
      <w:tr w:rsidR="001D6CD4" w:rsidRPr="000837C3" w14:paraId="17A723AD" w14:textId="77777777" w:rsidTr="00855965">
        <w:tc>
          <w:tcPr>
            <w:tcW w:w="4606" w:type="dxa"/>
          </w:tcPr>
          <w:p w14:paraId="7C8C9916" w14:textId="77777777" w:rsidR="001D6CD4" w:rsidRPr="000837C3" w:rsidRDefault="001D6CD4" w:rsidP="001D6CD4">
            <w:pPr>
              <w:tabs>
                <w:tab w:val="center" w:pos="0"/>
              </w:tabs>
              <w:spacing w:line="240" w:lineRule="auto"/>
              <w:rPr>
                <w:rFonts w:ascii="Tahoma" w:eastAsia="Times New Roman" w:hAnsi="Tahoma" w:cs="Tahoma"/>
                <w:sz w:val="18"/>
                <w:szCs w:val="18"/>
                <w:lang w:eastAsia="sl-SI"/>
              </w:rPr>
            </w:pPr>
          </w:p>
        </w:tc>
        <w:tc>
          <w:tcPr>
            <w:tcW w:w="4606" w:type="dxa"/>
            <w:tcBorders>
              <w:top w:val="nil"/>
              <w:left w:val="nil"/>
              <w:bottom w:val="single" w:sz="4" w:space="0" w:color="auto"/>
              <w:right w:val="nil"/>
            </w:tcBorders>
          </w:tcPr>
          <w:p w14:paraId="38D9D402" w14:textId="77777777" w:rsidR="001D6CD4" w:rsidRPr="000837C3" w:rsidRDefault="001D6CD4" w:rsidP="001D6CD4">
            <w:pPr>
              <w:tabs>
                <w:tab w:val="center" w:pos="0"/>
              </w:tabs>
              <w:spacing w:line="240" w:lineRule="auto"/>
              <w:rPr>
                <w:rFonts w:ascii="Tahoma" w:eastAsia="Times New Roman" w:hAnsi="Tahoma" w:cs="Tahoma"/>
                <w:sz w:val="18"/>
                <w:szCs w:val="18"/>
                <w:lang w:eastAsia="sl-SI"/>
              </w:rPr>
            </w:pPr>
          </w:p>
        </w:tc>
      </w:tr>
      <w:tr w:rsidR="001D6CD4" w:rsidRPr="000837C3" w14:paraId="17C885C8" w14:textId="77777777" w:rsidTr="00855965">
        <w:tc>
          <w:tcPr>
            <w:tcW w:w="4606" w:type="dxa"/>
          </w:tcPr>
          <w:p w14:paraId="02105A40" w14:textId="77777777" w:rsidR="001D6CD4" w:rsidRPr="000837C3" w:rsidRDefault="001D6CD4" w:rsidP="001D6CD4">
            <w:pPr>
              <w:tabs>
                <w:tab w:val="center" w:pos="0"/>
              </w:tabs>
              <w:spacing w:line="240" w:lineRule="auto"/>
              <w:rPr>
                <w:rFonts w:ascii="Tahoma" w:eastAsia="Times New Roman" w:hAnsi="Tahoma" w:cs="Tahoma"/>
                <w:b/>
                <w:sz w:val="18"/>
                <w:szCs w:val="18"/>
                <w:lang w:eastAsia="sl-SI"/>
              </w:rPr>
            </w:pPr>
          </w:p>
        </w:tc>
        <w:tc>
          <w:tcPr>
            <w:tcW w:w="4606" w:type="dxa"/>
            <w:tcBorders>
              <w:top w:val="single" w:sz="4" w:space="0" w:color="auto"/>
              <w:left w:val="nil"/>
              <w:bottom w:val="nil"/>
              <w:right w:val="nil"/>
            </w:tcBorders>
          </w:tcPr>
          <w:p w14:paraId="4862F7C8" w14:textId="77777777" w:rsidR="001D6CD4" w:rsidRPr="000837C3" w:rsidRDefault="001D6CD4" w:rsidP="001D6CD4">
            <w:pPr>
              <w:tabs>
                <w:tab w:val="center" w:pos="0"/>
              </w:tabs>
              <w:spacing w:line="240" w:lineRule="auto"/>
              <w:rPr>
                <w:rFonts w:ascii="Tahoma" w:eastAsia="Times New Roman" w:hAnsi="Tahoma" w:cs="Tahoma"/>
                <w:b/>
                <w:sz w:val="18"/>
                <w:szCs w:val="18"/>
                <w:lang w:eastAsia="sl-SI"/>
              </w:rPr>
            </w:pPr>
          </w:p>
        </w:tc>
      </w:tr>
    </w:tbl>
    <w:p w14:paraId="02C11723" w14:textId="77777777" w:rsidR="001D6CD4" w:rsidRPr="000837C3" w:rsidRDefault="001D6CD4" w:rsidP="001D6CD4">
      <w:pPr>
        <w:spacing w:after="200" w:line="276" w:lineRule="auto"/>
        <w:jc w:val="left"/>
        <w:rPr>
          <w:rFonts w:ascii="Tahoma" w:hAnsi="Tahoma" w:cs="Tahoma"/>
          <w:sz w:val="18"/>
          <w:szCs w:val="18"/>
        </w:rPr>
        <w:sectPr w:rsidR="001D6CD4" w:rsidRPr="000837C3" w:rsidSect="00743A78">
          <w:footerReference w:type="default" r:id="rId22"/>
          <w:pgSz w:w="11906" w:h="16838"/>
          <w:pgMar w:top="1418" w:right="1418" w:bottom="1418" w:left="1418" w:header="567" w:footer="596" w:gutter="0"/>
          <w:pgNumType w:start="26"/>
          <w:cols w:space="708"/>
          <w:docGrid w:linePitch="360"/>
        </w:sectPr>
      </w:pPr>
    </w:p>
    <w:p w14:paraId="44A14626" w14:textId="77777777" w:rsidR="00EF23A3" w:rsidRPr="000837C3" w:rsidRDefault="001D6CD4" w:rsidP="00EF23A3">
      <w:pPr>
        <w:spacing w:line="276" w:lineRule="auto"/>
        <w:jc w:val="right"/>
        <w:rPr>
          <w:rFonts w:ascii="Tahoma" w:hAnsi="Tahoma" w:cs="Tahoma"/>
          <w:b/>
          <w:i/>
          <w:iCs/>
          <w:sz w:val="18"/>
          <w:szCs w:val="18"/>
        </w:rPr>
      </w:pPr>
      <w:r w:rsidRPr="000837C3">
        <w:rPr>
          <w:rFonts w:ascii="Tahoma" w:hAnsi="Tahoma" w:cs="Tahoma"/>
          <w:b/>
          <w:i/>
          <w:iCs/>
          <w:sz w:val="18"/>
          <w:szCs w:val="18"/>
        </w:rPr>
        <w:lastRenderedPageBreak/>
        <w:t xml:space="preserve">Obrazec </w:t>
      </w:r>
      <w:r w:rsidR="007E1838" w:rsidRPr="000837C3">
        <w:rPr>
          <w:rFonts w:ascii="Tahoma" w:hAnsi="Tahoma" w:cs="Tahoma"/>
          <w:b/>
          <w:i/>
          <w:iCs/>
          <w:sz w:val="18"/>
          <w:szCs w:val="18"/>
        </w:rPr>
        <w:t>7</w:t>
      </w:r>
    </w:p>
    <w:p w14:paraId="7A0CEEA1" w14:textId="77777777" w:rsidR="005E3BEA" w:rsidRPr="000837C3" w:rsidRDefault="005E3BEA" w:rsidP="00EF23A3">
      <w:pPr>
        <w:spacing w:line="276" w:lineRule="auto"/>
        <w:jc w:val="right"/>
        <w:rPr>
          <w:rFonts w:ascii="Tahoma" w:hAnsi="Tahoma" w:cs="Tahoma"/>
          <w:b/>
          <w:sz w:val="18"/>
          <w:szCs w:val="18"/>
        </w:rPr>
      </w:pPr>
    </w:p>
    <w:p w14:paraId="5D2B8AA0" w14:textId="77777777" w:rsidR="005E3BEA" w:rsidRPr="000837C3" w:rsidRDefault="005E3BEA" w:rsidP="00CE0A90">
      <w:pPr>
        <w:numPr>
          <w:ilvl w:val="0"/>
          <w:numId w:val="10"/>
        </w:numPr>
        <w:shd w:val="clear" w:color="auto" w:fill="8EAADB"/>
        <w:spacing w:after="200" w:line="276" w:lineRule="auto"/>
        <w:jc w:val="left"/>
        <w:rPr>
          <w:rFonts w:ascii="Tahoma" w:hAnsi="Tahoma" w:cs="Tahoma"/>
          <w:b/>
          <w:bCs/>
          <w:sz w:val="18"/>
          <w:szCs w:val="18"/>
        </w:rPr>
      </w:pPr>
      <w:r w:rsidRPr="000837C3">
        <w:rPr>
          <w:rFonts w:ascii="Tahoma" w:hAnsi="Tahoma" w:cs="Tahoma"/>
          <w:b/>
          <w:bCs/>
          <w:sz w:val="18"/>
          <w:szCs w:val="18"/>
        </w:rPr>
        <w:t>Vzorec finančnega zavarovanja za dobro izvedbo pogodbenih obveznosti</w:t>
      </w:r>
    </w:p>
    <w:p w14:paraId="6A720AF1" w14:textId="77777777" w:rsidR="00EF23A3" w:rsidRPr="000837C3" w:rsidRDefault="00EF23A3" w:rsidP="00EF23A3">
      <w:pPr>
        <w:spacing w:line="240" w:lineRule="auto"/>
        <w:jc w:val="left"/>
        <w:rPr>
          <w:rFonts w:ascii="Tahoma" w:hAnsi="Tahoma" w:cs="Tahoma"/>
          <w:sz w:val="18"/>
          <w:szCs w:val="18"/>
        </w:rPr>
      </w:pPr>
    </w:p>
    <w:p w14:paraId="341AB231"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i/>
          <w:sz w:val="18"/>
          <w:szCs w:val="18"/>
        </w:rPr>
      </w:pPr>
      <w:r w:rsidRPr="000837C3">
        <w:rPr>
          <w:rFonts w:ascii="Tahoma" w:hAnsi="Tahoma" w:cs="Tahoma"/>
          <w:i/>
          <w:sz w:val="18"/>
          <w:szCs w:val="18"/>
        </w:rPr>
        <w:t>Glava s podatki o garantu (zavarovalnici/banki) ali SWIFT ključ</w:t>
      </w:r>
    </w:p>
    <w:p w14:paraId="7F32D831"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b/>
          <w:sz w:val="18"/>
          <w:szCs w:val="18"/>
        </w:rPr>
      </w:pPr>
    </w:p>
    <w:p w14:paraId="5C9CBA33"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i/>
          <w:sz w:val="18"/>
          <w:szCs w:val="18"/>
        </w:rPr>
      </w:pPr>
      <w:r w:rsidRPr="000837C3">
        <w:rPr>
          <w:rFonts w:ascii="Tahoma" w:hAnsi="Tahoma" w:cs="Tahoma"/>
          <w:sz w:val="18"/>
          <w:szCs w:val="18"/>
        </w:rPr>
        <w:t xml:space="preserve">Za:   </w:t>
      </w:r>
      <w:r w:rsidR="00BC1F63" w:rsidRPr="000837C3">
        <w:rPr>
          <w:rFonts w:ascii="Tahoma" w:hAnsi="Tahoma" w:cs="Tahoma"/>
          <w:sz w:val="18"/>
          <w:szCs w:val="18"/>
        </w:rPr>
        <w:t>……………………………………………………………………………</w:t>
      </w:r>
      <w:r w:rsidR="009C6202" w:rsidRPr="000837C3">
        <w:rPr>
          <w:rFonts w:ascii="Tahoma" w:hAnsi="Tahoma" w:cs="Tahoma"/>
          <w:sz w:val="18"/>
          <w:szCs w:val="18"/>
        </w:rPr>
        <w:t xml:space="preserve"> </w:t>
      </w:r>
      <w:r w:rsidRPr="000837C3">
        <w:rPr>
          <w:rFonts w:ascii="Tahoma" w:hAnsi="Tahoma" w:cs="Tahoma"/>
          <w:i/>
          <w:sz w:val="18"/>
          <w:szCs w:val="18"/>
        </w:rPr>
        <w:t>(vpiše se upravičenca tj. naročnika javnega naročila)</w:t>
      </w:r>
    </w:p>
    <w:p w14:paraId="03A00DAC"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p>
    <w:p w14:paraId="2E393C7A"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i/>
          <w:sz w:val="18"/>
          <w:szCs w:val="18"/>
        </w:rPr>
      </w:pPr>
      <w:r w:rsidRPr="000837C3">
        <w:rPr>
          <w:rFonts w:ascii="Tahoma" w:hAnsi="Tahoma" w:cs="Tahoma"/>
          <w:sz w:val="18"/>
          <w:szCs w:val="18"/>
        </w:rPr>
        <w:t xml:space="preserve">Datum: </w:t>
      </w:r>
      <w:r w:rsidRPr="000837C3">
        <w:rPr>
          <w:rFonts w:ascii="Tahoma" w:hAnsi="Tahoma" w:cs="Tahoma"/>
          <w:sz w:val="18"/>
          <w:szCs w:val="18"/>
        </w:rPr>
        <w:fldChar w:fldCharType="begin">
          <w:ffData>
            <w:name w:val="Besedilo2"/>
            <w:enabled/>
            <w:calcOnExit w:val="0"/>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sz w:val="18"/>
          <w:szCs w:val="18"/>
        </w:rPr>
        <w:fldChar w:fldCharType="end"/>
      </w:r>
      <w:r w:rsidRPr="000837C3">
        <w:rPr>
          <w:rFonts w:ascii="Tahoma" w:hAnsi="Tahoma" w:cs="Tahoma"/>
          <w:sz w:val="18"/>
          <w:szCs w:val="18"/>
        </w:rPr>
        <w:t xml:space="preserve"> </w:t>
      </w:r>
      <w:r w:rsidRPr="000837C3">
        <w:rPr>
          <w:rFonts w:ascii="Tahoma" w:hAnsi="Tahoma" w:cs="Tahoma"/>
          <w:i/>
          <w:sz w:val="18"/>
          <w:szCs w:val="18"/>
        </w:rPr>
        <w:t>(vpiše se datum izdaje)</w:t>
      </w:r>
    </w:p>
    <w:p w14:paraId="64D1E89D"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p>
    <w:p w14:paraId="63D5B622"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i/>
          <w:sz w:val="18"/>
          <w:szCs w:val="18"/>
        </w:rPr>
      </w:pPr>
      <w:r w:rsidRPr="000837C3">
        <w:rPr>
          <w:rFonts w:ascii="Tahoma" w:hAnsi="Tahoma" w:cs="Tahoma"/>
          <w:b/>
          <w:sz w:val="18"/>
          <w:szCs w:val="18"/>
        </w:rPr>
        <w:t>VRSTA ZAVAROVANJA:</w:t>
      </w:r>
      <w:r w:rsidRPr="000837C3">
        <w:rPr>
          <w:rFonts w:ascii="Tahoma" w:hAnsi="Tahoma" w:cs="Tahoma"/>
          <w:sz w:val="18"/>
          <w:szCs w:val="18"/>
        </w:rPr>
        <w:t xml:space="preserve"> </w:t>
      </w:r>
      <w:r w:rsidRPr="000837C3">
        <w:rPr>
          <w:rFonts w:ascii="Tahoma" w:hAnsi="Tahoma" w:cs="Tahoma"/>
          <w:sz w:val="18"/>
          <w:szCs w:val="18"/>
        </w:rPr>
        <w:fldChar w:fldCharType="begin">
          <w:ffData>
            <w:name w:val="Besedilo2"/>
            <w:enabled/>
            <w:calcOnExit w:val="0"/>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sz w:val="18"/>
          <w:szCs w:val="18"/>
        </w:rPr>
        <w:t> </w:t>
      </w:r>
      <w:r w:rsidRPr="000837C3">
        <w:rPr>
          <w:rFonts w:ascii="Tahoma" w:hAnsi="Tahoma" w:cs="Tahoma"/>
          <w:sz w:val="18"/>
          <w:szCs w:val="18"/>
        </w:rPr>
        <w:t> </w:t>
      </w:r>
      <w:r w:rsidRPr="000837C3">
        <w:rPr>
          <w:rFonts w:ascii="Tahoma" w:hAnsi="Tahoma" w:cs="Tahoma"/>
          <w:sz w:val="18"/>
          <w:szCs w:val="18"/>
        </w:rPr>
        <w:t> </w:t>
      </w:r>
      <w:r w:rsidRPr="000837C3">
        <w:rPr>
          <w:rFonts w:ascii="Tahoma" w:hAnsi="Tahoma" w:cs="Tahoma"/>
          <w:sz w:val="18"/>
          <w:szCs w:val="18"/>
        </w:rPr>
        <w:t> </w:t>
      </w:r>
      <w:r w:rsidRPr="000837C3">
        <w:rPr>
          <w:rFonts w:ascii="Tahoma" w:hAnsi="Tahoma" w:cs="Tahoma"/>
          <w:sz w:val="18"/>
          <w:szCs w:val="18"/>
        </w:rPr>
        <w:t> </w:t>
      </w:r>
      <w:r w:rsidRPr="000837C3">
        <w:rPr>
          <w:rFonts w:ascii="Tahoma" w:hAnsi="Tahoma" w:cs="Tahoma"/>
          <w:sz w:val="18"/>
          <w:szCs w:val="18"/>
        </w:rPr>
        <w:fldChar w:fldCharType="end"/>
      </w:r>
      <w:r w:rsidRPr="000837C3">
        <w:rPr>
          <w:rFonts w:ascii="Tahoma" w:hAnsi="Tahoma" w:cs="Tahoma"/>
          <w:i/>
          <w:sz w:val="18"/>
          <w:szCs w:val="18"/>
        </w:rPr>
        <w:t xml:space="preserve"> (vpiše se vrsta zavarovanja: kavcijsko zavarovanje/bančna garancija)</w:t>
      </w:r>
    </w:p>
    <w:p w14:paraId="18B93429"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ascii="Tahoma" w:hAnsi="Tahoma" w:cs="Tahoma"/>
          <w:sz w:val="18"/>
          <w:szCs w:val="18"/>
        </w:rPr>
      </w:pPr>
    </w:p>
    <w:p w14:paraId="1412BB66"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r w:rsidRPr="000837C3">
        <w:rPr>
          <w:rFonts w:ascii="Tahoma" w:hAnsi="Tahoma" w:cs="Tahoma"/>
          <w:b/>
          <w:sz w:val="18"/>
          <w:szCs w:val="18"/>
        </w:rPr>
        <w:t xml:space="preserve">ŠTEVILKA: </w:t>
      </w:r>
      <w:r w:rsidRPr="000837C3">
        <w:rPr>
          <w:rFonts w:ascii="Tahoma" w:hAnsi="Tahoma" w:cs="Tahoma"/>
          <w:sz w:val="18"/>
          <w:szCs w:val="18"/>
        </w:rPr>
        <w:fldChar w:fldCharType="begin">
          <w:ffData>
            <w:name w:val="Besedilo2"/>
            <w:enabled/>
            <w:calcOnExit w:val="0"/>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sz w:val="18"/>
          <w:szCs w:val="18"/>
        </w:rPr>
        <w:fldChar w:fldCharType="end"/>
      </w:r>
      <w:r w:rsidRPr="000837C3">
        <w:rPr>
          <w:rFonts w:ascii="Tahoma" w:hAnsi="Tahoma" w:cs="Tahoma"/>
          <w:sz w:val="18"/>
          <w:szCs w:val="18"/>
        </w:rPr>
        <w:t xml:space="preserve"> </w:t>
      </w:r>
      <w:r w:rsidRPr="000837C3">
        <w:rPr>
          <w:rFonts w:ascii="Tahoma" w:hAnsi="Tahoma" w:cs="Tahoma"/>
          <w:i/>
          <w:sz w:val="18"/>
          <w:szCs w:val="18"/>
        </w:rPr>
        <w:t>(vpiše se številka zavarovanja)</w:t>
      </w:r>
    </w:p>
    <w:p w14:paraId="2DABFBDE"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ascii="Tahoma" w:hAnsi="Tahoma" w:cs="Tahoma"/>
          <w:sz w:val="18"/>
          <w:szCs w:val="18"/>
        </w:rPr>
      </w:pPr>
    </w:p>
    <w:p w14:paraId="39EA35E3"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r w:rsidRPr="000837C3">
        <w:rPr>
          <w:rFonts w:ascii="Tahoma" w:hAnsi="Tahoma" w:cs="Tahoma"/>
          <w:b/>
          <w:sz w:val="18"/>
          <w:szCs w:val="18"/>
        </w:rPr>
        <w:t>GARANT:</w:t>
      </w:r>
      <w:r w:rsidRPr="000837C3">
        <w:rPr>
          <w:rFonts w:ascii="Tahoma" w:hAnsi="Tahoma" w:cs="Tahoma"/>
          <w:sz w:val="18"/>
          <w:szCs w:val="18"/>
        </w:rPr>
        <w:t xml:space="preserve"> </w:t>
      </w:r>
      <w:r w:rsidRPr="000837C3">
        <w:rPr>
          <w:rFonts w:ascii="Tahoma" w:hAnsi="Tahoma" w:cs="Tahoma"/>
          <w:sz w:val="18"/>
          <w:szCs w:val="18"/>
        </w:rPr>
        <w:fldChar w:fldCharType="begin">
          <w:ffData>
            <w:name w:val="Besedilo2"/>
            <w:enabled/>
            <w:calcOnExit w:val="0"/>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sz w:val="18"/>
          <w:szCs w:val="18"/>
        </w:rPr>
        <w:fldChar w:fldCharType="end"/>
      </w:r>
      <w:r w:rsidRPr="000837C3">
        <w:rPr>
          <w:rFonts w:ascii="Tahoma" w:hAnsi="Tahoma" w:cs="Tahoma"/>
          <w:sz w:val="18"/>
          <w:szCs w:val="18"/>
        </w:rPr>
        <w:t xml:space="preserve"> </w:t>
      </w:r>
      <w:r w:rsidRPr="000837C3">
        <w:rPr>
          <w:rFonts w:ascii="Tahoma" w:hAnsi="Tahoma" w:cs="Tahoma"/>
          <w:i/>
          <w:sz w:val="18"/>
          <w:szCs w:val="18"/>
        </w:rPr>
        <w:t>(vpiše se ime in naslov zavarovalnice/banke v kraju izdaje)</w:t>
      </w:r>
    </w:p>
    <w:p w14:paraId="69220ED1"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ascii="Tahoma" w:hAnsi="Tahoma" w:cs="Tahoma"/>
          <w:sz w:val="18"/>
          <w:szCs w:val="18"/>
        </w:rPr>
      </w:pPr>
    </w:p>
    <w:p w14:paraId="5A9F6175"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r w:rsidRPr="000837C3">
        <w:rPr>
          <w:rFonts w:ascii="Tahoma" w:hAnsi="Tahoma" w:cs="Tahoma"/>
          <w:b/>
          <w:sz w:val="18"/>
          <w:szCs w:val="18"/>
        </w:rPr>
        <w:t xml:space="preserve">NAROČNIK: </w:t>
      </w:r>
      <w:r w:rsidRPr="000837C3">
        <w:rPr>
          <w:rFonts w:ascii="Tahoma" w:hAnsi="Tahoma" w:cs="Tahoma"/>
          <w:sz w:val="18"/>
          <w:szCs w:val="18"/>
        </w:rPr>
        <w:fldChar w:fldCharType="begin">
          <w:ffData>
            <w:name w:val="Besedilo2"/>
            <w:enabled/>
            <w:calcOnExit w:val="0"/>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sz w:val="18"/>
          <w:szCs w:val="18"/>
        </w:rPr>
        <w:fldChar w:fldCharType="end"/>
      </w:r>
      <w:r w:rsidRPr="000837C3">
        <w:rPr>
          <w:rFonts w:ascii="Tahoma" w:hAnsi="Tahoma" w:cs="Tahoma"/>
          <w:sz w:val="18"/>
          <w:szCs w:val="18"/>
        </w:rPr>
        <w:t xml:space="preserve"> </w:t>
      </w:r>
      <w:r w:rsidRPr="000837C3">
        <w:rPr>
          <w:rFonts w:ascii="Tahoma" w:hAnsi="Tahoma" w:cs="Tahoma"/>
          <w:i/>
          <w:sz w:val="18"/>
          <w:szCs w:val="18"/>
        </w:rPr>
        <w:t>(vpišeta se ime in naslov naročnika zavarovanja, tj. v postopku javnega naročanja izbranega ponudnika)</w:t>
      </w:r>
    </w:p>
    <w:p w14:paraId="2F6AB72C"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ascii="Tahoma" w:hAnsi="Tahoma" w:cs="Tahoma"/>
          <w:sz w:val="18"/>
          <w:szCs w:val="18"/>
        </w:rPr>
      </w:pPr>
    </w:p>
    <w:p w14:paraId="2C01DB84"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r w:rsidRPr="000837C3">
        <w:rPr>
          <w:rFonts w:ascii="Tahoma" w:hAnsi="Tahoma" w:cs="Tahoma"/>
          <w:b/>
          <w:sz w:val="18"/>
          <w:szCs w:val="18"/>
        </w:rPr>
        <w:t>UPRAVIČENEC:</w:t>
      </w:r>
      <w:r w:rsidRPr="000837C3">
        <w:rPr>
          <w:rFonts w:ascii="Tahoma" w:hAnsi="Tahoma" w:cs="Tahoma"/>
          <w:sz w:val="18"/>
          <w:szCs w:val="18"/>
        </w:rPr>
        <w:t xml:space="preserve"> </w:t>
      </w:r>
      <w:r w:rsidRPr="000837C3">
        <w:rPr>
          <w:rFonts w:ascii="Tahoma" w:hAnsi="Tahoma" w:cs="Tahoma"/>
          <w:sz w:val="18"/>
          <w:szCs w:val="18"/>
        </w:rPr>
        <w:fldChar w:fldCharType="begin">
          <w:ffData>
            <w:name w:val="Besedilo2"/>
            <w:enabled/>
            <w:calcOnExit w:val="0"/>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sz w:val="18"/>
          <w:szCs w:val="18"/>
        </w:rPr>
        <w:fldChar w:fldCharType="end"/>
      </w:r>
      <w:r w:rsidRPr="000837C3">
        <w:rPr>
          <w:rFonts w:ascii="Tahoma" w:hAnsi="Tahoma" w:cs="Tahoma"/>
          <w:i/>
          <w:sz w:val="18"/>
          <w:szCs w:val="18"/>
        </w:rPr>
        <w:t xml:space="preserve"> (vpiše se naročnik javnega naročila)</w:t>
      </w:r>
    </w:p>
    <w:p w14:paraId="5E4F2A32"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ascii="Tahoma" w:hAnsi="Tahoma" w:cs="Tahoma"/>
          <w:sz w:val="18"/>
          <w:szCs w:val="18"/>
        </w:rPr>
      </w:pPr>
    </w:p>
    <w:p w14:paraId="1E12B8CD" w14:textId="1C0B162E"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i/>
          <w:sz w:val="18"/>
          <w:szCs w:val="18"/>
        </w:rPr>
      </w:pPr>
      <w:r w:rsidRPr="000837C3">
        <w:rPr>
          <w:rFonts w:ascii="Tahoma" w:hAnsi="Tahoma" w:cs="Tahoma"/>
          <w:b/>
          <w:sz w:val="18"/>
          <w:szCs w:val="18"/>
        </w:rPr>
        <w:t xml:space="preserve">OSNOVNI POSEL: </w:t>
      </w:r>
      <w:r w:rsidRPr="000837C3">
        <w:rPr>
          <w:rFonts w:ascii="Tahoma" w:hAnsi="Tahoma" w:cs="Tahoma"/>
          <w:sz w:val="18"/>
          <w:szCs w:val="18"/>
        </w:rPr>
        <w:t xml:space="preserve">obveznost naročnika zavarovanja iz pogodbe št. </w:t>
      </w:r>
      <w:r w:rsidRPr="000837C3">
        <w:rPr>
          <w:rFonts w:ascii="Tahoma" w:hAnsi="Tahoma" w:cs="Tahoma"/>
          <w:sz w:val="18"/>
          <w:szCs w:val="18"/>
        </w:rPr>
        <w:fldChar w:fldCharType="begin">
          <w:ffData>
            <w:name w:val="Besedilo2"/>
            <w:enabled/>
            <w:calcOnExit w:val="0"/>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sz w:val="18"/>
          <w:szCs w:val="18"/>
        </w:rPr>
        <w:fldChar w:fldCharType="end"/>
      </w:r>
      <w:r w:rsidRPr="000837C3">
        <w:rPr>
          <w:rFonts w:ascii="Tahoma" w:hAnsi="Tahoma" w:cs="Tahoma"/>
          <w:sz w:val="18"/>
          <w:szCs w:val="18"/>
        </w:rPr>
        <w:t xml:space="preserve"> z dne </w:t>
      </w:r>
      <w:r w:rsidRPr="000837C3">
        <w:rPr>
          <w:rFonts w:ascii="Tahoma" w:hAnsi="Tahoma" w:cs="Tahoma"/>
          <w:sz w:val="18"/>
          <w:szCs w:val="18"/>
        </w:rPr>
        <w:fldChar w:fldCharType="begin">
          <w:ffData>
            <w:name w:val="Besedilo2"/>
            <w:enabled/>
            <w:calcOnExit w:val="0"/>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sz w:val="18"/>
          <w:szCs w:val="18"/>
        </w:rPr>
        <w:fldChar w:fldCharType="end"/>
      </w:r>
      <w:r w:rsidRPr="000837C3">
        <w:rPr>
          <w:rFonts w:ascii="Tahoma" w:hAnsi="Tahoma" w:cs="Tahoma"/>
          <w:sz w:val="18"/>
          <w:szCs w:val="18"/>
        </w:rPr>
        <w:t xml:space="preserve"> </w:t>
      </w:r>
      <w:r w:rsidRPr="000837C3">
        <w:rPr>
          <w:rFonts w:ascii="Tahoma" w:hAnsi="Tahoma" w:cs="Tahoma"/>
          <w:i/>
          <w:sz w:val="18"/>
          <w:szCs w:val="18"/>
        </w:rPr>
        <w:t xml:space="preserve">(vpišeta se št. in datum pogodbe o izvedbi javnega naročila), </w:t>
      </w:r>
      <w:r w:rsidRPr="000837C3">
        <w:rPr>
          <w:rFonts w:ascii="Tahoma" w:hAnsi="Tahoma" w:cs="Tahoma"/>
          <w:sz w:val="18"/>
          <w:szCs w:val="18"/>
        </w:rPr>
        <w:t xml:space="preserve">katere predmet je </w:t>
      </w:r>
      <w:r w:rsidRPr="000837C3">
        <w:rPr>
          <w:rFonts w:ascii="Tahoma" w:hAnsi="Tahoma" w:cs="Tahoma"/>
          <w:sz w:val="18"/>
          <w:szCs w:val="18"/>
        </w:rPr>
        <w:fldChar w:fldCharType="begin">
          <w:ffData>
            <w:name w:val="Besedilo2"/>
            <w:enabled/>
            <w:calcOnExit w:val="0"/>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sz w:val="18"/>
          <w:szCs w:val="18"/>
        </w:rPr>
        <w:t> </w:t>
      </w:r>
      <w:r w:rsidRPr="000837C3">
        <w:rPr>
          <w:rFonts w:ascii="Tahoma" w:hAnsi="Tahoma" w:cs="Tahoma"/>
          <w:sz w:val="18"/>
          <w:szCs w:val="18"/>
        </w:rPr>
        <w:t> </w:t>
      </w:r>
      <w:r w:rsidRPr="000837C3">
        <w:rPr>
          <w:rFonts w:ascii="Tahoma" w:hAnsi="Tahoma" w:cs="Tahoma"/>
          <w:sz w:val="18"/>
          <w:szCs w:val="18"/>
        </w:rPr>
        <w:t> </w:t>
      </w:r>
      <w:r w:rsidRPr="000837C3">
        <w:rPr>
          <w:rFonts w:ascii="Tahoma" w:hAnsi="Tahoma" w:cs="Tahoma"/>
          <w:sz w:val="18"/>
          <w:szCs w:val="18"/>
        </w:rPr>
        <w:t> </w:t>
      </w:r>
      <w:r w:rsidRPr="000837C3">
        <w:rPr>
          <w:rFonts w:ascii="Tahoma" w:hAnsi="Tahoma" w:cs="Tahoma"/>
          <w:sz w:val="18"/>
          <w:szCs w:val="18"/>
        </w:rPr>
        <w:t> </w:t>
      </w:r>
      <w:r w:rsidRPr="000837C3">
        <w:rPr>
          <w:rFonts w:ascii="Tahoma" w:hAnsi="Tahoma" w:cs="Tahoma"/>
          <w:sz w:val="18"/>
          <w:szCs w:val="18"/>
        </w:rPr>
        <w:fldChar w:fldCharType="end"/>
      </w:r>
      <w:r w:rsidRPr="000837C3">
        <w:rPr>
          <w:rFonts w:ascii="Tahoma" w:hAnsi="Tahoma" w:cs="Tahoma"/>
          <w:sz w:val="18"/>
          <w:szCs w:val="18"/>
        </w:rPr>
        <w:t xml:space="preserve"> </w:t>
      </w:r>
      <w:r w:rsidRPr="000837C3">
        <w:rPr>
          <w:rFonts w:ascii="Tahoma" w:hAnsi="Tahoma" w:cs="Tahoma"/>
          <w:i/>
          <w:sz w:val="18"/>
          <w:szCs w:val="18"/>
        </w:rPr>
        <w:t>(vpiše se predmet javnega naročila)</w:t>
      </w:r>
      <w:r w:rsidRPr="000837C3">
        <w:rPr>
          <w:rFonts w:ascii="Tahoma" w:hAnsi="Tahoma" w:cs="Tahoma"/>
          <w:sz w:val="18"/>
          <w:szCs w:val="18"/>
        </w:rPr>
        <w:t>, sklenjene na podlagi izvedenega javnega naročila št. ……………………………., objavljenega na Portalu javnih naročil, pod št. objave: JN__________/20</w:t>
      </w:r>
      <w:r w:rsidR="000A52D7" w:rsidRPr="000837C3">
        <w:rPr>
          <w:rFonts w:ascii="Tahoma" w:hAnsi="Tahoma" w:cs="Tahoma"/>
          <w:sz w:val="18"/>
          <w:szCs w:val="18"/>
        </w:rPr>
        <w:t>2</w:t>
      </w:r>
      <w:r w:rsidR="009449AB">
        <w:rPr>
          <w:rFonts w:ascii="Tahoma" w:hAnsi="Tahoma" w:cs="Tahoma"/>
          <w:sz w:val="18"/>
          <w:szCs w:val="18"/>
        </w:rPr>
        <w:t>5</w:t>
      </w:r>
      <w:r w:rsidRPr="000837C3">
        <w:rPr>
          <w:rFonts w:ascii="Tahoma" w:hAnsi="Tahoma" w:cs="Tahoma"/>
          <w:sz w:val="18"/>
          <w:szCs w:val="18"/>
        </w:rPr>
        <w:t xml:space="preserve">, katerega predmet je </w:t>
      </w:r>
      <w:r w:rsidR="005E3BEA" w:rsidRPr="000837C3">
        <w:rPr>
          <w:rFonts w:ascii="Tahoma" w:hAnsi="Tahoma" w:cs="Tahoma"/>
          <w:sz w:val="18"/>
          <w:szCs w:val="18"/>
        </w:rPr>
        <w:t>………………………………………………………..</w:t>
      </w:r>
    </w:p>
    <w:p w14:paraId="4F4854E2"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r w:rsidRPr="000837C3">
        <w:rPr>
          <w:rFonts w:ascii="Tahoma" w:hAnsi="Tahoma" w:cs="Tahoma"/>
          <w:i/>
          <w:sz w:val="18"/>
          <w:szCs w:val="18"/>
        </w:rPr>
        <w:t xml:space="preserve"> </w:t>
      </w:r>
    </w:p>
    <w:p w14:paraId="24ED35B9"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r w:rsidRPr="000837C3">
        <w:rPr>
          <w:rFonts w:ascii="Tahoma" w:hAnsi="Tahoma" w:cs="Tahoma"/>
          <w:b/>
          <w:sz w:val="18"/>
          <w:szCs w:val="18"/>
        </w:rPr>
        <w:t xml:space="preserve">ZNESEK  V EUR: </w:t>
      </w:r>
      <w:r w:rsidRPr="000837C3">
        <w:rPr>
          <w:rFonts w:ascii="Tahoma" w:hAnsi="Tahoma" w:cs="Tahoma"/>
          <w:sz w:val="18"/>
          <w:szCs w:val="18"/>
        </w:rPr>
        <w:fldChar w:fldCharType="begin">
          <w:ffData>
            <w:name w:val="Besedilo2"/>
            <w:enabled/>
            <w:calcOnExit w:val="0"/>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sz w:val="18"/>
          <w:szCs w:val="18"/>
        </w:rPr>
        <w:fldChar w:fldCharType="end"/>
      </w:r>
      <w:r w:rsidRPr="000837C3">
        <w:rPr>
          <w:rFonts w:ascii="Tahoma" w:hAnsi="Tahoma" w:cs="Tahoma"/>
          <w:sz w:val="18"/>
          <w:szCs w:val="18"/>
        </w:rPr>
        <w:t xml:space="preserve"> </w:t>
      </w:r>
      <w:r w:rsidRPr="000837C3">
        <w:rPr>
          <w:rFonts w:ascii="Tahoma" w:hAnsi="Tahoma" w:cs="Tahoma"/>
          <w:i/>
          <w:sz w:val="18"/>
          <w:szCs w:val="18"/>
        </w:rPr>
        <w:t>(vpiše se najvišji znesek s številko in besedo)</w:t>
      </w:r>
    </w:p>
    <w:p w14:paraId="3B32C8F5"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p>
    <w:p w14:paraId="2654352C"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r w:rsidRPr="000837C3">
        <w:rPr>
          <w:rFonts w:ascii="Tahoma" w:hAnsi="Tahoma" w:cs="Tahoma"/>
          <w:b/>
          <w:sz w:val="18"/>
          <w:szCs w:val="18"/>
        </w:rPr>
        <w:t xml:space="preserve">LISTINE, KI JIH JE POLEG IZJAVE TREBA PRILOŽITI ZAHTEVI ZA PLAČILO IN SE IZRECNO ZAHTEVAJO V SPODNJEM BESEDILU: </w:t>
      </w:r>
      <w:r w:rsidRPr="000837C3">
        <w:rPr>
          <w:rFonts w:ascii="Tahoma" w:hAnsi="Tahoma" w:cs="Tahoma"/>
          <w:sz w:val="18"/>
          <w:szCs w:val="18"/>
        </w:rPr>
        <w:fldChar w:fldCharType="begin">
          <w:ffData>
            <w:name w:val="Besedilo2"/>
            <w:enabled/>
            <w:calcOnExit w:val="0"/>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sz w:val="18"/>
          <w:szCs w:val="18"/>
        </w:rPr>
        <w:fldChar w:fldCharType="end"/>
      </w:r>
      <w:r w:rsidRPr="000837C3">
        <w:rPr>
          <w:rFonts w:ascii="Tahoma" w:hAnsi="Tahoma" w:cs="Tahoma"/>
          <w:sz w:val="18"/>
          <w:szCs w:val="18"/>
        </w:rPr>
        <w:t xml:space="preserve"> </w:t>
      </w:r>
      <w:r w:rsidRPr="000837C3">
        <w:rPr>
          <w:rFonts w:ascii="Tahoma" w:hAnsi="Tahoma" w:cs="Tahoma"/>
          <w:i/>
          <w:sz w:val="18"/>
          <w:szCs w:val="18"/>
        </w:rPr>
        <w:t>(nobena/navede se listina)</w:t>
      </w:r>
    </w:p>
    <w:p w14:paraId="0788AE7B"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ascii="Tahoma" w:hAnsi="Tahoma" w:cs="Tahoma"/>
          <w:sz w:val="18"/>
          <w:szCs w:val="18"/>
        </w:rPr>
      </w:pPr>
    </w:p>
    <w:p w14:paraId="219A61D4"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r w:rsidRPr="000837C3">
        <w:rPr>
          <w:rFonts w:ascii="Tahoma" w:hAnsi="Tahoma" w:cs="Tahoma"/>
          <w:b/>
          <w:sz w:val="18"/>
          <w:szCs w:val="18"/>
        </w:rPr>
        <w:t>JEZIK V ZAHTEVANIH LISTINAH:</w:t>
      </w:r>
      <w:r w:rsidRPr="000837C3">
        <w:rPr>
          <w:rFonts w:ascii="Tahoma" w:hAnsi="Tahoma" w:cs="Tahoma"/>
          <w:sz w:val="18"/>
          <w:szCs w:val="18"/>
        </w:rPr>
        <w:t xml:space="preserve"> slovenski</w:t>
      </w:r>
    </w:p>
    <w:p w14:paraId="3AA7BDE2"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ascii="Tahoma" w:hAnsi="Tahoma" w:cs="Tahoma"/>
          <w:sz w:val="18"/>
          <w:szCs w:val="18"/>
        </w:rPr>
      </w:pPr>
    </w:p>
    <w:p w14:paraId="502C65F6"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r w:rsidRPr="000837C3">
        <w:rPr>
          <w:rFonts w:ascii="Tahoma" w:hAnsi="Tahoma" w:cs="Tahoma"/>
          <w:b/>
          <w:sz w:val="18"/>
          <w:szCs w:val="18"/>
        </w:rPr>
        <w:t>OBLIKA PREDLOŽITVE:</w:t>
      </w:r>
      <w:r w:rsidRPr="000837C3">
        <w:rPr>
          <w:rFonts w:ascii="Tahoma" w:hAnsi="Tahoma" w:cs="Tahoma"/>
          <w:sz w:val="18"/>
          <w:szCs w:val="18"/>
        </w:rPr>
        <w:t xml:space="preserve"> v papirni obliki s priporočeno pošto ali katerokoli obliko hitre pošte ali osebno ali v elektronski obliki po SWIFT sistemu na naslov </w:t>
      </w:r>
      <w:r w:rsidRPr="000837C3">
        <w:rPr>
          <w:rFonts w:ascii="Tahoma" w:hAnsi="Tahoma" w:cs="Tahoma"/>
          <w:sz w:val="18"/>
          <w:szCs w:val="18"/>
        </w:rPr>
        <w:fldChar w:fldCharType="begin">
          <w:ffData>
            <w:name w:val="Besedilo2"/>
            <w:enabled/>
            <w:calcOnExit w:val="0"/>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sz w:val="18"/>
          <w:szCs w:val="18"/>
        </w:rPr>
        <w:fldChar w:fldCharType="end"/>
      </w:r>
      <w:r w:rsidRPr="000837C3">
        <w:rPr>
          <w:rFonts w:ascii="Tahoma" w:hAnsi="Tahoma" w:cs="Tahoma"/>
          <w:sz w:val="18"/>
          <w:szCs w:val="18"/>
        </w:rPr>
        <w:t xml:space="preserve"> </w:t>
      </w:r>
      <w:r w:rsidRPr="000837C3">
        <w:rPr>
          <w:rFonts w:ascii="Tahoma" w:hAnsi="Tahoma" w:cs="Tahoma"/>
          <w:i/>
          <w:sz w:val="18"/>
          <w:szCs w:val="18"/>
        </w:rPr>
        <w:t>(navede se SWIFT naslova garanta)</w:t>
      </w:r>
    </w:p>
    <w:p w14:paraId="5250668F"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ascii="Tahoma" w:hAnsi="Tahoma" w:cs="Tahoma"/>
          <w:sz w:val="18"/>
          <w:szCs w:val="18"/>
        </w:rPr>
      </w:pPr>
    </w:p>
    <w:p w14:paraId="717B4DC5"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i/>
          <w:sz w:val="18"/>
          <w:szCs w:val="18"/>
        </w:rPr>
      </w:pPr>
      <w:r w:rsidRPr="000837C3">
        <w:rPr>
          <w:rFonts w:ascii="Tahoma" w:hAnsi="Tahoma" w:cs="Tahoma"/>
          <w:b/>
          <w:sz w:val="18"/>
          <w:szCs w:val="18"/>
        </w:rPr>
        <w:t>KRAJ PREDLOŽITVE:</w:t>
      </w:r>
      <w:r w:rsidRPr="000837C3">
        <w:rPr>
          <w:rFonts w:ascii="Tahoma" w:hAnsi="Tahoma" w:cs="Tahoma"/>
          <w:sz w:val="18"/>
          <w:szCs w:val="18"/>
        </w:rPr>
        <w:t xml:space="preserve"> </w:t>
      </w:r>
      <w:r w:rsidRPr="000837C3">
        <w:rPr>
          <w:rFonts w:ascii="Tahoma" w:hAnsi="Tahoma" w:cs="Tahoma"/>
          <w:sz w:val="18"/>
          <w:szCs w:val="18"/>
        </w:rPr>
        <w:fldChar w:fldCharType="begin">
          <w:ffData>
            <w:name w:val="Besedilo2"/>
            <w:enabled/>
            <w:calcOnExit w:val="0"/>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sz w:val="18"/>
          <w:szCs w:val="18"/>
        </w:rPr>
        <w:fldChar w:fldCharType="end"/>
      </w:r>
      <w:r w:rsidRPr="000837C3">
        <w:rPr>
          <w:rFonts w:ascii="Tahoma" w:hAnsi="Tahoma" w:cs="Tahoma"/>
          <w:sz w:val="18"/>
          <w:szCs w:val="18"/>
        </w:rPr>
        <w:t xml:space="preserve"> </w:t>
      </w:r>
      <w:r w:rsidRPr="000837C3">
        <w:rPr>
          <w:rFonts w:ascii="Tahoma" w:hAnsi="Tahoma" w:cs="Tahoma"/>
          <w:i/>
          <w:sz w:val="18"/>
          <w:szCs w:val="18"/>
        </w:rPr>
        <w:t>(garant vpiše naslov podružnice, kjer se opravi predložitev papirnih listin, ali elektronski naslov za predložitev v elektronski obliki, kot na primer garantov SWIFT naslov)</w:t>
      </w:r>
    </w:p>
    <w:p w14:paraId="226365E5"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ascii="Tahoma" w:hAnsi="Tahoma" w:cs="Tahoma"/>
          <w:sz w:val="18"/>
          <w:szCs w:val="18"/>
        </w:rPr>
      </w:pPr>
    </w:p>
    <w:p w14:paraId="5A48C840"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r w:rsidRPr="000837C3">
        <w:rPr>
          <w:rFonts w:ascii="Tahoma" w:hAnsi="Tahoma" w:cs="Tahoma"/>
          <w:sz w:val="18"/>
          <w:szCs w:val="18"/>
        </w:rPr>
        <w:t>Ne glede na naslov podružnice, ki jo je vpisal garant, se predložitev papirnih listin lahko opravi v katerikoli podružnici garanta na območju Republike Slovenije.</w:t>
      </w:r>
      <w:r w:rsidRPr="000837C3" w:rsidDel="00D4087F">
        <w:rPr>
          <w:rFonts w:ascii="Tahoma" w:hAnsi="Tahoma" w:cs="Tahoma"/>
          <w:sz w:val="18"/>
          <w:szCs w:val="18"/>
        </w:rPr>
        <w:t xml:space="preserve"> </w:t>
      </w:r>
    </w:p>
    <w:p w14:paraId="353712B9"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r w:rsidRPr="000837C3">
        <w:rPr>
          <w:rFonts w:ascii="Tahoma" w:hAnsi="Tahoma" w:cs="Tahoma"/>
          <w:sz w:val="18"/>
          <w:szCs w:val="18"/>
        </w:rPr>
        <w:t xml:space="preserve">  </w:t>
      </w:r>
    </w:p>
    <w:p w14:paraId="1CD60406"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r w:rsidRPr="000837C3">
        <w:rPr>
          <w:rFonts w:ascii="Tahoma" w:hAnsi="Tahoma" w:cs="Tahoma"/>
          <w:b/>
          <w:sz w:val="18"/>
          <w:szCs w:val="18"/>
        </w:rPr>
        <w:t xml:space="preserve">DATUM VELJAVNOSTI: </w:t>
      </w:r>
      <w:r w:rsidRPr="000837C3">
        <w:rPr>
          <w:rFonts w:ascii="Tahoma" w:hAnsi="Tahoma" w:cs="Tahoma"/>
          <w:sz w:val="18"/>
          <w:szCs w:val="18"/>
        </w:rPr>
        <w:fldChar w:fldCharType="begin">
          <w:ffData>
            <w:name w:val="Besedilo2"/>
            <w:enabled/>
            <w:calcOnExit w:val="0"/>
            <w:textInput>
              <w:default w:val="DD. MM. LLLL"/>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noProof/>
          <w:sz w:val="18"/>
          <w:szCs w:val="18"/>
        </w:rPr>
        <w:t>DD. MM. LLLL</w:t>
      </w:r>
      <w:r w:rsidRPr="000837C3">
        <w:rPr>
          <w:rFonts w:ascii="Tahoma" w:hAnsi="Tahoma" w:cs="Tahoma"/>
          <w:sz w:val="18"/>
          <w:szCs w:val="18"/>
        </w:rPr>
        <w:fldChar w:fldCharType="end"/>
      </w:r>
      <w:r w:rsidRPr="000837C3">
        <w:rPr>
          <w:rFonts w:ascii="Tahoma" w:hAnsi="Tahoma" w:cs="Tahoma"/>
          <w:sz w:val="18"/>
          <w:szCs w:val="18"/>
        </w:rPr>
        <w:t xml:space="preserve"> </w:t>
      </w:r>
      <w:r w:rsidRPr="000837C3">
        <w:rPr>
          <w:rFonts w:ascii="Tahoma" w:hAnsi="Tahoma" w:cs="Tahoma"/>
          <w:i/>
          <w:sz w:val="18"/>
          <w:szCs w:val="18"/>
        </w:rPr>
        <w:t>(vpiše se datum zapadlosti zavarovanja)</w:t>
      </w:r>
    </w:p>
    <w:p w14:paraId="5965123A"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p>
    <w:p w14:paraId="15790FD1"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r w:rsidRPr="000837C3">
        <w:rPr>
          <w:rFonts w:ascii="Tahoma" w:hAnsi="Tahoma" w:cs="Tahoma"/>
          <w:b/>
          <w:sz w:val="18"/>
          <w:szCs w:val="18"/>
        </w:rPr>
        <w:t>STRANKA, KI MORA PLAČATI STROŠKE:</w:t>
      </w:r>
      <w:r w:rsidRPr="000837C3">
        <w:rPr>
          <w:rFonts w:ascii="Tahoma" w:hAnsi="Tahoma" w:cs="Tahoma"/>
          <w:sz w:val="18"/>
          <w:szCs w:val="18"/>
        </w:rPr>
        <w:t xml:space="preserve"> </w:t>
      </w:r>
      <w:r w:rsidRPr="000837C3">
        <w:rPr>
          <w:rFonts w:ascii="Tahoma" w:hAnsi="Tahoma" w:cs="Tahoma"/>
          <w:sz w:val="18"/>
          <w:szCs w:val="18"/>
        </w:rPr>
        <w:fldChar w:fldCharType="begin">
          <w:ffData>
            <w:name w:val="Besedilo2"/>
            <w:enabled/>
            <w:calcOnExit w:val="0"/>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sz w:val="18"/>
          <w:szCs w:val="18"/>
        </w:rPr>
        <w:fldChar w:fldCharType="end"/>
      </w:r>
      <w:r w:rsidRPr="000837C3">
        <w:rPr>
          <w:rFonts w:ascii="Tahoma" w:hAnsi="Tahoma" w:cs="Tahoma"/>
          <w:sz w:val="18"/>
          <w:szCs w:val="18"/>
        </w:rPr>
        <w:t xml:space="preserve"> </w:t>
      </w:r>
      <w:r w:rsidRPr="000837C3">
        <w:rPr>
          <w:rFonts w:ascii="Tahoma" w:hAnsi="Tahoma" w:cs="Tahoma"/>
          <w:i/>
          <w:sz w:val="18"/>
          <w:szCs w:val="18"/>
        </w:rPr>
        <w:t>(vpiše se ime naročnika zavarovanja, tj. v postopku javnega naročanja izbranega ponudnika)</w:t>
      </w:r>
    </w:p>
    <w:p w14:paraId="6060891C"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b/>
          <w:sz w:val="18"/>
          <w:szCs w:val="18"/>
        </w:rPr>
      </w:pPr>
    </w:p>
    <w:p w14:paraId="7278DC3F" w14:textId="77777777" w:rsidR="00EF23A3" w:rsidRPr="000837C3" w:rsidRDefault="00EF23A3" w:rsidP="00EF23A3">
      <w:pPr>
        <w:spacing w:line="240" w:lineRule="auto"/>
        <w:rPr>
          <w:rFonts w:ascii="Tahoma" w:hAnsi="Tahoma" w:cs="Tahoma"/>
          <w:sz w:val="18"/>
          <w:szCs w:val="18"/>
        </w:rPr>
      </w:pPr>
      <w:r w:rsidRPr="000837C3">
        <w:rPr>
          <w:rFonts w:ascii="Tahoma" w:hAnsi="Tahoma" w:cs="Tahoma"/>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1A65E5D" w14:textId="77777777" w:rsidR="00EF23A3" w:rsidRPr="000837C3" w:rsidRDefault="00EF23A3" w:rsidP="00EF23A3">
      <w:pPr>
        <w:spacing w:line="120" w:lineRule="auto"/>
        <w:rPr>
          <w:rFonts w:ascii="Tahoma" w:hAnsi="Tahoma" w:cs="Tahoma"/>
          <w:sz w:val="18"/>
          <w:szCs w:val="18"/>
        </w:rPr>
      </w:pPr>
    </w:p>
    <w:p w14:paraId="067EEAD5" w14:textId="77777777" w:rsidR="00EF23A3" w:rsidRPr="000837C3" w:rsidRDefault="00EF23A3" w:rsidP="00EF23A3">
      <w:pPr>
        <w:spacing w:line="240" w:lineRule="auto"/>
        <w:rPr>
          <w:rFonts w:ascii="Tahoma" w:hAnsi="Tahoma" w:cs="Tahoma"/>
          <w:sz w:val="18"/>
          <w:szCs w:val="18"/>
        </w:rPr>
      </w:pPr>
      <w:r w:rsidRPr="000837C3">
        <w:rPr>
          <w:rFonts w:ascii="Tahoma" w:hAnsi="Tahoma" w:cs="Tahoma"/>
          <w:sz w:val="18"/>
          <w:szCs w:val="18"/>
        </w:rPr>
        <w:t>Katerokoli zahtevo za plačilo po tem zavarovanju moramo prejeti na datum veljavnosti zavarovanja ali pred njim v zgoraj navedenem kraju predložitve.</w:t>
      </w:r>
    </w:p>
    <w:p w14:paraId="4E03A713" w14:textId="77777777" w:rsidR="00EF23A3" w:rsidRPr="000837C3" w:rsidRDefault="00EF23A3" w:rsidP="00EF23A3">
      <w:pPr>
        <w:spacing w:line="120" w:lineRule="auto"/>
        <w:rPr>
          <w:rFonts w:ascii="Tahoma" w:hAnsi="Tahoma" w:cs="Tahoma"/>
          <w:sz w:val="18"/>
          <w:szCs w:val="18"/>
        </w:rPr>
      </w:pPr>
    </w:p>
    <w:p w14:paraId="7D2D587E" w14:textId="77777777" w:rsidR="00EF23A3" w:rsidRPr="000837C3" w:rsidRDefault="00EF23A3" w:rsidP="00EF23A3">
      <w:pPr>
        <w:spacing w:line="240" w:lineRule="auto"/>
        <w:rPr>
          <w:rFonts w:ascii="Tahoma" w:hAnsi="Tahoma" w:cs="Tahoma"/>
          <w:sz w:val="18"/>
          <w:szCs w:val="18"/>
        </w:rPr>
      </w:pPr>
      <w:r w:rsidRPr="000837C3">
        <w:rPr>
          <w:rFonts w:ascii="Tahoma" w:hAnsi="Tahoma" w:cs="Tahoma"/>
          <w:sz w:val="18"/>
          <w:szCs w:val="18"/>
        </w:rPr>
        <w:t>Morebitne spore v zvezi s tem zavarovanjem rešuje stvarno pristojno sodišče  po slovenskem pravu.</w:t>
      </w:r>
    </w:p>
    <w:p w14:paraId="4FA8DCBF" w14:textId="77777777" w:rsidR="00EF23A3" w:rsidRPr="000837C3" w:rsidRDefault="00EF23A3" w:rsidP="00EF23A3">
      <w:pPr>
        <w:spacing w:line="240" w:lineRule="auto"/>
        <w:rPr>
          <w:rFonts w:ascii="Tahoma" w:hAnsi="Tahoma" w:cs="Tahoma"/>
          <w:sz w:val="18"/>
          <w:szCs w:val="18"/>
        </w:rPr>
      </w:pPr>
    </w:p>
    <w:p w14:paraId="1C2978B6" w14:textId="77777777" w:rsidR="00EF23A3" w:rsidRPr="000837C3" w:rsidRDefault="00EF23A3" w:rsidP="00EF23A3">
      <w:pPr>
        <w:spacing w:line="240" w:lineRule="auto"/>
        <w:rPr>
          <w:rFonts w:ascii="Tahoma" w:hAnsi="Tahoma" w:cs="Tahoma"/>
          <w:sz w:val="18"/>
          <w:szCs w:val="18"/>
        </w:rPr>
      </w:pPr>
      <w:r w:rsidRPr="000837C3">
        <w:rPr>
          <w:rFonts w:ascii="Tahoma" w:hAnsi="Tahoma" w:cs="Tahoma"/>
          <w:i/>
          <w:sz w:val="18"/>
          <w:szCs w:val="18"/>
        </w:rPr>
        <w:t>Za to zavarovanje veljajo Enotna pravila za garancije na poziv (EPGP) revizija iz leta 2010, izdana pri MTZ pod št. 758.)</w:t>
      </w:r>
      <w:r w:rsidRPr="000837C3">
        <w:rPr>
          <w:rFonts w:ascii="Tahoma" w:hAnsi="Tahoma" w:cs="Tahoma"/>
          <w:sz w:val="18"/>
          <w:szCs w:val="18"/>
        </w:rPr>
        <w:tab/>
      </w:r>
    </w:p>
    <w:p w14:paraId="7E08921D" w14:textId="77777777" w:rsidR="00EF23A3" w:rsidRPr="000837C3" w:rsidRDefault="00EF23A3" w:rsidP="00EF23A3">
      <w:pPr>
        <w:spacing w:line="240" w:lineRule="auto"/>
        <w:rPr>
          <w:rFonts w:ascii="Tahoma" w:hAnsi="Tahoma" w:cs="Tahoma"/>
          <w:sz w:val="18"/>
          <w:szCs w:val="18"/>
        </w:rPr>
      </w:pPr>
    </w:p>
    <w:p w14:paraId="29DA64FD" w14:textId="77777777" w:rsidR="00EF23A3" w:rsidRPr="000837C3" w:rsidRDefault="00EF23A3" w:rsidP="00EF23A3">
      <w:pPr>
        <w:spacing w:line="240" w:lineRule="auto"/>
        <w:rPr>
          <w:rFonts w:ascii="Tahoma" w:hAnsi="Tahoma" w:cs="Tahoma"/>
          <w:sz w:val="18"/>
          <w:szCs w:val="18"/>
        </w:rPr>
      </w:pPr>
    </w:p>
    <w:p w14:paraId="3A60FA87" w14:textId="77777777" w:rsidR="00EF23A3" w:rsidRPr="000837C3" w:rsidRDefault="00EF23A3" w:rsidP="00EF23A3">
      <w:pPr>
        <w:spacing w:line="240" w:lineRule="auto"/>
        <w:rPr>
          <w:rFonts w:ascii="Tahoma" w:hAnsi="Tahoma" w:cs="Tahoma"/>
          <w:sz w:val="18"/>
          <w:szCs w:val="18"/>
        </w:rPr>
      </w:pP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t xml:space="preserve">            garant</w:t>
      </w: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t xml:space="preserve">           (žig in podpis)</w:t>
      </w:r>
    </w:p>
    <w:p w14:paraId="3577E4DC" w14:textId="77777777" w:rsidR="00EF23A3" w:rsidRPr="000837C3" w:rsidRDefault="00EF23A3" w:rsidP="00EF23A3">
      <w:pPr>
        <w:autoSpaceDE w:val="0"/>
        <w:autoSpaceDN w:val="0"/>
        <w:adjustRightInd w:val="0"/>
        <w:spacing w:line="240" w:lineRule="auto"/>
        <w:rPr>
          <w:rFonts w:ascii="Tahoma" w:hAnsi="Tahoma" w:cs="Tahoma"/>
          <w:b/>
          <w:sz w:val="18"/>
          <w:szCs w:val="18"/>
        </w:rPr>
      </w:pPr>
    </w:p>
    <w:p w14:paraId="5393A144" w14:textId="77777777" w:rsidR="009C6202" w:rsidRPr="000837C3" w:rsidRDefault="009C6202" w:rsidP="00EF23A3">
      <w:pPr>
        <w:autoSpaceDE w:val="0"/>
        <w:autoSpaceDN w:val="0"/>
        <w:adjustRightInd w:val="0"/>
        <w:spacing w:line="240" w:lineRule="auto"/>
        <w:rPr>
          <w:rFonts w:ascii="Tahoma" w:hAnsi="Tahoma" w:cs="Tahoma"/>
          <w:b/>
          <w:sz w:val="18"/>
          <w:szCs w:val="18"/>
        </w:rPr>
      </w:pPr>
    </w:p>
    <w:p w14:paraId="619E8345" w14:textId="77777777" w:rsidR="005E3BEA" w:rsidRPr="000837C3" w:rsidRDefault="005E3BEA" w:rsidP="00EF23A3">
      <w:pPr>
        <w:autoSpaceDE w:val="0"/>
        <w:autoSpaceDN w:val="0"/>
        <w:adjustRightInd w:val="0"/>
        <w:spacing w:line="240" w:lineRule="auto"/>
        <w:rPr>
          <w:rFonts w:ascii="Tahoma" w:hAnsi="Tahoma" w:cs="Tahoma"/>
          <w:b/>
          <w:sz w:val="18"/>
          <w:szCs w:val="18"/>
        </w:rPr>
      </w:pPr>
    </w:p>
    <w:p w14:paraId="191ED88B" w14:textId="77777777" w:rsidR="00EF23A3" w:rsidRPr="000837C3" w:rsidRDefault="00EF23A3" w:rsidP="00EF23A3">
      <w:pPr>
        <w:suppressAutoHyphens/>
        <w:spacing w:line="276" w:lineRule="auto"/>
        <w:jc w:val="right"/>
        <w:rPr>
          <w:rFonts w:ascii="Tahoma" w:hAnsi="Tahoma" w:cs="Tahoma"/>
          <w:i/>
          <w:iCs/>
          <w:sz w:val="18"/>
          <w:szCs w:val="18"/>
          <w:lang w:eastAsia="zh-CN"/>
        </w:rPr>
      </w:pPr>
      <w:r w:rsidRPr="000837C3">
        <w:rPr>
          <w:rFonts w:ascii="Tahoma" w:hAnsi="Tahoma" w:cs="Tahoma"/>
          <w:b/>
          <w:i/>
          <w:iCs/>
          <w:sz w:val="18"/>
          <w:szCs w:val="18"/>
          <w:lang w:eastAsia="zh-CN"/>
        </w:rPr>
        <w:lastRenderedPageBreak/>
        <w:t xml:space="preserve">Obrazec </w:t>
      </w:r>
      <w:r w:rsidR="007E1838" w:rsidRPr="000837C3">
        <w:rPr>
          <w:rFonts w:ascii="Tahoma" w:hAnsi="Tahoma" w:cs="Tahoma"/>
          <w:b/>
          <w:i/>
          <w:iCs/>
          <w:sz w:val="18"/>
          <w:szCs w:val="18"/>
          <w:lang w:eastAsia="zh-CN"/>
        </w:rPr>
        <w:t>8</w:t>
      </w:r>
    </w:p>
    <w:p w14:paraId="4F66043E" w14:textId="77777777" w:rsidR="00EF23A3" w:rsidRPr="000837C3" w:rsidRDefault="005E3BEA" w:rsidP="00CE0A90">
      <w:pPr>
        <w:numPr>
          <w:ilvl w:val="0"/>
          <w:numId w:val="10"/>
        </w:numPr>
        <w:shd w:val="clear" w:color="auto" w:fill="8EAADB"/>
        <w:spacing w:after="200" w:line="276" w:lineRule="auto"/>
        <w:jc w:val="left"/>
        <w:rPr>
          <w:rFonts w:ascii="Tahoma" w:hAnsi="Tahoma" w:cs="Tahoma"/>
          <w:b/>
          <w:bCs/>
          <w:sz w:val="18"/>
          <w:szCs w:val="18"/>
        </w:rPr>
      </w:pPr>
      <w:bookmarkStart w:id="175" w:name="_Hlk52346178"/>
      <w:r w:rsidRPr="000837C3">
        <w:rPr>
          <w:rFonts w:ascii="Tahoma" w:hAnsi="Tahoma" w:cs="Tahoma"/>
          <w:b/>
          <w:bCs/>
          <w:sz w:val="18"/>
          <w:szCs w:val="18"/>
        </w:rPr>
        <w:t>Vzorec finančnega zavarovanja za odpravo napak v garancijskem roku</w:t>
      </w:r>
    </w:p>
    <w:bookmarkEnd w:id="175"/>
    <w:p w14:paraId="17BD9DC3" w14:textId="77777777" w:rsidR="00695588" w:rsidRPr="000837C3" w:rsidRDefault="00695588" w:rsidP="00695588">
      <w:pPr>
        <w:widowControl w:val="0"/>
        <w:autoSpaceDE w:val="0"/>
        <w:autoSpaceDN w:val="0"/>
        <w:adjustRightInd w:val="0"/>
        <w:spacing w:line="240" w:lineRule="auto"/>
        <w:jc w:val="left"/>
        <w:rPr>
          <w:rFonts w:ascii="Tahoma" w:eastAsia="Times New Roman" w:hAnsi="Tahoma" w:cs="Tahoma"/>
          <w:sz w:val="18"/>
          <w:szCs w:val="18"/>
          <w:lang w:eastAsia="sl-SI"/>
        </w:rPr>
      </w:pPr>
    </w:p>
    <w:p w14:paraId="6059F025" w14:textId="77777777" w:rsidR="00720174" w:rsidRPr="000837C3" w:rsidRDefault="00720174" w:rsidP="0072017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left"/>
        <w:rPr>
          <w:rFonts w:cs="Arial"/>
          <w:sz w:val="18"/>
          <w:szCs w:val="18"/>
        </w:rPr>
      </w:pPr>
      <w:r w:rsidRPr="000837C3">
        <w:rPr>
          <w:rFonts w:cs="Arial"/>
          <w:b/>
          <w:sz w:val="18"/>
          <w:szCs w:val="18"/>
        </w:rPr>
        <w:t xml:space="preserve">Obrazec zavarovanje za odpravo napak v garancijskem roku po EPGP-758 </w:t>
      </w:r>
    </w:p>
    <w:p w14:paraId="755E9F05" w14:textId="77777777" w:rsidR="00720174" w:rsidRPr="000837C3" w:rsidRDefault="00720174" w:rsidP="00720174">
      <w:pPr>
        <w:widowControl w:val="0"/>
        <w:spacing w:line="240" w:lineRule="auto"/>
        <w:rPr>
          <w:rFonts w:cs="Arial"/>
          <w:sz w:val="18"/>
          <w:szCs w:val="18"/>
        </w:rPr>
      </w:pPr>
    </w:p>
    <w:p w14:paraId="4A076C04" w14:textId="77777777" w:rsidR="00720174" w:rsidRPr="000837C3" w:rsidRDefault="00720174" w:rsidP="00720174">
      <w:pPr>
        <w:widowControl w:val="0"/>
        <w:spacing w:line="240" w:lineRule="auto"/>
        <w:rPr>
          <w:rFonts w:cs="Arial"/>
          <w:i/>
          <w:sz w:val="18"/>
          <w:szCs w:val="18"/>
        </w:rPr>
      </w:pPr>
      <w:r w:rsidRPr="000837C3">
        <w:rPr>
          <w:rFonts w:cs="Arial"/>
          <w:i/>
          <w:sz w:val="18"/>
          <w:szCs w:val="18"/>
        </w:rPr>
        <w:t>Glava s podatki o garantu (zavarovalnici/banki) ali SWIFT ključ</w:t>
      </w:r>
    </w:p>
    <w:p w14:paraId="19C7B032" w14:textId="77777777" w:rsidR="00720174" w:rsidRPr="000837C3" w:rsidRDefault="00720174" w:rsidP="00720174">
      <w:pPr>
        <w:widowControl w:val="0"/>
        <w:spacing w:line="240" w:lineRule="auto"/>
        <w:rPr>
          <w:rFonts w:cs="Arial"/>
          <w:sz w:val="18"/>
          <w:szCs w:val="18"/>
        </w:rPr>
      </w:pPr>
    </w:p>
    <w:p w14:paraId="1CBF205E" w14:textId="77777777" w:rsidR="00720174" w:rsidRPr="000837C3" w:rsidRDefault="00720174" w:rsidP="00720174">
      <w:pPr>
        <w:widowControl w:val="0"/>
        <w:spacing w:line="240" w:lineRule="auto"/>
        <w:rPr>
          <w:rFonts w:cs="Arial"/>
          <w:i/>
          <w:sz w:val="18"/>
          <w:szCs w:val="18"/>
        </w:rPr>
      </w:pPr>
      <w:r w:rsidRPr="000837C3">
        <w:rPr>
          <w:rFonts w:cs="Arial"/>
          <w:sz w:val="18"/>
          <w:szCs w:val="18"/>
        </w:rPr>
        <w:t xml:space="preserve">Za:   Zdravstveni dom </w:t>
      </w:r>
      <w:r w:rsidR="00BD51DD" w:rsidRPr="000837C3">
        <w:rPr>
          <w:rFonts w:cs="Arial"/>
          <w:sz w:val="18"/>
          <w:szCs w:val="18"/>
        </w:rPr>
        <w:t>Sevnica, Trg svobode 14, 8290 Sevnica</w:t>
      </w:r>
      <w:r w:rsidR="00B461E7" w:rsidRPr="000837C3">
        <w:rPr>
          <w:rFonts w:cs="Arial"/>
          <w:sz w:val="18"/>
          <w:szCs w:val="18"/>
        </w:rPr>
        <w:t xml:space="preserve"> </w:t>
      </w:r>
      <w:r w:rsidRPr="000837C3">
        <w:rPr>
          <w:rFonts w:cs="Arial"/>
          <w:sz w:val="18"/>
          <w:szCs w:val="18"/>
        </w:rPr>
        <w:t>(</w:t>
      </w:r>
      <w:r w:rsidRPr="000837C3">
        <w:rPr>
          <w:rFonts w:cs="Arial"/>
          <w:i/>
          <w:sz w:val="18"/>
          <w:szCs w:val="18"/>
        </w:rPr>
        <w:t>vpiše se upravičenca tj. naročnika javnega naročila)</w:t>
      </w:r>
    </w:p>
    <w:p w14:paraId="6B498472" w14:textId="77777777" w:rsidR="00720174" w:rsidRPr="000837C3" w:rsidRDefault="00720174" w:rsidP="00720174">
      <w:pPr>
        <w:widowControl w:val="0"/>
        <w:spacing w:line="240" w:lineRule="auto"/>
        <w:rPr>
          <w:rFonts w:cs="Arial"/>
          <w:sz w:val="18"/>
          <w:szCs w:val="18"/>
        </w:rPr>
      </w:pPr>
    </w:p>
    <w:p w14:paraId="7E6B027F" w14:textId="77777777" w:rsidR="00720174" w:rsidRPr="000837C3" w:rsidRDefault="00720174" w:rsidP="00720174">
      <w:pPr>
        <w:widowControl w:val="0"/>
        <w:spacing w:line="240" w:lineRule="auto"/>
        <w:rPr>
          <w:rFonts w:cs="Arial"/>
          <w:i/>
          <w:sz w:val="18"/>
          <w:szCs w:val="18"/>
        </w:rPr>
      </w:pPr>
      <w:r w:rsidRPr="000837C3">
        <w:rPr>
          <w:rFonts w:cs="Arial"/>
          <w:sz w:val="18"/>
          <w:szCs w:val="18"/>
        </w:rPr>
        <w:t xml:space="preserve">Datum: </w:t>
      </w:r>
      <w:r w:rsidRPr="000837C3">
        <w:rPr>
          <w:rFonts w:cs="Arial"/>
          <w:sz w:val="18"/>
          <w:szCs w:val="18"/>
        </w:rPr>
        <w:fldChar w:fldCharType="begin">
          <w:ffData>
            <w:name w:val="Besedilo2"/>
            <w:enabled/>
            <w:calcOnExit w:val="0"/>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fldChar w:fldCharType="end"/>
      </w:r>
      <w:r w:rsidRPr="000837C3">
        <w:rPr>
          <w:rFonts w:cs="Arial"/>
          <w:sz w:val="18"/>
          <w:szCs w:val="18"/>
        </w:rPr>
        <w:t xml:space="preserve"> </w:t>
      </w:r>
      <w:r w:rsidRPr="000837C3">
        <w:rPr>
          <w:rFonts w:cs="Arial"/>
          <w:i/>
          <w:sz w:val="18"/>
          <w:szCs w:val="18"/>
        </w:rPr>
        <w:t>(vpiše se datum izdaje)</w:t>
      </w:r>
    </w:p>
    <w:p w14:paraId="6A4BB05B" w14:textId="77777777" w:rsidR="00720174" w:rsidRPr="000837C3" w:rsidRDefault="00720174" w:rsidP="00720174">
      <w:pPr>
        <w:widowControl w:val="0"/>
        <w:spacing w:line="240" w:lineRule="auto"/>
        <w:rPr>
          <w:rFonts w:cs="Arial"/>
          <w:sz w:val="18"/>
          <w:szCs w:val="18"/>
        </w:rPr>
      </w:pPr>
    </w:p>
    <w:p w14:paraId="74B97463" w14:textId="77777777" w:rsidR="00720174" w:rsidRPr="000837C3" w:rsidRDefault="00720174" w:rsidP="0072017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i/>
          <w:sz w:val="18"/>
          <w:szCs w:val="18"/>
        </w:rPr>
      </w:pPr>
      <w:r w:rsidRPr="000837C3">
        <w:rPr>
          <w:rFonts w:cs="Arial"/>
          <w:b/>
          <w:sz w:val="18"/>
          <w:szCs w:val="18"/>
        </w:rPr>
        <w:t>VRSTA ZAVAROVANJA:</w:t>
      </w:r>
      <w:r w:rsidRPr="000837C3">
        <w:rPr>
          <w:rFonts w:cs="Arial"/>
          <w:sz w:val="18"/>
          <w:szCs w:val="18"/>
        </w:rPr>
        <w:t xml:space="preserve"> </w:t>
      </w:r>
      <w:r w:rsidRPr="000837C3">
        <w:rPr>
          <w:rFonts w:cs="Arial"/>
          <w:sz w:val="18"/>
          <w:szCs w:val="18"/>
        </w:rPr>
        <w:fldChar w:fldCharType="begin">
          <w:ffData>
            <w:name w:val="Besedilo2"/>
            <w:enabled/>
            <w:calcOnExit w:val="0"/>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noProof/>
          <w:sz w:val="18"/>
          <w:szCs w:val="18"/>
        </w:rPr>
        <w:t> </w:t>
      </w:r>
      <w:r w:rsidRPr="000837C3">
        <w:rPr>
          <w:rFonts w:cs="Arial"/>
          <w:noProof/>
          <w:sz w:val="18"/>
          <w:szCs w:val="18"/>
        </w:rPr>
        <w:t> </w:t>
      </w:r>
      <w:r w:rsidRPr="000837C3">
        <w:rPr>
          <w:rFonts w:cs="Arial"/>
          <w:noProof/>
          <w:sz w:val="18"/>
          <w:szCs w:val="18"/>
        </w:rPr>
        <w:t> </w:t>
      </w:r>
      <w:r w:rsidRPr="000837C3">
        <w:rPr>
          <w:rFonts w:cs="Arial"/>
          <w:noProof/>
          <w:sz w:val="18"/>
          <w:szCs w:val="18"/>
        </w:rPr>
        <w:t> </w:t>
      </w:r>
      <w:r w:rsidRPr="000837C3">
        <w:rPr>
          <w:rFonts w:cs="Arial"/>
          <w:noProof/>
          <w:sz w:val="18"/>
          <w:szCs w:val="18"/>
        </w:rPr>
        <w:t> </w:t>
      </w:r>
      <w:r w:rsidRPr="000837C3">
        <w:rPr>
          <w:rFonts w:cs="Arial"/>
          <w:sz w:val="18"/>
          <w:szCs w:val="18"/>
        </w:rPr>
        <w:fldChar w:fldCharType="end"/>
      </w:r>
      <w:r w:rsidRPr="000837C3">
        <w:rPr>
          <w:rFonts w:cs="Arial"/>
          <w:sz w:val="18"/>
          <w:szCs w:val="18"/>
        </w:rPr>
        <w:t xml:space="preserve"> </w:t>
      </w:r>
      <w:r w:rsidRPr="000837C3">
        <w:rPr>
          <w:rFonts w:cs="Arial"/>
          <w:i/>
          <w:sz w:val="18"/>
          <w:szCs w:val="18"/>
        </w:rPr>
        <w:t>(vpiše se vrsta zavarovanja: kavcijsko zavarovanje/bančna garancija)</w:t>
      </w:r>
    </w:p>
    <w:p w14:paraId="09B2F84C" w14:textId="77777777" w:rsidR="00720174" w:rsidRPr="000837C3" w:rsidRDefault="00720174" w:rsidP="0072017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i/>
          <w:sz w:val="18"/>
          <w:szCs w:val="18"/>
        </w:rPr>
      </w:pPr>
    </w:p>
    <w:p w14:paraId="31EC38AD" w14:textId="77777777" w:rsidR="00720174" w:rsidRPr="000837C3" w:rsidRDefault="00720174" w:rsidP="00720174">
      <w:pPr>
        <w:widowControl w:val="0"/>
        <w:spacing w:line="240" w:lineRule="auto"/>
        <w:rPr>
          <w:rFonts w:cs="Arial"/>
          <w:sz w:val="18"/>
          <w:szCs w:val="18"/>
        </w:rPr>
      </w:pPr>
      <w:r w:rsidRPr="000837C3">
        <w:rPr>
          <w:rFonts w:cs="Arial"/>
          <w:b/>
          <w:sz w:val="18"/>
          <w:szCs w:val="18"/>
        </w:rPr>
        <w:t xml:space="preserve">ŠTEVILKA: </w:t>
      </w:r>
      <w:r w:rsidRPr="000837C3">
        <w:rPr>
          <w:rFonts w:cs="Arial"/>
          <w:sz w:val="18"/>
          <w:szCs w:val="18"/>
        </w:rPr>
        <w:fldChar w:fldCharType="begin">
          <w:ffData>
            <w:name w:val="Besedilo2"/>
            <w:enabled/>
            <w:calcOnExit w:val="0"/>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fldChar w:fldCharType="end"/>
      </w:r>
      <w:r w:rsidRPr="000837C3">
        <w:rPr>
          <w:rFonts w:cs="Arial"/>
          <w:sz w:val="18"/>
          <w:szCs w:val="18"/>
        </w:rPr>
        <w:t xml:space="preserve"> </w:t>
      </w:r>
      <w:r w:rsidRPr="000837C3">
        <w:rPr>
          <w:rFonts w:cs="Arial"/>
          <w:i/>
          <w:sz w:val="18"/>
          <w:szCs w:val="18"/>
        </w:rPr>
        <w:t>(vpiše se številka zavarovanja)</w:t>
      </w:r>
    </w:p>
    <w:p w14:paraId="4E47201C" w14:textId="77777777" w:rsidR="00720174" w:rsidRPr="000837C3" w:rsidRDefault="00720174" w:rsidP="00720174">
      <w:pPr>
        <w:widowControl w:val="0"/>
        <w:spacing w:line="240" w:lineRule="auto"/>
        <w:rPr>
          <w:rFonts w:cs="Arial"/>
          <w:sz w:val="18"/>
          <w:szCs w:val="18"/>
        </w:rPr>
      </w:pPr>
    </w:p>
    <w:p w14:paraId="19A7B528" w14:textId="77777777" w:rsidR="00720174" w:rsidRPr="000837C3" w:rsidRDefault="00720174" w:rsidP="00720174">
      <w:pPr>
        <w:widowControl w:val="0"/>
        <w:spacing w:line="240" w:lineRule="auto"/>
        <w:rPr>
          <w:rFonts w:cs="Arial"/>
          <w:sz w:val="18"/>
          <w:szCs w:val="18"/>
        </w:rPr>
      </w:pPr>
      <w:r w:rsidRPr="000837C3">
        <w:rPr>
          <w:rFonts w:cs="Arial"/>
          <w:b/>
          <w:sz w:val="18"/>
          <w:szCs w:val="18"/>
        </w:rPr>
        <w:t>GARANT:</w:t>
      </w:r>
      <w:r w:rsidRPr="000837C3">
        <w:rPr>
          <w:rFonts w:cs="Arial"/>
          <w:sz w:val="18"/>
          <w:szCs w:val="18"/>
        </w:rPr>
        <w:t xml:space="preserve"> </w:t>
      </w:r>
      <w:r w:rsidRPr="000837C3">
        <w:rPr>
          <w:rFonts w:cs="Arial"/>
          <w:sz w:val="18"/>
          <w:szCs w:val="18"/>
        </w:rPr>
        <w:fldChar w:fldCharType="begin">
          <w:ffData>
            <w:name w:val="Besedilo2"/>
            <w:enabled/>
            <w:calcOnExit w:val="0"/>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fldChar w:fldCharType="end"/>
      </w:r>
      <w:r w:rsidRPr="000837C3">
        <w:rPr>
          <w:rFonts w:cs="Arial"/>
          <w:sz w:val="18"/>
          <w:szCs w:val="18"/>
        </w:rPr>
        <w:t xml:space="preserve"> </w:t>
      </w:r>
      <w:r w:rsidRPr="000837C3">
        <w:rPr>
          <w:rFonts w:cs="Arial"/>
          <w:i/>
          <w:sz w:val="18"/>
          <w:szCs w:val="18"/>
        </w:rPr>
        <w:t>(vpiše se ime in naslov zavarovalnice/banke v kraju izdaje)</w:t>
      </w:r>
    </w:p>
    <w:p w14:paraId="51DD70FC" w14:textId="77777777" w:rsidR="00720174" w:rsidRPr="000837C3" w:rsidRDefault="00720174" w:rsidP="00720174">
      <w:pPr>
        <w:widowControl w:val="0"/>
        <w:spacing w:line="240" w:lineRule="auto"/>
        <w:rPr>
          <w:rFonts w:cs="Arial"/>
          <w:sz w:val="18"/>
          <w:szCs w:val="18"/>
        </w:rPr>
      </w:pPr>
    </w:p>
    <w:p w14:paraId="374448E4" w14:textId="77777777" w:rsidR="00720174" w:rsidRPr="000837C3" w:rsidRDefault="00720174" w:rsidP="00720174">
      <w:pPr>
        <w:widowControl w:val="0"/>
        <w:spacing w:line="240" w:lineRule="auto"/>
        <w:rPr>
          <w:rFonts w:cs="Arial"/>
          <w:sz w:val="18"/>
          <w:szCs w:val="18"/>
        </w:rPr>
      </w:pPr>
      <w:r w:rsidRPr="000837C3">
        <w:rPr>
          <w:rFonts w:cs="Arial"/>
          <w:b/>
          <w:sz w:val="18"/>
          <w:szCs w:val="18"/>
        </w:rPr>
        <w:t xml:space="preserve">NAROČNIK: </w:t>
      </w:r>
      <w:r w:rsidRPr="000837C3">
        <w:rPr>
          <w:rFonts w:cs="Arial"/>
          <w:sz w:val="18"/>
          <w:szCs w:val="18"/>
        </w:rPr>
        <w:fldChar w:fldCharType="begin">
          <w:ffData>
            <w:name w:val="Besedilo2"/>
            <w:enabled/>
            <w:calcOnExit w:val="0"/>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fldChar w:fldCharType="end"/>
      </w:r>
      <w:r w:rsidRPr="000837C3">
        <w:rPr>
          <w:rFonts w:cs="Arial"/>
          <w:sz w:val="18"/>
          <w:szCs w:val="18"/>
        </w:rPr>
        <w:t xml:space="preserve"> </w:t>
      </w:r>
      <w:r w:rsidRPr="000837C3">
        <w:rPr>
          <w:rFonts w:cs="Arial"/>
          <w:i/>
          <w:sz w:val="18"/>
          <w:szCs w:val="18"/>
        </w:rPr>
        <w:t>(vpiše se ime in naslov naročnika zavarovanja, tj. v postopku javnega naročanja izbranega ponudnika)</w:t>
      </w:r>
    </w:p>
    <w:p w14:paraId="51AD2865" w14:textId="77777777" w:rsidR="00720174" w:rsidRPr="000837C3" w:rsidRDefault="00720174" w:rsidP="00720174">
      <w:pPr>
        <w:widowControl w:val="0"/>
        <w:spacing w:line="240" w:lineRule="auto"/>
        <w:rPr>
          <w:rFonts w:cs="Arial"/>
          <w:sz w:val="18"/>
          <w:szCs w:val="18"/>
        </w:rPr>
      </w:pPr>
    </w:p>
    <w:p w14:paraId="7AF39529" w14:textId="77777777" w:rsidR="00720174" w:rsidRPr="000837C3" w:rsidRDefault="00720174" w:rsidP="00720174">
      <w:pPr>
        <w:widowControl w:val="0"/>
        <w:spacing w:line="240" w:lineRule="auto"/>
        <w:rPr>
          <w:rFonts w:cs="Arial"/>
          <w:sz w:val="18"/>
          <w:szCs w:val="18"/>
        </w:rPr>
      </w:pPr>
      <w:r w:rsidRPr="000837C3">
        <w:rPr>
          <w:rFonts w:cs="Arial"/>
          <w:b/>
          <w:sz w:val="18"/>
          <w:szCs w:val="18"/>
        </w:rPr>
        <w:t>UPRAVIČENEC:</w:t>
      </w:r>
      <w:r w:rsidRPr="000837C3">
        <w:rPr>
          <w:rFonts w:cs="Arial"/>
          <w:sz w:val="18"/>
          <w:szCs w:val="18"/>
        </w:rPr>
        <w:t xml:space="preserve"> </w:t>
      </w:r>
      <w:r w:rsidRPr="000837C3">
        <w:rPr>
          <w:rFonts w:cs="Arial"/>
          <w:sz w:val="18"/>
          <w:szCs w:val="18"/>
        </w:rPr>
        <w:fldChar w:fldCharType="begin">
          <w:ffData>
            <w:name w:val="Besedilo2"/>
            <w:enabled/>
            <w:calcOnExit w:val="0"/>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fldChar w:fldCharType="end"/>
      </w:r>
      <w:r w:rsidRPr="000837C3">
        <w:rPr>
          <w:rFonts w:cs="Arial"/>
          <w:i/>
          <w:sz w:val="18"/>
          <w:szCs w:val="18"/>
        </w:rPr>
        <w:t xml:space="preserve"> (vpiše se naročnika javnega naročila)</w:t>
      </w:r>
    </w:p>
    <w:p w14:paraId="6DAE4A5E" w14:textId="77777777" w:rsidR="00720174" w:rsidRPr="000837C3" w:rsidRDefault="00720174" w:rsidP="00720174">
      <w:pPr>
        <w:widowControl w:val="0"/>
        <w:spacing w:line="240" w:lineRule="auto"/>
        <w:rPr>
          <w:rFonts w:cs="Arial"/>
          <w:sz w:val="18"/>
          <w:szCs w:val="18"/>
        </w:rPr>
      </w:pPr>
    </w:p>
    <w:p w14:paraId="5267D762" w14:textId="77777777" w:rsidR="00720174" w:rsidRPr="000837C3" w:rsidRDefault="00720174" w:rsidP="00720174">
      <w:pPr>
        <w:widowControl w:val="0"/>
        <w:spacing w:line="240" w:lineRule="auto"/>
        <w:rPr>
          <w:rFonts w:cs="Arial"/>
          <w:i/>
          <w:sz w:val="18"/>
          <w:szCs w:val="18"/>
        </w:rPr>
      </w:pPr>
      <w:r w:rsidRPr="000837C3">
        <w:rPr>
          <w:rFonts w:cs="Arial"/>
          <w:b/>
          <w:sz w:val="18"/>
          <w:szCs w:val="18"/>
        </w:rPr>
        <w:t xml:space="preserve">OSNOVNI POSEL: </w:t>
      </w:r>
      <w:r w:rsidRPr="000837C3">
        <w:rPr>
          <w:rFonts w:cs="Arial"/>
          <w:sz w:val="18"/>
          <w:szCs w:val="18"/>
        </w:rPr>
        <w:t>obveznost naročnika zavarovanja za odpravo napak v garancijskem roku, ki izhaja iz</w:t>
      </w:r>
      <w:r w:rsidRPr="000837C3">
        <w:rPr>
          <w:rFonts w:cs="Arial"/>
          <w:b/>
          <w:sz w:val="18"/>
          <w:szCs w:val="18"/>
        </w:rPr>
        <w:t xml:space="preserve"> </w:t>
      </w:r>
      <w:r w:rsidRPr="000837C3">
        <w:rPr>
          <w:rFonts w:cs="Arial"/>
          <w:sz w:val="18"/>
          <w:szCs w:val="18"/>
        </w:rPr>
        <w:t xml:space="preserve">pogodbe št. </w:t>
      </w:r>
      <w:r w:rsidRPr="000837C3">
        <w:rPr>
          <w:rFonts w:cs="Arial"/>
          <w:sz w:val="18"/>
          <w:szCs w:val="18"/>
        </w:rPr>
        <w:fldChar w:fldCharType="begin">
          <w:ffData>
            <w:name w:val="Besedilo2"/>
            <w:enabled/>
            <w:calcOnExit w:val="0"/>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fldChar w:fldCharType="end"/>
      </w:r>
      <w:r w:rsidRPr="000837C3">
        <w:rPr>
          <w:rFonts w:cs="Arial"/>
          <w:sz w:val="18"/>
          <w:szCs w:val="18"/>
        </w:rPr>
        <w:t xml:space="preserve"> z dne </w:t>
      </w:r>
      <w:r w:rsidRPr="000837C3">
        <w:rPr>
          <w:rFonts w:cs="Arial"/>
          <w:sz w:val="18"/>
          <w:szCs w:val="18"/>
        </w:rPr>
        <w:fldChar w:fldCharType="begin">
          <w:ffData>
            <w:name w:val="Besedilo2"/>
            <w:enabled/>
            <w:calcOnExit w:val="0"/>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fldChar w:fldCharType="end"/>
      </w:r>
      <w:r w:rsidRPr="000837C3">
        <w:rPr>
          <w:rFonts w:cs="Arial"/>
          <w:i/>
          <w:sz w:val="18"/>
          <w:szCs w:val="18"/>
        </w:rPr>
        <w:t xml:space="preserve"> (vpiše se številko in datum pogodbe o izvedbi javnega naročila, sklenjene na podlagi izvedenega postopka z oznako XXXXXX) </w:t>
      </w:r>
      <w:r w:rsidRPr="000837C3">
        <w:rPr>
          <w:rFonts w:cs="Arial"/>
          <w:sz w:val="18"/>
          <w:szCs w:val="18"/>
        </w:rPr>
        <w:t>za</w:t>
      </w:r>
      <w:r w:rsidRPr="000837C3">
        <w:rPr>
          <w:rFonts w:cs="Arial"/>
          <w:i/>
          <w:sz w:val="18"/>
          <w:szCs w:val="18"/>
        </w:rPr>
        <w:t xml:space="preserve"> </w:t>
      </w:r>
      <w:r w:rsidRPr="000837C3">
        <w:rPr>
          <w:rFonts w:cs="Arial"/>
          <w:sz w:val="18"/>
          <w:szCs w:val="18"/>
        </w:rPr>
        <w:fldChar w:fldCharType="begin">
          <w:ffData>
            <w:name w:val="Besedilo2"/>
            <w:enabled/>
            <w:calcOnExit w:val="0"/>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fldChar w:fldCharType="end"/>
      </w:r>
      <w:r w:rsidRPr="000837C3">
        <w:rPr>
          <w:rFonts w:cs="Arial"/>
          <w:i/>
          <w:sz w:val="18"/>
          <w:szCs w:val="18"/>
        </w:rPr>
        <w:t xml:space="preserve"> (vpiše se predmet javnega naročila)</w:t>
      </w:r>
    </w:p>
    <w:p w14:paraId="74BE9F58" w14:textId="77777777" w:rsidR="00720174" w:rsidRPr="000837C3" w:rsidRDefault="00720174" w:rsidP="00720174">
      <w:pPr>
        <w:widowControl w:val="0"/>
        <w:spacing w:line="240" w:lineRule="auto"/>
        <w:rPr>
          <w:rFonts w:cs="Arial"/>
          <w:sz w:val="18"/>
          <w:szCs w:val="18"/>
        </w:rPr>
      </w:pPr>
    </w:p>
    <w:p w14:paraId="4FF3DD84" w14:textId="77777777" w:rsidR="00720174" w:rsidRPr="000837C3" w:rsidRDefault="00720174" w:rsidP="00720174">
      <w:pPr>
        <w:widowControl w:val="0"/>
        <w:spacing w:line="240" w:lineRule="auto"/>
        <w:rPr>
          <w:rFonts w:cs="Arial"/>
          <w:sz w:val="18"/>
          <w:szCs w:val="18"/>
        </w:rPr>
      </w:pPr>
      <w:r w:rsidRPr="000837C3">
        <w:rPr>
          <w:rFonts w:cs="Arial"/>
          <w:b/>
          <w:sz w:val="18"/>
          <w:szCs w:val="18"/>
        </w:rPr>
        <w:t xml:space="preserve">ZNESEK  IN VALUTA: </w:t>
      </w:r>
      <w:r w:rsidRPr="000837C3">
        <w:rPr>
          <w:rFonts w:cs="Arial"/>
          <w:sz w:val="18"/>
          <w:szCs w:val="18"/>
        </w:rPr>
        <w:fldChar w:fldCharType="begin">
          <w:ffData>
            <w:name w:val="Besedilo2"/>
            <w:enabled/>
            <w:calcOnExit w:val="0"/>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fldChar w:fldCharType="end"/>
      </w:r>
      <w:r w:rsidRPr="000837C3">
        <w:rPr>
          <w:rFonts w:cs="Arial"/>
          <w:sz w:val="18"/>
          <w:szCs w:val="18"/>
        </w:rPr>
        <w:t xml:space="preserve"> </w:t>
      </w:r>
      <w:r w:rsidRPr="000837C3">
        <w:rPr>
          <w:rFonts w:cs="Arial"/>
          <w:i/>
          <w:sz w:val="18"/>
          <w:szCs w:val="18"/>
        </w:rPr>
        <w:t>(vpiše se najvišji znesek s številko in besedo ter valuta)</w:t>
      </w:r>
    </w:p>
    <w:p w14:paraId="5985F62E" w14:textId="77777777" w:rsidR="00720174" w:rsidRPr="000837C3" w:rsidRDefault="00720174" w:rsidP="00720174">
      <w:pPr>
        <w:widowControl w:val="0"/>
        <w:spacing w:line="240" w:lineRule="auto"/>
        <w:rPr>
          <w:rFonts w:cs="Arial"/>
          <w:sz w:val="18"/>
          <w:szCs w:val="18"/>
        </w:rPr>
      </w:pPr>
    </w:p>
    <w:p w14:paraId="03422BC4" w14:textId="77777777" w:rsidR="00720174" w:rsidRPr="000837C3" w:rsidRDefault="00720174" w:rsidP="00720174">
      <w:pPr>
        <w:widowControl w:val="0"/>
        <w:spacing w:line="240" w:lineRule="auto"/>
        <w:rPr>
          <w:rFonts w:cs="Arial"/>
          <w:sz w:val="18"/>
          <w:szCs w:val="18"/>
        </w:rPr>
      </w:pPr>
      <w:r w:rsidRPr="000837C3">
        <w:rPr>
          <w:rFonts w:cs="Arial"/>
          <w:b/>
          <w:sz w:val="18"/>
          <w:szCs w:val="18"/>
        </w:rPr>
        <w:t xml:space="preserve">LISTINE, KI JIH JE POLEG IZJAVE TREBA PRILOŽITI ZAHTEVI ZA PLAČILO IN SE IZRECNO ZAHTEVAJO V SPODNJEM BESEDILU: </w:t>
      </w:r>
      <w:r w:rsidRPr="000837C3">
        <w:rPr>
          <w:rFonts w:cs="Arial"/>
          <w:sz w:val="18"/>
          <w:szCs w:val="18"/>
        </w:rPr>
        <w:fldChar w:fldCharType="begin">
          <w:ffData>
            <w:name w:val="Besedilo2"/>
            <w:enabled/>
            <w:calcOnExit w:val="0"/>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fldChar w:fldCharType="end"/>
      </w:r>
      <w:r w:rsidRPr="000837C3">
        <w:rPr>
          <w:rFonts w:cs="Arial"/>
          <w:i/>
          <w:sz w:val="18"/>
          <w:szCs w:val="18"/>
        </w:rPr>
        <w:t xml:space="preserve"> (nobena/navede se listina – npr. primopredajni/prevzemni zapisnik, zaključni obračun)</w:t>
      </w:r>
    </w:p>
    <w:p w14:paraId="1C95A4A5" w14:textId="77777777" w:rsidR="00720174" w:rsidRPr="000837C3" w:rsidRDefault="00720174" w:rsidP="00720174">
      <w:pPr>
        <w:widowControl w:val="0"/>
        <w:spacing w:line="240" w:lineRule="auto"/>
        <w:rPr>
          <w:rFonts w:cs="Arial"/>
          <w:sz w:val="18"/>
          <w:szCs w:val="18"/>
        </w:rPr>
      </w:pPr>
    </w:p>
    <w:p w14:paraId="33DA0864" w14:textId="77777777" w:rsidR="00720174" w:rsidRPr="000837C3" w:rsidRDefault="00720174" w:rsidP="00720174">
      <w:pPr>
        <w:widowControl w:val="0"/>
        <w:spacing w:line="240" w:lineRule="auto"/>
        <w:rPr>
          <w:rFonts w:cs="Arial"/>
          <w:sz w:val="18"/>
          <w:szCs w:val="18"/>
        </w:rPr>
      </w:pPr>
      <w:r w:rsidRPr="000837C3">
        <w:rPr>
          <w:rFonts w:cs="Arial"/>
          <w:b/>
          <w:sz w:val="18"/>
          <w:szCs w:val="18"/>
        </w:rPr>
        <w:t>JEZIK V ZAHTEVANIH LISTINAH:</w:t>
      </w:r>
      <w:r w:rsidRPr="000837C3">
        <w:rPr>
          <w:rFonts w:cs="Arial"/>
          <w:sz w:val="18"/>
          <w:szCs w:val="18"/>
        </w:rPr>
        <w:t xml:space="preserve"> slovenski</w:t>
      </w:r>
    </w:p>
    <w:p w14:paraId="4E80A285" w14:textId="77777777" w:rsidR="00720174" w:rsidRPr="000837C3" w:rsidRDefault="00720174" w:rsidP="00720174">
      <w:pPr>
        <w:widowControl w:val="0"/>
        <w:spacing w:line="240" w:lineRule="auto"/>
        <w:rPr>
          <w:rFonts w:cs="Arial"/>
          <w:sz w:val="18"/>
          <w:szCs w:val="18"/>
        </w:rPr>
      </w:pPr>
    </w:p>
    <w:p w14:paraId="37E79904" w14:textId="77777777" w:rsidR="00720174" w:rsidRPr="000837C3" w:rsidRDefault="00720174" w:rsidP="00720174">
      <w:pPr>
        <w:widowControl w:val="0"/>
        <w:spacing w:line="240" w:lineRule="auto"/>
        <w:rPr>
          <w:rFonts w:cs="Arial"/>
          <w:sz w:val="18"/>
          <w:szCs w:val="18"/>
        </w:rPr>
      </w:pPr>
      <w:r w:rsidRPr="000837C3">
        <w:rPr>
          <w:rFonts w:cs="Arial"/>
          <w:b/>
          <w:sz w:val="18"/>
          <w:szCs w:val="18"/>
        </w:rPr>
        <w:t>OBLIKA PREDLOŽITVE:</w:t>
      </w:r>
      <w:r w:rsidRPr="000837C3">
        <w:rPr>
          <w:rFonts w:cs="Arial"/>
          <w:sz w:val="18"/>
          <w:szCs w:val="18"/>
        </w:rPr>
        <w:t xml:space="preserve"> v papirni obliki s priporočeno pošto ali katerokoli obliko hitre pošte ali v elektronski obliki po SWIFT sistemu na naslov </w:t>
      </w:r>
      <w:r w:rsidRPr="000837C3">
        <w:rPr>
          <w:rFonts w:cs="Arial"/>
          <w:sz w:val="18"/>
          <w:szCs w:val="18"/>
        </w:rPr>
        <w:fldChar w:fldCharType="begin">
          <w:ffData>
            <w:name w:val="Besedilo2"/>
            <w:enabled/>
            <w:calcOnExit w:val="0"/>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fldChar w:fldCharType="end"/>
      </w:r>
      <w:r w:rsidRPr="000837C3">
        <w:rPr>
          <w:rFonts w:cs="Arial"/>
          <w:sz w:val="18"/>
          <w:szCs w:val="18"/>
        </w:rPr>
        <w:t xml:space="preserve"> </w:t>
      </w:r>
      <w:r w:rsidRPr="000837C3">
        <w:rPr>
          <w:rFonts w:cs="Arial"/>
          <w:i/>
          <w:sz w:val="18"/>
          <w:szCs w:val="18"/>
        </w:rPr>
        <w:t>(navede se SWIFT naslova garanta)</w:t>
      </w:r>
    </w:p>
    <w:p w14:paraId="4AE5F9FB" w14:textId="77777777" w:rsidR="00720174" w:rsidRPr="000837C3" w:rsidRDefault="00720174" w:rsidP="00720174">
      <w:pPr>
        <w:widowControl w:val="0"/>
        <w:spacing w:line="240" w:lineRule="auto"/>
        <w:rPr>
          <w:rFonts w:cs="Arial"/>
          <w:sz w:val="18"/>
          <w:szCs w:val="18"/>
        </w:rPr>
      </w:pPr>
    </w:p>
    <w:p w14:paraId="73B3EF9E" w14:textId="77777777" w:rsidR="00720174" w:rsidRPr="000837C3" w:rsidRDefault="00720174" w:rsidP="00720174">
      <w:pPr>
        <w:widowControl w:val="0"/>
        <w:spacing w:line="240" w:lineRule="auto"/>
        <w:rPr>
          <w:rFonts w:cs="Arial"/>
          <w:i/>
          <w:sz w:val="18"/>
          <w:szCs w:val="18"/>
        </w:rPr>
      </w:pPr>
      <w:r w:rsidRPr="000837C3">
        <w:rPr>
          <w:rFonts w:cs="Arial"/>
          <w:b/>
          <w:sz w:val="18"/>
          <w:szCs w:val="18"/>
        </w:rPr>
        <w:t>KRAJ PREDLOŽITVE:</w:t>
      </w:r>
      <w:r w:rsidRPr="000837C3">
        <w:rPr>
          <w:rFonts w:cs="Arial"/>
          <w:sz w:val="18"/>
          <w:szCs w:val="18"/>
        </w:rPr>
        <w:t xml:space="preserve"> </w:t>
      </w:r>
      <w:r w:rsidRPr="000837C3">
        <w:rPr>
          <w:rFonts w:cs="Arial"/>
          <w:sz w:val="18"/>
          <w:szCs w:val="18"/>
        </w:rPr>
        <w:fldChar w:fldCharType="begin">
          <w:ffData>
            <w:name w:val="Besedilo2"/>
            <w:enabled/>
            <w:calcOnExit w:val="0"/>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fldChar w:fldCharType="end"/>
      </w:r>
      <w:r w:rsidRPr="000837C3">
        <w:rPr>
          <w:rFonts w:cs="Arial"/>
          <w:i/>
          <w:sz w:val="18"/>
          <w:szCs w:val="18"/>
        </w:rPr>
        <w:t xml:space="preserve"> (garant vpiše naslov podružnice, kjer se opravi predložitev papirnih listin, ali elektronski naslov za predložitev v elektronski obliki, kot na primer garantov SWIFT naslov)</w:t>
      </w:r>
      <w:r w:rsidRPr="000837C3">
        <w:rPr>
          <w:rFonts w:cs="Arial"/>
          <w:sz w:val="18"/>
          <w:szCs w:val="18"/>
        </w:rPr>
        <w:t xml:space="preserve"> Ne glede na navedeno, se predložitev papirnih listin lahko opravi v katerikoli podružnici garanta na območju Republike Slovenije.</w:t>
      </w:r>
    </w:p>
    <w:p w14:paraId="58FC6DA5" w14:textId="77777777" w:rsidR="00720174" w:rsidRPr="000837C3" w:rsidRDefault="00720174" w:rsidP="00720174">
      <w:pPr>
        <w:widowControl w:val="0"/>
        <w:spacing w:line="240" w:lineRule="auto"/>
        <w:rPr>
          <w:rFonts w:cs="Arial"/>
          <w:sz w:val="18"/>
          <w:szCs w:val="18"/>
        </w:rPr>
      </w:pPr>
    </w:p>
    <w:p w14:paraId="6707267C" w14:textId="77777777" w:rsidR="00720174" w:rsidRPr="000837C3" w:rsidRDefault="00720174" w:rsidP="00720174">
      <w:pPr>
        <w:widowControl w:val="0"/>
        <w:spacing w:line="240" w:lineRule="auto"/>
        <w:rPr>
          <w:rFonts w:cs="Arial"/>
          <w:sz w:val="18"/>
          <w:szCs w:val="18"/>
        </w:rPr>
      </w:pPr>
      <w:r w:rsidRPr="000837C3">
        <w:rPr>
          <w:rFonts w:cs="Arial"/>
          <w:b/>
          <w:sz w:val="18"/>
          <w:szCs w:val="18"/>
        </w:rPr>
        <w:t xml:space="preserve">DATUM VELJAVNOSTI: </w:t>
      </w:r>
      <w:r w:rsidRPr="000837C3">
        <w:rPr>
          <w:rFonts w:cs="Arial"/>
          <w:sz w:val="18"/>
          <w:szCs w:val="18"/>
        </w:rPr>
        <w:fldChar w:fldCharType="begin">
          <w:ffData>
            <w:name w:val="Besedilo2"/>
            <w:enabled/>
            <w:calcOnExit w:val="0"/>
            <w:textInput>
              <w:default w:val="DD. MM. LLLL"/>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noProof/>
          <w:sz w:val="18"/>
          <w:szCs w:val="18"/>
        </w:rPr>
        <w:t>DD. MM. LLLL</w:t>
      </w:r>
      <w:r w:rsidRPr="000837C3">
        <w:rPr>
          <w:rFonts w:cs="Arial"/>
          <w:sz w:val="18"/>
          <w:szCs w:val="18"/>
        </w:rPr>
        <w:fldChar w:fldCharType="end"/>
      </w:r>
      <w:r w:rsidRPr="000837C3">
        <w:rPr>
          <w:rFonts w:cs="Arial"/>
          <w:sz w:val="18"/>
          <w:szCs w:val="18"/>
        </w:rPr>
        <w:t xml:space="preserve"> </w:t>
      </w:r>
      <w:r w:rsidRPr="000837C3">
        <w:rPr>
          <w:rFonts w:cs="Arial"/>
          <w:i/>
          <w:sz w:val="18"/>
          <w:szCs w:val="18"/>
        </w:rPr>
        <w:t>(vpiše se datum zapadlosti zavarovanja)</w:t>
      </w:r>
    </w:p>
    <w:p w14:paraId="185C5132" w14:textId="77777777" w:rsidR="00720174" w:rsidRPr="000837C3" w:rsidRDefault="00720174" w:rsidP="00720174">
      <w:pPr>
        <w:widowControl w:val="0"/>
        <w:spacing w:line="240" w:lineRule="auto"/>
        <w:rPr>
          <w:rFonts w:cs="Arial"/>
          <w:sz w:val="18"/>
          <w:szCs w:val="18"/>
        </w:rPr>
      </w:pPr>
    </w:p>
    <w:p w14:paraId="28A39F17" w14:textId="77777777" w:rsidR="00720174" w:rsidRPr="000837C3" w:rsidRDefault="00720174" w:rsidP="00720174">
      <w:pPr>
        <w:widowControl w:val="0"/>
        <w:spacing w:line="240" w:lineRule="auto"/>
        <w:rPr>
          <w:rFonts w:cs="Arial"/>
          <w:sz w:val="18"/>
          <w:szCs w:val="18"/>
        </w:rPr>
      </w:pPr>
      <w:r w:rsidRPr="000837C3">
        <w:rPr>
          <w:rFonts w:cs="Arial"/>
          <w:b/>
          <w:sz w:val="18"/>
          <w:szCs w:val="18"/>
        </w:rPr>
        <w:t>STRANKA, KI JE DOLŽNA PLAČATI STROŠKE:</w:t>
      </w:r>
      <w:r w:rsidRPr="000837C3">
        <w:rPr>
          <w:rFonts w:cs="Arial"/>
          <w:sz w:val="18"/>
          <w:szCs w:val="18"/>
        </w:rPr>
        <w:t xml:space="preserve"> </w:t>
      </w:r>
      <w:r w:rsidRPr="000837C3">
        <w:rPr>
          <w:rFonts w:cs="Arial"/>
          <w:sz w:val="18"/>
          <w:szCs w:val="18"/>
        </w:rPr>
        <w:fldChar w:fldCharType="begin">
          <w:ffData>
            <w:name w:val="Besedilo2"/>
            <w:enabled/>
            <w:calcOnExit w:val="0"/>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fldChar w:fldCharType="end"/>
      </w:r>
      <w:r w:rsidRPr="000837C3">
        <w:rPr>
          <w:rFonts w:cs="Arial"/>
          <w:sz w:val="18"/>
          <w:szCs w:val="18"/>
        </w:rPr>
        <w:t xml:space="preserve"> </w:t>
      </w:r>
      <w:r w:rsidRPr="000837C3">
        <w:rPr>
          <w:rFonts w:cs="Arial"/>
          <w:i/>
          <w:sz w:val="18"/>
          <w:szCs w:val="18"/>
        </w:rPr>
        <w:t>(vpiše se ime naročnika zavarovanja, tj. v postopku javnega naročanja izbranega ponudnika)</w:t>
      </w:r>
    </w:p>
    <w:p w14:paraId="281B0A7A" w14:textId="77777777" w:rsidR="00720174" w:rsidRPr="000837C3" w:rsidRDefault="00720174" w:rsidP="00720174">
      <w:pPr>
        <w:widowControl w:val="0"/>
        <w:spacing w:line="240" w:lineRule="auto"/>
        <w:rPr>
          <w:rFonts w:cs="Arial"/>
          <w:sz w:val="18"/>
          <w:szCs w:val="18"/>
        </w:rPr>
      </w:pPr>
    </w:p>
    <w:p w14:paraId="306DAAFC" w14:textId="77777777" w:rsidR="00720174" w:rsidRPr="000837C3" w:rsidRDefault="00720174" w:rsidP="00720174">
      <w:pPr>
        <w:widowControl w:val="0"/>
        <w:spacing w:line="240" w:lineRule="auto"/>
        <w:rPr>
          <w:rFonts w:cs="Arial"/>
          <w:sz w:val="18"/>
          <w:szCs w:val="18"/>
        </w:rPr>
      </w:pPr>
      <w:r w:rsidRPr="000837C3">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7A455604" w14:textId="77777777" w:rsidR="00720174" w:rsidRPr="000837C3" w:rsidRDefault="00720174" w:rsidP="00720174">
      <w:pPr>
        <w:widowControl w:val="0"/>
        <w:spacing w:line="240" w:lineRule="auto"/>
        <w:rPr>
          <w:rFonts w:cs="Arial"/>
          <w:sz w:val="18"/>
          <w:szCs w:val="18"/>
        </w:rPr>
      </w:pPr>
    </w:p>
    <w:p w14:paraId="5101DACD" w14:textId="77777777" w:rsidR="00720174" w:rsidRPr="000837C3" w:rsidRDefault="00720174" w:rsidP="0072017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r w:rsidRPr="000837C3">
        <w:rPr>
          <w:rFonts w:cs="Arial"/>
          <w:sz w:val="18"/>
          <w:szCs w:val="18"/>
        </w:rPr>
        <w:t>Katerokoli zahtevo za plačilo po tem zavarovanju moramo prejeti na datum veljavnosti zavarovanja ali pred njim v zgoraj navedenem kraju predložitve.</w:t>
      </w:r>
    </w:p>
    <w:p w14:paraId="4F33D459" w14:textId="77777777" w:rsidR="00720174" w:rsidRPr="000837C3" w:rsidRDefault="00720174" w:rsidP="0072017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p>
    <w:p w14:paraId="12662710" w14:textId="77777777" w:rsidR="00720174" w:rsidRPr="000837C3" w:rsidRDefault="00720174" w:rsidP="0072017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r w:rsidRPr="000837C3">
        <w:rPr>
          <w:rFonts w:cs="Arial"/>
          <w:sz w:val="18"/>
          <w:szCs w:val="18"/>
        </w:rPr>
        <w:t>Morebitne spore v zvezi s tem zavarovanjem rešuje stvarno pristojno sodišče po slovenskem pravu.</w:t>
      </w:r>
    </w:p>
    <w:p w14:paraId="73F54449" w14:textId="77777777" w:rsidR="00720174" w:rsidRPr="000837C3" w:rsidRDefault="00720174" w:rsidP="0072017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p>
    <w:p w14:paraId="23499C8F" w14:textId="77777777" w:rsidR="00720174" w:rsidRPr="000837C3" w:rsidRDefault="00720174" w:rsidP="0072017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r w:rsidRPr="000837C3">
        <w:rPr>
          <w:rFonts w:cs="Arial"/>
          <w:sz w:val="18"/>
          <w:szCs w:val="18"/>
        </w:rPr>
        <w:t>Za to zavarovanje veljajo Enotna pravila za garancije na poziv (EPGP) revizija iz leta 2010, izdana pri MTZ pod št. 758.</w:t>
      </w:r>
    </w:p>
    <w:p w14:paraId="5A07CD20" w14:textId="77777777" w:rsidR="00720174" w:rsidRPr="000837C3" w:rsidRDefault="00720174" w:rsidP="0072017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p>
    <w:p w14:paraId="785520C9" w14:textId="77777777" w:rsidR="00720174" w:rsidRPr="000837C3" w:rsidRDefault="00720174" w:rsidP="0072017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Arial"/>
          <w:sz w:val="18"/>
          <w:szCs w:val="18"/>
        </w:rPr>
      </w:pPr>
      <w:r w:rsidRPr="000837C3">
        <w:rPr>
          <w:rFonts w:cs="Arial"/>
          <w:sz w:val="18"/>
          <w:szCs w:val="18"/>
        </w:rPr>
        <w:tab/>
      </w:r>
      <w:r w:rsidRPr="000837C3">
        <w:rPr>
          <w:rFonts w:cs="Arial"/>
          <w:sz w:val="18"/>
          <w:szCs w:val="18"/>
        </w:rPr>
        <w:tab/>
      </w:r>
      <w:r w:rsidRPr="000837C3">
        <w:rPr>
          <w:rFonts w:cs="Arial"/>
          <w:sz w:val="18"/>
          <w:szCs w:val="18"/>
        </w:rPr>
        <w:tab/>
      </w:r>
      <w:r w:rsidRPr="000837C3">
        <w:rPr>
          <w:rFonts w:cs="Arial"/>
          <w:sz w:val="18"/>
          <w:szCs w:val="18"/>
        </w:rPr>
        <w:tab/>
      </w:r>
      <w:r w:rsidRPr="000837C3">
        <w:rPr>
          <w:rFonts w:cs="Arial"/>
          <w:sz w:val="18"/>
          <w:szCs w:val="18"/>
        </w:rPr>
        <w:tab/>
      </w:r>
      <w:r w:rsidRPr="000837C3">
        <w:rPr>
          <w:rFonts w:cs="Arial"/>
          <w:sz w:val="18"/>
          <w:szCs w:val="18"/>
        </w:rPr>
        <w:tab/>
      </w:r>
      <w:r w:rsidRPr="000837C3">
        <w:rPr>
          <w:rFonts w:cs="Arial"/>
          <w:sz w:val="18"/>
          <w:szCs w:val="18"/>
        </w:rPr>
        <w:tab/>
      </w:r>
      <w:r w:rsidRPr="000837C3">
        <w:rPr>
          <w:rFonts w:cs="Arial"/>
          <w:sz w:val="18"/>
          <w:szCs w:val="18"/>
        </w:rPr>
        <w:tab/>
        <w:t xml:space="preserve">      garant</w:t>
      </w:r>
      <w:r w:rsidRPr="000837C3">
        <w:rPr>
          <w:rFonts w:cs="Arial"/>
          <w:sz w:val="18"/>
          <w:szCs w:val="18"/>
        </w:rPr>
        <w:tab/>
      </w:r>
      <w:r w:rsidRPr="000837C3">
        <w:rPr>
          <w:rFonts w:cs="Arial"/>
          <w:sz w:val="18"/>
          <w:szCs w:val="18"/>
        </w:rPr>
        <w:tab/>
      </w:r>
      <w:r w:rsidRPr="000837C3">
        <w:rPr>
          <w:rFonts w:cs="Arial"/>
          <w:sz w:val="18"/>
          <w:szCs w:val="18"/>
        </w:rPr>
        <w:tab/>
      </w:r>
      <w:r w:rsidRPr="000837C3">
        <w:rPr>
          <w:rFonts w:cs="Arial"/>
          <w:sz w:val="18"/>
          <w:szCs w:val="18"/>
        </w:rPr>
        <w:tab/>
      </w:r>
      <w:r w:rsidRPr="000837C3">
        <w:rPr>
          <w:rFonts w:cs="Arial"/>
          <w:sz w:val="18"/>
          <w:szCs w:val="18"/>
        </w:rPr>
        <w:tab/>
      </w:r>
      <w:r w:rsidRPr="000837C3">
        <w:rPr>
          <w:rFonts w:cs="Arial"/>
          <w:sz w:val="18"/>
          <w:szCs w:val="18"/>
        </w:rPr>
        <w:tab/>
      </w:r>
      <w:r w:rsidRPr="000837C3">
        <w:rPr>
          <w:rFonts w:cs="Arial"/>
          <w:sz w:val="18"/>
          <w:szCs w:val="18"/>
        </w:rPr>
        <w:tab/>
      </w:r>
      <w:r w:rsidRPr="000837C3">
        <w:rPr>
          <w:rFonts w:cs="Arial"/>
          <w:sz w:val="18"/>
          <w:szCs w:val="18"/>
        </w:rPr>
        <w:tab/>
      </w:r>
      <w:r w:rsidRPr="000837C3">
        <w:rPr>
          <w:rFonts w:cs="Arial"/>
          <w:sz w:val="18"/>
          <w:szCs w:val="18"/>
        </w:rPr>
        <w:tab/>
        <w:t>(žig in podpis)</w:t>
      </w:r>
    </w:p>
    <w:p w14:paraId="74D7A8E4" w14:textId="77777777" w:rsidR="001D6CD4" w:rsidRPr="000837C3" w:rsidRDefault="001D6CD4" w:rsidP="001D6CD4">
      <w:pPr>
        <w:spacing w:line="276" w:lineRule="auto"/>
        <w:jc w:val="right"/>
        <w:rPr>
          <w:rFonts w:ascii="Tahoma" w:hAnsi="Tahoma" w:cs="Tahoma"/>
          <w:b/>
          <w:i/>
          <w:iCs/>
          <w:sz w:val="18"/>
          <w:szCs w:val="18"/>
        </w:rPr>
      </w:pPr>
      <w:r w:rsidRPr="000837C3">
        <w:rPr>
          <w:rFonts w:ascii="Tahoma" w:hAnsi="Tahoma" w:cs="Tahoma"/>
          <w:i/>
          <w:iCs/>
          <w:sz w:val="18"/>
          <w:szCs w:val="18"/>
        </w:rPr>
        <w:lastRenderedPageBreak/>
        <w:t> </w:t>
      </w:r>
      <w:r w:rsidRPr="000837C3">
        <w:rPr>
          <w:rFonts w:ascii="Tahoma" w:hAnsi="Tahoma" w:cs="Tahoma"/>
          <w:b/>
          <w:i/>
          <w:iCs/>
          <w:sz w:val="18"/>
          <w:szCs w:val="18"/>
        </w:rPr>
        <w:t xml:space="preserve">Obrazec </w:t>
      </w:r>
      <w:r w:rsidR="007E1838" w:rsidRPr="000837C3">
        <w:rPr>
          <w:rFonts w:ascii="Tahoma" w:hAnsi="Tahoma" w:cs="Tahoma"/>
          <w:b/>
          <w:i/>
          <w:iCs/>
          <w:sz w:val="18"/>
          <w:szCs w:val="18"/>
        </w:rPr>
        <w:t>9</w:t>
      </w:r>
    </w:p>
    <w:p w14:paraId="107725FF" w14:textId="77777777" w:rsidR="001D6CD4" w:rsidRPr="000837C3" w:rsidRDefault="001D6CD4" w:rsidP="001D6CD4">
      <w:pPr>
        <w:spacing w:line="276" w:lineRule="auto"/>
        <w:jc w:val="right"/>
        <w:rPr>
          <w:rFonts w:ascii="Tahoma" w:hAnsi="Tahoma" w:cs="Tahoma"/>
          <w:sz w:val="18"/>
          <w:szCs w:val="18"/>
        </w:rPr>
      </w:pPr>
    </w:p>
    <w:p w14:paraId="45F96228" w14:textId="77777777" w:rsidR="005E3BEA" w:rsidRPr="000837C3" w:rsidRDefault="005E3BEA" w:rsidP="00CE0A90">
      <w:pPr>
        <w:numPr>
          <w:ilvl w:val="0"/>
          <w:numId w:val="10"/>
        </w:numPr>
        <w:shd w:val="clear" w:color="auto" w:fill="8EAADB"/>
        <w:spacing w:after="200" w:line="276" w:lineRule="auto"/>
        <w:jc w:val="left"/>
        <w:rPr>
          <w:rFonts w:ascii="Tahoma" w:hAnsi="Tahoma" w:cs="Tahoma"/>
          <w:b/>
          <w:bCs/>
          <w:sz w:val="18"/>
          <w:szCs w:val="18"/>
        </w:rPr>
      </w:pPr>
      <w:r w:rsidRPr="000837C3">
        <w:rPr>
          <w:rFonts w:ascii="Tahoma" w:hAnsi="Tahoma" w:cs="Tahoma"/>
          <w:b/>
          <w:bCs/>
          <w:sz w:val="18"/>
          <w:szCs w:val="18"/>
        </w:rPr>
        <w:t>Reference</w:t>
      </w:r>
    </w:p>
    <w:p w14:paraId="0B376D0E" w14:textId="77777777" w:rsidR="007C58C1" w:rsidRPr="000837C3" w:rsidRDefault="007C58C1" w:rsidP="007C58C1">
      <w:pPr>
        <w:spacing w:line="240" w:lineRule="auto"/>
        <w:rPr>
          <w:rFonts w:ascii="Tahoma" w:hAnsi="Tahoma" w:cs="Tahoma"/>
          <w:sz w:val="18"/>
          <w:szCs w:val="18"/>
        </w:rPr>
      </w:pPr>
    </w:p>
    <w:p w14:paraId="685F615D" w14:textId="77777777" w:rsidR="007E1838" w:rsidRPr="000837C3" w:rsidRDefault="007E1838" w:rsidP="007C58C1">
      <w:pPr>
        <w:widowControl w:val="0"/>
        <w:autoSpaceDE w:val="0"/>
        <w:autoSpaceDN w:val="0"/>
        <w:adjustRightInd w:val="0"/>
        <w:spacing w:line="240" w:lineRule="auto"/>
        <w:jc w:val="left"/>
        <w:rPr>
          <w:rFonts w:ascii="Tahoma" w:eastAsia="Times New Roman" w:hAnsi="Tahoma" w:cs="Tahoma"/>
          <w:sz w:val="18"/>
          <w:szCs w:val="18"/>
          <w:lang w:eastAsia="sl-SI"/>
        </w:rPr>
      </w:pPr>
    </w:p>
    <w:p w14:paraId="24612C0F" w14:textId="77777777" w:rsidR="00803E4E" w:rsidRPr="000837C3" w:rsidRDefault="00803E4E" w:rsidP="00803E4E">
      <w:pPr>
        <w:spacing w:before="225" w:after="225" w:line="240" w:lineRule="auto"/>
        <w:rPr>
          <w:rFonts w:cs="Arial"/>
          <w:sz w:val="18"/>
          <w:szCs w:val="18"/>
        </w:rPr>
      </w:pPr>
      <w:r w:rsidRPr="000837C3">
        <w:rPr>
          <w:rFonts w:cs="Arial"/>
          <w:sz w:val="18"/>
          <w:szCs w:val="18"/>
        </w:rPr>
        <w:t>Naziv gospodarskega subjekta: _________________________</w:t>
      </w:r>
    </w:p>
    <w:p w14:paraId="3EE40C99" w14:textId="77777777" w:rsidR="00803E4E" w:rsidRPr="00BC0052" w:rsidRDefault="00803E4E" w:rsidP="00803E4E">
      <w:pPr>
        <w:spacing w:before="225" w:after="225" w:line="240" w:lineRule="auto"/>
        <w:rPr>
          <w:rFonts w:ascii="Tahoma" w:hAnsi="Tahoma" w:cs="Tahoma"/>
          <w:b/>
          <w:bCs/>
          <w:sz w:val="18"/>
          <w:szCs w:val="18"/>
        </w:rPr>
      </w:pPr>
    </w:p>
    <w:p w14:paraId="40BA5556" w14:textId="65EE13FD" w:rsidR="00BC0052" w:rsidRPr="00BC0052" w:rsidRDefault="00BC0052" w:rsidP="00BC0052">
      <w:pPr>
        <w:suppressAutoHyphens/>
        <w:rPr>
          <w:rFonts w:ascii="Tahoma" w:hAnsi="Tahoma" w:cs="Tahoma"/>
          <w:color w:val="1F497D"/>
          <w:sz w:val="18"/>
          <w:szCs w:val="18"/>
          <w:lang w:eastAsia="zh-CN"/>
        </w:rPr>
      </w:pPr>
      <w:r w:rsidRPr="00BC0052">
        <w:rPr>
          <w:rFonts w:ascii="Tahoma" w:hAnsi="Tahoma" w:cs="Tahoma"/>
          <w:b/>
          <w:bCs/>
          <w:sz w:val="18"/>
          <w:szCs w:val="18"/>
          <w:lang w:eastAsia="zh-CN"/>
        </w:rPr>
        <w:t xml:space="preserve">Javno naročilo: NAKUP, DOBAVA IN VZDRŽEVANJE BIOKEMIJSKEGA- </w:t>
      </w:r>
      <w:r w:rsidRPr="00BC0052">
        <w:rPr>
          <w:rFonts w:ascii="Tahoma" w:hAnsi="Tahoma" w:cs="Tahoma"/>
          <w:b/>
          <w:bCs/>
          <w:sz w:val="18"/>
          <w:szCs w:val="18"/>
          <w:cs/>
          <w:lang w:eastAsia="zh-CN"/>
        </w:rPr>
        <w:t>‎</w:t>
      </w:r>
      <w:r w:rsidRPr="00BC0052">
        <w:rPr>
          <w:rFonts w:ascii="Tahoma" w:hAnsi="Tahoma" w:cs="Tahoma"/>
          <w:b/>
          <w:bCs/>
          <w:sz w:val="18"/>
          <w:szCs w:val="18"/>
          <w:lang w:eastAsia="zh-CN"/>
        </w:rPr>
        <w:t xml:space="preserve">IMUNOKEMIJSKEGA ANALITSKEGA SISTEMA IN </w:t>
      </w:r>
      <w:r w:rsidRPr="00BC0052">
        <w:rPr>
          <w:rFonts w:ascii="Tahoma" w:hAnsi="Tahoma" w:cs="Tahoma"/>
          <w:b/>
          <w:bCs/>
          <w:sz w:val="18"/>
          <w:szCs w:val="18"/>
          <w:cs/>
          <w:lang w:eastAsia="zh-CN"/>
        </w:rPr>
        <w:t>‎</w:t>
      </w:r>
      <w:r w:rsidRPr="00BC0052">
        <w:rPr>
          <w:rFonts w:ascii="Tahoma" w:hAnsi="Tahoma" w:cs="Tahoma"/>
          <w:b/>
          <w:bCs/>
          <w:sz w:val="18"/>
          <w:szCs w:val="18"/>
          <w:lang w:eastAsia="zh-CN"/>
        </w:rPr>
        <w:t>REAGENTOV«</w:t>
      </w:r>
      <w:r w:rsidRPr="00BC0052">
        <w:rPr>
          <w:rFonts w:ascii="Tahoma" w:hAnsi="Tahoma" w:cs="Tahoma"/>
          <w:b/>
          <w:bCs/>
          <w:sz w:val="18"/>
          <w:szCs w:val="18"/>
          <w:cs/>
          <w:lang w:eastAsia="zh-CN"/>
        </w:rPr>
        <w:t>‎</w:t>
      </w:r>
    </w:p>
    <w:tbl>
      <w:tblPr>
        <w:tblW w:w="9210" w:type="dxa"/>
        <w:tblInd w:w="55" w:type="dxa"/>
        <w:tblLayout w:type="fixed"/>
        <w:tblCellMar>
          <w:top w:w="55" w:type="dxa"/>
          <w:left w:w="55" w:type="dxa"/>
          <w:bottom w:w="55" w:type="dxa"/>
          <w:right w:w="55" w:type="dxa"/>
        </w:tblCellMar>
        <w:tblLook w:val="00A0" w:firstRow="1" w:lastRow="0" w:firstColumn="1" w:lastColumn="0" w:noHBand="0" w:noVBand="0"/>
      </w:tblPr>
      <w:tblGrid>
        <w:gridCol w:w="1559"/>
        <w:gridCol w:w="3256"/>
        <w:gridCol w:w="4395"/>
      </w:tblGrid>
      <w:tr w:rsidR="00BC0052" w:rsidRPr="00BC0052" w14:paraId="5CE98B8C" w14:textId="77777777">
        <w:tc>
          <w:tcPr>
            <w:tcW w:w="4815" w:type="dxa"/>
            <w:gridSpan w:val="2"/>
            <w:tcBorders>
              <w:top w:val="single" w:sz="2" w:space="0" w:color="000000"/>
              <w:left w:val="single" w:sz="2" w:space="0" w:color="000000"/>
              <w:bottom w:val="single" w:sz="4" w:space="0" w:color="000000"/>
              <w:right w:val="nil"/>
            </w:tcBorders>
            <w:vAlign w:val="center"/>
            <w:hideMark/>
          </w:tcPr>
          <w:p w14:paraId="476899F6" w14:textId="77777777" w:rsidR="00BC0052" w:rsidRPr="00BC0052" w:rsidRDefault="00BC0052" w:rsidP="00BC0052">
            <w:pPr>
              <w:widowControl w:val="0"/>
              <w:suppressLineNumbers/>
              <w:suppressAutoHyphens/>
              <w:spacing w:line="240" w:lineRule="auto"/>
              <w:jc w:val="left"/>
              <w:rPr>
                <w:rFonts w:ascii="Tahoma" w:eastAsia="Times New Roman" w:hAnsi="Tahoma" w:cs="Tahoma"/>
                <w:b/>
                <w:bCs/>
                <w:kern w:val="2"/>
                <w:sz w:val="18"/>
                <w:szCs w:val="18"/>
                <w:lang w:eastAsia="sl-SI"/>
              </w:rPr>
            </w:pPr>
            <w:r w:rsidRPr="00BC0052">
              <w:rPr>
                <w:rFonts w:ascii="Tahoma" w:eastAsia="Times New Roman" w:hAnsi="Tahoma" w:cs="Tahoma"/>
                <w:b/>
                <w:bCs/>
                <w:kern w:val="2"/>
                <w:sz w:val="18"/>
                <w:szCs w:val="18"/>
                <w:lang w:eastAsia="sl-SI"/>
              </w:rPr>
              <w:t>PONUDNIK, ki oddaja to javno naročilo</w:t>
            </w:r>
          </w:p>
        </w:tc>
        <w:tc>
          <w:tcPr>
            <w:tcW w:w="4395" w:type="dxa"/>
            <w:tcBorders>
              <w:top w:val="single" w:sz="2" w:space="0" w:color="000000"/>
              <w:left w:val="single" w:sz="2" w:space="0" w:color="000000"/>
              <w:bottom w:val="single" w:sz="2" w:space="0" w:color="000000"/>
              <w:right w:val="single" w:sz="2" w:space="0" w:color="000000"/>
            </w:tcBorders>
            <w:vAlign w:val="center"/>
          </w:tcPr>
          <w:p w14:paraId="12E7446B" w14:textId="77777777" w:rsidR="00BC0052" w:rsidRPr="00BC0052" w:rsidRDefault="00BC0052" w:rsidP="00BC0052">
            <w:pPr>
              <w:widowControl w:val="0"/>
              <w:suppressLineNumbers/>
              <w:suppressAutoHyphens/>
              <w:spacing w:line="240" w:lineRule="auto"/>
              <w:jc w:val="left"/>
              <w:rPr>
                <w:rFonts w:ascii="Tahoma" w:eastAsia="Times New Roman" w:hAnsi="Tahoma" w:cs="Tahoma"/>
                <w:kern w:val="2"/>
                <w:sz w:val="18"/>
                <w:szCs w:val="18"/>
                <w:lang w:eastAsia="sl-SI"/>
              </w:rPr>
            </w:pPr>
          </w:p>
          <w:p w14:paraId="4D386C60" w14:textId="77777777" w:rsidR="00BC0052" w:rsidRPr="00BC0052" w:rsidRDefault="00BC0052" w:rsidP="00BC0052">
            <w:pPr>
              <w:widowControl w:val="0"/>
              <w:suppressLineNumbers/>
              <w:suppressAutoHyphens/>
              <w:spacing w:line="240" w:lineRule="auto"/>
              <w:jc w:val="left"/>
              <w:rPr>
                <w:rFonts w:ascii="Tahoma" w:eastAsia="Times New Roman" w:hAnsi="Tahoma" w:cs="Tahoma"/>
                <w:kern w:val="2"/>
                <w:sz w:val="18"/>
                <w:szCs w:val="18"/>
                <w:lang w:eastAsia="sl-SI"/>
              </w:rPr>
            </w:pPr>
          </w:p>
          <w:p w14:paraId="08A27EDD" w14:textId="77777777" w:rsidR="00BC0052" w:rsidRPr="00BC0052" w:rsidRDefault="00BC0052" w:rsidP="00BC0052">
            <w:pPr>
              <w:widowControl w:val="0"/>
              <w:suppressLineNumbers/>
              <w:suppressAutoHyphens/>
              <w:spacing w:line="240" w:lineRule="auto"/>
              <w:jc w:val="left"/>
              <w:rPr>
                <w:rFonts w:ascii="Tahoma" w:eastAsia="Times New Roman" w:hAnsi="Tahoma" w:cs="Tahoma"/>
                <w:kern w:val="2"/>
                <w:sz w:val="18"/>
                <w:szCs w:val="18"/>
                <w:lang w:eastAsia="sl-SI"/>
              </w:rPr>
            </w:pPr>
          </w:p>
        </w:tc>
      </w:tr>
      <w:tr w:rsidR="00BC0052" w:rsidRPr="00BC0052" w14:paraId="608F88C0" w14:textId="77777777">
        <w:tc>
          <w:tcPr>
            <w:tcW w:w="1559" w:type="dxa"/>
            <w:tcBorders>
              <w:top w:val="single" w:sz="2" w:space="0" w:color="000000"/>
              <w:left w:val="single" w:sz="2" w:space="0" w:color="000000"/>
              <w:bottom w:val="single" w:sz="4" w:space="0" w:color="000000"/>
              <w:right w:val="nil"/>
            </w:tcBorders>
            <w:vAlign w:val="center"/>
            <w:hideMark/>
          </w:tcPr>
          <w:p w14:paraId="069B5A98" w14:textId="77777777" w:rsidR="00BC0052" w:rsidRPr="00BC0052" w:rsidRDefault="00BC0052" w:rsidP="00BC0052">
            <w:pPr>
              <w:widowControl w:val="0"/>
              <w:suppressLineNumbers/>
              <w:suppressAutoHyphens/>
              <w:spacing w:line="240" w:lineRule="auto"/>
              <w:jc w:val="left"/>
              <w:rPr>
                <w:rFonts w:ascii="Tahoma" w:eastAsia="Times New Roman" w:hAnsi="Tahoma" w:cs="Tahoma"/>
                <w:b/>
                <w:bCs/>
                <w:kern w:val="2"/>
                <w:sz w:val="18"/>
                <w:szCs w:val="18"/>
                <w:lang w:eastAsia="sl-SI"/>
              </w:rPr>
            </w:pPr>
            <w:r w:rsidRPr="00BC0052">
              <w:rPr>
                <w:rFonts w:ascii="Tahoma" w:eastAsia="Times New Roman" w:hAnsi="Tahoma" w:cs="Tahoma"/>
                <w:b/>
                <w:bCs/>
                <w:kern w:val="2"/>
                <w:sz w:val="18"/>
                <w:szCs w:val="18"/>
                <w:lang w:eastAsia="sl-SI"/>
              </w:rPr>
              <w:t>Zaporedna številka reference</w:t>
            </w:r>
          </w:p>
        </w:tc>
        <w:tc>
          <w:tcPr>
            <w:tcW w:w="3256" w:type="dxa"/>
            <w:tcBorders>
              <w:top w:val="single" w:sz="2" w:space="0" w:color="000000"/>
              <w:left w:val="single" w:sz="2" w:space="0" w:color="000000"/>
              <w:bottom w:val="single" w:sz="4" w:space="0" w:color="000000"/>
              <w:right w:val="nil"/>
            </w:tcBorders>
            <w:vAlign w:val="center"/>
            <w:hideMark/>
          </w:tcPr>
          <w:p w14:paraId="10EF3FCE" w14:textId="77777777" w:rsidR="00BC0052" w:rsidRPr="00BC0052" w:rsidRDefault="00BC0052" w:rsidP="00BC0052">
            <w:pPr>
              <w:widowControl w:val="0"/>
              <w:suppressLineNumbers/>
              <w:suppressAutoHyphens/>
              <w:spacing w:line="240" w:lineRule="auto"/>
              <w:jc w:val="left"/>
              <w:rPr>
                <w:rFonts w:ascii="Tahoma" w:eastAsia="Times New Roman" w:hAnsi="Tahoma" w:cs="Tahoma"/>
                <w:b/>
                <w:bCs/>
                <w:kern w:val="2"/>
                <w:sz w:val="18"/>
                <w:szCs w:val="18"/>
                <w:lang w:eastAsia="sl-SI"/>
              </w:rPr>
            </w:pPr>
            <w:r w:rsidRPr="00BC0052">
              <w:rPr>
                <w:rFonts w:ascii="Tahoma" w:eastAsia="Times New Roman" w:hAnsi="Tahoma" w:cs="Tahoma"/>
                <w:b/>
                <w:bCs/>
                <w:kern w:val="2"/>
                <w:sz w:val="18"/>
                <w:szCs w:val="18"/>
                <w:lang w:eastAsia="sl-SI"/>
              </w:rPr>
              <w:t>Naročnik referenčnega posla (naziv in naslov)*</w:t>
            </w:r>
          </w:p>
        </w:tc>
        <w:tc>
          <w:tcPr>
            <w:tcW w:w="4395" w:type="dxa"/>
            <w:tcBorders>
              <w:top w:val="single" w:sz="2" w:space="0" w:color="000000"/>
              <w:left w:val="single" w:sz="2" w:space="0" w:color="000000"/>
              <w:bottom w:val="single" w:sz="2" w:space="0" w:color="000000"/>
              <w:right w:val="single" w:sz="2" w:space="0" w:color="000000"/>
            </w:tcBorders>
            <w:vAlign w:val="center"/>
          </w:tcPr>
          <w:p w14:paraId="456F795C" w14:textId="77777777" w:rsidR="00BC0052" w:rsidRPr="00BC0052" w:rsidRDefault="00BC0052" w:rsidP="00BC0052">
            <w:pPr>
              <w:widowControl w:val="0"/>
              <w:suppressLineNumbers/>
              <w:suppressAutoHyphens/>
              <w:spacing w:line="240" w:lineRule="auto"/>
              <w:jc w:val="left"/>
              <w:rPr>
                <w:rFonts w:ascii="Tahoma" w:eastAsia="Times New Roman" w:hAnsi="Tahoma" w:cs="Tahoma"/>
                <w:kern w:val="2"/>
                <w:sz w:val="18"/>
                <w:szCs w:val="18"/>
                <w:lang w:eastAsia="sl-SI"/>
              </w:rPr>
            </w:pPr>
          </w:p>
        </w:tc>
      </w:tr>
      <w:tr w:rsidR="00BC0052" w:rsidRPr="00BC0052" w14:paraId="0883D92F" w14:textId="77777777">
        <w:tc>
          <w:tcPr>
            <w:tcW w:w="1559" w:type="dxa"/>
            <w:tcBorders>
              <w:top w:val="single" w:sz="4" w:space="0" w:color="000000"/>
              <w:left w:val="single" w:sz="4" w:space="0" w:color="000000"/>
              <w:bottom w:val="single" w:sz="4" w:space="0" w:color="000000"/>
              <w:right w:val="nil"/>
            </w:tcBorders>
          </w:tcPr>
          <w:p w14:paraId="7D7E0EC7" w14:textId="77777777" w:rsidR="00BC0052" w:rsidRPr="00BC0052" w:rsidRDefault="00BC0052" w:rsidP="00BC0052">
            <w:pPr>
              <w:widowControl w:val="0"/>
              <w:suppressLineNumbers/>
              <w:suppressAutoHyphens/>
              <w:spacing w:line="240" w:lineRule="auto"/>
              <w:jc w:val="left"/>
              <w:rPr>
                <w:rFonts w:ascii="Tahoma" w:eastAsia="Times New Roman" w:hAnsi="Tahoma" w:cs="Tahoma"/>
                <w:kern w:val="2"/>
                <w:sz w:val="18"/>
                <w:szCs w:val="18"/>
                <w:lang w:eastAsia="sl-SI"/>
              </w:rPr>
            </w:pPr>
          </w:p>
        </w:tc>
        <w:tc>
          <w:tcPr>
            <w:tcW w:w="3256" w:type="dxa"/>
            <w:tcBorders>
              <w:top w:val="single" w:sz="4" w:space="0" w:color="000000"/>
              <w:left w:val="single" w:sz="2" w:space="0" w:color="000000"/>
              <w:bottom w:val="single" w:sz="4" w:space="0" w:color="000000"/>
              <w:right w:val="single" w:sz="4" w:space="0" w:color="000000"/>
            </w:tcBorders>
            <w:vAlign w:val="center"/>
            <w:hideMark/>
          </w:tcPr>
          <w:p w14:paraId="6809F11C" w14:textId="77777777" w:rsidR="00BC0052" w:rsidRPr="00BC0052" w:rsidRDefault="00BC0052" w:rsidP="00BC0052">
            <w:pPr>
              <w:widowControl w:val="0"/>
              <w:suppressLineNumbers/>
              <w:suppressAutoHyphens/>
              <w:spacing w:line="240" w:lineRule="auto"/>
              <w:jc w:val="left"/>
              <w:rPr>
                <w:rFonts w:ascii="Tahoma" w:eastAsia="Times New Roman" w:hAnsi="Tahoma" w:cs="Tahoma"/>
                <w:b/>
                <w:bCs/>
                <w:kern w:val="2"/>
                <w:sz w:val="18"/>
                <w:szCs w:val="18"/>
                <w:lang w:eastAsia="sl-SI"/>
              </w:rPr>
            </w:pPr>
            <w:r w:rsidRPr="00BC0052">
              <w:rPr>
                <w:rFonts w:ascii="Tahoma" w:eastAsia="Times New Roman" w:hAnsi="Tahoma" w:cs="Tahoma"/>
                <w:b/>
                <w:bCs/>
                <w:kern w:val="2"/>
                <w:sz w:val="18"/>
                <w:szCs w:val="18"/>
                <w:lang w:eastAsia="sl-SI"/>
              </w:rPr>
              <w:t xml:space="preserve">Ime referenčnega posla </w:t>
            </w:r>
          </w:p>
        </w:tc>
        <w:tc>
          <w:tcPr>
            <w:tcW w:w="4395" w:type="dxa"/>
            <w:tcBorders>
              <w:top w:val="nil"/>
              <w:left w:val="single" w:sz="4" w:space="0" w:color="000000"/>
              <w:bottom w:val="single" w:sz="2" w:space="0" w:color="000000"/>
              <w:right w:val="single" w:sz="2" w:space="0" w:color="000000"/>
            </w:tcBorders>
            <w:vAlign w:val="center"/>
          </w:tcPr>
          <w:p w14:paraId="6073B316" w14:textId="77777777" w:rsidR="00BC0052" w:rsidRPr="00BC0052" w:rsidRDefault="00BC0052" w:rsidP="00BC0052">
            <w:pPr>
              <w:widowControl w:val="0"/>
              <w:suppressLineNumbers/>
              <w:suppressAutoHyphens/>
              <w:spacing w:line="240" w:lineRule="auto"/>
              <w:jc w:val="left"/>
              <w:rPr>
                <w:rFonts w:ascii="Tahoma" w:eastAsia="Times New Roman" w:hAnsi="Tahoma" w:cs="Tahoma"/>
                <w:kern w:val="2"/>
                <w:sz w:val="18"/>
                <w:szCs w:val="18"/>
                <w:lang w:eastAsia="sl-SI"/>
              </w:rPr>
            </w:pPr>
          </w:p>
          <w:p w14:paraId="51AA2CC1" w14:textId="77777777" w:rsidR="00BC0052" w:rsidRPr="00BC0052" w:rsidRDefault="00BC0052" w:rsidP="00BC0052">
            <w:pPr>
              <w:widowControl w:val="0"/>
              <w:suppressLineNumbers/>
              <w:suppressAutoHyphens/>
              <w:spacing w:line="240" w:lineRule="auto"/>
              <w:jc w:val="left"/>
              <w:rPr>
                <w:rFonts w:ascii="Tahoma" w:eastAsia="Times New Roman" w:hAnsi="Tahoma" w:cs="Tahoma"/>
                <w:kern w:val="2"/>
                <w:sz w:val="18"/>
                <w:szCs w:val="18"/>
                <w:lang w:eastAsia="sl-SI"/>
              </w:rPr>
            </w:pPr>
          </w:p>
        </w:tc>
      </w:tr>
      <w:tr w:rsidR="00BC0052" w:rsidRPr="00BC0052" w14:paraId="7572B8E4" w14:textId="77777777">
        <w:tc>
          <w:tcPr>
            <w:tcW w:w="4815" w:type="dxa"/>
            <w:gridSpan w:val="2"/>
            <w:tcBorders>
              <w:top w:val="single" w:sz="2" w:space="0" w:color="000000"/>
              <w:left w:val="single" w:sz="2" w:space="0" w:color="000000"/>
              <w:bottom w:val="single" w:sz="2" w:space="0" w:color="000000"/>
              <w:right w:val="nil"/>
            </w:tcBorders>
            <w:vAlign w:val="center"/>
          </w:tcPr>
          <w:p w14:paraId="452F9739" w14:textId="77777777" w:rsidR="00BC0052" w:rsidRPr="00BC0052" w:rsidRDefault="00BC0052" w:rsidP="00BC0052">
            <w:pPr>
              <w:widowControl w:val="0"/>
              <w:suppressLineNumbers/>
              <w:suppressAutoHyphens/>
              <w:spacing w:line="240" w:lineRule="auto"/>
              <w:jc w:val="left"/>
              <w:rPr>
                <w:rFonts w:ascii="Tahoma" w:eastAsia="Times New Roman" w:hAnsi="Tahoma" w:cs="Tahoma"/>
                <w:b/>
                <w:bCs/>
                <w:kern w:val="2"/>
                <w:sz w:val="18"/>
                <w:szCs w:val="18"/>
                <w:lang w:eastAsia="sl-SI"/>
              </w:rPr>
            </w:pPr>
          </w:p>
          <w:p w14:paraId="4DC9338F" w14:textId="77777777" w:rsidR="00BC0052" w:rsidRPr="00BC0052" w:rsidRDefault="00BC0052" w:rsidP="00BC0052">
            <w:pPr>
              <w:widowControl w:val="0"/>
              <w:suppressLineNumbers/>
              <w:suppressAutoHyphens/>
              <w:spacing w:line="240" w:lineRule="auto"/>
              <w:jc w:val="left"/>
              <w:rPr>
                <w:rFonts w:ascii="Tahoma" w:eastAsia="Times New Roman" w:hAnsi="Tahoma" w:cs="Tahoma"/>
                <w:b/>
                <w:bCs/>
                <w:i/>
                <w:kern w:val="2"/>
                <w:sz w:val="18"/>
                <w:szCs w:val="18"/>
                <w:lang w:eastAsia="sl-SI"/>
              </w:rPr>
            </w:pPr>
            <w:r w:rsidRPr="00BC0052">
              <w:rPr>
                <w:rFonts w:ascii="Tahoma" w:eastAsia="Times New Roman" w:hAnsi="Tahoma" w:cs="Tahoma"/>
                <w:b/>
                <w:bCs/>
                <w:kern w:val="2"/>
                <w:sz w:val="18"/>
                <w:szCs w:val="18"/>
                <w:lang w:eastAsia="sl-SI"/>
              </w:rPr>
              <w:t xml:space="preserve">Opis dobavljenega sistema </w:t>
            </w:r>
            <w:r w:rsidRPr="00BC0052">
              <w:rPr>
                <w:rFonts w:ascii="Tahoma" w:eastAsia="Times New Roman" w:hAnsi="Tahoma" w:cs="Tahoma"/>
                <w:b/>
                <w:bCs/>
                <w:i/>
                <w:kern w:val="2"/>
                <w:sz w:val="18"/>
                <w:szCs w:val="18"/>
                <w:lang w:eastAsia="sl-SI"/>
              </w:rPr>
              <w:t>(primerljiv analizni sistem kot ga je ponudnik ponudil v ponudbenem predračunu in je v rutinski uporabi)</w:t>
            </w:r>
          </w:p>
          <w:p w14:paraId="3ACBC439" w14:textId="77777777" w:rsidR="00BC0052" w:rsidRPr="00BC0052" w:rsidRDefault="00BC0052" w:rsidP="00BC0052">
            <w:pPr>
              <w:widowControl w:val="0"/>
              <w:suppressLineNumbers/>
              <w:suppressAutoHyphens/>
              <w:spacing w:line="240" w:lineRule="auto"/>
              <w:jc w:val="left"/>
              <w:rPr>
                <w:rFonts w:ascii="Tahoma" w:eastAsia="Times New Roman" w:hAnsi="Tahoma" w:cs="Tahoma"/>
                <w:b/>
                <w:bCs/>
                <w:kern w:val="2"/>
                <w:sz w:val="18"/>
                <w:szCs w:val="18"/>
                <w:lang w:eastAsia="sl-SI"/>
              </w:rPr>
            </w:pPr>
          </w:p>
        </w:tc>
        <w:tc>
          <w:tcPr>
            <w:tcW w:w="4395" w:type="dxa"/>
            <w:tcBorders>
              <w:top w:val="nil"/>
              <w:left w:val="single" w:sz="2" w:space="0" w:color="000000"/>
              <w:bottom w:val="single" w:sz="2" w:space="0" w:color="000000"/>
              <w:right w:val="single" w:sz="2" w:space="0" w:color="000000"/>
            </w:tcBorders>
            <w:vAlign w:val="center"/>
          </w:tcPr>
          <w:p w14:paraId="36339F4A" w14:textId="77777777" w:rsidR="00BC0052" w:rsidRPr="00BC0052" w:rsidRDefault="00BC0052" w:rsidP="00BC0052">
            <w:pPr>
              <w:widowControl w:val="0"/>
              <w:suppressLineNumbers/>
              <w:suppressAutoHyphens/>
              <w:spacing w:line="240" w:lineRule="auto"/>
              <w:jc w:val="left"/>
              <w:rPr>
                <w:rFonts w:ascii="Tahoma" w:eastAsia="Times New Roman" w:hAnsi="Tahoma" w:cs="Tahoma"/>
                <w:kern w:val="2"/>
                <w:sz w:val="18"/>
                <w:szCs w:val="18"/>
                <w:lang w:eastAsia="sl-SI"/>
              </w:rPr>
            </w:pPr>
          </w:p>
        </w:tc>
      </w:tr>
      <w:tr w:rsidR="00BC0052" w:rsidRPr="00BC0052" w14:paraId="6EE2C413" w14:textId="77777777">
        <w:tc>
          <w:tcPr>
            <w:tcW w:w="4815" w:type="dxa"/>
            <w:gridSpan w:val="2"/>
            <w:tcBorders>
              <w:top w:val="single" w:sz="2" w:space="0" w:color="000000"/>
              <w:left w:val="single" w:sz="2" w:space="0" w:color="000000"/>
              <w:bottom w:val="single" w:sz="2" w:space="0" w:color="000000"/>
              <w:right w:val="nil"/>
            </w:tcBorders>
            <w:vAlign w:val="center"/>
            <w:hideMark/>
          </w:tcPr>
          <w:p w14:paraId="4D2BE8F4" w14:textId="77777777" w:rsidR="00BC0052" w:rsidRPr="00BC0052" w:rsidRDefault="00BC0052" w:rsidP="00BC0052">
            <w:pPr>
              <w:widowControl w:val="0"/>
              <w:suppressLineNumbers/>
              <w:suppressAutoHyphens/>
              <w:spacing w:line="240" w:lineRule="auto"/>
              <w:jc w:val="left"/>
              <w:rPr>
                <w:rFonts w:ascii="Tahoma" w:eastAsia="Times New Roman" w:hAnsi="Tahoma" w:cs="Tahoma"/>
                <w:b/>
                <w:bCs/>
                <w:kern w:val="2"/>
                <w:sz w:val="18"/>
                <w:szCs w:val="18"/>
                <w:lang w:eastAsia="sl-SI"/>
              </w:rPr>
            </w:pPr>
            <w:r w:rsidRPr="00BC0052">
              <w:rPr>
                <w:rFonts w:ascii="Tahoma" w:eastAsia="Times New Roman" w:hAnsi="Tahoma" w:cs="Tahoma"/>
                <w:b/>
                <w:bCs/>
                <w:kern w:val="2"/>
                <w:sz w:val="18"/>
                <w:szCs w:val="18"/>
                <w:lang w:eastAsia="sl-SI"/>
              </w:rPr>
              <w:t>Država izvedbe posla</w:t>
            </w:r>
          </w:p>
        </w:tc>
        <w:tc>
          <w:tcPr>
            <w:tcW w:w="4395" w:type="dxa"/>
            <w:tcBorders>
              <w:top w:val="nil"/>
              <w:left w:val="single" w:sz="2" w:space="0" w:color="000000"/>
              <w:bottom w:val="single" w:sz="2" w:space="0" w:color="000000"/>
              <w:right w:val="single" w:sz="2" w:space="0" w:color="000000"/>
            </w:tcBorders>
            <w:vAlign w:val="center"/>
          </w:tcPr>
          <w:p w14:paraId="2894C8A9" w14:textId="77777777" w:rsidR="00BC0052" w:rsidRPr="00BC0052" w:rsidRDefault="00BC0052" w:rsidP="00BC0052">
            <w:pPr>
              <w:widowControl w:val="0"/>
              <w:suppressLineNumbers/>
              <w:suppressAutoHyphens/>
              <w:spacing w:line="240" w:lineRule="auto"/>
              <w:jc w:val="left"/>
              <w:rPr>
                <w:rFonts w:ascii="Tahoma" w:eastAsia="Times New Roman" w:hAnsi="Tahoma" w:cs="Tahoma"/>
                <w:kern w:val="2"/>
                <w:sz w:val="18"/>
                <w:szCs w:val="18"/>
                <w:lang w:eastAsia="sl-SI"/>
              </w:rPr>
            </w:pPr>
          </w:p>
        </w:tc>
      </w:tr>
      <w:tr w:rsidR="00BC0052" w:rsidRPr="00BC0052" w14:paraId="54656735" w14:textId="77777777">
        <w:tc>
          <w:tcPr>
            <w:tcW w:w="4815" w:type="dxa"/>
            <w:gridSpan w:val="2"/>
            <w:tcBorders>
              <w:top w:val="single" w:sz="2" w:space="0" w:color="000000"/>
              <w:left w:val="single" w:sz="2" w:space="0" w:color="000000"/>
              <w:bottom w:val="single" w:sz="2" w:space="0" w:color="000000"/>
              <w:right w:val="nil"/>
            </w:tcBorders>
            <w:vAlign w:val="center"/>
            <w:hideMark/>
          </w:tcPr>
          <w:p w14:paraId="0C88EE16" w14:textId="77777777" w:rsidR="00BC0052" w:rsidRPr="00BC0052" w:rsidRDefault="00BC0052" w:rsidP="00BC0052">
            <w:pPr>
              <w:widowControl w:val="0"/>
              <w:suppressLineNumbers/>
              <w:suppressAutoHyphens/>
              <w:spacing w:line="240" w:lineRule="auto"/>
              <w:jc w:val="left"/>
              <w:rPr>
                <w:rFonts w:ascii="Tahoma" w:eastAsia="Times New Roman" w:hAnsi="Tahoma" w:cs="Tahoma"/>
                <w:b/>
                <w:bCs/>
                <w:kern w:val="2"/>
                <w:sz w:val="18"/>
                <w:szCs w:val="18"/>
                <w:lang w:eastAsia="sl-SI"/>
              </w:rPr>
            </w:pPr>
            <w:r w:rsidRPr="00BC0052">
              <w:rPr>
                <w:rFonts w:ascii="Tahoma" w:eastAsia="Times New Roman" w:hAnsi="Tahoma" w:cs="Tahoma"/>
                <w:b/>
                <w:bCs/>
                <w:kern w:val="2"/>
                <w:sz w:val="18"/>
                <w:szCs w:val="18"/>
                <w:lang w:eastAsia="sl-SI"/>
              </w:rPr>
              <w:t>Skupna vrednost posla v EUR z DDV</w:t>
            </w:r>
          </w:p>
        </w:tc>
        <w:tc>
          <w:tcPr>
            <w:tcW w:w="4395" w:type="dxa"/>
            <w:tcBorders>
              <w:top w:val="nil"/>
              <w:left w:val="single" w:sz="2" w:space="0" w:color="000000"/>
              <w:bottom w:val="single" w:sz="2" w:space="0" w:color="000000"/>
              <w:right w:val="single" w:sz="2" w:space="0" w:color="000000"/>
            </w:tcBorders>
            <w:vAlign w:val="center"/>
          </w:tcPr>
          <w:p w14:paraId="7C228C18" w14:textId="77777777" w:rsidR="00BC0052" w:rsidRPr="00BC0052" w:rsidRDefault="00BC0052" w:rsidP="00BC0052">
            <w:pPr>
              <w:widowControl w:val="0"/>
              <w:suppressLineNumbers/>
              <w:suppressAutoHyphens/>
              <w:spacing w:line="240" w:lineRule="auto"/>
              <w:jc w:val="left"/>
              <w:rPr>
                <w:rFonts w:ascii="Tahoma" w:eastAsia="Times New Roman" w:hAnsi="Tahoma" w:cs="Tahoma"/>
                <w:kern w:val="2"/>
                <w:sz w:val="18"/>
                <w:szCs w:val="18"/>
                <w:lang w:eastAsia="sl-SI"/>
              </w:rPr>
            </w:pPr>
          </w:p>
        </w:tc>
      </w:tr>
      <w:tr w:rsidR="00BC0052" w:rsidRPr="00BC0052" w14:paraId="52778F1A" w14:textId="77777777">
        <w:tc>
          <w:tcPr>
            <w:tcW w:w="4815" w:type="dxa"/>
            <w:gridSpan w:val="2"/>
            <w:tcBorders>
              <w:top w:val="single" w:sz="2" w:space="0" w:color="000000"/>
              <w:left w:val="single" w:sz="2" w:space="0" w:color="000000"/>
              <w:bottom w:val="single" w:sz="2" w:space="0" w:color="000000"/>
              <w:right w:val="nil"/>
            </w:tcBorders>
            <w:vAlign w:val="center"/>
            <w:hideMark/>
          </w:tcPr>
          <w:p w14:paraId="51354B12" w14:textId="77777777" w:rsidR="00BC0052" w:rsidRPr="00BC0052" w:rsidRDefault="00BC0052" w:rsidP="00BC0052">
            <w:pPr>
              <w:widowControl w:val="0"/>
              <w:suppressLineNumbers/>
              <w:suppressAutoHyphens/>
              <w:spacing w:line="240" w:lineRule="auto"/>
              <w:jc w:val="left"/>
              <w:rPr>
                <w:rFonts w:ascii="Tahoma" w:eastAsia="Times New Roman" w:hAnsi="Tahoma" w:cs="Tahoma"/>
                <w:b/>
                <w:bCs/>
                <w:kern w:val="2"/>
                <w:sz w:val="18"/>
                <w:szCs w:val="18"/>
                <w:highlight w:val="yellow"/>
                <w:lang w:eastAsia="sl-SI"/>
              </w:rPr>
            </w:pPr>
            <w:r w:rsidRPr="00BC0052">
              <w:rPr>
                <w:rFonts w:ascii="Tahoma" w:eastAsia="Times New Roman" w:hAnsi="Tahoma" w:cs="Tahoma"/>
                <w:b/>
                <w:noProof/>
                <w:kern w:val="2"/>
                <w:sz w:val="18"/>
                <w:szCs w:val="18"/>
                <w:lang w:eastAsia="sl-SI"/>
              </w:rPr>
              <w:t>Imena morebitnih partnerjev, če je šlo za skupni posel</w:t>
            </w:r>
          </w:p>
        </w:tc>
        <w:tc>
          <w:tcPr>
            <w:tcW w:w="4395" w:type="dxa"/>
            <w:tcBorders>
              <w:top w:val="nil"/>
              <w:left w:val="single" w:sz="2" w:space="0" w:color="000000"/>
              <w:bottom w:val="single" w:sz="2" w:space="0" w:color="000000"/>
              <w:right w:val="single" w:sz="2" w:space="0" w:color="000000"/>
            </w:tcBorders>
            <w:vAlign w:val="center"/>
          </w:tcPr>
          <w:p w14:paraId="048DE42F" w14:textId="77777777" w:rsidR="00BC0052" w:rsidRPr="00BC0052" w:rsidRDefault="00BC0052" w:rsidP="00BC0052">
            <w:pPr>
              <w:widowControl w:val="0"/>
              <w:suppressLineNumbers/>
              <w:suppressAutoHyphens/>
              <w:spacing w:line="240" w:lineRule="auto"/>
              <w:jc w:val="left"/>
              <w:rPr>
                <w:rFonts w:ascii="Tahoma" w:eastAsia="Times New Roman" w:hAnsi="Tahoma" w:cs="Tahoma"/>
                <w:kern w:val="2"/>
                <w:sz w:val="18"/>
                <w:szCs w:val="18"/>
                <w:lang w:eastAsia="sl-SI"/>
              </w:rPr>
            </w:pPr>
          </w:p>
        </w:tc>
      </w:tr>
      <w:tr w:rsidR="00BC0052" w:rsidRPr="00BC0052" w14:paraId="2B81D707" w14:textId="77777777">
        <w:tc>
          <w:tcPr>
            <w:tcW w:w="4815" w:type="dxa"/>
            <w:gridSpan w:val="2"/>
            <w:tcBorders>
              <w:top w:val="single" w:sz="2" w:space="0" w:color="000000"/>
              <w:left w:val="single" w:sz="2" w:space="0" w:color="000000"/>
              <w:bottom w:val="single" w:sz="2" w:space="0" w:color="000000"/>
              <w:right w:val="nil"/>
            </w:tcBorders>
            <w:vAlign w:val="center"/>
            <w:hideMark/>
          </w:tcPr>
          <w:p w14:paraId="4FB9C2D8" w14:textId="77777777" w:rsidR="00BC0052" w:rsidRPr="00BC0052" w:rsidRDefault="00BC0052" w:rsidP="00BC0052">
            <w:pPr>
              <w:widowControl w:val="0"/>
              <w:suppressLineNumbers/>
              <w:suppressAutoHyphens/>
              <w:spacing w:line="240" w:lineRule="auto"/>
              <w:jc w:val="left"/>
              <w:rPr>
                <w:rFonts w:ascii="Tahoma" w:eastAsia="Times New Roman" w:hAnsi="Tahoma" w:cs="Tahoma"/>
                <w:b/>
                <w:bCs/>
                <w:kern w:val="2"/>
                <w:sz w:val="18"/>
                <w:szCs w:val="18"/>
                <w:lang w:eastAsia="sl-SI"/>
              </w:rPr>
            </w:pPr>
            <w:r w:rsidRPr="00BC0052">
              <w:rPr>
                <w:rFonts w:ascii="Tahoma" w:eastAsia="Times New Roman" w:hAnsi="Tahoma" w:cs="Tahoma"/>
                <w:b/>
                <w:bCs/>
                <w:kern w:val="2"/>
                <w:sz w:val="18"/>
                <w:szCs w:val="18"/>
                <w:lang w:eastAsia="sl-SI"/>
              </w:rPr>
              <w:t>Delež ponudnika, če je bil udeležen v skupnem poslu</w:t>
            </w:r>
          </w:p>
        </w:tc>
        <w:tc>
          <w:tcPr>
            <w:tcW w:w="4395" w:type="dxa"/>
            <w:tcBorders>
              <w:top w:val="nil"/>
              <w:left w:val="single" w:sz="2" w:space="0" w:color="000000"/>
              <w:bottom w:val="single" w:sz="2" w:space="0" w:color="000000"/>
              <w:right w:val="single" w:sz="2" w:space="0" w:color="000000"/>
            </w:tcBorders>
            <w:vAlign w:val="center"/>
          </w:tcPr>
          <w:p w14:paraId="2474AF9D" w14:textId="77777777" w:rsidR="00BC0052" w:rsidRPr="00BC0052" w:rsidRDefault="00BC0052" w:rsidP="00BC0052">
            <w:pPr>
              <w:widowControl w:val="0"/>
              <w:suppressLineNumbers/>
              <w:suppressAutoHyphens/>
              <w:spacing w:line="240" w:lineRule="auto"/>
              <w:jc w:val="left"/>
              <w:rPr>
                <w:rFonts w:ascii="Tahoma" w:eastAsia="Times New Roman" w:hAnsi="Tahoma" w:cs="Tahoma"/>
                <w:kern w:val="2"/>
                <w:sz w:val="18"/>
                <w:szCs w:val="18"/>
                <w:lang w:eastAsia="sl-SI"/>
              </w:rPr>
            </w:pPr>
          </w:p>
        </w:tc>
      </w:tr>
      <w:tr w:rsidR="00BC0052" w:rsidRPr="00BC0052" w14:paraId="091B478D" w14:textId="77777777">
        <w:tc>
          <w:tcPr>
            <w:tcW w:w="4815" w:type="dxa"/>
            <w:gridSpan w:val="2"/>
            <w:tcBorders>
              <w:top w:val="single" w:sz="2" w:space="0" w:color="000000"/>
              <w:left w:val="single" w:sz="2" w:space="0" w:color="000000"/>
              <w:bottom w:val="single" w:sz="2" w:space="0" w:color="000000"/>
              <w:right w:val="nil"/>
            </w:tcBorders>
            <w:vAlign w:val="center"/>
            <w:hideMark/>
          </w:tcPr>
          <w:p w14:paraId="62A7A395" w14:textId="77777777" w:rsidR="00BC0052" w:rsidRPr="00BC0052" w:rsidRDefault="00BC0052" w:rsidP="00BC0052">
            <w:pPr>
              <w:widowControl w:val="0"/>
              <w:suppressLineNumbers/>
              <w:suppressAutoHyphens/>
              <w:spacing w:line="240" w:lineRule="auto"/>
              <w:jc w:val="left"/>
              <w:rPr>
                <w:rFonts w:ascii="Tahoma" w:eastAsia="Times New Roman" w:hAnsi="Tahoma" w:cs="Tahoma"/>
                <w:b/>
                <w:bCs/>
                <w:kern w:val="2"/>
                <w:sz w:val="18"/>
                <w:szCs w:val="18"/>
                <w:lang w:eastAsia="sl-SI"/>
              </w:rPr>
            </w:pPr>
            <w:r w:rsidRPr="00BC0052">
              <w:rPr>
                <w:rFonts w:ascii="Tahoma" w:eastAsia="Times New Roman" w:hAnsi="Tahoma" w:cs="Tahoma"/>
                <w:b/>
                <w:bCs/>
                <w:kern w:val="2"/>
                <w:sz w:val="18"/>
                <w:szCs w:val="18"/>
                <w:lang w:eastAsia="sl-SI"/>
              </w:rPr>
              <w:t xml:space="preserve">Datum začetka posla </w:t>
            </w:r>
            <w:r w:rsidRPr="00BC0052">
              <w:rPr>
                <w:rFonts w:ascii="Tahoma" w:eastAsia="Times New Roman" w:hAnsi="Tahoma" w:cs="Tahoma"/>
                <w:bCs/>
                <w:kern w:val="2"/>
                <w:sz w:val="18"/>
                <w:szCs w:val="18"/>
                <w:lang w:eastAsia="sl-SI"/>
              </w:rPr>
              <w:t>(navesti je potrebno vsaj mesec in leto začetka posla)</w:t>
            </w:r>
          </w:p>
        </w:tc>
        <w:tc>
          <w:tcPr>
            <w:tcW w:w="4395" w:type="dxa"/>
            <w:tcBorders>
              <w:top w:val="nil"/>
              <w:left w:val="single" w:sz="2" w:space="0" w:color="000000"/>
              <w:bottom w:val="single" w:sz="2" w:space="0" w:color="000000"/>
              <w:right w:val="single" w:sz="2" w:space="0" w:color="000000"/>
            </w:tcBorders>
            <w:vAlign w:val="center"/>
          </w:tcPr>
          <w:p w14:paraId="543B7C45" w14:textId="77777777" w:rsidR="00BC0052" w:rsidRPr="00BC0052" w:rsidRDefault="00BC0052" w:rsidP="00BC0052">
            <w:pPr>
              <w:widowControl w:val="0"/>
              <w:suppressLineNumbers/>
              <w:suppressAutoHyphens/>
              <w:spacing w:line="240" w:lineRule="auto"/>
              <w:jc w:val="left"/>
              <w:rPr>
                <w:rFonts w:ascii="Tahoma" w:eastAsia="Times New Roman" w:hAnsi="Tahoma" w:cs="Tahoma"/>
                <w:kern w:val="2"/>
                <w:sz w:val="18"/>
                <w:szCs w:val="18"/>
                <w:lang w:eastAsia="sl-SI"/>
              </w:rPr>
            </w:pPr>
          </w:p>
        </w:tc>
      </w:tr>
      <w:tr w:rsidR="00BC0052" w:rsidRPr="00BC0052" w14:paraId="32D72900" w14:textId="77777777">
        <w:tc>
          <w:tcPr>
            <w:tcW w:w="4815" w:type="dxa"/>
            <w:gridSpan w:val="2"/>
            <w:tcBorders>
              <w:top w:val="single" w:sz="2" w:space="0" w:color="000000"/>
              <w:left w:val="single" w:sz="2" w:space="0" w:color="000000"/>
              <w:bottom w:val="single" w:sz="2" w:space="0" w:color="000000"/>
              <w:right w:val="nil"/>
            </w:tcBorders>
            <w:vAlign w:val="center"/>
            <w:hideMark/>
          </w:tcPr>
          <w:p w14:paraId="76948F96" w14:textId="77777777" w:rsidR="00BC0052" w:rsidRPr="00BC0052" w:rsidRDefault="00BC0052" w:rsidP="00BC0052">
            <w:pPr>
              <w:widowControl w:val="0"/>
              <w:suppressLineNumbers/>
              <w:suppressAutoHyphens/>
              <w:spacing w:line="240" w:lineRule="auto"/>
              <w:jc w:val="left"/>
              <w:rPr>
                <w:rFonts w:ascii="Tahoma" w:eastAsia="Times New Roman" w:hAnsi="Tahoma" w:cs="Tahoma"/>
                <w:b/>
                <w:bCs/>
                <w:kern w:val="2"/>
                <w:sz w:val="18"/>
                <w:szCs w:val="18"/>
                <w:lang w:eastAsia="sl-SI"/>
              </w:rPr>
            </w:pPr>
            <w:r w:rsidRPr="00BC0052">
              <w:rPr>
                <w:rFonts w:ascii="Tahoma" w:eastAsia="Times New Roman" w:hAnsi="Tahoma" w:cs="Tahoma"/>
                <w:b/>
                <w:bCs/>
                <w:kern w:val="2"/>
                <w:sz w:val="18"/>
                <w:szCs w:val="18"/>
                <w:lang w:eastAsia="sl-SI"/>
              </w:rPr>
              <w:t xml:space="preserve">Datum končanja posla </w:t>
            </w:r>
            <w:r w:rsidRPr="00BC0052">
              <w:rPr>
                <w:rFonts w:ascii="Tahoma" w:eastAsia="Times New Roman" w:hAnsi="Tahoma" w:cs="Tahoma"/>
                <w:bCs/>
                <w:kern w:val="2"/>
                <w:sz w:val="18"/>
                <w:szCs w:val="18"/>
                <w:lang w:eastAsia="sl-SI"/>
              </w:rPr>
              <w:t>(navesti je potrebno vsaj mesec in leto končanja posla)</w:t>
            </w:r>
          </w:p>
        </w:tc>
        <w:tc>
          <w:tcPr>
            <w:tcW w:w="4395" w:type="dxa"/>
            <w:tcBorders>
              <w:top w:val="nil"/>
              <w:left w:val="single" w:sz="2" w:space="0" w:color="000000"/>
              <w:bottom w:val="single" w:sz="2" w:space="0" w:color="000000"/>
              <w:right w:val="single" w:sz="2" w:space="0" w:color="000000"/>
            </w:tcBorders>
            <w:vAlign w:val="center"/>
          </w:tcPr>
          <w:p w14:paraId="3C556381" w14:textId="77777777" w:rsidR="00BC0052" w:rsidRPr="00BC0052" w:rsidRDefault="00BC0052" w:rsidP="00BC0052">
            <w:pPr>
              <w:widowControl w:val="0"/>
              <w:suppressLineNumbers/>
              <w:suppressAutoHyphens/>
              <w:spacing w:line="240" w:lineRule="auto"/>
              <w:jc w:val="left"/>
              <w:rPr>
                <w:rFonts w:ascii="Tahoma" w:eastAsia="Times New Roman" w:hAnsi="Tahoma" w:cs="Tahoma"/>
                <w:kern w:val="2"/>
                <w:sz w:val="18"/>
                <w:szCs w:val="18"/>
                <w:lang w:eastAsia="sl-SI"/>
              </w:rPr>
            </w:pPr>
          </w:p>
        </w:tc>
      </w:tr>
      <w:tr w:rsidR="00BC0052" w:rsidRPr="00BC0052" w14:paraId="379804FA" w14:textId="77777777">
        <w:tc>
          <w:tcPr>
            <w:tcW w:w="4815" w:type="dxa"/>
            <w:gridSpan w:val="2"/>
            <w:tcBorders>
              <w:top w:val="single" w:sz="2" w:space="0" w:color="000000"/>
              <w:left w:val="single" w:sz="2" w:space="0" w:color="000000"/>
              <w:bottom w:val="single" w:sz="2" w:space="0" w:color="000000"/>
              <w:right w:val="nil"/>
            </w:tcBorders>
            <w:vAlign w:val="center"/>
            <w:hideMark/>
          </w:tcPr>
          <w:p w14:paraId="034CB660" w14:textId="77777777" w:rsidR="00BC0052" w:rsidRPr="00BC0052" w:rsidRDefault="00BC0052" w:rsidP="00BC0052">
            <w:pPr>
              <w:widowControl w:val="0"/>
              <w:suppressLineNumbers/>
              <w:suppressAutoHyphens/>
              <w:spacing w:line="240" w:lineRule="auto"/>
              <w:jc w:val="left"/>
              <w:rPr>
                <w:rFonts w:ascii="Tahoma" w:eastAsia="Times New Roman" w:hAnsi="Tahoma" w:cs="Tahoma"/>
                <w:b/>
                <w:bCs/>
                <w:kern w:val="2"/>
                <w:sz w:val="18"/>
                <w:szCs w:val="18"/>
                <w:lang w:eastAsia="sl-SI"/>
              </w:rPr>
            </w:pPr>
            <w:r w:rsidRPr="00BC0052">
              <w:rPr>
                <w:rFonts w:ascii="Tahoma" w:eastAsia="Times New Roman" w:hAnsi="Tahoma" w:cs="Tahoma"/>
                <w:b/>
                <w:bCs/>
                <w:kern w:val="2"/>
                <w:sz w:val="18"/>
                <w:szCs w:val="18"/>
                <w:lang w:eastAsia="sl-SI"/>
              </w:rPr>
              <w:t>Kontaktna oseba pri naročniku referenčnega posla, ki lahko potrdi referenco</w:t>
            </w:r>
          </w:p>
        </w:tc>
        <w:tc>
          <w:tcPr>
            <w:tcW w:w="4395" w:type="dxa"/>
            <w:tcBorders>
              <w:top w:val="nil"/>
              <w:left w:val="single" w:sz="2" w:space="0" w:color="000000"/>
              <w:bottom w:val="single" w:sz="2" w:space="0" w:color="000000"/>
              <w:right w:val="single" w:sz="2" w:space="0" w:color="000000"/>
            </w:tcBorders>
            <w:vAlign w:val="center"/>
            <w:hideMark/>
          </w:tcPr>
          <w:p w14:paraId="30FD3E64" w14:textId="77777777" w:rsidR="00BC0052" w:rsidRPr="00BC0052" w:rsidRDefault="00BC0052" w:rsidP="00BC0052">
            <w:pPr>
              <w:widowControl w:val="0"/>
              <w:suppressLineNumbers/>
              <w:suppressAutoHyphens/>
              <w:spacing w:line="240" w:lineRule="auto"/>
              <w:jc w:val="left"/>
              <w:rPr>
                <w:rFonts w:ascii="Tahoma" w:eastAsia="Times New Roman" w:hAnsi="Tahoma" w:cs="Tahoma"/>
                <w:kern w:val="2"/>
                <w:sz w:val="18"/>
                <w:szCs w:val="18"/>
                <w:lang w:eastAsia="sl-SI"/>
              </w:rPr>
            </w:pPr>
            <w:r w:rsidRPr="00BC0052">
              <w:rPr>
                <w:rFonts w:ascii="Tahoma" w:eastAsia="Times New Roman" w:hAnsi="Tahoma" w:cs="Tahoma"/>
                <w:kern w:val="2"/>
                <w:sz w:val="18"/>
                <w:szCs w:val="18"/>
                <w:lang w:eastAsia="sl-SI"/>
              </w:rPr>
              <w:t>Ime in priimek:</w:t>
            </w:r>
          </w:p>
          <w:p w14:paraId="7E4F6109" w14:textId="77777777" w:rsidR="00BC0052" w:rsidRPr="00BC0052" w:rsidRDefault="00BC0052" w:rsidP="00BC0052">
            <w:pPr>
              <w:widowControl w:val="0"/>
              <w:suppressLineNumbers/>
              <w:suppressAutoHyphens/>
              <w:spacing w:line="240" w:lineRule="auto"/>
              <w:jc w:val="left"/>
              <w:rPr>
                <w:rFonts w:ascii="Tahoma" w:eastAsia="Times New Roman" w:hAnsi="Tahoma" w:cs="Tahoma"/>
                <w:kern w:val="2"/>
                <w:sz w:val="18"/>
                <w:szCs w:val="18"/>
                <w:lang w:eastAsia="sl-SI"/>
              </w:rPr>
            </w:pPr>
            <w:r w:rsidRPr="00BC0052">
              <w:rPr>
                <w:rFonts w:ascii="Tahoma" w:eastAsia="Times New Roman" w:hAnsi="Tahoma" w:cs="Tahoma"/>
                <w:kern w:val="2"/>
                <w:sz w:val="18"/>
                <w:szCs w:val="18"/>
                <w:lang w:eastAsia="sl-SI"/>
              </w:rPr>
              <w:t>E-pošta:</w:t>
            </w:r>
          </w:p>
          <w:p w14:paraId="464A9DE4" w14:textId="77777777" w:rsidR="00BC0052" w:rsidRPr="00BC0052" w:rsidRDefault="00BC0052" w:rsidP="00BC0052">
            <w:pPr>
              <w:widowControl w:val="0"/>
              <w:suppressLineNumbers/>
              <w:suppressAutoHyphens/>
              <w:spacing w:line="240" w:lineRule="auto"/>
              <w:jc w:val="left"/>
              <w:rPr>
                <w:rFonts w:ascii="Tahoma" w:eastAsia="Times New Roman" w:hAnsi="Tahoma" w:cs="Tahoma"/>
                <w:kern w:val="2"/>
                <w:sz w:val="18"/>
                <w:szCs w:val="18"/>
                <w:lang w:eastAsia="sl-SI"/>
              </w:rPr>
            </w:pPr>
            <w:r w:rsidRPr="00BC0052">
              <w:rPr>
                <w:rFonts w:ascii="Tahoma" w:eastAsia="Times New Roman" w:hAnsi="Tahoma" w:cs="Tahoma"/>
                <w:kern w:val="2"/>
                <w:sz w:val="18"/>
                <w:szCs w:val="18"/>
                <w:lang w:eastAsia="sl-SI"/>
              </w:rPr>
              <w:t>Telefon:</w:t>
            </w:r>
          </w:p>
        </w:tc>
      </w:tr>
    </w:tbl>
    <w:p w14:paraId="3E8DD620" w14:textId="77777777" w:rsidR="00506993" w:rsidRDefault="00506993" w:rsidP="00BC0052">
      <w:pPr>
        <w:suppressAutoHyphens/>
        <w:rPr>
          <w:rFonts w:ascii="Tahoma" w:hAnsi="Tahoma" w:cs="Tahoma"/>
          <w:b/>
          <w:bCs/>
          <w:sz w:val="18"/>
          <w:szCs w:val="18"/>
          <w:lang w:eastAsia="zh-CN"/>
        </w:rPr>
      </w:pPr>
    </w:p>
    <w:p w14:paraId="3D374A6A" w14:textId="43CD85AB" w:rsidR="00BC0052" w:rsidRPr="00BC0052" w:rsidRDefault="00BC0052" w:rsidP="00BC0052">
      <w:pPr>
        <w:suppressAutoHyphens/>
        <w:rPr>
          <w:rFonts w:ascii="Tahoma" w:hAnsi="Tahoma" w:cs="Tahoma"/>
          <w:b/>
          <w:bCs/>
          <w:sz w:val="18"/>
          <w:szCs w:val="18"/>
          <w:lang w:eastAsia="zh-CN"/>
        </w:rPr>
      </w:pPr>
      <w:r w:rsidRPr="00BC0052">
        <w:rPr>
          <w:rFonts w:ascii="Tahoma" w:hAnsi="Tahoma" w:cs="Tahoma"/>
          <w:b/>
          <w:bCs/>
          <w:sz w:val="18"/>
          <w:szCs w:val="18"/>
          <w:lang w:eastAsia="zh-CN"/>
        </w:rPr>
        <w:t xml:space="preserve">* </w:t>
      </w:r>
      <w:r w:rsidRPr="00BC0052">
        <w:rPr>
          <w:rFonts w:ascii="Tahoma" w:hAnsi="Tahoma" w:cs="Tahoma"/>
          <w:bCs/>
          <w:sz w:val="18"/>
          <w:szCs w:val="18"/>
          <w:lang w:eastAsia="zh-CN"/>
        </w:rPr>
        <w:t>kot naročnik referenčnega posla se šteje končni naročnik, kateremu je ponudnik prodal ponujeno opremo.</w:t>
      </w:r>
    </w:p>
    <w:p w14:paraId="0D2E9D87" w14:textId="77777777" w:rsidR="00BC0052" w:rsidRDefault="00BC0052" w:rsidP="00BC0052">
      <w:pPr>
        <w:suppressAutoHyphens/>
        <w:rPr>
          <w:rFonts w:ascii="Tahoma" w:hAnsi="Tahoma" w:cs="Tahoma"/>
          <w:bCs/>
          <w:sz w:val="18"/>
          <w:szCs w:val="18"/>
          <w:lang w:eastAsia="zh-CN"/>
        </w:rPr>
      </w:pPr>
      <w:r w:rsidRPr="00BC0052">
        <w:rPr>
          <w:rFonts w:ascii="Tahoma" w:hAnsi="Tahoma" w:cs="Tahoma"/>
          <w:bCs/>
          <w:sz w:val="18"/>
          <w:szCs w:val="18"/>
          <w:lang w:eastAsia="zh-CN"/>
        </w:rPr>
        <w:t>Za vsako referenco ponudnik izpolni ločeno tabelo (tabelo ustrezno prekopira glede na število referenc in spremeni zaporedno številko!).</w:t>
      </w:r>
    </w:p>
    <w:p w14:paraId="006EC32F" w14:textId="77777777" w:rsidR="00BC0052" w:rsidRPr="00BC0052" w:rsidRDefault="00BC0052" w:rsidP="00BC0052">
      <w:pPr>
        <w:suppressAutoHyphens/>
        <w:rPr>
          <w:rFonts w:ascii="Tahoma" w:hAnsi="Tahoma" w:cs="Tahoma"/>
          <w:bCs/>
          <w:sz w:val="18"/>
          <w:szCs w:val="18"/>
          <w:lang w:eastAsia="zh-CN"/>
        </w:rPr>
      </w:pPr>
    </w:p>
    <w:p w14:paraId="505DEF6D" w14:textId="77777777" w:rsidR="00BC0052" w:rsidRPr="00BC0052" w:rsidRDefault="00BC0052" w:rsidP="00BC0052">
      <w:pPr>
        <w:suppressAutoHyphens/>
        <w:spacing w:line="240" w:lineRule="auto"/>
        <w:rPr>
          <w:rFonts w:cs="Arial"/>
          <w:color w:val="000000"/>
          <w:sz w:val="18"/>
          <w:szCs w:val="18"/>
          <w:lang w:eastAsia="zh-CN"/>
        </w:rPr>
      </w:pPr>
    </w:p>
    <w:tbl>
      <w:tblPr>
        <w:tblW w:w="0" w:type="auto"/>
        <w:tblInd w:w="6" w:type="dxa"/>
        <w:tblLayout w:type="fixed"/>
        <w:tblLook w:val="0000" w:firstRow="0" w:lastRow="0" w:firstColumn="0" w:lastColumn="0" w:noHBand="0" w:noVBand="0"/>
      </w:tblPr>
      <w:tblGrid>
        <w:gridCol w:w="4778"/>
        <w:gridCol w:w="4400"/>
      </w:tblGrid>
      <w:tr w:rsidR="00CE47B4" w:rsidRPr="000837C3" w14:paraId="30D48DA8" w14:textId="77777777" w:rsidTr="006E7385">
        <w:tc>
          <w:tcPr>
            <w:tcW w:w="4778" w:type="dxa"/>
            <w:vAlign w:val="center"/>
          </w:tcPr>
          <w:p w14:paraId="6E2F97C8" w14:textId="7A29C0A3" w:rsidR="00CE47B4" w:rsidRPr="000837C3" w:rsidRDefault="007C58C1" w:rsidP="006E7385">
            <w:pPr>
              <w:suppressAutoHyphens/>
              <w:spacing w:line="240" w:lineRule="auto"/>
              <w:jc w:val="left"/>
              <w:rPr>
                <w:rFonts w:cs="Arial"/>
                <w:lang w:eastAsia="zh-CN"/>
              </w:rPr>
            </w:pPr>
            <w:r w:rsidRPr="000837C3">
              <w:rPr>
                <w:rFonts w:ascii="Tahoma" w:hAnsi="Tahoma" w:cs="Tahoma"/>
                <w:sz w:val="18"/>
                <w:szCs w:val="18"/>
              </w:rPr>
              <w:t> </w:t>
            </w:r>
            <w:r w:rsidR="00CE47B4" w:rsidRPr="000837C3">
              <w:rPr>
                <w:rFonts w:cs="Arial"/>
                <w:position w:val="-1"/>
                <w:sz w:val="18"/>
                <w:szCs w:val="18"/>
                <w:lang w:eastAsia="zh-CN"/>
              </w:rPr>
              <w:t>Kraj in datum:</w:t>
            </w:r>
          </w:p>
        </w:tc>
        <w:tc>
          <w:tcPr>
            <w:tcW w:w="4400" w:type="dxa"/>
            <w:vAlign w:val="center"/>
          </w:tcPr>
          <w:p w14:paraId="32DEBA62" w14:textId="77777777" w:rsidR="00CE47B4" w:rsidRPr="000837C3" w:rsidRDefault="00CE47B4" w:rsidP="006E7385">
            <w:pPr>
              <w:suppressAutoHyphens/>
              <w:spacing w:line="240" w:lineRule="auto"/>
              <w:jc w:val="center"/>
              <w:rPr>
                <w:rFonts w:cs="Arial"/>
                <w:lang w:eastAsia="zh-CN"/>
              </w:rPr>
            </w:pPr>
            <w:r w:rsidRPr="000837C3">
              <w:rPr>
                <w:rFonts w:cs="Arial"/>
                <w:position w:val="-1"/>
                <w:sz w:val="18"/>
                <w:szCs w:val="18"/>
                <w:lang w:eastAsia="zh-CN"/>
              </w:rPr>
              <w:t xml:space="preserve">Ime in priimek odgovorne osebe ponudnika: </w:t>
            </w:r>
          </w:p>
          <w:p w14:paraId="25A11CA4" w14:textId="77777777" w:rsidR="00CE47B4" w:rsidRPr="000837C3" w:rsidRDefault="00CE47B4" w:rsidP="006E7385">
            <w:pPr>
              <w:suppressAutoHyphens/>
              <w:spacing w:line="240" w:lineRule="auto"/>
              <w:jc w:val="center"/>
              <w:rPr>
                <w:rFonts w:cs="Arial"/>
                <w:lang w:eastAsia="zh-CN"/>
              </w:rPr>
            </w:pPr>
            <w:r w:rsidRPr="000837C3">
              <w:rPr>
                <w:rFonts w:cs="Arial"/>
                <w:position w:val="-1"/>
                <w:sz w:val="18"/>
                <w:szCs w:val="18"/>
                <w:lang w:eastAsia="zh-CN"/>
              </w:rPr>
              <w:t>___________________________________</w:t>
            </w:r>
          </w:p>
        </w:tc>
      </w:tr>
      <w:tr w:rsidR="00CE47B4" w:rsidRPr="000837C3" w14:paraId="61DB871F" w14:textId="77777777" w:rsidTr="006E7385">
        <w:tc>
          <w:tcPr>
            <w:tcW w:w="4778" w:type="dxa"/>
            <w:vAlign w:val="center"/>
          </w:tcPr>
          <w:p w14:paraId="654B23D8" w14:textId="77777777" w:rsidR="00CE47B4" w:rsidRPr="000837C3" w:rsidRDefault="00CE47B4" w:rsidP="006E7385">
            <w:pPr>
              <w:suppressAutoHyphens/>
              <w:spacing w:line="240" w:lineRule="auto"/>
              <w:jc w:val="left"/>
              <w:rPr>
                <w:rFonts w:cs="Arial"/>
                <w:lang w:eastAsia="zh-CN"/>
              </w:rPr>
            </w:pPr>
            <w:r w:rsidRPr="000837C3">
              <w:rPr>
                <w:rFonts w:cs="Arial"/>
                <w:position w:val="-1"/>
                <w:sz w:val="18"/>
                <w:szCs w:val="18"/>
                <w:lang w:eastAsia="zh-CN"/>
              </w:rPr>
              <w:t> </w:t>
            </w:r>
          </w:p>
        </w:tc>
        <w:tc>
          <w:tcPr>
            <w:tcW w:w="4400" w:type="dxa"/>
            <w:vAlign w:val="center"/>
          </w:tcPr>
          <w:p w14:paraId="0EAB100E" w14:textId="77777777" w:rsidR="00CE47B4" w:rsidRPr="000837C3" w:rsidRDefault="00CE47B4" w:rsidP="006E7385">
            <w:pPr>
              <w:suppressAutoHyphens/>
              <w:snapToGrid w:val="0"/>
              <w:spacing w:line="240" w:lineRule="auto"/>
              <w:jc w:val="left"/>
              <w:rPr>
                <w:rFonts w:ascii="Helvetica" w:hAnsi="Helvetica" w:cs="Helvetica"/>
                <w:sz w:val="22"/>
                <w:lang w:eastAsia="zh-CN"/>
              </w:rPr>
            </w:pPr>
          </w:p>
          <w:p w14:paraId="5393A2DB" w14:textId="77777777" w:rsidR="00CE47B4" w:rsidRPr="000837C3" w:rsidRDefault="00CE47B4" w:rsidP="006E7385">
            <w:pPr>
              <w:suppressAutoHyphens/>
              <w:spacing w:line="240" w:lineRule="auto"/>
              <w:jc w:val="center"/>
              <w:rPr>
                <w:rFonts w:cs="Arial"/>
                <w:lang w:eastAsia="zh-CN"/>
              </w:rPr>
            </w:pPr>
            <w:r w:rsidRPr="000837C3">
              <w:rPr>
                <w:rFonts w:eastAsia="Arial" w:cs="Arial"/>
                <w:position w:val="-1"/>
                <w:sz w:val="18"/>
                <w:szCs w:val="18"/>
                <w:lang w:eastAsia="zh-CN"/>
              </w:rPr>
              <w:t xml:space="preserve"> </w:t>
            </w:r>
            <w:r w:rsidRPr="000837C3">
              <w:rPr>
                <w:rFonts w:cs="Arial"/>
                <w:position w:val="-1"/>
                <w:sz w:val="18"/>
                <w:szCs w:val="18"/>
                <w:lang w:eastAsia="zh-CN"/>
              </w:rPr>
              <w:t>(žig in podpis)</w:t>
            </w:r>
            <w:r w:rsidRPr="000837C3">
              <w:rPr>
                <w:rFonts w:cs="Arial"/>
                <w:position w:val="-1"/>
                <w:sz w:val="18"/>
                <w:szCs w:val="18"/>
                <w:lang w:eastAsia="zh-CN"/>
              </w:rPr>
              <w:br/>
              <w:t> </w:t>
            </w:r>
          </w:p>
        </w:tc>
      </w:tr>
    </w:tbl>
    <w:p w14:paraId="3DDB88C1" w14:textId="77777777" w:rsidR="004B2BF8" w:rsidRPr="000837C3" w:rsidRDefault="004B2BF8" w:rsidP="004B2BF8">
      <w:pPr>
        <w:spacing w:before="225" w:after="225" w:line="240" w:lineRule="auto"/>
        <w:rPr>
          <w:rFonts w:ascii="Tahoma" w:hAnsi="Tahoma" w:cs="Tahoma"/>
          <w:sz w:val="18"/>
          <w:szCs w:val="18"/>
        </w:rPr>
        <w:sectPr w:rsidR="004B2BF8" w:rsidRPr="000837C3" w:rsidSect="00743A78">
          <w:headerReference w:type="default" r:id="rId23"/>
          <w:footerReference w:type="default" r:id="rId24"/>
          <w:headerReference w:type="first" r:id="rId25"/>
          <w:footerReference w:type="first" r:id="rId26"/>
          <w:pgSz w:w="11906" w:h="16838"/>
          <w:pgMar w:top="1418" w:right="1418" w:bottom="1418" w:left="1418" w:header="567" w:footer="596" w:gutter="0"/>
          <w:pgNumType w:start="29"/>
          <w:cols w:space="708"/>
          <w:titlePg/>
          <w:docGrid w:linePitch="360"/>
        </w:sectPr>
      </w:pPr>
    </w:p>
    <w:p w14:paraId="2A1A1B72" w14:textId="77777777" w:rsidR="00B461E7" w:rsidRDefault="00B461E7" w:rsidP="00B461E7">
      <w:pPr>
        <w:spacing w:after="120" w:line="240" w:lineRule="auto"/>
        <w:jc w:val="right"/>
        <w:rPr>
          <w:rFonts w:ascii="Tahoma" w:hAnsi="Tahoma" w:cs="Tahoma"/>
          <w:b/>
          <w:i/>
          <w:iCs/>
          <w:sz w:val="18"/>
          <w:szCs w:val="18"/>
        </w:rPr>
      </w:pPr>
      <w:bookmarkStart w:id="176" w:name="_Hlk52368102"/>
      <w:bookmarkStart w:id="177" w:name="_Hlk52367766"/>
      <w:r w:rsidRPr="000837C3">
        <w:rPr>
          <w:rFonts w:ascii="Tahoma" w:hAnsi="Tahoma" w:cs="Tahoma"/>
          <w:b/>
          <w:i/>
          <w:iCs/>
          <w:sz w:val="18"/>
          <w:szCs w:val="18"/>
        </w:rPr>
        <w:lastRenderedPageBreak/>
        <w:t xml:space="preserve">Obrazec </w:t>
      </w:r>
      <w:bookmarkEnd w:id="176"/>
      <w:r w:rsidRPr="000837C3">
        <w:rPr>
          <w:rFonts w:ascii="Tahoma" w:hAnsi="Tahoma" w:cs="Tahoma"/>
          <w:b/>
          <w:i/>
          <w:iCs/>
          <w:sz w:val="18"/>
          <w:szCs w:val="18"/>
        </w:rPr>
        <w:t>10</w:t>
      </w:r>
    </w:p>
    <w:p w14:paraId="677824A7" w14:textId="77777777" w:rsidR="00752B46" w:rsidRDefault="00752B46" w:rsidP="00752B46">
      <w:pPr>
        <w:spacing w:after="120" w:line="240" w:lineRule="auto"/>
        <w:rPr>
          <w:rFonts w:ascii="Tahoma" w:hAnsi="Tahoma" w:cs="Tahoma"/>
          <w:b/>
          <w:i/>
          <w:iCs/>
          <w:sz w:val="18"/>
          <w:szCs w:val="18"/>
        </w:rPr>
      </w:pPr>
    </w:p>
    <w:p w14:paraId="7B04FFF1" w14:textId="77777777" w:rsidR="00752B46" w:rsidRDefault="00752B46" w:rsidP="00752B46">
      <w:pPr>
        <w:spacing w:after="120" w:line="240" w:lineRule="auto"/>
        <w:rPr>
          <w:rFonts w:ascii="Tahoma" w:hAnsi="Tahoma" w:cs="Tahoma"/>
          <w:b/>
          <w:i/>
          <w:iCs/>
          <w:sz w:val="18"/>
          <w:szCs w:val="18"/>
        </w:rPr>
      </w:pPr>
    </w:p>
    <w:p w14:paraId="4ED4B9FB" w14:textId="77777777" w:rsidR="00752B46" w:rsidRPr="00752B46" w:rsidRDefault="00752B46" w:rsidP="00752B46">
      <w:pPr>
        <w:spacing w:after="120" w:line="240" w:lineRule="auto"/>
        <w:rPr>
          <w:rFonts w:ascii="Tahoma" w:hAnsi="Tahoma" w:cs="Tahoma"/>
          <w:b/>
          <w:i/>
          <w:iCs/>
          <w:sz w:val="18"/>
          <w:szCs w:val="18"/>
        </w:rPr>
      </w:pPr>
    </w:p>
    <w:p w14:paraId="54C9915B" w14:textId="77777777" w:rsidR="00752B46" w:rsidRPr="00752B46" w:rsidRDefault="00752B46" w:rsidP="00752B46">
      <w:pPr>
        <w:spacing w:line="240" w:lineRule="auto"/>
        <w:jc w:val="center"/>
        <w:rPr>
          <w:rFonts w:ascii="Tahoma" w:hAnsi="Tahoma" w:cs="Tahoma"/>
          <w:sz w:val="18"/>
          <w:szCs w:val="18"/>
          <w:lang w:eastAsia="sl-SI"/>
        </w:rPr>
      </w:pPr>
      <w:r w:rsidRPr="00752B46">
        <w:rPr>
          <w:rFonts w:ascii="Tahoma" w:hAnsi="Tahoma" w:cs="Tahoma"/>
          <w:b/>
          <w:sz w:val="18"/>
          <w:szCs w:val="18"/>
          <w:lang w:eastAsia="sl-SI"/>
        </w:rPr>
        <w:t>IZJAVA O ZAGOTAVLJANJU LETNIH KOLIČIN</w:t>
      </w:r>
    </w:p>
    <w:p w14:paraId="53DA379C" w14:textId="77777777" w:rsidR="00752B46" w:rsidRPr="00752B46" w:rsidRDefault="00752B46" w:rsidP="00752B46">
      <w:pPr>
        <w:spacing w:line="240" w:lineRule="auto"/>
        <w:rPr>
          <w:rFonts w:ascii="Tahoma" w:hAnsi="Tahoma" w:cs="Tahoma"/>
          <w:sz w:val="18"/>
          <w:szCs w:val="18"/>
          <w:lang w:eastAsia="sl-SI"/>
        </w:rPr>
      </w:pPr>
    </w:p>
    <w:p w14:paraId="7594368F" w14:textId="77777777" w:rsidR="00752B46" w:rsidRPr="00752B46" w:rsidRDefault="00752B46" w:rsidP="00752B46">
      <w:pPr>
        <w:spacing w:line="240" w:lineRule="auto"/>
        <w:rPr>
          <w:rFonts w:ascii="Tahoma" w:hAnsi="Tahoma" w:cs="Tahoma"/>
          <w:sz w:val="18"/>
          <w:szCs w:val="18"/>
          <w:lang w:eastAsia="sl-SI"/>
        </w:rPr>
      </w:pPr>
      <w:r w:rsidRPr="00752B46">
        <w:rPr>
          <w:rFonts w:ascii="Tahoma" w:hAnsi="Tahoma" w:cs="Tahoma"/>
          <w:sz w:val="18"/>
          <w:szCs w:val="18"/>
          <w:lang w:eastAsia="sl-SI"/>
        </w:rPr>
        <w:t xml:space="preserve">Izjavljamo, </w:t>
      </w:r>
    </w:p>
    <w:p w14:paraId="51FDF273" w14:textId="77777777" w:rsidR="00752B46" w:rsidRPr="00752B46" w:rsidRDefault="00752B46" w:rsidP="00752B46">
      <w:pPr>
        <w:spacing w:line="240" w:lineRule="auto"/>
        <w:rPr>
          <w:rFonts w:ascii="Tahoma" w:hAnsi="Tahoma" w:cs="Tahoma"/>
          <w:sz w:val="18"/>
          <w:szCs w:val="18"/>
          <w:lang w:eastAsia="sl-SI"/>
        </w:rPr>
      </w:pPr>
    </w:p>
    <w:p w14:paraId="164B1234" w14:textId="77777777" w:rsidR="00752B46" w:rsidRPr="00752B46" w:rsidRDefault="00752B46" w:rsidP="000322AF">
      <w:pPr>
        <w:numPr>
          <w:ilvl w:val="0"/>
          <w:numId w:val="50"/>
        </w:numPr>
        <w:suppressAutoHyphens/>
        <w:spacing w:line="240" w:lineRule="auto"/>
        <w:rPr>
          <w:rFonts w:ascii="Tahoma" w:hAnsi="Tahoma" w:cs="Tahoma"/>
          <w:sz w:val="18"/>
          <w:szCs w:val="18"/>
          <w:lang w:eastAsia="sl-SI"/>
        </w:rPr>
      </w:pPr>
      <w:r w:rsidRPr="00752B46">
        <w:rPr>
          <w:rFonts w:ascii="Tahoma" w:hAnsi="Tahoma" w:cs="Tahoma"/>
          <w:sz w:val="18"/>
          <w:szCs w:val="18"/>
          <w:lang w:eastAsia="sl-SI"/>
        </w:rPr>
        <w:t>da zagotavljamo celoto naslednjih sklopov:</w:t>
      </w:r>
    </w:p>
    <w:p w14:paraId="590601FF" w14:textId="77777777" w:rsidR="00752B46" w:rsidRPr="00752B46" w:rsidRDefault="00752B46" w:rsidP="00752B46">
      <w:pPr>
        <w:spacing w:line="240" w:lineRule="auto"/>
        <w:rPr>
          <w:rFonts w:ascii="Tahoma" w:hAnsi="Tahoma" w:cs="Tahoma"/>
          <w:sz w:val="18"/>
          <w:szCs w:val="18"/>
          <w:lang w:eastAsia="sl-SI"/>
        </w:rPr>
      </w:pPr>
    </w:p>
    <w:p w14:paraId="56877AD0" w14:textId="77777777" w:rsidR="00752B46" w:rsidRPr="00752B46" w:rsidRDefault="00752B46" w:rsidP="00752B46">
      <w:pPr>
        <w:spacing w:line="240" w:lineRule="auto"/>
        <w:rPr>
          <w:rFonts w:ascii="Tahoma" w:hAnsi="Tahoma" w:cs="Tahoma"/>
          <w:i/>
          <w:sz w:val="18"/>
          <w:szCs w:val="18"/>
          <w:lang w:eastAsia="sl-SI"/>
        </w:rPr>
      </w:pPr>
      <w:r w:rsidRPr="00752B46">
        <w:rPr>
          <w:rFonts w:ascii="Tahoma" w:hAnsi="Tahoma" w:cs="Tahoma"/>
          <w:i/>
          <w:sz w:val="18"/>
          <w:szCs w:val="18"/>
          <w:lang w:eastAsia="sl-SI"/>
        </w:rPr>
        <w:t>Ponudnik obkroži zaporedno/-e številko/-e sklopa/-ov, na katere se prijavlja</w:t>
      </w:r>
    </w:p>
    <w:p w14:paraId="267F5BF9" w14:textId="77777777" w:rsidR="00752B46" w:rsidRPr="00752B46" w:rsidRDefault="00752B46" w:rsidP="00752B46">
      <w:pPr>
        <w:spacing w:line="240" w:lineRule="auto"/>
        <w:rPr>
          <w:rFonts w:ascii="Tahoma" w:hAnsi="Tahoma" w:cs="Tahoma"/>
          <w:sz w:val="18"/>
          <w:szCs w:val="18"/>
          <w:lang w:eastAsia="sl-SI"/>
        </w:rPr>
      </w:pPr>
    </w:p>
    <w:tbl>
      <w:tblPr>
        <w:tblW w:w="8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7899"/>
      </w:tblGrid>
      <w:tr w:rsidR="00752B46" w:rsidRPr="00752B46" w14:paraId="3A068522" w14:textId="77777777" w:rsidTr="00614C25">
        <w:trPr>
          <w:trHeight w:val="567"/>
          <w:jc w:val="center"/>
        </w:trPr>
        <w:tc>
          <w:tcPr>
            <w:tcW w:w="816" w:type="dxa"/>
            <w:hideMark/>
          </w:tcPr>
          <w:p w14:paraId="7EF83433" w14:textId="77777777" w:rsidR="00752B46" w:rsidRPr="00752B46" w:rsidRDefault="00752B46">
            <w:pPr>
              <w:rPr>
                <w:rFonts w:ascii="Tahoma" w:eastAsia="Aptos" w:hAnsi="Tahoma" w:cs="Tahoma"/>
                <w:sz w:val="18"/>
                <w:szCs w:val="18"/>
              </w:rPr>
            </w:pPr>
            <w:r w:rsidRPr="00752B46">
              <w:rPr>
                <w:rFonts w:ascii="Tahoma" w:hAnsi="Tahoma" w:cs="Tahoma"/>
                <w:sz w:val="18"/>
                <w:szCs w:val="18"/>
              </w:rPr>
              <w:t>1</w:t>
            </w:r>
          </w:p>
        </w:tc>
        <w:tc>
          <w:tcPr>
            <w:tcW w:w="7899" w:type="dxa"/>
            <w:hideMark/>
          </w:tcPr>
          <w:p w14:paraId="12F77314" w14:textId="77777777" w:rsidR="00752B46" w:rsidRPr="00752B46" w:rsidRDefault="00752B46">
            <w:pPr>
              <w:rPr>
                <w:rFonts w:ascii="Tahoma" w:hAnsi="Tahoma" w:cs="Tahoma"/>
                <w:sz w:val="18"/>
                <w:szCs w:val="18"/>
              </w:rPr>
            </w:pPr>
            <w:r w:rsidRPr="00752B46">
              <w:rPr>
                <w:rFonts w:ascii="Tahoma" w:hAnsi="Tahoma" w:cs="Tahoma"/>
                <w:sz w:val="18"/>
                <w:szCs w:val="18"/>
              </w:rPr>
              <w:t>Reagenti Biokemija in ISE</w:t>
            </w:r>
          </w:p>
        </w:tc>
      </w:tr>
      <w:tr w:rsidR="00752B46" w:rsidRPr="00752B46" w14:paraId="3C53AB22" w14:textId="77777777" w:rsidTr="00614C25">
        <w:trPr>
          <w:trHeight w:val="567"/>
          <w:jc w:val="center"/>
        </w:trPr>
        <w:tc>
          <w:tcPr>
            <w:tcW w:w="816" w:type="dxa"/>
            <w:hideMark/>
          </w:tcPr>
          <w:p w14:paraId="272E2C0A" w14:textId="77777777" w:rsidR="00752B46" w:rsidRPr="00752B46" w:rsidRDefault="00752B46">
            <w:pPr>
              <w:rPr>
                <w:rFonts w:ascii="Tahoma" w:hAnsi="Tahoma" w:cs="Tahoma"/>
                <w:sz w:val="18"/>
                <w:szCs w:val="18"/>
              </w:rPr>
            </w:pPr>
            <w:r w:rsidRPr="00752B46">
              <w:rPr>
                <w:rFonts w:ascii="Tahoma" w:hAnsi="Tahoma" w:cs="Tahoma"/>
                <w:sz w:val="18"/>
                <w:szCs w:val="18"/>
              </w:rPr>
              <w:t>2</w:t>
            </w:r>
          </w:p>
        </w:tc>
        <w:tc>
          <w:tcPr>
            <w:tcW w:w="7899" w:type="dxa"/>
            <w:hideMark/>
          </w:tcPr>
          <w:p w14:paraId="315C486F" w14:textId="77777777" w:rsidR="00752B46" w:rsidRPr="00752B46" w:rsidRDefault="00752B46">
            <w:pPr>
              <w:rPr>
                <w:rFonts w:ascii="Tahoma" w:hAnsi="Tahoma" w:cs="Tahoma"/>
                <w:sz w:val="18"/>
                <w:szCs w:val="18"/>
              </w:rPr>
            </w:pPr>
            <w:r w:rsidRPr="00752B46">
              <w:rPr>
                <w:rFonts w:ascii="Tahoma" w:hAnsi="Tahoma" w:cs="Tahoma"/>
                <w:sz w:val="18"/>
                <w:szCs w:val="18"/>
              </w:rPr>
              <w:t xml:space="preserve">Reagenti </w:t>
            </w:r>
            <w:proofErr w:type="spellStart"/>
            <w:r w:rsidRPr="00752B46">
              <w:rPr>
                <w:rFonts w:ascii="Tahoma" w:hAnsi="Tahoma" w:cs="Tahoma"/>
                <w:sz w:val="18"/>
                <w:szCs w:val="18"/>
              </w:rPr>
              <w:t>Imunokemija</w:t>
            </w:r>
            <w:proofErr w:type="spellEnd"/>
          </w:p>
        </w:tc>
      </w:tr>
      <w:tr w:rsidR="00752B46" w:rsidRPr="00752B46" w14:paraId="5567636D" w14:textId="77777777" w:rsidTr="00614C25">
        <w:trPr>
          <w:trHeight w:val="567"/>
          <w:jc w:val="center"/>
        </w:trPr>
        <w:tc>
          <w:tcPr>
            <w:tcW w:w="816" w:type="dxa"/>
            <w:hideMark/>
          </w:tcPr>
          <w:p w14:paraId="70D904E6" w14:textId="77777777" w:rsidR="00752B46" w:rsidRPr="00752B46" w:rsidRDefault="00752B46">
            <w:pPr>
              <w:rPr>
                <w:rFonts w:ascii="Tahoma" w:hAnsi="Tahoma" w:cs="Tahoma"/>
                <w:sz w:val="18"/>
                <w:szCs w:val="18"/>
              </w:rPr>
            </w:pPr>
            <w:r w:rsidRPr="00752B46">
              <w:rPr>
                <w:rFonts w:ascii="Tahoma" w:hAnsi="Tahoma" w:cs="Tahoma"/>
                <w:sz w:val="18"/>
                <w:szCs w:val="18"/>
              </w:rPr>
              <w:t>3</w:t>
            </w:r>
          </w:p>
        </w:tc>
        <w:tc>
          <w:tcPr>
            <w:tcW w:w="7899" w:type="dxa"/>
            <w:hideMark/>
          </w:tcPr>
          <w:p w14:paraId="509DEBAE" w14:textId="77777777" w:rsidR="00752B46" w:rsidRPr="00752B46" w:rsidRDefault="00752B46">
            <w:pPr>
              <w:rPr>
                <w:rFonts w:ascii="Tahoma" w:hAnsi="Tahoma" w:cs="Tahoma"/>
                <w:sz w:val="18"/>
                <w:szCs w:val="18"/>
              </w:rPr>
            </w:pPr>
            <w:proofErr w:type="spellStart"/>
            <w:r w:rsidRPr="00752B46">
              <w:rPr>
                <w:rFonts w:ascii="Tahoma" w:hAnsi="Tahoma" w:cs="Tahoma"/>
                <w:sz w:val="18"/>
                <w:szCs w:val="18"/>
              </w:rPr>
              <w:t>Kalibratorji</w:t>
            </w:r>
            <w:proofErr w:type="spellEnd"/>
            <w:r w:rsidRPr="00752B46">
              <w:rPr>
                <w:rFonts w:ascii="Tahoma" w:hAnsi="Tahoma" w:cs="Tahoma"/>
                <w:sz w:val="18"/>
                <w:szCs w:val="18"/>
              </w:rPr>
              <w:t xml:space="preserve"> in kontrole</w:t>
            </w:r>
          </w:p>
        </w:tc>
      </w:tr>
      <w:tr w:rsidR="00752B46" w:rsidRPr="00752B46" w14:paraId="04549F32" w14:textId="77777777" w:rsidTr="00614C25">
        <w:trPr>
          <w:trHeight w:val="567"/>
          <w:jc w:val="center"/>
        </w:trPr>
        <w:tc>
          <w:tcPr>
            <w:tcW w:w="816" w:type="dxa"/>
            <w:hideMark/>
          </w:tcPr>
          <w:p w14:paraId="7A5E380B" w14:textId="77777777" w:rsidR="00752B46" w:rsidRPr="00752B46" w:rsidRDefault="00752B46">
            <w:pPr>
              <w:rPr>
                <w:rFonts w:ascii="Tahoma" w:hAnsi="Tahoma" w:cs="Tahoma"/>
                <w:sz w:val="18"/>
                <w:szCs w:val="18"/>
              </w:rPr>
            </w:pPr>
            <w:r w:rsidRPr="00752B46">
              <w:rPr>
                <w:rFonts w:ascii="Tahoma" w:hAnsi="Tahoma" w:cs="Tahoma"/>
                <w:sz w:val="18"/>
                <w:szCs w:val="18"/>
              </w:rPr>
              <w:t>4</w:t>
            </w:r>
          </w:p>
        </w:tc>
        <w:tc>
          <w:tcPr>
            <w:tcW w:w="7899" w:type="dxa"/>
            <w:hideMark/>
          </w:tcPr>
          <w:p w14:paraId="0B98E9F9" w14:textId="77777777" w:rsidR="00752B46" w:rsidRPr="00752B46" w:rsidRDefault="00752B46">
            <w:pPr>
              <w:rPr>
                <w:rFonts w:ascii="Tahoma" w:hAnsi="Tahoma" w:cs="Tahoma"/>
                <w:sz w:val="18"/>
                <w:szCs w:val="18"/>
              </w:rPr>
            </w:pPr>
            <w:r w:rsidRPr="00752B46">
              <w:rPr>
                <w:rFonts w:ascii="Tahoma" w:hAnsi="Tahoma" w:cs="Tahoma"/>
                <w:sz w:val="18"/>
                <w:szCs w:val="18"/>
              </w:rPr>
              <w:t>Potrošni material</w:t>
            </w:r>
          </w:p>
        </w:tc>
      </w:tr>
      <w:tr w:rsidR="00752B46" w:rsidRPr="00752B46" w14:paraId="7587F749" w14:textId="77777777" w:rsidTr="00614C25">
        <w:trPr>
          <w:trHeight w:val="567"/>
          <w:jc w:val="center"/>
        </w:trPr>
        <w:tc>
          <w:tcPr>
            <w:tcW w:w="816" w:type="dxa"/>
            <w:hideMark/>
          </w:tcPr>
          <w:p w14:paraId="591D0500" w14:textId="77777777" w:rsidR="00752B46" w:rsidRPr="00752B46" w:rsidRDefault="00752B46">
            <w:pPr>
              <w:rPr>
                <w:rFonts w:ascii="Tahoma" w:hAnsi="Tahoma" w:cs="Tahoma"/>
                <w:sz w:val="18"/>
                <w:szCs w:val="18"/>
              </w:rPr>
            </w:pPr>
            <w:r w:rsidRPr="00752B46">
              <w:rPr>
                <w:rFonts w:ascii="Tahoma" w:hAnsi="Tahoma" w:cs="Tahoma"/>
                <w:sz w:val="18"/>
                <w:szCs w:val="18"/>
              </w:rPr>
              <w:t>6</w:t>
            </w:r>
          </w:p>
        </w:tc>
        <w:tc>
          <w:tcPr>
            <w:tcW w:w="7899" w:type="dxa"/>
            <w:hideMark/>
          </w:tcPr>
          <w:p w14:paraId="4955A42C" w14:textId="2B3CF878" w:rsidR="00752B46" w:rsidRPr="00752B46" w:rsidRDefault="00752B46">
            <w:pPr>
              <w:rPr>
                <w:rFonts w:ascii="Tahoma" w:hAnsi="Tahoma" w:cs="Tahoma"/>
                <w:sz w:val="18"/>
                <w:szCs w:val="18"/>
              </w:rPr>
            </w:pPr>
            <w:r w:rsidRPr="00752B46">
              <w:rPr>
                <w:rFonts w:ascii="Tahoma" w:hAnsi="Tahoma" w:cs="Tahoma"/>
                <w:sz w:val="18"/>
                <w:szCs w:val="18"/>
              </w:rPr>
              <w:t>Digitaln</w:t>
            </w:r>
            <w:r w:rsidR="00614C25">
              <w:rPr>
                <w:rFonts w:ascii="Tahoma" w:hAnsi="Tahoma" w:cs="Tahoma"/>
                <w:sz w:val="18"/>
                <w:szCs w:val="18"/>
              </w:rPr>
              <w:t>i produkti</w:t>
            </w:r>
          </w:p>
        </w:tc>
      </w:tr>
    </w:tbl>
    <w:p w14:paraId="7C269A69" w14:textId="77777777" w:rsidR="00752B46" w:rsidRPr="00752B46" w:rsidRDefault="00752B46" w:rsidP="00752B46">
      <w:pPr>
        <w:spacing w:line="240" w:lineRule="auto"/>
        <w:rPr>
          <w:rFonts w:ascii="Tahoma" w:hAnsi="Tahoma" w:cs="Tahoma"/>
          <w:sz w:val="18"/>
          <w:szCs w:val="18"/>
          <w:lang w:eastAsia="sl-SI"/>
        </w:rPr>
      </w:pPr>
    </w:p>
    <w:p w14:paraId="6FFEA7C0" w14:textId="77777777" w:rsidR="00752B46" w:rsidRPr="00752B46" w:rsidRDefault="00752B46" w:rsidP="00752B46">
      <w:pPr>
        <w:spacing w:line="240" w:lineRule="auto"/>
        <w:rPr>
          <w:rFonts w:ascii="Tahoma" w:hAnsi="Tahoma" w:cs="Tahoma"/>
          <w:i/>
          <w:sz w:val="18"/>
          <w:szCs w:val="18"/>
          <w:lang w:eastAsia="sl-SI"/>
        </w:rPr>
      </w:pPr>
    </w:p>
    <w:p w14:paraId="17766976" w14:textId="77777777" w:rsidR="00752B46" w:rsidRPr="00752B46" w:rsidRDefault="00752B46" w:rsidP="00752B46">
      <w:pPr>
        <w:spacing w:line="240" w:lineRule="auto"/>
        <w:rPr>
          <w:rFonts w:ascii="Tahoma" w:hAnsi="Tahoma" w:cs="Tahoma"/>
          <w:i/>
          <w:sz w:val="18"/>
          <w:szCs w:val="18"/>
          <w:lang w:eastAsia="sl-SI"/>
        </w:rPr>
      </w:pPr>
    </w:p>
    <w:p w14:paraId="34B89F52" w14:textId="77777777" w:rsidR="00752B46" w:rsidRPr="00752B46" w:rsidRDefault="00752B46" w:rsidP="00752B46">
      <w:pPr>
        <w:spacing w:line="240" w:lineRule="auto"/>
        <w:rPr>
          <w:rFonts w:ascii="Tahoma" w:hAnsi="Tahoma" w:cs="Tahoma"/>
          <w:i/>
          <w:sz w:val="18"/>
          <w:szCs w:val="18"/>
          <w:lang w:eastAsia="sl-SI"/>
        </w:rPr>
      </w:pPr>
    </w:p>
    <w:p w14:paraId="29C4E342" w14:textId="2D90E7E4" w:rsidR="00752B46" w:rsidRPr="00752B46" w:rsidRDefault="00752B46" w:rsidP="00752B46">
      <w:pPr>
        <w:spacing w:line="240" w:lineRule="auto"/>
        <w:rPr>
          <w:rFonts w:ascii="Tahoma" w:hAnsi="Tahoma" w:cs="Tahoma"/>
          <w:i/>
          <w:sz w:val="18"/>
          <w:szCs w:val="18"/>
          <w:lang w:eastAsia="sl-SI"/>
        </w:rPr>
      </w:pPr>
      <w:r w:rsidRPr="00752B46">
        <w:rPr>
          <w:rFonts w:ascii="Tahoma" w:hAnsi="Tahoma" w:cs="Tahoma"/>
          <w:i/>
          <w:sz w:val="18"/>
          <w:szCs w:val="18"/>
          <w:lang w:eastAsia="sl-SI"/>
        </w:rPr>
        <w:t>Ta izjava je sestavni del in priloga ponudbe, s katero se prijavljamo na razpis »</w:t>
      </w:r>
      <w:r w:rsidR="00614C25" w:rsidRPr="00614C25">
        <w:rPr>
          <w:rFonts w:ascii="Tahoma" w:hAnsi="Tahoma" w:cs="Tahoma"/>
          <w:i/>
          <w:sz w:val="18"/>
          <w:szCs w:val="18"/>
          <w:lang w:eastAsia="sl-SI"/>
        </w:rPr>
        <w:t xml:space="preserve">NAKUP, DOBAVA IN VZDRŽEVANJE BIOKEMIJSKEGA- </w:t>
      </w:r>
      <w:r w:rsidR="00614C25" w:rsidRPr="00614C25">
        <w:rPr>
          <w:rFonts w:ascii="Tahoma" w:hAnsi="Tahoma" w:cs="Tahoma"/>
          <w:i/>
          <w:sz w:val="18"/>
          <w:szCs w:val="18"/>
          <w:cs/>
          <w:lang w:eastAsia="sl-SI"/>
        </w:rPr>
        <w:t>‎</w:t>
      </w:r>
      <w:r w:rsidR="00614C25" w:rsidRPr="00614C25">
        <w:rPr>
          <w:rFonts w:ascii="Tahoma" w:hAnsi="Tahoma" w:cs="Tahoma"/>
          <w:i/>
          <w:sz w:val="18"/>
          <w:szCs w:val="18"/>
          <w:lang w:eastAsia="sl-SI"/>
        </w:rPr>
        <w:t xml:space="preserve">IMUNOKEMIJSKEGA ANALITSKEGA </w:t>
      </w:r>
      <w:r w:rsidR="00614C25" w:rsidRPr="00614C25">
        <w:rPr>
          <w:rFonts w:ascii="Tahoma" w:hAnsi="Tahoma" w:cs="Tahoma"/>
          <w:i/>
          <w:sz w:val="18"/>
          <w:szCs w:val="18"/>
          <w:cs/>
          <w:lang w:eastAsia="sl-SI"/>
        </w:rPr>
        <w:t>‎</w:t>
      </w:r>
      <w:r w:rsidR="00614C25" w:rsidRPr="00614C25">
        <w:rPr>
          <w:rFonts w:ascii="Tahoma" w:hAnsi="Tahoma" w:cs="Tahoma"/>
          <w:i/>
          <w:sz w:val="18"/>
          <w:szCs w:val="18"/>
          <w:lang w:eastAsia="sl-SI"/>
        </w:rPr>
        <w:t>SISTEMA</w:t>
      </w:r>
      <w:r w:rsidR="00614C25">
        <w:rPr>
          <w:rFonts w:ascii="Tahoma" w:hAnsi="Tahoma" w:cs="Tahoma"/>
          <w:i/>
          <w:sz w:val="18"/>
          <w:szCs w:val="18"/>
          <w:lang w:eastAsia="sl-SI"/>
        </w:rPr>
        <w:t xml:space="preserve"> IN REAGENTOV</w:t>
      </w:r>
      <w:r w:rsidRPr="00752B46">
        <w:rPr>
          <w:rFonts w:ascii="Tahoma" w:hAnsi="Tahoma" w:cs="Tahoma"/>
          <w:i/>
          <w:sz w:val="18"/>
          <w:szCs w:val="18"/>
          <w:lang w:eastAsia="sl-SI"/>
        </w:rPr>
        <w:t>«, objavljen na Portalu javnih naročil in v Uradnem listu EU.</w:t>
      </w:r>
    </w:p>
    <w:p w14:paraId="014F25FC" w14:textId="77777777" w:rsidR="00752B46" w:rsidRPr="00752B46" w:rsidRDefault="00752B46" w:rsidP="00752B46">
      <w:pPr>
        <w:tabs>
          <w:tab w:val="left" w:pos="426"/>
        </w:tabs>
        <w:spacing w:line="240" w:lineRule="auto"/>
        <w:rPr>
          <w:rFonts w:ascii="Tahoma" w:hAnsi="Tahoma" w:cs="Tahoma"/>
          <w:sz w:val="18"/>
          <w:szCs w:val="18"/>
          <w:lang w:eastAsia="sl-SI"/>
        </w:rPr>
      </w:pPr>
    </w:p>
    <w:p w14:paraId="5470E134" w14:textId="77777777" w:rsidR="00752B46" w:rsidRPr="00752B46" w:rsidRDefault="00752B46" w:rsidP="00752B46">
      <w:pPr>
        <w:tabs>
          <w:tab w:val="left" w:pos="426"/>
        </w:tabs>
        <w:spacing w:line="240" w:lineRule="auto"/>
        <w:rPr>
          <w:rFonts w:ascii="Tahoma" w:hAnsi="Tahoma" w:cs="Tahoma"/>
          <w:sz w:val="18"/>
          <w:szCs w:val="18"/>
          <w:lang w:eastAsia="sl-SI"/>
        </w:rPr>
      </w:pPr>
    </w:p>
    <w:p w14:paraId="4F645532" w14:textId="77777777" w:rsidR="00752B46" w:rsidRPr="00BC0052" w:rsidRDefault="00752B46" w:rsidP="00752B46">
      <w:pPr>
        <w:suppressAutoHyphens/>
        <w:spacing w:line="240" w:lineRule="auto"/>
        <w:rPr>
          <w:rFonts w:cs="Arial"/>
          <w:color w:val="000000"/>
          <w:sz w:val="18"/>
          <w:szCs w:val="18"/>
          <w:lang w:eastAsia="zh-CN"/>
        </w:rPr>
      </w:pPr>
    </w:p>
    <w:tbl>
      <w:tblPr>
        <w:tblW w:w="0" w:type="auto"/>
        <w:tblInd w:w="6" w:type="dxa"/>
        <w:tblLayout w:type="fixed"/>
        <w:tblLook w:val="0000" w:firstRow="0" w:lastRow="0" w:firstColumn="0" w:lastColumn="0" w:noHBand="0" w:noVBand="0"/>
      </w:tblPr>
      <w:tblGrid>
        <w:gridCol w:w="4778"/>
        <w:gridCol w:w="4400"/>
      </w:tblGrid>
      <w:tr w:rsidR="00752B46" w:rsidRPr="000837C3" w14:paraId="407A6994" w14:textId="77777777" w:rsidTr="008C6950">
        <w:tc>
          <w:tcPr>
            <w:tcW w:w="4778" w:type="dxa"/>
            <w:vAlign w:val="center"/>
          </w:tcPr>
          <w:p w14:paraId="57254823" w14:textId="77777777" w:rsidR="00752B46" w:rsidRPr="000837C3" w:rsidRDefault="00752B46" w:rsidP="008C6950">
            <w:pPr>
              <w:suppressAutoHyphens/>
              <w:spacing w:line="240" w:lineRule="auto"/>
              <w:jc w:val="left"/>
              <w:rPr>
                <w:rFonts w:cs="Arial"/>
                <w:lang w:eastAsia="zh-CN"/>
              </w:rPr>
            </w:pPr>
            <w:r w:rsidRPr="000837C3">
              <w:rPr>
                <w:rFonts w:ascii="Tahoma" w:hAnsi="Tahoma" w:cs="Tahoma"/>
                <w:sz w:val="18"/>
                <w:szCs w:val="18"/>
              </w:rPr>
              <w:t> </w:t>
            </w:r>
            <w:r w:rsidRPr="000837C3">
              <w:rPr>
                <w:rFonts w:cs="Arial"/>
                <w:position w:val="-1"/>
                <w:sz w:val="18"/>
                <w:szCs w:val="18"/>
                <w:lang w:eastAsia="zh-CN"/>
              </w:rPr>
              <w:t>Kraj in datum:</w:t>
            </w:r>
          </w:p>
        </w:tc>
        <w:tc>
          <w:tcPr>
            <w:tcW w:w="4400" w:type="dxa"/>
            <w:vAlign w:val="center"/>
          </w:tcPr>
          <w:p w14:paraId="4C4D52E9" w14:textId="77777777" w:rsidR="00752B46" w:rsidRPr="000837C3" w:rsidRDefault="00752B46" w:rsidP="008C6950">
            <w:pPr>
              <w:suppressAutoHyphens/>
              <w:spacing w:line="240" w:lineRule="auto"/>
              <w:jc w:val="center"/>
              <w:rPr>
                <w:rFonts w:cs="Arial"/>
                <w:lang w:eastAsia="zh-CN"/>
              </w:rPr>
            </w:pPr>
            <w:r w:rsidRPr="000837C3">
              <w:rPr>
                <w:rFonts w:cs="Arial"/>
                <w:position w:val="-1"/>
                <w:sz w:val="18"/>
                <w:szCs w:val="18"/>
                <w:lang w:eastAsia="zh-CN"/>
              </w:rPr>
              <w:t xml:space="preserve">Ime in priimek odgovorne osebe ponudnika: </w:t>
            </w:r>
          </w:p>
          <w:p w14:paraId="4D729993" w14:textId="77777777" w:rsidR="00752B46" w:rsidRPr="000837C3" w:rsidRDefault="00752B46" w:rsidP="008C6950">
            <w:pPr>
              <w:suppressAutoHyphens/>
              <w:spacing w:line="240" w:lineRule="auto"/>
              <w:jc w:val="center"/>
              <w:rPr>
                <w:rFonts w:cs="Arial"/>
                <w:lang w:eastAsia="zh-CN"/>
              </w:rPr>
            </w:pPr>
            <w:r w:rsidRPr="000837C3">
              <w:rPr>
                <w:rFonts w:cs="Arial"/>
                <w:position w:val="-1"/>
                <w:sz w:val="18"/>
                <w:szCs w:val="18"/>
                <w:lang w:eastAsia="zh-CN"/>
              </w:rPr>
              <w:t>___________________________________</w:t>
            </w:r>
          </w:p>
        </w:tc>
      </w:tr>
      <w:tr w:rsidR="00752B46" w:rsidRPr="000837C3" w14:paraId="60739BF4" w14:textId="77777777" w:rsidTr="008C6950">
        <w:tc>
          <w:tcPr>
            <w:tcW w:w="4778" w:type="dxa"/>
            <w:vAlign w:val="center"/>
          </w:tcPr>
          <w:p w14:paraId="3331300D" w14:textId="77777777" w:rsidR="00752B46" w:rsidRPr="000837C3" w:rsidRDefault="00752B46" w:rsidP="008C6950">
            <w:pPr>
              <w:suppressAutoHyphens/>
              <w:spacing w:line="240" w:lineRule="auto"/>
              <w:jc w:val="left"/>
              <w:rPr>
                <w:rFonts w:cs="Arial"/>
                <w:lang w:eastAsia="zh-CN"/>
              </w:rPr>
            </w:pPr>
            <w:r w:rsidRPr="000837C3">
              <w:rPr>
                <w:rFonts w:cs="Arial"/>
                <w:position w:val="-1"/>
                <w:sz w:val="18"/>
                <w:szCs w:val="18"/>
                <w:lang w:eastAsia="zh-CN"/>
              </w:rPr>
              <w:t> </w:t>
            </w:r>
          </w:p>
        </w:tc>
        <w:tc>
          <w:tcPr>
            <w:tcW w:w="4400" w:type="dxa"/>
            <w:vAlign w:val="center"/>
          </w:tcPr>
          <w:p w14:paraId="010D4209" w14:textId="77777777" w:rsidR="00752B46" w:rsidRPr="000837C3" w:rsidRDefault="00752B46" w:rsidP="008C6950">
            <w:pPr>
              <w:suppressAutoHyphens/>
              <w:snapToGrid w:val="0"/>
              <w:spacing w:line="240" w:lineRule="auto"/>
              <w:jc w:val="left"/>
              <w:rPr>
                <w:rFonts w:ascii="Helvetica" w:hAnsi="Helvetica" w:cs="Helvetica"/>
                <w:sz w:val="22"/>
                <w:lang w:eastAsia="zh-CN"/>
              </w:rPr>
            </w:pPr>
          </w:p>
          <w:p w14:paraId="74AB088A" w14:textId="77777777" w:rsidR="00752B46" w:rsidRPr="000837C3" w:rsidRDefault="00752B46" w:rsidP="008C6950">
            <w:pPr>
              <w:suppressAutoHyphens/>
              <w:spacing w:line="240" w:lineRule="auto"/>
              <w:jc w:val="center"/>
              <w:rPr>
                <w:rFonts w:cs="Arial"/>
                <w:lang w:eastAsia="zh-CN"/>
              </w:rPr>
            </w:pPr>
            <w:r w:rsidRPr="000837C3">
              <w:rPr>
                <w:rFonts w:eastAsia="Arial" w:cs="Arial"/>
                <w:position w:val="-1"/>
                <w:sz w:val="18"/>
                <w:szCs w:val="18"/>
                <w:lang w:eastAsia="zh-CN"/>
              </w:rPr>
              <w:t xml:space="preserve"> </w:t>
            </w:r>
            <w:r w:rsidRPr="000837C3">
              <w:rPr>
                <w:rFonts w:cs="Arial"/>
                <w:position w:val="-1"/>
                <w:sz w:val="18"/>
                <w:szCs w:val="18"/>
                <w:lang w:eastAsia="zh-CN"/>
              </w:rPr>
              <w:t>(žig in podpis)</w:t>
            </w:r>
            <w:r w:rsidRPr="000837C3">
              <w:rPr>
                <w:rFonts w:cs="Arial"/>
                <w:position w:val="-1"/>
                <w:sz w:val="18"/>
                <w:szCs w:val="18"/>
                <w:lang w:eastAsia="zh-CN"/>
              </w:rPr>
              <w:br/>
              <w:t> </w:t>
            </w:r>
          </w:p>
        </w:tc>
      </w:tr>
    </w:tbl>
    <w:p w14:paraId="6625D264" w14:textId="77777777" w:rsidR="00752B46" w:rsidRDefault="00752B46" w:rsidP="00752B46">
      <w:pPr>
        <w:spacing w:after="120" w:line="240" w:lineRule="auto"/>
        <w:rPr>
          <w:rFonts w:ascii="Tahoma" w:hAnsi="Tahoma" w:cs="Tahoma"/>
          <w:b/>
          <w:i/>
          <w:iCs/>
          <w:sz w:val="18"/>
          <w:szCs w:val="18"/>
        </w:rPr>
      </w:pPr>
    </w:p>
    <w:p w14:paraId="5535244A" w14:textId="77777777" w:rsidR="00752B46" w:rsidRDefault="00752B46" w:rsidP="00752B46">
      <w:pPr>
        <w:spacing w:line="240" w:lineRule="auto"/>
        <w:jc w:val="center"/>
        <w:rPr>
          <w:rFonts w:ascii="Verdana" w:hAnsi="Verdana"/>
          <w:b/>
          <w:lang w:eastAsia="sl-SI"/>
        </w:rPr>
      </w:pPr>
    </w:p>
    <w:p w14:paraId="02C750D8" w14:textId="77777777" w:rsidR="00752B46" w:rsidRDefault="00752B46" w:rsidP="00752B46">
      <w:pPr>
        <w:spacing w:line="240" w:lineRule="auto"/>
        <w:jc w:val="center"/>
        <w:rPr>
          <w:rFonts w:ascii="Verdana" w:hAnsi="Verdana"/>
          <w:b/>
          <w:lang w:eastAsia="sl-SI"/>
        </w:rPr>
      </w:pPr>
    </w:p>
    <w:p w14:paraId="2E342325" w14:textId="77777777" w:rsidR="00752B46" w:rsidRDefault="00752B46" w:rsidP="00752B46">
      <w:pPr>
        <w:spacing w:line="240" w:lineRule="auto"/>
        <w:jc w:val="center"/>
        <w:rPr>
          <w:rFonts w:ascii="Verdana" w:hAnsi="Verdana"/>
          <w:b/>
          <w:lang w:eastAsia="sl-SI"/>
        </w:rPr>
      </w:pPr>
    </w:p>
    <w:p w14:paraId="09BC53AC" w14:textId="77777777" w:rsidR="00752B46" w:rsidRDefault="00752B46" w:rsidP="00752B46">
      <w:pPr>
        <w:spacing w:line="240" w:lineRule="auto"/>
        <w:jc w:val="center"/>
        <w:rPr>
          <w:rFonts w:ascii="Verdana" w:hAnsi="Verdana"/>
          <w:b/>
          <w:lang w:eastAsia="sl-SI"/>
        </w:rPr>
      </w:pPr>
    </w:p>
    <w:p w14:paraId="4B98D445" w14:textId="77777777" w:rsidR="00752B46" w:rsidRDefault="00752B46" w:rsidP="00752B46">
      <w:pPr>
        <w:spacing w:line="240" w:lineRule="auto"/>
        <w:jc w:val="center"/>
        <w:rPr>
          <w:rFonts w:ascii="Verdana" w:hAnsi="Verdana"/>
          <w:b/>
          <w:lang w:eastAsia="sl-SI"/>
        </w:rPr>
      </w:pPr>
    </w:p>
    <w:p w14:paraId="3DD16A61" w14:textId="77777777" w:rsidR="00752B46" w:rsidRDefault="00752B46" w:rsidP="00752B46">
      <w:pPr>
        <w:spacing w:line="240" w:lineRule="auto"/>
        <w:jc w:val="center"/>
        <w:rPr>
          <w:rFonts w:ascii="Verdana" w:hAnsi="Verdana"/>
          <w:b/>
          <w:lang w:eastAsia="sl-SI"/>
        </w:rPr>
      </w:pPr>
    </w:p>
    <w:p w14:paraId="0EBED4D5" w14:textId="77777777" w:rsidR="00614C25" w:rsidRDefault="00614C25" w:rsidP="00752B46">
      <w:pPr>
        <w:spacing w:line="240" w:lineRule="auto"/>
        <w:jc w:val="center"/>
        <w:rPr>
          <w:rFonts w:ascii="Verdana" w:hAnsi="Verdana"/>
          <w:b/>
          <w:lang w:eastAsia="sl-SI"/>
        </w:rPr>
      </w:pPr>
    </w:p>
    <w:p w14:paraId="3DF5A8CC" w14:textId="77777777" w:rsidR="00614C25" w:rsidRDefault="00614C25" w:rsidP="00752B46">
      <w:pPr>
        <w:spacing w:line="240" w:lineRule="auto"/>
        <w:jc w:val="center"/>
        <w:rPr>
          <w:rFonts w:ascii="Verdana" w:hAnsi="Verdana"/>
          <w:b/>
          <w:lang w:eastAsia="sl-SI"/>
        </w:rPr>
      </w:pPr>
    </w:p>
    <w:p w14:paraId="3D43BA61" w14:textId="77777777" w:rsidR="00752B46" w:rsidRDefault="00752B46" w:rsidP="00752B46">
      <w:pPr>
        <w:spacing w:line="240" w:lineRule="auto"/>
        <w:jc w:val="center"/>
        <w:rPr>
          <w:rFonts w:ascii="Verdana" w:hAnsi="Verdana"/>
          <w:b/>
          <w:lang w:eastAsia="sl-SI"/>
        </w:rPr>
      </w:pPr>
    </w:p>
    <w:p w14:paraId="66E01EAA" w14:textId="77777777" w:rsidR="00752B46" w:rsidRDefault="00752B46" w:rsidP="00752B46">
      <w:pPr>
        <w:spacing w:line="240" w:lineRule="auto"/>
        <w:jc w:val="center"/>
        <w:rPr>
          <w:rFonts w:ascii="Verdana" w:hAnsi="Verdana"/>
          <w:b/>
          <w:lang w:eastAsia="sl-SI"/>
        </w:rPr>
      </w:pPr>
    </w:p>
    <w:p w14:paraId="4C255334" w14:textId="77777777" w:rsidR="00752B46" w:rsidRDefault="00752B46" w:rsidP="00752B46">
      <w:pPr>
        <w:spacing w:line="240" w:lineRule="auto"/>
        <w:jc w:val="center"/>
        <w:rPr>
          <w:rFonts w:ascii="Verdana" w:hAnsi="Verdana"/>
          <w:b/>
          <w:lang w:eastAsia="sl-SI"/>
        </w:rPr>
      </w:pPr>
    </w:p>
    <w:p w14:paraId="46537994" w14:textId="77777777" w:rsidR="00752B46" w:rsidRDefault="00752B46" w:rsidP="00752B46">
      <w:pPr>
        <w:spacing w:line="240" w:lineRule="auto"/>
        <w:jc w:val="center"/>
        <w:rPr>
          <w:rFonts w:ascii="Verdana" w:hAnsi="Verdana"/>
          <w:b/>
          <w:lang w:eastAsia="sl-SI"/>
        </w:rPr>
      </w:pPr>
    </w:p>
    <w:p w14:paraId="4B6A1997" w14:textId="77777777" w:rsidR="00752B46" w:rsidRDefault="00752B46" w:rsidP="00752B46">
      <w:pPr>
        <w:spacing w:line="240" w:lineRule="auto"/>
        <w:jc w:val="center"/>
        <w:rPr>
          <w:rFonts w:ascii="Verdana" w:hAnsi="Verdana"/>
          <w:b/>
          <w:lang w:eastAsia="sl-SI"/>
        </w:rPr>
      </w:pPr>
    </w:p>
    <w:p w14:paraId="6B70E246" w14:textId="77777777" w:rsidR="00752B46" w:rsidRDefault="00752B46" w:rsidP="00752B46">
      <w:pPr>
        <w:spacing w:line="240" w:lineRule="auto"/>
        <w:jc w:val="center"/>
        <w:rPr>
          <w:rFonts w:ascii="Verdana" w:hAnsi="Verdana"/>
          <w:b/>
          <w:lang w:eastAsia="sl-SI"/>
        </w:rPr>
      </w:pPr>
    </w:p>
    <w:p w14:paraId="40100FAA" w14:textId="77777777" w:rsidR="00752B46" w:rsidRDefault="00752B46" w:rsidP="00752B46">
      <w:pPr>
        <w:spacing w:line="240" w:lineRule="auto"/>
        <w:jc w:val="center"/>
        <w:rPr>
          <w:rFonts w:ascii="Verdana" w:hAnsi="Verdana"/>
          <w:b/>
          <w:lang w:eastAsia="sl-SI"/>
        </w:rPr>
      </w:pPr>
    </w:p>
    <w:p w14:paraId="01304BD6" w14:textId="77777777" w:rsidR="00752B46" w:rsidRDefault="00752B46" w:rsidP="00752B46">
      <w:pPr>
        <w:spacing w:line="240" w:lineRule="auto"/>
        <w:jc w:val="center"/>
        <w:rPr>
          <w:rFonts w:ascii="Verdana" w:hAnsi="Verdana"/>
          <w:b/>
          <w:lang w:eastAsia="sl-SI"/>
        </w:rPr>
      </w:pPr>
    </w:p>
    <w:p w14:paraId="29C416D2" w14:textId="77777777" w:rsidR="00752B46" w:rsidRDefault="00752B46" w:rsidP="00752B46">
      <w:pPr>
        <w:spacing w:line="240" w:lineRule="auto"/>
        <w:jc w:val="center"/>
        <w:rPr>
          <w:rFonts w:ascii="Verdana" w:hAnsi="Verdana"/>
          <w:b/>
          <w:lang w:eastAsia="sl-SI"/>
        </w:rPr>
      </w:pPr>
    </w:p>
    <w:p w14:paraId="071948C6" w14:textId="77777777" w:rsidR="00752B46" w:rsidRDefault="00752B46" w:rsidP="00752B46">
      <w:pPr>
        <w:spacing w:line="240" w:lineRule="auto"/>
        <w:jc w:val="center"/>
        <w:rPr>
          <w:rFonts w:ascii="Verdana" w:hAnsi="Verdana"/>
          <w:b/>
          <w:lang w:eastAsia="sl-SI"/>
        </w:rPr>
      </w:pPr>
    </w:p>
    <w:p w14:paraId="3712A42C" w14:textId="5A25D5A0" w:rsidR="00752B46" w:rsidRPr="00752B46" w:rsidRDefault="00752B46" w:rsidP="00752B46">
      <w:pPr>
        <w:spacing w:line="240" w:lineRule="auto"/>
        <w:jc w:val="right"/>
        <w:rPr>
          <w:rFonts w:ascii="Tahoma" w:hAnsi="Tahoma" w:cs="Tahoma"/>
          <w:b/>
          <w:sz w:val="18"/>
          <w:szCs w:val="18"/>
          <w:lang w:eastAsia="sl-SI"/>
        </w:rPr>
      </w:pPr>
      <w:r w:rsidRPr="00752B46">
        <w:rPr>
          <w:rFonts w:ascii="Tahoma" w:hAnsi="Tahoma" w:cs="Tahoma"/>
          <w:b/>
          <w:sz w:val="18"/>
          <w:szCs w:val="18"/>
          <w:lang w:eastAsia="sl-SI"/>
        </w:rPr>
        <w:lastRenderedPageBreak/>
        <w:t>Obrazec 11</w:t>
      </w:r>
    </w:p>
    <w:p w14:paraId="2F0A14B9" w14:textId="77777777" w:rsidR="00752B46" w:rsidRPr="00752B46" w:rsidRDefault="00752B46" w:rsidP="00752B46">
      <w:pPr>
        <w:spacing w:line="240" w:lineRule="auto"/>
        <w:jc w:val="center"/>
        <w:rPr>
          <w:rFonts w:ascii="Tahoma" w:hAnsi="Tahoma" w:cs="Tahoma"/>
          <w:b/>
          <w:sz w:val="18"/>
          <w:szCs w:val="18"/>
          <w:lang w:eastAsia="sl-SI"/>
        </w:rPr>
      </w:pPr>
    </w:p>
    <w:p w14:paraId="3C6F1D31" w14:textId="77777777" w:rsidR="00752B46" w:rsidRDefault="00752B46" w:rsidP="00752B46">
      <w:pPr>
        <w:spacing w:line="240" w:lineRule="auto"/>
        <w:jc w:val="center"/>
        <w:rPr>
          <w:rFonts w:ascii="Tahoma" w:hAnsi="Tahoma" w:cs="Tahoma"/>
          <w:b/>
          <w:sz w:val="18"/>
          <w:szCs w:val="18"/>
          <w:lang w:eastAsia="sl-SI"/>
        </w:rPr>
      </w:pPr>
    </w:p>
    <w:p w14:paraId="0DB30AE9" w14:textId="77777777" w:rsidR="00752B46" w:rsidRDefault="00752B46" w:rsidP="00752B46">
      <w:pPr>
        <w:spacing w:line="240" w:lineRule="auto"/>
        <w:jc w:val="center"/>
        <w:rPr>
          <w:rFonts w:ascii="Tahoma" w:hAnsi="Tahoma" w:cs="Tahoma"/>
          <w:b/>
          <w:sz w:val="18"/>
          <w:szCs w:val="18"/>
          <w:lang w:eastAsia="sl-SI"/>
        </w:rPr>
      </w:pPr>
    </w:p>
    <w:p w14:paraId="749861FB" w14:textId="77777777" w:rsidR="00752B46" w:rsidRDefault="00752B46" w:rsidP="00752B46">
      <w:pPr>
        <w:spacing w:line="240" w:lineRule="auto"/>
        <w:jc w:val="center"/>
        <w:rPr>
          <w:rFonts w:ascii="Tahoma" w:hAnsi="Tahoma" w:cs="Tahoma"/>
          <w:b/>
          <w:sz w:val="18"/>
          <w:szCs w:val="18"/>
          <w:lang w:eastAsia="sl-SI"/>
        </w:rPr>
      </w:pPr>
    </w:p>
    <w:p w14:paraId="67AC7520" w14:textId="77777777" w:rsidR="00752B46" w:rsidRDefault="00752B46" w:rsidP="00752B46">
      <w:pPr>
        <w:spacing w:line="240" w:lineRule="auto"/>
        <w:jc w:val="center"/>
        <w:rPr>
          <w:rFonts w:ascii="Tahoma" w:hAnsi="Tahoma" w:cs="Tahoma"/>
          <w:b/>
          <w:sz w:val="18"/>
          <w:szCs w:val="18"/>
          <w:lang w:eastAsia="sl-SI"/>
        </w:rPr>
      </w:pPr>
    </w:p>
    <w:p w14:paraId="22BC1961" w14:textId="14F3CA81" w:rsidR="00752B46" w:rsidRPr="00752B46" w:rsidRDefault="00752B46" w:rsidP="00752B46">
      <w:pPr>
        <w:spacing w:line="240" w:lineRule="auto"/>
        <w:jc w:val="center"/>
        <w:rPr>
          <w:rFonts w:ascii="Tahoma" w:hAnsi="Tahoma" w:cs="Tahoma"/>
          <w:sz w:val="18"/>
          <w:szCs w:val="18"/>
          <w:lang w:eastAsia="sl-SI"/>
        </w:rPr>
      </w:pPr>
      <w:r w:rsidRPr="00752B46">
        <w:rPr>
          <w:rFonts w:ascii="Tahoma" w:hAnsi="Tahoma" w:cs="Tahoma"/>
          <w:b/>
          <w:sz w:val="18"/>
          <w:szCs w:val="18"/>
          <w:lang w:eastAsia="sl-SI"/>
        </w:rPr>
        <w:t>IZJAVA O ZAGOTAVLJANJU DOBAVE IN ODZIVNI ČAS</w:t>
      </w:r>
    </w:p>
    <w:p w14:paraId="252667BF" w14:textId="77777777" w:rsidR="00752B46" w:rsidRPr="00752B46" w:rsidRDefault="00752B46" w:rsidP="00752B46">
      <w:pPr>
        <w:spacing w:line="240" w:lineRule="auto"/>
        <w:rPr>
          <w:rFonts w:ascii="Tahoma" w:hAnsi="Tahoma" w:cs="Tahoma"/>
          <w:sz w:val="18"/>
          <w:szCs w:val="18"/>
          <w:lang w:eastAsia="sl-SI"/>
        </w:rPr>
      </w:pPr>
    </w:p>
    <w:p w14:paraId="4D66C521" w14:textId="77777777" w:rsidR="00752B46" w:rsidRPr="00752B46" w:rsidRDefault="00752B46" w:rsidP="00752B46">
      <w:pPr>
        <w:spacing w:line="240" w:lineRule="auto"/>
        <w:rPr>
          <w:rFonts w:ascii="Tahoma" w:hAnsi="Tahoma" w:cs="Tahoma"/>
          <w:sz w:val="18"/>
          <w:szCs w:val="18"/>
          <w:lang w:eastAsia="sl-SI"/>
        </w:rPr>
      </w:pPr>
    </w:p>
    <w:p w14:paraId="7AA56C69" w14:textId="77777777" w:rsidR="00752B46" w:rsidRPr="00752B46" w:rsidRDefault="00752B46" w:rsidP="00752B46">
      <w:pPr>
        <w:spacing w:line="240" w:lineRule="auto"/>
        <w:rPr>
          <w:rFonts w:ascii="Tahoma" w:hAnsi="Tahoma" w:cs="Tahoma"/>
          <w:sz w:val="18"/>
          <w:szCs w:val="18"/>
          <w:lang w:eastAsia="sl-SI"/>
        </w:rPr>
      </w:pPr>
      <w:r w:rsidRPr="00752B46">
        <w:rPr>
          <w:rFonts w:ascii="Tahoma" w:hAnsi="Tahoma" w:cs="Tahoma"/>
          <w:sz w:val="18"/>
          <w:szCs w:val="18"/>
          <w:lang w:eastAsia="sl-SI"/>
        </w:rPr>
        <w:t xml:space="preserve">Izjavljamo, </w:t>
      </w:r>
    </w:p>
    <w:p w14:paraId="373CE7CA" w14:textId="77777777" w:rsidR="00752B46" w:rsidRPr="00752B46" w:rsidRDefault="00752B46" w:rsidP="00752B46">
      <w:pPr>
        <w:spacing w:line="240" w:lineRule="auto"/>
        <w:rPr>
          <w:rFonts w:ascii="Tahoma" w:hAnsi="Tahoma" w:cs="Tahoma"/>
          <w:sz w:val="18"/>
          <w:szCs w:val="18"/>
          <w:lang w:eastAsia="sl-SI"/>
        </w:rPr>
      </w:pPr>
    </w:p>
    <w:p w14:paraId="3694FCBC" w14:textId="77777777" w:rsidR="00752B46" w:rsidRDefault="00752B46" w:rsidP="000322AF">
      <w:pPr>
        <w:numPr>
          <w:ilvl w:val="0"/>
          <w:numId w:val="50"/>
        </w:numPr>
        <w:suppressAutoHyphens/>
        <w:spacing w:line="240" w:lineRule="auto"/>
        <w:rPr>
          <w:rFonts w:ascii="Tahoma" w:hAnsi="Tahoma" w:cs="Tahoma"/>
          <w:sz w:val="18"/>
          <w:szCs w:val="18"/>
          <w:lang w:eastAsia="sl-SI"/>
        </w:rPr>
      </w:pPr>
      <w:r w:rsidRPr="00752B46">
        <w:rPr>
          <w:rFonts w:ascii="Tahoma" w:hAnsi="Tahoma" w:cs="Tahoma"/>
          <w:sz w:val="18"/>
          <w:szCs w:val="18"/>
          <w:lang w:eastAsia="sl-SI"/>
        </w:rPr>
        <w:t>da bomo naročeno blago dobavljali v skladišče - laboratorij naročnika – razloženo,</w:t>
      </w:r>
    </w:p>
    <w:p w14:paraId="1B631EE7" w14:textId="77777777" w:rsidR="00614C25" w:rsidRPr="00752B46" w:rsidRDefault="00614C25" w:rsidP="00614C25">
      <w:pPr>
        <w:suppressAutoHyphens/>
        <w:spacing w:line="240" w:lineRule="auto"/>
        <w:ind w:left="720"/>
        <w:rPr>
          <w:rFonts w:ascii="Tahoma" w:hAnsi="Tahoma" w:cs="Tahoma"/>
          <w:sz w:val="18"/>
          <w:szCs w:val="18"/>
          <w:lang w:eastAsia="sl-SI"/>
        </w:rPr>
      </w:pPr>
    </w:p>
    <w:p w14:paraId="0CB095A9" w14:textId="77777777" w:rsidR="00752B46" w:rsidRDefault="00752B46" w:rsidP="000322AF">
      <w:pPr>
        <w:numPr>
          <w:ilvl w:val="0"/>
          <w:numId w:val="50"/>
        </w:numPr>
        <w:suppressAutoHyphens/>
        <w:spacing w:line="240" w:lineRule="auto"/>
        <w:rPr>
          <w:rFonts w:ascii="Tahoma" w:hAnsi="Tahoma" w:cs="Tahoma"/>
          <w:sz w:val="18"/>
          <w:szCs w:val="18"/>
          <w:lang w:eastAsia="sl-SI"/>
        </w:rPr>
      </w:pPr>
      <w:r w:rsidRPr="00752B46">
        <w:rPr>
          <w:rFonts w:ascii="Tahoma" w:hAnsi="Tahoma" w:cs="Tahoma"/>
          <w:sz w:val="18"/>
          <w:szCs w:val="18"/>
          <w:lang w:eastAsia="sl-SI"/>
        </w:rPr>
        <w:t>da nudimo odzivni čas maksimalno en delavni dan (24 ur) oziroma v rokih kot je zahtevano v razpisni dokumentaciji,</w:t>
      </w:r>
    </w:p>
    <w:p w14:paraId="155B808D" w14:textId="77777777" w:rsidR="00614C25" w:rsidRPr="00752B46" w:rsidRDefault="00614C25" w:rsidP="00614C25">
      <w:pPr>
        <w:suppressAutoHyphens/>
        <w:spacing w:line="240" w:lineRule="auto"/>
        <w:rPr>
          <w:rFonts w:ascii="Tahoma" w:hAnsi="Tahoma" w:cs="Tahoma"/>
          <w:sz w:val="18"/>
          <w:szCs w:val="18"/>
          <w:lang w:eastAsia="sl-SI"/>
        </w:rPr>
      </w:pPr>
    </w:p>
    <w:p w14:paraId="6D6A344E" w14:textId="77777777" w:rsidR="00752B46" w:rsidRPr="00752B46" w:rsidRDefault="00752B46" w:rsidP="000322AF">
      <w:pPr>
        <w:pStyle w:val="Odstavekseznama"/>
        <w:numPr>
          <w:ilvl w:val="0"/>
          <w:numId w:val="50"/>
        </w:numPr>
        <w:suppressAutoHyphens/>
        <w:spacing w:after="160" w:line="256" w:lineRule="auto"/>
        <w:jc w:val="left"/>
        <w:rPr>
          <w:rFonts w:ascii="Tahoma" w:hAnsi="Tahoma" w:cs="Tahoma"/>
          <w:sz w:val="18"/>
          <w:szCs w:val="18"/>
          <w:lang w:eastAsia="sl-SI"/>
        </w:rPr>
      </w:pPr>
      <w:r w:rsidRPr="00752B46">
        <w:rPr>
          <w:rFonts w:ascii="Tahoma" w:hAnsi="Tahoma" w:cs="Tahoma"/>
          <w:sz w:val="18"/>
          <w:szCs w:val="18"/>
          <w:lang w:eastAsia="sl-SI"/>
        </w:rPr>
        <w:t>Ponudnik mora v primeru nujnosti naročene artikle po dogovoru posredovati naročniku v najkrajšem možnem času (</w:t>
      </w:r>
      <w:proofErr w:type="spellStart"/>
      <w:r w:rsidRPr="00752B46">
        <w:rPr>
          <w:rFonts w:ascii="Tahoma" w:hAnsi="Tahoma" w:cs="Tahoma"/>
          <w:sz w:val="18"/>
          <w:szCs w:val="18"/>
          <w:lang w:eastAsia="sl-SI"/>
        </w:rPr>
        <w:t>max</w:t>
      </w:r>
      <w:proofErr w:type="spellEnd"/>
      <w:r w:rsidRPr="00752B46">
        <w:rPr>
          <w:rFonts w:ascii="Tahoma" w:hAnsi="Tahoma" w:cs="Tahoma"/>
          <w:sz w:val="18"/>
          <w:szCs w:val="18"/>
          <w:lang w:eastAsia="sl-SI"/>
        </w:rPr>
        <w:t>. 8 ur).</w:t>
      </w:r>
    </w:p>
    <w:p w14:paraId="1E659238" w14:textId="77777777" w:rsidR="00752B46" w:rsidRPr="00752B46" w:rsidRDefault="00752B46" w:rsidP="000322AF">
      <w:pPr>
        <w:numPr>
          <w:ilvl w:val="0"/>
          <w:numId w:val="50"/>
        </w:numPr>
        <w:suppressAutoHyphens/>
        <w:spacing w:line="240" w:lineRule="auto"/>
        <w:contextualSpacing/>
        <w:rPr>
          <w:rFonts w:ascii="Tahoma" w:hAnsi="Tahoma" w:cs="Tahoma"/>
          <w:sz w:val="18"/>
          <w:szCs w:val="18"/>
        </w:rPr>
      </w:pPr>
      <w:r w:rsidRPr="00752B46">
        <w:rPr>
          <w:rFonts w:ascii="Tahoma" w:hAnsi="Tahoma" w:cs="Tahoma"/>
          <w:sz w:val="18"/>
          <w:szCs w:val="18"/>
          <w:lang w:eastAsia="sl-SI"/>
        </w:rPr>
        <w:t>da nudimo dobavo blaga v Laboratorij Bolnišnice Topolšica od ponedeljka do petka med  7:00  in 14:00 uro. Ponudnik mora v primeru nujnosti naročene artikle po dogovoru posredovati naročniku v najkrajšem možnem času (</w:t>
      </w:r>
      <w:proofErr w:type="spellStart"/>
      <w:r w:rsidRPr="00752B46">
        <w:rPr>
          <w:rFonts w:ascii="Tahoma" w:hAnsi="Tahoma" w:cs="Tahoma"/>
          <w:sz w:val="18"/>
          <w:szCs w:val="18"/>
          <w:lang w:eastAsia="sl-SI"/>
        </w:rPr>
        <w:t>max</w:t>
      </w:r>
      <w:proofErr w:type="spellEnd"/>
      <w:r w:rsidRPr="00752B46">
        <w:rPr>
          <w:rFonts w:ascii="Tahoma" w:hAnsi="Tahoma" w:cs="Tahoma"/>
          <w:sz w:val="18"/>
          <w:szCs w:val="18"/>
          <w:lang w:eastAsia="sl-SI"/>
        </w:rPr>
        <w:t xml:space="preserve">. 8 ur).  </w:t>
      </w:r>
    </w:p>
    <w:p w14:paraId="39A727D1" w14:textId="77777777" w:rsidR="00752B46" w:rsidRPr="00752B46" w:rsidRDefault="00752B46" w:rsidP="00752B46">
      <w:pPr>
        <w:spacing w:line="240" w:lineRule="auto"/>
        <w:rPr>
          <w:rFonts w:ascii="Tahoma" w:hAnsi="Tahoma" w:cs="Tahoma"/>
          <w:sz w:val="18"/>
          <w:szCs w:val="18"/>
          <w:lang w:eastAsia="sl-SI"/>
        </w:rPr>
      </w:pPr>
    </w:p>
    <w:p w14:paraId="5CAF3C9D" w14:textId="77777777" w:rsidR="00752B46" w:rsidRPr="00752B46" w:rsidRDefault="00752B46" w:rsidP="00752B46">
      <w:pPr>
        <w:spacing w:line="240" w:lineRule="auto"/>
        <w:rPr>
          <w:rFonts w:ascii="Tahoma" w:hAnsi="Tahoma" w:cs="Tahoma"/>
          <w:sz w:val="18"/>
          <w:szCs w:val="18"/>
          <w:lang w:eastAsia="sl-SI"/>
        </w:rPr>
      </w:pPr>
    </w:p>
    <w:p w14:paraId="49B53C02" w14:textId="635D4E07" w:rsidR="00752B46" w:rsidRPr="00752B46" w:rsidRDefault="00752B46" w:rsidP="00752B46">
      <w:pPr>
        <w:spacing w:line="240" w:lineRule="auto"/>
        <w:rPr>
          <w:rFonts w:ascii="Tahoma" w:hAnsi="Tahoma" w:cs="Tahoma"/>
          <w:i/>
          <w:sz w:val="18"/>
          <w:szCs w:val="18"/>
          <w:lang w:eastAsia="sl-SI"/>
        </w:rPr>
      </w:pPr>
      <w:r w:rsidRPr="00752B46">
        <w:rPr>
          <w:rFonts w:ascii="Tahoma" w:hAnsi="Tahoma" w:cs="Tahoma"/>
          <w:i/>
          <w:sz w:val="18"/>
          <w:szCs w:val="18"/>
          <w:lang w:eastAsia="sl-SI"/>
        </w:rPr>
        <w:t>Ta izjava je sestavni del in priloga ponudbe, s katero se prijavljamo na razpis »</w:t>
      </w:r>
      <w:r w:rsidR="00614C25" w:rsidRPr="00614C25">
        <w:rPr>
          <w:rFonts w:ascii="Tahoma" w:hAnsi="Tahoma" w:cs="Tahoma"/>
          <w:i/>
          <w:sz w:val="18"/>
          <w:szCs w:val="18"/>
          <w:lang w:eastAsia="sl-SI"/>
        </w:rPr>
        <w:t xml:space="preserve">NAKUP, DOBAVA IN VZDRŽEVANJE BIOKEMIJSKEGA- </w:t>
      </w:r>
      <w:r w:rsidR="00614C25" w:rsidRPr="00614C25">
        <w:rPr>
          <w:rFonts w:ascii="Tahoma" w:hAnsi="Tahoma" w:cs="Tahoma"/>
          <w:i/>
          <w:sz w:val="18"/>
          <w:szCs w:val="18"/>
          <w:cs/>
          <w:lang w:eastAsia="sl-SI"/>
        </w:rPr>
        <w:t>‎</w:t>
      </w:r>
      <w:r w:rsidR="00614C25" w:rsidRPr="00614C25">
        <w:rPr>
          <w:rFonts w:ascii="Tahoma" w:hAnsi="Tahoma" w:cs="Tahoma"/>
          <w:i/>
          <w:sz w:val="18"/>
          <w:szCs w:val="18"/>
          <w:lang w:eastAsia="sl-SI"/>
        </w:rPr>
        <w:t xml:space="preserve">IMUNOKEMIJSKEGA ANALITSKEGA </w:t>
      </w:r>
      <w:r w:rsidR="00614C25" w:rsidRPr="00614C25">
        <w:rPr>
          <w:rFonts w:ascii="Tahoma" w:hAnsi="Tahoma" w:cs="Tahoma"/>
          <w:i/>
          <w:sz w:val="18"/>
          <w:szCs w:val="18"/>
          <w:cs/>
          <w:lang w:eastAsia="sl-SI"/>
        </w:rPr>
        <w:t>‎</w:t>
      </w:r>
      <w:r w:rsidR="00614C25" w:rsidRPr="00614C25">
        <w:rPr>
          <w:rFonts w:ascii="Tahoma" w:hAnsi="Tahoma" w:cs="Tahoma"/>
          <w:i/>
          <w:sz w:val="18"/>
          <w:szCs w:val="18"/>
          <w:lang w:eastAsia="sl-SI"/>
        </w:rPr>
        <w:t>SISTEMA</w:t>
      </w:r>
      <w:r w:rsidR="00614C25">
        <w:rPr>
          <w:rFonts w:ascii="Tahoma" w:hAnsi="Tahoma" w:cs="Tahoma"/>
          <w:i/>
          <w:sz w:val="18"/>
          <w:szCs w:val="18"/>
          <w:lang w:eastAsia="sl-SI"/>
        </w:rPr>
        <w:t xml:space="preserve"> IN REAGENTOV</w:t>
      </w:r>
      <w:r w:rsidRPr="00752B46">
        <w:rPr>
          <w:rFonts w:ascii="Tahoma" w:hAnsi="Tahoma" w:cs="Tahoma"/>
          <w:i/>
          <w:sz w:val="18"/>
          <w:szCs w:val="18"/>
          <w:lang w:eastAsia="sl-SI"/>
        </w:rPr>
        <w:t>«, objavljen na Portalu javnih naročil in v Uradnem listu EU.</w:t>
      </w:r>
    </w:p>
    <w:p w14:paraId="48CC04EC" w14:textId="77777777" w:rsidR="00752B46" w:rsidRPr="00752B46" w:rsidRDefault="00752B46" w:rsidP="00752B46">
      <w:pPr>
        <w:tabs>
          <w:tab w:val="left" w:pos="426"/>
        </w:tabs>
        <w:spacing w:line="240" w:lineRule="auto"/>
        <w:rPr>
          <w:rFonts w:ascii="Tahoma" w:hAnsi="Tahoma" w:cs="Tahoma"/>
          <w:sz w:val="18"/>
          <w:szCs w:val="18"/>
          <w:lang w:eastAsia="sl-SI"/>
        </w:rPr>
      </w:pPr>
    </w:p>
    <w:p w14:paraId="55E5B6A9" w14:textId="77777777" w:rsidR="00752B46" w:rsidRPr="00752B46" w:rsidRDefault="00752B46" w:rsidP="00752B46">
      <w:pPr>
        <w:tabs>
          <w:tab w:val="left" w:pos="426"/>
        </w:tabs>
        <w:spacing w:line="240" w:lineRule="auto"/>
        <w:rPr>
          <w:rFonts w:ascii="Tahoma" w:hAnsi="Tahoma" w:cs="Tahoma"/>
          <w:sz w:val="18"/>
          <w:szCs w:val="18"/>
          <w:lang w:eastAsia="sl-SI"/>
        </w:rPr>
      </w:pPr>
    </w:p>
    <w:p w14:paraId="689D64EF" w14:textId="77777777" w:rsidR="00752B46" w:rsidRPr="00752B46" w:rsidRDefault="00752B46" w:rsidP="00752B46">
      <w:pPr>
        <w:tabs>
          <w:tab w:val="left" w:pos="426"/>
        </w:tabs>
        <w:spacing w:line="240" w:lineRule="auto"/>
        <w:rPr>
          <w:rFonts w:ascii="Tahoma" w:hAnsi="Tahoma" w:cs="Tahoma"/>
          <w:sz w:val="18"/>
          <w:szCs w:val="18"/>
          <w:lang w:eastAsia="sl-SI"/>
        </w:rPr>
      </w:pPr>
    </w:p>
    <w:p w14:paraId="62D60370" w14:textId="77777777" w:rsidR="00752B46" w:rsidRDefault="00752B46" w:rsidP="00752B46">
      <w:pPr>
        <w:spacing w:after="120" w:line="240" w:lineRule="auto"/>
        <w:rPr>
          <w:rFonts w:ascii="Tahoma" w:hAnsi="Tahoma" w:cs="Tahoma"/>
          <w:b/>
          <w:i/>
          <w:iCs/>
          <w:sz w:val="18"/>
          <w:szCs w:val="18"/>
        </w:rPr>
      </w:pPr>
    </w:p>
    <w:p w14:paraId="2B131FE1" w14:textId="77777777" w:rsidR="00752B46" w:rsidRPr="00BC0052" w:rsidRDefault="00752B46" w:rsidP="00752B46">
      <w:pPr>
        <w:suppressAutoHyphens/>
        <w:spacing w:line="240" w:lineRule="auto"/>
        <w:rPr>
          <w:rFonts w:cs="Arial"/>
          <w:color w:val="000000"/>
          <w:sz w:val="18"/>
          <w:szCs w:val="18"/>
          <w:lang w:eastAsia="zh-CN"/>
        </w:rPr>
      </w:pPr>
    </w:p>
    <w:tbl>
      <w:tblPr>
        <w:tblW w:w="0" w:type="auto"/>
        <w:tblInd w:w="6" w:type="dxa"/>
        <w:tblLayout w:type="fixed"/>
        <w:tblLook w:val="0000" w:firstRow="0" w:lastRow="0" w:firstColumn="0" w:lastColumn="0" w:noHBand="0" w:noVBand="0"/>
      </w:tblPr>
      <w:tblGrid>
        <w:gridCol w:w="4778"/>
        <w:gridCol w:w="4400"/>
      </w:tblGrid>
      <w:tr w:rsidR="00752B46" w:rsidRPr="000837C3" w14:paraId="69AE7336" w14:textId="77777777" w:rsidTr="008C6950">
        <w:tc>
          <w:tcPr>
            <w:tcW w:w="4778" w:type="dxa"/>
            <w:vAlign w:val="center"/>
          </w:tcPr>
          <w:p w14:paraId="17BAC8F7" w14:textId="77777777" w:rsidR="00752B46" w:rsidRPr="000837C3" w:rsidRDefault="00752B46" w:rsidP="008C6950">
            <w:pPr>
              <w:suppressAutoHyphens/>
              <w:spacing w:line="240" w:lineRule="auto"/>
              <w:jc w:val="left"/>
              <w:rPr>
                <w:rFonts w:cs="Arial"/>
                <w:lang w:eastAsia="zh-CN"/>
              </w:rPr>
            </w:pPr>
            <w:r w:rsidRPr="000837C3">
              <w:rPr>
                <w:rFonts w:ascii="Tahoma" w:hAnsi="Tahoma" w:cs="Tahoma"/>
                <w:sz w:val="18"/>
                <w:szCs w:val="18"/>
              </w:rPr>
              <w:t> </w:t>
            </w:r>
            <w:r w:rsidRPr="000837C3">
              <w:rPr>
                <w:rFonts w:cs="Arial"/>
                <w:position w:val="-1"/>
                <w:sz w:val="18"/>
                <w:szCs w:val="18"/>
                <w:lang w:eastAsia="zh-CN"/>
              </w:rPr>
              <w:t>Kraj in datum:</w:t>
            </w:r>
          </w:p>
        </w:tc>
        <w:tc>
          <w:tcPr>
            <w:tcW w:w="4400" w:type="dxa"/>
            <w:vAlign w:val="center"/>
          </w:tcPr>
          <w:p w14:paraId="73BC777B" w14:textId="77777777" w:rsidR="00752B46" w:rsidRPr="000837C3" w:rsidRDefault="00752B46" w:rsidP="008C6950">
            <w:pPr>
              <w:suppressAutoHyphens/>
              <w:spacing w:line="240" w:lineRule="auto"/>
              <w:jc w:val="center"/>
              <w:rPr>
                <w:rFonts w:cs="Arial"/>
                <w:lang w:eastAsia="zh-CN"/>
              </w:rPr>
            </w:pPr>
            <w:r w:rsidRPr="000837C3">
              <w:rPr>
                <w:rFonts w:cs="Arial"/>
                <w:position w:val="-1"/>
                <w:sz w:val="18"/>
                <w:szCs w:val="18"/>
                <w:lang w:eastAsia="zh-CN"/>
              </w:rPr>
              <w:t xml:space="preserve">Ime in priimek odgovorne osebe ponudnika: </w:t>
            </w:r>
          </w:p>
          <w:p w14:paraId="20409C07" w14:textId="77777777" w:rsidR="00752B46" w:rsidRPr="000837C3" w:rsidRDefault="00752B46" w:rsidP="008C6950">
            <w:pPr>
              <w:suppressAutoHyphens/>
              <w:spacing w:line="240" w:lineRule="auto"/>
              <w:jc w:val="center"/>
              <w:rPr>
                <w:rFonts w:cs="Arial"/>
                <w:lang w:eastAsia="zh-CN"/>
              </w:rPr>
            </w:pPr>
            <w:r w:rsidRPr="000837C3">
              <w:rPr>
                <w:rFonts w:cs="Arial"/>
                <w:position w:val="-1"/>
                <w:sz w:val="18"/>
                <w:szCs w:val="18"/>
                <w:lang w:eastAsia="zh-CN"/>
              </w:rPr>
              <w:t>___________________________________</w:t>
            </w:r>
          </w:p>
        </w:tc>
      </w:tr>
      <w:tr w:rsidR="00752B46" w:rsidRPr="000837C3" w14:paraId="0CA14535" w14:textId="77777777" w:rsidTr="008C6950">
        <w:tc>
          <w:tcPr>
            <w:tcW w:w="4778" w:type="dxa"/>
            <w:vAlign w:val="center"/>
          </w:tcPr>
          <w:p w14:paraId="6486C112" w14:textId="77777777" w:rsidR="00752B46" w:rsidRPr="000837C3" w:rsidRDefault="00752B46" w:rsidP="008C6950">
            <w:pPr>
              <w:suppressAutoHyphens/>
              <w:spacing w:line="240" w:lineRule="auto"/>
              <w:jc w:val="left"/>
              <w:rPr>
                <w:rFonts w:cs="Arial"/>
                <w:lang w:eastAsia="zh-CN"/>
              </w:rPr>
            </w:pPr>
            <w:r w:rsidRPr="000837C3">
              <w:rPr>
                <w:rFonts w:cs="Arial"/>
                <w:position w:val="-1"/>
                <w:sz w:val="18"/>
                <w:szCs w:val="18"/>
                <w:lang w:eastAsia="zh-CN"/>
              </w:rPr>
              <w:t> </w:t>
            </w:r>
          </w:p>
        </w:tc>
        <w:tc>
          <w:tcPr>
            <w:tcW w:w="4400" w:type="dxa"/>
            <w:vAlign w:val="center"/>
          </w:tcPr>
          <w:p w14:paraId="20A9C34E" w14:textId="77777777" w:rsidR="00752B46" w:rsidRPr="000837C3" w:rsidRDefault="00752B46" w:rsidP="008C6950">
            <w:pPr>
              <w:suppressAutoHyphens/>
              <w:snapToGrid w:val="0"/>
              <w:spacing w:line="240" w:lineRule="auto"/>
              <w:jc w:val="left"/>
              <w:rPr>
                <w:rFonts w:ascii="Helvetica" w:hAnsi="Helvetica" w:cs="Helvetica"/>
                <w:sz w:val="22"/>
                <w:lang w:eastAsia="zh-CN"/>
              </w:rPr>
            </w:pPr>
          </w:p>
          <w:p w14:paraId="2BB6532A" w14:textId="77777777" w:rsidR="00752B46" w:rsidRPr="000837C3" w:rsidRDefault="00752B46" w:rsidP="008C6950">
            <w:pPr>
              <w:suppressAutoHyphens/>
              <w:spacing w:line="240" w:lineRule="auto"/>
              <w:jc w:val="center"/>
              <w:rPr>
                <w:rFonts w:cs="Arial"/>
                <w:lang w:eastAsia="zh-CN"/>
              </w:rPr>
            </w:pPr>
            <w:r w:rsidRPr="000837C3">
              <w:rPr>
                <w:rFonts w:eastAsia="Arial" w:cs="Arial"/>
                <w:position w:val="-1"/>
                <w:sz w:val="18"/>
                <w:szCs w:val="18"/>
                <w:lang w:eastAsia="zh-CN"/>
              </w:rPr>
              <w:t xml:space="preserve"> </w:t>
            </w:r>
            <w:r w:rsidRPr="000837C3">
              <w:rPr>
                <w:rFonts w:cs="Arial"/>
                <w:position w:val="-1"/>
                <w:sz w:val="18"/>
                <w:szCs w:val="18"/>
                <w:lang w:eastAsia="zh-CN"/>
              </w:rPr>
              <w:t>(žig in podpis)</w:t>
            </w:r>
            <w:r w:rsidRPr="000837C3">
              <w:rPr>
                <w:rFonts w:cs="Arial"/>
                <w:position w:val="-1"/>
                <w:sz w:val="18"/>
                <w:szCs w:val="18"/>
                <w:lang w:eastAsia="zh-CN"/>
              </w:rPr>
              <w:br/>
              <w:t> </w:t>
            </w:r>
          </w:p>
        </w:tc>
      </w:tr>
    </w:tbl>
    <w:p w14:paraId="3497660A" w14:textId="77777777" w:rsidR="00752B46" w:rsidRDefault="00752B46" w:rsidP="00752B46">
      <w:pPr>
        <w:spacing w:after="120" w:line="240" w:lineRule="auto"/>
        <w:rPr>
          <w:rFonts w:ascii="Tahoma" w:hAnsi="Tahoma" w:cs="Tahoma"/>
          <w:b/>
          <w:i/>
          <w:iCs/>
          <w:sz w:val="18"/>
          <w:szCs w:val="18"/>
        </w:rPr>
      </w:pPr>
    </w:p>
    <w:p w14:paraId="3BB85EA1" w14:textId="77777777" w:rsidR="00752B46" w:rsidRDefault="00752B46" w:rsidP="00752B46">
      <w:pPr>
        <w:spacing w:after="120" w:line="240" w:lineRule="auto"/>
        <w:rPr>
          <w:rFonts w:ascii="Tahoma" w:hAnsi="Tahoma" w:cs="Tahoma"/>
          <w:b/>
          <w:i/>
          <w:iCs/>
          <w:sz w:val="18"/>
          <w:szCs w:val="18"/>
        </w:rPr>
      </w:pPr>
    </w:p>
    <w:p w14:paraId="3013110E" w14:textId="77777777" w:rsidR="00752B46" w:rsidRDefault="00752B46" w:rsidP="00752B46">
      <w:pPr>
        <w:spacing w:after="120" w:line="240" w:lineRule="auto"/>
        <w:rPr>
          <w:rFonts w:ascii="Tahoma" w:hAnsi="Tahoma" w:cs="Tahoma"/>
          <w:b/>
          <w:i/>
          <w:iCs/>
          <w:sz w:val="18"/>
          <w:szCs w:val="18"/>
        </w:rPr>
      </w:pPr>
    </w:p>
    <w:p w14:paraId="28EFFA32" w14:textId="77777777" w:rsidR="00752B46" w:rsidRDefault="00752B46" w:rsidP="00752B46">
      <w:pPr>
        <w:spacing w:after="120" w:line="240" w:lineRule="auto"/>
        <w:rPr>
          <w:rFonts w:ascii="Tahoma" w:hAnsi="Tahoma" w:cs="Tahoma"/>
          <w:b/>
          <w:i/>
          <w:iCs/>
          <w:sz w:val="18"/>
          <w:szCs w:val="18"/>
        </w:rPr>
      </w:pPr>
    </w:p>
    <w:p w14:paraId="47B89100" w14:textId="77777777" w:rsidR="00752B46" w:rsidRDefault="00752B46" w:rsidP="00752B46">
      <w:pPr>
        <w:spacing w:after="120" w:line="240" w:lineRule="auto"/>
        <w:rPr>
          <w:rFonts w:ascii="Tahoma" w:hAnsi="Tahoma" w:cs="Tahoma"/>
          <w:b/>
          <w:i/>
          <w:iCs/>
          <w:sz w:val="18"/>
          <w:szCs w:val="18"/>
        </w:rPr>
      </w:pPr>
    </w:p>
    <w:p w14:paraId="16F6AF72" w14:textId="77777777" w:rsidR="00752B46" w:rsidRDefault="00752B46" w:rsidP="00752B46">
      <w:pPr>
        <w:spacing w:after="120" w:line="240" w:lineRule="auto"/>
        <w:rPr>
          <w:rFonts w:ascii="Tahoma" w:hAnsi="Tahoma" w:cs="Tahoma"/>
          <w:b/>
          <w:i/>
          <w:iCs/>
          <w:sz w:val="18"/>
          <w:szCs w:val="18"/>
        </w:rPr>
      </w:pPr>
    </w:p>
    <w:p w14:paraId="1C4A80B2" w14:textId="77777777" w:rsidR="00752B46" w:rsidRDefault="00752B46" w:rsidP="00752B46">
      <w:pPr>
        <w:spacing w:after="120" w:line="240" w:lineRule="auto"/>
        <w:rPr>
          <w:rFonts w:ascii="Tahoma" w:hAnsi="Tahoma" w:cs="Tahoma"/>
          <w:b/>
          <w:i/>
          <w:iCs/>
          <w:sz w:val="18"/>
          <w:szCs w:val="18"/>
        </w:rPr>
      </w:pPr>
    </w:p>
    <w:p w14:paraId="0A19DA2C" w14:textId="77777777" w:rsidR="00752B46" w:rsidRDefault="00752B46" w:rsidP="00752B46">
      <w:pPr>
        <w:spacing w:after="120" w:line="240" w:lineRule="auto"/>
        <w:rPr>
          <w:rFonts w:ascii="Tahoma" w:hAnsi="Tahoma" w:cs="Tahoma"/>
          <w:b/>
          <w:i/>
          <w:iCs/>
          <w:sz w:val="18"/>
          <w:szCs w:val="18"/>
        </w:rPr>
      </w:pPr>
    </w:p>
    <w:p w14:paraId="79F0D8FB" w14:textId="77777777" w:rsidR="00752B46" w:rsidRDefault="00752B46" w:rsidP="00752B46">
      <w:pPr>
        <w:spacing w:after="120" w:line="240" w:lineRule="auto"/>
        <w:rPr>
          <w:rFonts w:ascii="Tahoma" w:hAnsi="Tahoma" w:cs="Tahoma"/>
          <w:b/>
          <w:i/>
          <w:iCs/>
          <w:sz w:val="18"/>
          <w:szCs w:val="18"/>
        </w:rPr>
      </w:pPr>
    </w:p>
    <w:p w14:paraId="36BCF8EF" w14:textId="77777777" w:rsidR="00752B46" w:rsidRDefault="00752B46" w:rsidP="00752B46">
      <w:pPr>
        <w:spacing w:after="120" w:line="240" w:lineRule="auto"/>
        <w:rPr>
          <w:rFonts w:ascii="Tahoma" w:hAnsi="Tahoma" w:cs="Tahoma"/>
          <w:b/>
          <w:i/>
          <w:iCs/>
          <w:sz w:val="18"/>
          <w:szCs w:val="18"/>
        </w:rPr>
      </w:pPr>
    </w:p>
    <w:p w14:paraId="3AE5A12A" w14:textId="77777777" w:rsidR="00752B46" w:rsidRDefault="00752B46" w:rsidP="00752B46">
      <w:pPr>
        <w:spacing w:after="120" w:line="240" w:lineRule="auto"/>
        <w:rPr>
          <w:rFonts w:ascii="Tahoma" w:hAnsi="Tahoma" w:cs="Tahoma"/>
          <w:b/>
          <w:i/>
          <w:iCs/>
          <w:sz w:val="18"/>
          <w:szCs w:val="18"/>
        </w:rPr>
      </w:pPr>
    </w:p>
    <w:p w14:paraId="2A782F9D" w14:textId="77777777" w:rsidR="00752B46" w:rsidRDefault="00752B46" w:rsidP="00752B46">
      <w:pPr>
        <w:spacing w:after="120" w:line="240" w:lineRule="auto"/>
        <w:rPr>
          <w:rFonts w:ascii="Tahoma" w:hAnsi="Tahoma" w:cs="Tahoma"/>
          <w:b/>
          <w:i/>
          <w:iCs/>
          <w:sz w:val="18"/>
          <w:szCs w:val="18"/>
        </w:rPr>
      </w:pPr>
    </w:p>
    <w:p w14:paraId="7F6DA44C" w14:textId="77777777" w:rsidR="00752B46" w:rsidRDefault="00752B46" w:rsidP="00752B46">
      <w:pPr>
        <w:spacing w:after="120" w:line="240" w:lineRule="auto"/>
        <w:rPr>
          <w:rFonts w:ascii="Tahoma" w:hAnsi="Tahoma" w:cs="Tahoma"/>
          <w:b/>
          <w:i/>
          <w:iCs/>
          <w:sz w:val="18"/>
          <w:szCs w:val="18"/>
        </w:rPr>
      </w:pPr>
    </w:p>
    <w:p w14:paraId="6BB5E5F6" w14:textId="77777777" w:rsidR="00752B46" w:rsidRDefault="00752B46" w:rsidP="00752B46">
      <w:pPr>
        <w:spacing w:after="120" w:line="240" w:lineRule="auto"/>
        <w:rPr>
          <w:rFonts w:ascii="Tahoma" w:hAnsi="Tahoma" w:cs="Tahoma"/>
          <w:b/>
          <w:i/>
          <w:iCs/>
          <w:sz w:val="18"/>
          <w:szCs w:val="18"/>
        </w:rPr>
      </w:pPr>
    </w:p>
    <w:p w14:paraId="17D0814E" w14:textId="77777777" w:rsidR="00752B46" w:rsidRDefault="00752B46" w:rsidP="00752B46">
      <w:pPr>
        <w:spacing w:after="120" w:line="240" w:lineRule="auto"/>
        <w:rPr>
          <w:rFonts w:ascii="Tahoma" w:hAnsi="Tahoma" w:cs="Tahoma"/>
          <w:b/>
          <w:i/>
          <w:iCs/>
          <w:sz w:val="18"/>
          <w:szCs w:val="18"/>
        </w:rPr>
      </w:pPr>
    </w:p>
    <w:p w14:paraId="766F31E8" w14:textId="77777777" w:rsidR="00752B46" w:rsidRDefault="00752B46" w:rsidP="00752B46">
      <w:pPr>
        <w:spacing w:after="120" w:line="240" w:lineRule="auto"/>
        <w:rPr>
          <w:rFonts w:ascii="Tahoma" w:hAnsi="Tahoma" w:cs="Tahoma"/>
          <w:b/>
          <w:i/>
          <w:iCs/>
          <w:sz w:val="18"/>
          <w:szCs w:val="18"/>
        </w:rPr>
      </w:pPr>
    </w:p>
    <w:p w14:paraId="360EF397" w14:textId="77777777" w:rsidR="00752B46" w:rsidRDefault="00752B46" w:rsidP="00752B46">
      <w:pPr>
        <w:spacing w:after="120" w:line="240" w:lineRule="auto"/>
        <w:rPr>
          <w:rFonts w:ascii="Tahoma" w:hAnsi="Tahoma" w:cs="Tahoma"/>
          <w:b/>
          <w:i/>
          <w:iCs/>
          <w:sz w:val="18"/>
          <w:szCs w:val="18"/>
        </w:rPr>
      </w:pPr>
    </w:p>
    <w:p w14:paraId="685158B8" w14:textId="30127440" w:rsidR="00752B46" w:rsidRDefault="00752B46" w:rsidP="00B461E7">
      <w:pPr>
        <w:spacing w:after="120" w:line="240" w:lineRule="auto"/>
        <w:jc w:val="right"/>
        <w:rPr>
          <w:rFonts w:ascii="Tahoma" w:hAnsi="Tahoma" w:cs="Tahoma"/>
          <w:b/>
          <w:i/>
          <w:iCs/>
          <w:sz w:val="18"/>
          <w:szCs w:val="18"/>
        </w:rPr>
      </w:pPr>
      <w:r>
        <w:rPr>
          <w:rFonts w:ascii="Tahoma" w:hAnsi="Tahoma" w:cs="Tahoma"/>
          <w:b/>
          <w:i/>
          <w:iCs/>
          <w:sz w:val="18"/>
          <w:szCs w:val="18"/>
        </w:rPr>
        <w:lastRenderedPageBreak/>
        <w:t>Obrazec 12</w:t>
      </w:r>
    </w:p>
    <w:p w14:paraId="19356269" w14:textId="77777777" w:rsidR="00752B46" w:rsidRDefault="00752B46" w:rsidP="00B461E7">
      <w:pPr>
        <w:spacing w:after="120" w:line="240" w:lineRule="auto"/>
        <w:jc w:val="right"/>
        <w:rPr>
          <w:rFonts w:ascii="Tahoma" w:hAnsi="Tahoma" w:cs="Tahoma"/>
          <w:b/>
          <w:i/>
          <w:iCs/>
          <w:sz w:val="18"/>
          <w:szCs w:val="18"/>
        </w:rPr>
      </w:pPr>
    </w:p>
    <w:p w14:paraId="7F67C83B" w14:textId="77777777" w:rsidR="00752B46" w:rsidRPr="000837C3" w:rsidRDefault="00752B46" w:rsidP="00B461E7">
      <w:pPr>
        <w:spacing w:after="120" w:line="240" w:lineRule="auto"/>
        <w:jc w:val="right"/>
        <w:rPr>
          <w:rFonts w:ascii="Tahoma" w:hAnsi="Tahoma" w:cs="Tahoma"/>
          <w:b/>
          <w:i/>
          <w:iCs/>
          <w:sz w:val="18"/>
          <w:szCs w:val="18"/>
        </w:rPr>
      </w:pPr>
    </w:p>
    <w:p w14:paraId="469BBB42" w14:textId="77777777" w:rsidR="00B461E7" w:rsidRPr="00752B46" w:rsidRDefault="00B461E7" w:rsidP="00CE0A90">
      <w:pPr>
        <w:keepNext/>
        <w:keepLines/>
        <w:numPr>
          <w:ilvl w:val="0"/>
          <w:numId w:val="18"/>
        </w:numPr>
        <w:pBdr>
          <w:top w:val="single" w:sz="24" w:space="1" w:color="548DD4"/>
          <w:left w:val="single" w:sz="24" w:space="4" w:color="548DD4"/>
          <w:bottom w:val="single" w:sz="24" w:space="1" w:color="548DD4"/>
          <w:right w:val="single" w:sz="24" w:space="4" w:color="548DD4"/>
        </w:pBdr>
        <w:shd w:val="clear" w:color="auto" w:fill="548DD4"/>
        <w:spacing w:after="120" w:line="276" w:lineRule="auto"/>
        <w:ind w:left="1985" w:firstLine="0"/>
        <w:jc w:val="left"/>
        <w:outlineLvl w:val="0"/>
        <w:rPr>
          <w:rFonts w:ascii="Tahoma" w:eastAsia="Times New Roman" w:hAnsi="Tahoma" w:cs="Tahoma"/>
          <w:b/>
          <w:bCs/>
          <w:sz w:val="18"/>
          <w:szCs w:val="18"/>
          <w:lang w:val="x-none" w:eastAsia="x-none"/>
        </w:rPr>
      </w:pPr>
      <w:r w:rsidRPr="00752B46">
        <w:rPr>
          <w:rFonts w:ascii="Tahoma" w:eastAsia="Times New Roman" w:hAnsi="Tahoma" w:cs="Tahoma"/>
          <w:b/>
          <w:bCs/>
          <w:sz w:val="18"/>
          <w:szCs w:val="18"/>
          <w:lang w:val="x-none" w:eastAsia="x-none"/>
        </w:rPr>
        <w:t>Tehnične specifikacije</w:t>
      </w:r>
    </w:p>
    <w:bookmarkEnd w:id="177"/>
    <w:p w14:paraId="5F6B9A75" w14:textId="77777777" w:rsidR="00B461E7" w:rsidRPr="00752B46" w:rsidRDefault="00B461E7" w:rsidP="00B461E7">
      <w:pPr>
        <w:rPr>
          <w:rFonts w:ascii="Tahoma" w:hAnsi="Tahoma" w:cs="Tahoma"/>
          <w:bCs/>
          <w:sz w:val="18"/>
          <w:szCs w:val="18"/>
          <w:shd w:val="clear" w:color="auto" w:fill="FFFFFF"/>
        </w:rPr>
      </w:pPr>
    </w:p>
    <w:p w14:paraId="7780E736" w14:textId="77777777" w:rsidR="006E358F" w:rsidRPr="00752B46" w:rsidRDefault="006E358F" w:rsidP="006E358F">
      <w:pPr>
        <w:rPr>
          <w:rFonts w:ascii="Tahoma" w:hAnsi="Tahoma" w:cs="Tahoma"/>
          <w:b/>
          <w:sz w:val="18"/>
          <w:szCs w:val="18"/>
        </w:rPr>
      </w:pPr>
      <w:r w:rsidRPr="00752B46">
        <w:rPr>
          <w:rFonts w:ascii="Tahoma" w:hAnsi="Tahoma" w:cs="Tahoma"/>
          <w:b/>
          <w:sz w:val="18"/>
          <w:szCs w:val="18"/>
        </w:rPr>
        <w:t>OZNAKA IN PREDMET JAVNEGA NAROČILA</w:t>
      </w:r>
    </w:p>
    <w:p w14:paraId="2732EB72" w14:textId="77777777" w:rsidR="006E358F" w:rsidRPr="00752B46" w:rsidRDefault="006E358F" w:rsidP="006E358F">
      <w:pPr>
        <w:spacing w:after="160" w:line="259" w:lineRule="auto"/>
        <w:rPr>
          <w:rFonts w:ascii="Tahoma" w:hAnsi="Tahoma" w:cs="Tahoma"/>
          <w:sz w:val="18"/>
          <w:szCs w:val="18"/>
        </w:rPr>
      </w:pPr>
      <w:r w:rsidRPr="00752B46">
        <w:rPr>
          <w:rFonts w:ascii="Tahoma" w:hAnsi="Tahoma" w:cs="Tahoma"/>
          <w:sz w:val="18"/>
          <w:szCs w:val="18"/>
        </w:rPr>
        <w:t>Predmet javnega naročila je:</w:t>
      </w:r>
    </w:p>
    <w:p w14:paraId="677F2C62" w14:textId="77777777" w:rsidR="006E358F" w:rsidRPr="00752B46" w:rsidRDefault="006E358F" w:rsidP="000322AF">
      <w:pPr>
        <w:pStyle w:val="Odstavekseznama"/>
        <w:numPr>
          <w:ilvl w:val="0"/>
          <w:numId w:val="34"/>
        </w:numPr>
        <w:spacing w:after="160" w:line="259" w:lineRule="auto"/>
        <w:ind w:left="709"/>
        <w:rPr>
          <w:rFonts w:ascii="Tahoma" w:hAnsi="Tahoma" w:cs="Tahoma"/>
          <w:sz w:val="18"/>
          <w:szCs w:val="18"/>
        </w:rPr>
      </w:pPr>
      <w:r w:rsidRPr="00752B46">
        <w:rPr>
          <w:rFonts w:ascii="Tahoma" w:hAnsi="Tahoma" w:cs="Tahoma"/>
          <w:sz w:val="18"/>
          <w:szCs w:val="18"/>
        </w:rPr>
        <w:t xml:space="preserve">Nakup, dobava in vzdrževanje </w:t>
      </w:r>
      <w:bookmarkStart w:id="178" w:name="_Hlk132103744"/>
      <w:r w:rsidRPr="00752B46">
        <w:rPr>
          <w:rFonts w:ascii="Tahoma" w:hAnsi="Tahoma" w:cs="Tahoma"/>
          <w:sz w:val="18"/>
          <w:szCs w:val="18"/>
        </w:rPr>
        <w:t xml:space="preserve">biokemijsko - </w:t>
      </w:r>
      <w:proofErr w:type="spellStart"/>
      <w:r w:rsidRPr="00752B46">
        <w:rPr>
          <w:rFonts w:ascii="Tahoma" w:hAnsi="Tahoma" w:cs="Tahoma"/>
          <w:sz w:val="18"/>
          <w:szCs w:val="18"/>
        </w:rPr>
        <w:t>imunokemijskega</w:t>
      </w:r>
      <w:proofErr w:type="spellEnd"/>
      <w:r w:rsidRPr="00752B46">
        <w:rPr>
          <w:rFonts w:ascii="Tahoma" w:hAnsi="Tahoma" w:cs="Tahoma"/>
          <w:sz w:val="18"/>
          <w:szCs w:val="18"/>
        </w:rPr>
        <w:t xml:space="preserve"> analitskega sistema </w:t>
      </w:r>
      <w:bookmarkEnd w:id="178"/>
    </w:p>
    <w:p w14:paraId="14D69FBE" w14:textId="77777777" w:rsidR="006E358F" w:rsidRPr="00752B46" w:rsidRDefault="006E358F" w:rsidP="000322AF">
      <w:pPr>
        <w:pStyle w:val="Odstavekseznama"/>
        <w:numPr>
          <w:ilvl w:val="0"/>
          <w:numId w:val="34"/>
        </w:numPr>
        <w:spacing w:after="160" w:line="259" w:lineRule="auto"/>
        <w:ind w:left="709"/>
        <w:rPr>
          <w:rFonts w:ascii="Tahoma" w:hAnsi="Tahoma" w:cs="Tahoma"/>
          <w:sz w:val="18"/>
          <w:szCs w:val="18"/>
        </w:rPr>
      </w:pPr>
      <w:r w:rsidRPr="00752B46">
        <w:rPr>
          <w:rFonts w:ascii="Tahoma" w:hAnsi="Tahoma" w:cs="Tahoma"/>
          <w:sz w:val="18"/>
          <w:szCs w:val="18"/>
        </w:rPr>
        <w:t xml:space="preserve">Dobava reagentov, </w:t>
      </w:r>
      <w:proofErr w:type="spellStart"/>
      <w:r w:rsidRPr="00752B46">
        <w:rPr>
          <w:rFonts w:ascii="Tahoma" w:hAnsi="Tahoma" w:cs="Tahoma"/>
          <w:sz w:val="18"/>
          <w:szCs w:val="18"/>
        </w:rPr>
        <w:t>kalibratorjev</w:t>
      </w:r>
      <w:proofErr w:type="spellEnd"/>
      <w:r w:rsidRPr="00752B46">
        <w:rPr>
          <w:rFonts w:ascii="Tahoma" w:hAnsi="Tahoma" w:cs="Tahoma"/>
          <w:sz w:val="18"/>
          <w:szCs w:val="18"/>
        </w:rPr>
        <w:t xml:space="preserve">, kontrol in potrošnega materiala ter programske opreme za biokemijsko- </w:t>
      </w:r>
      <w:proofErr w:type="spellStart"/>
      <w:r w:rsidRPr="00752B46">
        <w:rPr>
          <w:rFonts w:ascii="Tahoma" w:hAnsi="Tahoma" w:cs="Tahoma"/>
          <w:sz w:val="18"/>
          <w:szCs w:val="18"/>
        </w:rPr>
        <w:t>imunokemijski</w:t>
      </w:r>
      <w:proofErr w:type="spellEnd"/>
      <w:r w:rsidRPr="00752B46">
        <w:rPr>
          <w:rFonts w:ascii="Tahoma" w:hAnsi="Tahoma" w:cs="Tahoma"/>
          <w:sz w:val="18"/>
          <w:szCs w:val="18"/>
        </w:rPr>
        <w:t xml:space="preserve"> analitski sistem za dobo 7 let </w:t>
      </w:r>
    </w:p>
    <w:p w14:paraId="08BB0455" w14:textId="77777777" w:rsidR="006E358F" w:rsidRPr="00752B46" w:rsidRDefault="006E358F" w:rsidP="000322AF">
      <w:pPr>
        <w:pStyle w:val="Odstavekseznama"/>
        <w:numPr>
          <w:ilvl w:val="0"/>
          <w:numId w:val="34"/>
        </w:numPr>
        <w:spacing w:after="160" w:line="259" w:lineRule="auto"/>
        <w:ind w:left="709"/>
        <w:rPr>
          <w:rFonts w:ascii="Tahoma" w:hAnsi="Tahoma" w:cs="Tahoma"/>
          <w:sz w:val="18"/>
          <w:szCs w:val="18"/>
        </w:rPr>
      </w:pPr>
      <w:proofErr w:type="spellStart"/>
      <w:r w:rsidRPr="00752B46">
        <w:rPr>
          <w:rFonts w:ascii="Tahoma" w:hAnsi="Tahoma" w:cs="Tahoma"/>
          <w:sz w:val="18"/>
          <w:szCs w:val="18"/>
        </w:rPr>
        <w:t>Pogarancijsko</w:t>
      </w:r>
      <w:proofErr w:type="spellEnd"/>
      <w:r w:rsidRPr="00752B46">
        <w:rPr>
          <w:rFonts w:ascii="Tahoma" w:hAnsi="Tahoma" w:cs="Tahoma"/>
          <w:sz w:val="18"/>
          <w:szCs w:val="18"/>
        </w:rPr>
        <w:t xml:space="preserve"> redno in izredno servisno vzdrževanje (rezervni deli, delovne ure, ure na poti, nadgradnje strojne in programske opreme) biokemijsko-</w:t>
      </w:r>
      <w:proofErr w:type="spellStart"/>
      <w:r w:rsidRPr="00752B46">
        <w:rPr>
          <w:rFonts w:ascii="Tahoma" w:hAnsi="Tahoma" w:cs="Tahoma"/>
          <w:sz w:val="18"/>
          <w:szCs w:val="18"/>
        </w:rPr>
        <w:t>imunokemijskega</w:t>
      </w:r>
      <w:proofErr w:type="spellEnd"/>
      <w:r w:rsidRPr="00752B46">
        <w:rPr>
          <w:rFonts w:ascii="Tahoma" w:hAnsi="Tahoma" w:cs="Tahoma"/>
          <w:sz w:val="18"/>
          <w:szCs w:val="18"/>
        </w:rPr>
        <w:t xml:space="preserve"> analitskega sistema za dobo 6 let po izteku garancije</w:t>
      </w:r>
    </w:p>
    <w:p w14:paraId="09A1EF39" w14:textId="77777777" w:rsidR="006E358F" w:rsidRPr="00752B46" w:rsidRDefault="006E358F" w:rsidP="000322AF">
      <w:pPr>
        <w:pStyle w:val="Odstavekseznama"/>
        <w:numPr>
          <w:ilvl w:val="0"/>
          <w:numId w:val="34"/>
        </w:numPr>
        <w:spacing w:after="160" w:line="259" w:lineRule="auto"/>
        <w:ind w:left="709"/>
        <w:rPr>
          <w:rFonts w:ascii="Tahoma" w:hAnsi="Tahoma" w:cs="Tahoma"/>
          <w:sz w:val="18"/>
          <w:szCs w:val="18"/>
        </w:rPr>
      </w:pPr>
      <w:r w:rsidRPr="00752B46">
        <w:rPr>
          <w:rFonts w:ascii="Tahoma" w:hAnsi="Tahoma" w:cs="Tahoma"/>
          <w:sz w:val="18"/>
          <w:szCs w:val="18"/>
        </w:rPr>
        <w:t xml:space="preserve">Nakup licenc in naročnine za vse digitalne produkte </w:t>
      </w:r>
      <w:bookmarkStart w:id="179" w:name="_Hlk188959664"/>
      <w:r w:rsidRPr="00752B46">
        <w:rPr>
          <w:rFonts w:ascii="Tahoma" w:hAnsi="Tahoma" w:cs="Tahoma"/>
          <w:sz w:val="18"/>
          <w:szCs w:val="18"/>
        </w:rPr>
        <w:t xml:space="preserve">za </w:t>
      </w:r>
      <w:bookmarkEnd w:id="179"/>
      <w:r w:rsidRPr="00752B46">
        <w:rPr>
          <w:rFonts w:ascii="Tahoma" w:hAnsi="Tahoma" w:cs="Tahoma"/>
          <w:sz w:val="18"/>
          <w:szCs w:val="18"/>
        </w:rPr>
        <w:t>dobo 7 let</w:t>
      </w:r>
    </w:p>
    <w:p w14:paraId="246315FB" w14:textId="77777777" w:rsidR="006E358F" w:rsidRPr="00752B46" w:rsidRDefault="006E358F" w:rsidP="006E358F">
      <w:pPr>
        <w:spacing w:after="160" w:line="259" w:lineRule="auto"/>
        <w:rPr>
          <w:rFonts w:ascii="Tahoma" w:hAnsi="Tahoma" w:cs="Tahoma"/>
          <w:b/>
          <w:sz w:val="18"/>
          <w:szCs w:val="18"/>
        </w:rPr>
      </w:pPr>
    </w:p>
    <w:tbl>
      <w:tblPr>
        <w:tblStyle w:val="TableGrid2"/>
        <w:tblW w:w="9214" w:type="dxa"/>
        <w:tblInd w:w="-34" w:type="dxa"/>
        <w:tblLayout w:type="fixed"/>
        <w:tblLook w:val="04A0" w:firstRow="1" w:lastRow="0" w:firstColumn="1" w:lastColumn="0" w:noHBand="0" w:noVBand="1"/>
      </w:tblPr>
      <w:tblGrid>
        <w:gridCol w:w="709"/>
        <w:gridCol w:w="5274"/>
        <w:gridCol w:w="3231"/>
      </w:tblGrid>
      <w:tr w:rsidR="006E358F" w:rsidRPr="00752B46" w14:paraId="7EB516AE" w14:textId="77777777" w:rsidTr="006E358F">
        <w:tc>
          <w:tcPr>
            <w:tcW w:w="9214" w:type="dxa"/>
            <w:gridSpan w:val="3"/>
          </w:tcPr>
          <w:p w14:paraId="084F0179" w14:textId="77777777" w:rsidR="006E358F" w:rsidRPr="00752B46" w:rsidRDefault="006E358F" w:rsidP="000322AF">
            <w:pPr>
              <w:pStyle w:val="Odstavekseznama"/>
              <w:numPr>
                <w:ilvl w:val="0"/>
                <w:numId w:val="35"/>
              </w:numPr>
              <w:spacing w:after="160" w:line="259" w:lineRule="auto"/>
              <w:rPr>
                <w:rFonts w:ascii="Tahoma" w:hAnsi="Tahoma" w:cs="Tahoma"/>
                <w:b/>
                <w:sz w:val="18"/>
                <w:szCs w:val="18"/>
              </w:rPr>
            </w:pPr>
            <w:r w:rsidRPr="00752B46">
              <w:rPr>
                <w:rFonts w:ascii="Tahoma" w:hAnsi="Tahoma" w:cs="Tahoma"/>
                <w:b/>
                <w:sz w:val="18"/>
                <w:szCs w:val="18"/>
              </w:rPr>
              <w:t>TEHNIČNE ZAHTEVE</w:t>
            </w:r>
          </w:p>
          <w:p w14:paraId="59F836C7" w14:textId="77777777" w:rsidR="006E358F" w:rsidRPr="00752B46" w:rsidRDefault="006E358F" w:rsidP="00A42CC5">
            <w:pPr>
              <w:pStyle w:val="Pripombabesedilo"/>
              <w:spacing w:line="276" w:lineRule="auto"/>
              <w:rPr>
                <w:rFonts w:ascii="Tahoma" w:eastAsia="Times New Roman" w:hAnsi="Tahoma" w:cs="Tahoma"/>
                <w:sz w:val="18"/>
                <w:szCs w:val="18"/>
              </w:rPr>
            </w:pPr>
            <w:r w:rsidRPr="00752B46">
              <w:rPr>
                <w:rFonts w:ascii="Tahoma" w:eastAsia="Times New Roman" w:hAnsi="Tahoma" w:cs="Tahoma"/>
                <w:sz w:val="18"/>
                <w:szCs w:val="18"/>
                <w:lang w:eastAsia="sl-SI"/>
              </w:rPr>
              <w:t>Za dokazovanje ustreznosti tehničnih zahtev je potrebno priložiti originalna dokazila, kot so: brošure proizvajalca, navodila za uporabo, navodila za vzdrževanje in podobno. Lastna izjava proizvajalca in/ali ponudnika ni ustrezno dokazilo izpolnjevanja tehničnih zahtev. Potrebno je jasno in nedvoumno označiti, podčrtati in navesti ustrezno zaporedno številko, ki izhaja iz opisa predmeta naročila. Ponudnik mora ponuditi analitski sistem, ki ustreza vsem tehničnim zahtevam.</w:t>
            </w:r>
          </w:p>
          <w:p w14:paraId="225A567F" w14:textId="77777777" w:rsidR="006E358F" w:rsidRPr="00752B46" w:rsidRDefault="006E358F" w:rsidP="00A42CC5">
            <w:pPr>
              <w:rPr>
                <w:rFonts w:ascii="Tahoma" w:hAnsi="Tahoma" w:cs="Tahoma"/>
                <w:b/>
                <w:i/>
                <w:sz w:val="18"/>
                <w:szCs w:val="18"/>
              </w:rPr>
            </w:pPr>
          </w:p>
        </w:tc>
      </w:tr>
      <w:tr w:rsidR="006E358F" w:rsidRPr="00752B46" w14:paraId="04F581D4" w14:textId="77777777" w:rsidTr="006E358F">
        <w:tc>
          <w:tcPr>
            <w:tcW w:w="709" w:type="dxa"/>
          </w:tcPr>
          <w:p w14:paraId="04341B88" w14:textId="77777777" w:rsidR="006E358F" w:rsidRPr="00752B46" w:rsidRDefault="006E358F" w:rsidP="00A42CC5">
            <w:pPr>
              <w:pStyle w:val="Odstavekseznama"/>
              <w:ind w:left="0" w:firstLine="15"/>
              <w:jc w:val="left"/>
              <w:rPr>
                <w:rFonts w:ascii="Tahoma" w:hAnsi="Tahoma" w:cs="Tahoma"/>
                <w:bCs/>
                <w:sz w:val="18"/>
                <w:szCs w:val="18"/>
              </w:rPr>
            </w:pPr>
            <w:proofErr w:type="spellStart"/>
            <w:r w:rsidRPr="00752B46">
              <w:rPr>
                <w:rFonts w:ascii="Tahoma" w:hAnsi="Tahoma" w:cs="Tahoma"/>
                <w:b/>
                <w:sz w:val="18"/>
                <w:szCs w:val="18"/>
              </w:rPr>
              <w:t>Zap.št</w:t>
            </w:r>
            <w:proofErr w:type="spellEnd"/>
          </w:p>
        </w:tc>
        <w:tc>
          <w:tcPr>
            <w:tcW w:w="5274" w:type="dxa"/>
          </w:tcPr>
          <w:p w14:paraId="5E10EFDE" w14:textId="77777777" w:rsidR="006E358F" w:rsidRPr="00752B46" w:rsidRDefault="006E358F" w:rsidP="00A42CC5">
            <w:pPr>
              <w:rPr>
                <w:rFonts w:ascii="Tahoma" w:eastAsia="Trebuchet MS" w:hAnsi="Tahoma" w:cs="Tahoma"/>
                <w:b/>
                <w:bCs/>
                <w:sz w:val="18"/>
                <w:szCs w:val="18"/>
              </w:rPr>
            </w:pPr>
            <w:r w:rsidRPr="00752B46">
              <w:rPr>
                <w:rFonts w:ascii="Tahoma" w:hAnsi="Tahoma" w:cs="Tahoma"/>
                <w:b/>
                <w:bCs/>
                <w:sz w:val="18"/>
                <w:szCs w:val="18"/>
              </w:rPr>
              <w:t>Analitski sistem</w:t>
            </w:r>
          </w:p>
        </w:tc>
        <w:tc>
          <w:tcPr>
            <w:tcW w:w="3231" w:type="dxa"/>
          </w:tcPr>
          <w:p w14:paraId="4ACF1215" w14:textId="77777777" w:rsidR="006E358F" w:rsidRPr="00752B46" w:rsidRDefault="006E358F" w:rsidP="00A42CC5">
            <w:pPr>
              <w:jc w:val="left"/>
              <w:rPr>
                <w:rFonts w:ascii="Tahoma" w:hAnsi="Tahoma" w:cs="Tahoma"/>
                <w:b/>
                <w:sz w:val="18"/>
                <w:szCs w:val="18"/>
              </w:rPr>
            </w:pPr>
            <w:r w:rsidRPr="00752B46">
              <w:rPr>
                <w:rFonts w:ascii="Tahoma" w:hAnsi="Tahoma" w:cs="Tahoma"/>
                <w:b/>
                <w:sz w:val="18"/>
                <w:szCs w:val="18"/>
              </w:rPr>
              <w:t xml:space="preserve">Dokazilo v ponudbi iz katerega je razvidno izpolnjevanje zahteve </w:t>
            </w:r>
          </w:p>
        </w:tc>
      </w:tr>
      <w:tr w:rsidR="006E358F" w:rsidRPr="00752B46" w14:paraId="7E03022D" w14:textId="77777777" w:rsidTr="006E358F">
        <w:tc>
          <w:tcPr>
            <w:tcW w:w="709" w:type="dxa"/>
          </w:tcPr>
          <w:p w14:paraId="59825F75"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7994E33E" w14:textId="77777777" w:rsidR="006E358F" w:rsidRPr="00752B46" w:rsidRDefault="006E358F" w:rsidP="00A42CC5">
            <w:pPr>
              <w:rPr>
                <w:rFonts w:ascii="Tahoma" w:eastAsia="Trebuchet MS" w:hAnsi="Tahoma" w:cs="Tahoma"/>
                <w:sz w:val="18"/>
                <w:szCs w:val="18"/>
              </w:rPr>
            </w:pPr>
            <w:r w:rsidRPr="00752B46">
              <w:rPr>
                <w:rFonts w:ascii="Tahoma" w:eastAsia="Trebuchet MS" w:hAnsi="Tahoma" w:cs="Tahoma"/>
                <w:sz w:val="18"/>
                <w:szCs w:val="18"/>
              </w:rPr>
              <w:t xml:space="preserve">Popolnoma avtomatiziran nov enovit analitski sistem za biokemijo z ISE (ion selektivne elektrode) in </w:t>
            </w:r>
            <w:proofErr w:type="spellStart"/>
            <w:r w:rsidRPr="00752B46">
              <w:rPr>
                <w:rFonts w:ascii="Tahoma" w:eastAsia="Trebuchet MS" w:hAnsi="Tahoma" w:cs="Tahoma"/>
                <w:sz w:val="18"/>
                <w:szCs w:val="18"/>
              </w:rPr>
              <w:t>imunokemijo</w:t>
            </w:r>
            <w:proofErr w:type="spellEnd"/>
            <w:r w:rsidRPr="00752B46">
              <w:rPr>
                <w:rFonts w:ascii="Tahoma" w:eastAsia="Trebuchet MS" w:hAnsi="Tahoma" w:cs="Tahoma"/>
                <w:sz w:val="18"/>
                <w:szCs w:val="18"/>
              </w:rPr>
              <w:t>, ki ga je mogoče upravljati preko ene kontrolne   postaje.</w:t>
            </w:r>
          </w:p>
        </w:tc>
        <w:tc>
          <w:tcPr>
            <w:tcW w:w="3231" w:type="dxa"/>
          </w:tcPr>
          <w:p w14:paraId="5FDEB643" w14:textId="77777777" w:rsidR="006E358F" w:rsidRPr="00752B46" w:rsidRDefault="006E358F" w:rsidP="00A42CC5">
            <w:pPr>
              <w:rPr>
                <w:rFonts w:ascii="Tahoma" w:hAnsi="Tahoma" w:cs="Tahoma"/>
                <w:b/>
                <w:sz w:val="18"/>
                <w:szCs w:val="18"/>
              </w:rPr>
            </w:pPr>
          </w:p>
        </w:tc>
      </w:tr>
      <w:tr w:rsidR="006E358F" w:rsidRPr="00752B46" w14:paraId="3FF66C09" w14:textId="77777777" w:rsidTr="006E358F">
        <w:tc>
          <w:tcPr>
            <w:tcW w:w="709" w:type="dxa"/>
          </w:tcPr>
          <w:p w14:paraId="54777062"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051F3925" w14:textId="77777777" w:rsidR="006E358F" w:rsidRPr="00752B46" w:rsidRDefault="006E358F" w:rsidP="00A42CC5">
            <w:pPr>
              <w:pStyle w:val="Pripombabesedilo"/>
              <w:spacing w:line="276" w:lineRule="auto"/>
              <w:rPr>
                <w:rFonts w:ascii="Tahoma" w:eastAsia="Times New Roman" w:hAnsi="Tahoma" w:cs="Tahoma"/>
                <w:color w:val="FF0000"/>
                <w:sz w:val="18"/>
                <w:szCs w:val="18"/>
              </w:rPr>
            </w:pPr>
            <w:r w:rsidRPr="00752B46">
              <w:rPr>
                <w:rFonts w:ascii="Tahoma" w:eastAsia="Times New Roman" w:hAnsi="Tahoma" w:cs="Tahoma"/>
                <w:sz w:val="18"/>
                <w:szCs w:val="18"/>
              </w:rPr>
              <w:t xml:space="preserve">Tloris analitskega sistema skupaj s servisnim prostorom in prostorom predvidenim za operaterja </w:t>
            </w:r>
            <w:r w:rsidRPr="00752B46">
              <w:rPr>
                <w:rFonts w:ascii="Tahoma" w:eastAsia="Trebuchet MS" w:hAnsi="Tahoma" w:cs="Tahoma"/>
                <w:sz w:val="18"/>
                <w:szCs w:val="18"/>
              </w:rPr>
              <w:t xml:space="preserve">ne sme presegati razpoložljivega prostora dolžine 3,6 m in </w:t>
            </w:r>
            <w:r w:rsidRPr="00752B46">
              <w:rPr>
                <w:rFonts w:ascii="Tahoma" w:eastAsia="Trebuchet MS" w:hAnsi="Tahoma" w:cs="Tahoma"/>
                <w:sz w:val="18"/>
                <w:szCs w:val="18"/>
                <w:shd w:val="clear" w:color="auto" w:fill="FFFFFF"/>
              </w:rPr>
              <w:t>širine 2,8 m.</w:t>
            </w:r>
            <w:r w:rsidRPr="00752B46">
              <w:rPr>
                <w:rFonts w:ascii="Tahoma" w:eastAsia="Trebuchet MS" w:hAnsi="Tahoma" w:cs="Tahoma"/>
                <w:sz w:val="18"/>
                <w:szCs w:val="18"/>
              </w:rPr>
              <w:t xml:space="preserve"> </w:t>
            </w:r>
          </w:p>
        </w:tc>
        <w:tc>
          <w:tcPr>
            <w:tcW w:w="3231" w:type="dxa"/>
          </w:tcPr>
          <w:p w14:paraId="19DFF63E" w14:textId="77777777" w:rsidR="006E358F" w:rsidRPr="00752B46" w:rsidRDefault="006E358F" w:rsidP="00A42CC5">
            <w:pPr>
              <w:rPr>
                <w:rFonts w:ascii="Tahoma" w:hAnsi="Tahoma" w:cs="Tahoma"/>
                <w:b/>
                <w:color w:val="FF0000"/>
                <w:sz w:val="18"/>
                <w:szCs w:val="18"/>
              </w:rPr>
            </w:pPr>
          </w:p>
        </w:tc>
      </w:tr>
      <w:tr w:rsidR="006E358F" w:rsidRPr="00752B46" w14:paraId="01F0538A" w14:textId="77777777" w:rsidTr="006E358F">
        <w:tc>
          <w:tcPr>
            <w:tcW w:w="709" w:type="dxa"/>
          </w:tcPr>
          <w:p w14:paraId="6B9B61FE"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430B4D7A" w14:textId="77777777" w:rsidR="006E358F" w:rsidRPr="00752B46" w:rsidRDefault="006E358F" w:rsidP="00A42CC5">
            <w:pPr>
              <w:pStyle w:val="Pripombabesedilo"/>
              <w:spacing w:line="276" w:lineRule="auto"/>
              <w:rPr>
                <w:rFonts w:ascii="Tahoma" w:hAnsi="Tahoma" w:cs="Tahoma"/>
                <w:sz w:val="18"/>
                <w:szCs w:val="18"/>
              </w:rPr>
            </w:pPr>
            <w:r w:rsidRPr="00752B46">
              <w:rPr>
                <w:rFonts w:ascii="Tahoma" w:eastAsia="Times New Roman" w:hAnsi="Tahoma" w:cs="Tahoma"/>
                <w:sz w:val="18"/>
                <w:szCs w:val="18"/>
              </w:rPr>
              <w:t xml:space="preserve">Analitski sistem, reagenti, kontrole kakovosti in </w:t>
            </w:r>
            <w:proofErr w:type="spellStart"/>
            <w:r w:rsidRPr="00752B46">
              <w:rPr>
                <w:rFonts w:ascii="Tahoma" w:eastAsia="Times New Roman" w:hAnsi="Tahoma" w:cs="Tahoma"/>
                <w:sz w:val="18"/>
                <w:szCs w:val="18"/>
              </w:rPr>
              <w:t>kalibratorji</w:t>
            </w:r>
            <w:proofErr w:type="spellEnd"/>
            <w:r w:rsidRPr="00752B46">
              <w:rPr>
                <w:rFonts w:ascii="Tahoma" w:eastAsia="Times New Roman" w:hAnsi="Tahoma" w:cs="Tahoma"/>
                <w:sz w:val="18"/>
                <w:szCs w:val="18"/>
              </w:rPr>
              <w:t xml:space="preserve"> morajo biti morajo biti skladni z IVD direktivo (</w:t>
            </w:r>
            <w:proofErr w:type="spellStart"/>
            <w:r w:rsidRPr="00752B46">
              <w:rPr>
                <w:rFonts w:ascii="Tahoma" w:eastAsia="Times New Roman" w:hAnsi="Tahoma" w:cs="Tahoma"/>
                <w:sz w:val="18"/>
                <w:szCs w:val="18"/>
              </w:rPr>
              <w:t>Directive</w:t>
            </w:r>
            <w:proofErr w:type="spellEnd"/>
            <w:r w:rsidRPr="00752B46">
              <w:rPr>
                <w:rFonts w:ascii="Tahoma" w:eastAsia="Times New Roman" w:hAnsi="Tahoma" w:cs="Tahoma"/>
                <w:sz w:val="18"/>
                <w:szCs w:val="18"/>
              </w:rPr>
              <w:t xml:space="preserve"> 98/79/EC </w:t>
            </w:r>
            <w:proofErr w:type="spellStart"/>
            <w:r w:rsidRPr="00752B46">
              <w:rPr>
                <w:rFonts w:ascii="Tahoma" w:eastAsia="Times New Roman" w:hAnsi="Tahoma" w:cs="Tahoma"/>
                <w:sz w:val="18"/>
                <w:szCs w:val="18"/>
              </w:rPr>
              <w:t>of</w:t>
            </w:r>
            <w:proofErr w:type="spellEnd"/>
            <w:r w:rsidRPr="00752B46">
              <w:rPr>
                <w:rFonts w:ascii="Tahoma" w:eastAsia="Times New Roman" w:hAnsi="Tahoma" w:cs="Tahoma"/>
                <w:sz w:val="18"/>
                <w:szCs w:val="18"/>
              </w:rPr>
              <w:t xml:space="preserve"> </w:t>
            </w:r>
            <w:proofErr w:type="spellStart"/>
            <w:r w:rsidRPr="00752B46">
              <w:rPr>
                <w:rFonts w:ascii="Tahoma" w:eastAsia="Times New Roman" w:hAnsi="Tahoma" w:cs="Tahoma"/>
                <w:sz w:val="18"/>
                <w:szCs w:val="18"/>
              </w:rPr>
              <w:t>the</w:t>
            </w:r>
            <w:proofErr w:type="spellEnd"/>
            <w:r w:rsidRPr="00752B46">
              <w:rPr>
                <w:rFonts w:ascii="Tahoma" w:eastAsia="Times New Roman" w:hAnsi="Tahoma" w:cs="Tahoma"/>
                <w:sz w:val="18"/>
                <w:szCs w:val="18"/>
              </w:rPr>
              <w:t xml:space="preserve"> </w:t>
            </w:r>
            <w:proofErr w:type="spellStart"/>
            <w:r w:rsidRPr="00752B46">
              <w:rPr>
                <w:rFonts w:ascii="Tahoma" w:eastAsia="Times New Roman" w:hAnsi="Tahoma" w:cs="Tahoma"/>
                <w:sz w:val="18"/>
                <w:szCs w:val="18"/>
              </w:rPr>
              <w:t>European</w:t>
            </w:r>
            <w:proofErr w:type="spellEnd"/>
            <w:r w:rsidRPr="00752B46">
              <w:rPr>
                <w:rFonts w:ascii="Tahoma" w:eastAsia="Times New Roman" w:hAnsi="Tahoma" w:cs="Tahoma"/>
                <w:sz w:val="18"/>
                <w:szCs w:val="18"/>
              </w:rPr>
              <w:t xml:space="preserve"> </w:t>
            </w:r>
            <w:proofErr w:type="spellStart"/>
            <w:r w:rsidRPr="00752B46">
              <w:rPr>
                <w:rFonts w:ascii="Tahoma" w:eastAsia="Times New Roman" w:hAnsi="Tahoma" w:cs="Tahoma"/>
                <w:sz w:val="18"/>
                <w:szCs w:val="18"/>
              </w:rPr>
              <w:t>Parliaments</w:t>
            </w:r>
            <w:proofErr w:type="spellEnd"/>
            <w:r w:rsidRPr="00752B46">
              <w:rPr>
                <w:rFonts w:ascii="Tahoma" w:eastAsia="Times New Roman" w:hAnsi="Tahoma" w:cs="Tahoma"/>
                <w:sz w:val="18"/>
                <w:szCs w:val="18"/>
              </w:rPr>
              <w:t xml:space="preserve"> </w:t>
            </w:r>
            <w:proofErr w:type="spellStart"/>
            <w:r w:rsidRPr="00752B46">
              <w:rPr>
                <w:rFonts w:ascii="Tahoma" w:eastAsia="Times New Roman" w:hAnsi="Tahoma" w:cs="Tahoma"/>
                <w:sz w:val="18"/>
                <w:szCs w:val="18"/>
              </w:rPr>
              <w:t>and</w:t>
            </w:r>
            <w:proofErr w:type="spellEnd"/>
            <w:r w:rsidRPr="00752B46">
              <w:rPr>
                <w:rFonts w:ascii="Tahoma" w:eastAsia="Times New Roman" w:hAnsi="Tahoma" w:cs="Tahoma"/>
                <w:sz w:val="18"/>
                <w:szCs w:val="18"/>
              </w:rPr>
              <w:t xml:space="preserve"> </w:t>
            </w:r>
            <w:proofErr w:type="spellStart"/>
            <w:r w:rsidRPr="00752B46">
              <w:rPr>
                <w:rFonts w:ascii="Tahoma" w:eastAsia="Times New Roman" w:hAnsi="Tahoma" w:cs="Tahoma"/>
                <w:sz w:val="18"/>
                <w:szCs w:val="18"/>
              </w:rPr>
              <w:t>Council</w:t>
            </w:r>
            <w:proofErr w:type="spellEnd"/>
            <w:r w:rsidRPr="00752B46">
              <w:rPr>
                <w:rFonts w:ascii="Tahoma" w:eastAsia="Times New Roman" w:hAnsi="Tahoma" w:cs="Tahoma"/>
                <w:sz w:val="18"/>
                <w:szCs w:val="18"/>
              </w:rPr>
              <w:t xml:space="preserve"> </w:t>
            </w:r>
            <w:proofErr w:type="spellStart"/>
            <w:r w:rsidRPr="00752B46">
              <w:rPr>
                <w:rFonts w:ascii="Tahoma" w:eastAsia="Times New Roman" w:hAnsi="Tahoma" w:cs="Tahoma"/>
                <w:sz w:val="18"/>
                <w:szCs w:val="18"/>
              </w:rPr>
              <w:t>of</w:t>
            </w:r>
            <w:proofErr w:type="spellEnd"/>
            <w:r w:rsidRPr="00752B46">
              <w:rPr>
                <w:rFonts w:ascii="Tahoma" w:eastAsia="Times New Roman" w:hAnsi="Tahoma" w:cs="Tahoma"/>
                <w:sz w:val="18"/>
                <w:szCs w:val="18"/>
              </w:rPr>
              <w:t xml:space="preserve"> 27 </w:t>
            </w:r>
            <w:proofErr w:type="spellStart"/>
            <w:r w:rsidRPr="00752B46">
              <w:rPr>
                <w:rFonts w:ascii="Tahoma" w:eastAsia="Times New Roman" w:hAnsi="Tahoma" w:cs="Tahoma"/>
                <w:sz w:val="18"/>
                <w:szCs w:val="18"/>
              </w:rPr>
              <w:t>October</w:t>
            </w:r>
            <w:proofErr w:type="spellEnd"/>
            <w:r w:rsidRPr="00752B46">
              <w:rPr>
                <w:rFonts w:ascii="Tahoma" w:eastAsia="Times New Roman" w:hAnsi="Tahoma" w:cs="Tahoma"/>
                <w:sz w:val="18"/>
                <w:szCs w:val="18"/>
              </w:rPr>
              <w:t xml:space="preserve"> 1998) ali IVD uredbo (</w:t>
            </w:r>
            <w:proofErr w:type="spellStart"/>
            <w:r w:rsidRPr="00752B46">
              <w:rPr>
                <w:rFonts w:ascii="Tahoma" w:eastAsia="Times New Roman" w:hAnsi="Tahoma" w:cs="Tahoma"/>
                <w:sz w:val="18"/>
                <w:szCs w:val="18"/>
              </w:rPr>
              <w:t>Regulation</w:t>
            </w:r>
            <w:proofErr w:type="spellEnd"/>
            <w:r w:rsidRPr="00752B46">
              <w:rPr>
                <w:rFonts w:ascii="Tahoma" w:eastAsia="Times New Roman" w:hAnsi="Tahoma" w:cs="Tahoma"/>
                <w:sz w:val="18"/>
                <w:szCs w:val="18"/>
              </w:rPr>
              <w:t xml:space="preserve"> EU 2017/746 on in-vitro  </w:t>
            </w:r>
            <w:proofErr w:type="spellStart"/>
            <w:r w:rsidRPr="00752B46">
              <w:rPr>
                <w:rFonts w:ascii="Tahoma" w:eastAsia="Times New Roman" w:hAnsi="Tahoma" w:cs="Tahoma"/>
                <w:sz w:val="18"/>
                <w:szCs w:val="18"/>
              </w:rPr>
              <w:t>diagnostic</w:t>
            </w:r>
            <w:proofErr w:type="spellEnd"/>
            <w:r w:rsidRPr="00752B46">
              <w:rPr>
                <w:rFonts w:ascii="Tahoma" w:eastAsia="Times New Roman" w:hAnsi="Tahoma" w:cs="Tahoma"/>
                <w:sz w:val="18"/>
                <w:szCs w:val="18"/>
              </w:rPr>
              <w:t xml:space="preserve"> </w:t>
            </w:r>
            <w:proofErr w:type="spellStart"/>
            <w:r w:rsidRPr="00752B46">
              <w:rPr>
                <w:rFonts w:ascii="Tahoma" w:eastAsia="Times New Roman" w:hAnsi="Tahoma" w:cs="Tahoma"/>
                <w:sz w:val="18"/>
                <w:szCs w:val="18"/>
              </w:rPr>
              <w:t>medical</w:t>
            </w:r>
            <w:proofErr w:type="spellEnd"/>
            <w:r w:rsidRPr="00752B46">
              <w:rPr>
                <w:rFonts w:ascii="Tahoma" w:eastAsia="Times New Roman" w:hAnsi="Tahoma" w:cs="Tahoma"/>
                <w:sz w:val="18"/>
                <w:szCs w:val="18"/>
              </w:rPr>
              <w:t xml:space="preserve"> device).</w:t>
            </w:r>
          </w:p>
        </w:tc>
        <w:tc>
          <w:tcPr>
            <w:tcW w:w="3231" w:type="dxa"/>
          </w:tcPr>
          <w:p w14:paraId="23A81312" w14:textId="77777777" w:rsidR="006E358F" w:rsidRPr="00752B46" w:rsidRDefault="006E358F" w:rsidP="00A42CC5">
            <w:pPr>
              <w:rPr>
                <w:rFonts w:ascii="Tahoma" w:hAnsi="Tahoma" w:cs="Tahoma"/>
                <w:b/>
                <w:color w:val="FF0000"/>
                <w:sz w:val="18"/>
                <w:szCs w:val="18"/>
              </w:rPr>
            </w:pPr>
          </w:p>
        </w:tc>
      </w:tr>
      <w:tr w:rsidR="006E358F" w:rsidRPr="00752B46" w14:paraId="2B1E543C" w14:textId="77777777" w:rsidTr="006E358F">
        <w:tc>
          <w:tcPr>
            <w:tcW w:w="709" w:type="dxa"/>
          </w:tcPr>
          <w:p w14:paraId="7BC178DF"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4846F581" w14:textId="77777777" w:rsidR="006E358F" w:rsidRPr="00752B46" w:rsidRDefault="006E358F" w:rsidP="00A42CC5">
            <w:pPr>
              <w:rPr>
                <w:rFonts w:ascii="Tahoma" w:hAnsi="Tahoma" w:cs="Tahoma"/>
                <w:sz w:val="18"/>
                <w:szCs w:val="18"/>
              </w:rPr>
            </w:pPr>
            <w:r w:rsidRPr="00752B46">
              <w:rPr>
                <w:rFonts w:ascii="Tahoma" w:hAnsi="Tahoma" w:cs="Tahoma"/>
                <w:sz w:val="18"/>
                <w:szCs w:val="18"/>
              </w:rPr>
              <w:t>Analitski sistem mora imeti skupno mesto za vstavljanje vzorcev, ki omogoča dodajanje in zbiranje vzorcev na enem mestu. Omogočeno mora biti tudi dodajanje STAT vzorcev.</w:t>
            </w:r>
          </w:p>
        </w:tc>
        <w:tc>
          <w:tcPr>
            <w:tcW w:w="3231" w:type="dxa"/>
          </w:tcPr>
          <w:p w14:paraId="65453565" w14:textId="77777777" w:rsidR="006E358F" w:rsidRPr="00752B46" w:rsidRDefault="006E358F" w:rsidP="00A42CC5">
            <w:pPr>
              <w:rPr>
                <w:rFonts w:ascii="Tahoma" w:hAnsi="Tahoma" w:cs="Tahoma"/>
                <w:b/>
                <w:sz w:val="18"/>
                <w:szCs w:val="18"/>
              </w:rPr>
            </w:pPr>
          </w:p>
        </w:tc>
      </w:tr>
      <w:tr w:rsidR="006E358F" w:rsidRPr="00752B46" w14:paraId="423633C6" w14:textId="77777777" w:rsidTr="006E358F">
        <w:tc>
          <w:tcPr>
            <w:tcW w:w="709" w:type="dxa"/>
          </w:tcPr>
          <w:p w14:paraId="459254E4"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19CF9987" w14:textId="77777777" w:rsidR="006E358F" w:rsidRPr="00752B46" w:rsidRDefault="006E358F" w:rsidP="00A42CC5">
            <w:pPr>
              <w:rPr>
                <w:rFonts w:ascii="Tahoma" w:hAnsi="Tahoma" w:cs="Tahoma"/>
                <w:sz w:val="18"/>
                <w:szCs w:val="18"/>
              </w:rPr>
            </w:pPr>
            <w:r w:rsidRPr="00752B46">
              <w:rPr>
                <w:rFonts w:ascii="Tahoma" w:hAnsi="Tahoma" w:cs="Tahoma"/>
                <w:sz w:val="18"/>
                <w:szCs w:val="18"/>
              </w:rPr>
              <w:t xml:space="preserve">Analitski sistem mora omogočati uporabo različnih velikosti standardnih epruvet s premerom 13 mm in višino 75 mm ali 100 mm z mrtvim volumnom ne več kot  500 µl, s premerom 16 mm in višino 75 mm ali 100 mm z mrtvim volumnom ne več kot 1000 µl in standardnih posodic za vzorce z mrtvim volumnom ne več kot 100 µl ter posodic za pediatrične vzorce z mrtvim volumnom ne več kot 50 µl. </w:t>
            </w:r>
          </w:p>
          <w:p w14:paraId="4C419CB2" w14:textId="77777777" w:rsidR="006E358F" w:rsidRPr="00752B46" w:rsidRDefault="006E358F" w:rsidP="00A42CC5">
            <w:pPr>
              <w:rPr>
                <w:rFonts w:ascii="Tahoma" w:hAnsi="Tahoma" w:cs="Tahoma"/>
                <w:sz w:val="18"/>
                <w:szCs w:val="18"/>
              </w:rPr>
            </w:pPr>
          </w:p>
          <w:p w14:paraId="0C252B8A" w14:textId="77777777" w:rsidR="006E358F" w:rsidRPr="00752B46" w:rsidRDefault="006E358F" w:rsidP="00A42CC5">
            <w:pPr>
              <w:rPr>
                <w:rFonts w:ascii="Tahoma" w:hAnsi="Tahoma" w:cs="Tahoma"/>
                <w:sz w:val="18"/>
                <w:szCs w:val="18"/>
              </w:rPr>
            </w:pPr>
            <w:r w:rsidRPr="00752B46">
              <w:rPr>
                <w:rFonts w:ascii="Tahoma" w:hAnsi="Tahoma" w:cs="Tahoma"/>
                <w:sz w:val="18"/>
                <w:szCs w:val="18"/>
              </w:rPr>
              <w:t xml:space="preserve">V ponudbi mora biti vključenih 70.000 vsebnikov z mrtvim volumnom manj kot 100 µl, 7.000 vsebnikov z mrtvim volumnom manj kot 50 µl, 7.000 vsebnikov z dvignjenim dnom. </w:t>
            </w:r>
          </w:p>
          <w:p w14:paraId="0903FC91" w14:textId="77777777" w:rsidR="006E358F" w:rsidRPr="00752B46" w:rsidRDefault="006E358F" w:rsidP="00A42CC5">
            <w:pPr>
              <w:rPr>
                <w:rFonts w:ascii="Tahoma" w:hAnsi="Tahoma" w:cs="Tahoma"/>
                <w:sz w:val="18"/>
                <w:szCs w:val="18"/>
              </w:rPr>
            </w:pPr>
          </w:p>
          <w:p w14:paraId="78FCF953" w14:textId="77777777" w:rsidR="006E358F" w:rsidRPr="00752B46" w:rsidRDefault="006E358F" w:rsidP="00A42CC5">
            <w:pPr>
              <w:rPr>
                <w:rFonts w:ascii="Tahoma" w:hAnsi="Tahoma" w:cs="Tahoma"/>
                <w:sz w:val="18"/>
                <w:szCs w:val="18"/>
              </w:rPr>
            </w:pPr>
            <w:r w:rsidRPr="00752B46">
              <w:rPr>
                <w:rFonts w:ascii="Tahoma" w:hAnsi="Tahoma" w:cs="Tahoma"/>
                <w:sz w:val="18"/>
                <w:szCs w:val="18"/>
              </w:rPr>
              <w:lastRenderedPageBreak/>
              <w:t xml:space="preserve">Za </w:t>
            </w:r>
            <w:proofErr w:type="spellStart"/>
            <w:r w:rsidRPr="00752B46">
              <w:rPr>
                <w:rFonts w:ascii="Tahoma" w:hAnsi="Tahoma" w:cs="Tahoma"/>
                <w:sz w:val="18"/>
                <w:szCs w:val="18"/>
              </w:rPr>
              <w:t>alikvotiranje</w:t>
            </w:r>
            <w:proofErr w:type="spellEnd"/>
            <w:r w:rsidRPr="00752B46">
              <w:rPr>
                <w:rFonts w:ascii="Tahoma" w:hAnsi="Tahoma" w:cs="Tahoma"/>
                <w:sz w:val="18"/>
                <w:szCs w:val="18"/>
              </w:rPr>
              <w:t xml:space="preserve"> </w:t>
            </w:r>
            <w:proofErr w:type="spellStart"/>
            <w:r w:rsidRPr="00752B46">
              <w:rPr>
                <w:rFonts w:ascii="Tahoma" w:hAnsi="Tahoma" w:cs="Tahoma"/>
                <w:sz w:val="18"/>
                <w:szCs w:val="18"/>
              </w:rPr>
              <w:t>kalibratorjev</w:t>
            </w:r>
            <w:proofErr w:type="spellEnd"/>
            <w:r w:rsidRPr="00752B46">
              <w:rPr>
                <w:rFonts w:ascii="Tahoma" w:hAnsi="Tahoma" w:cs="Tahoma"/>
                <w:sz w:val="18"/>
                <w:szCs w:val="18"/>
              </w:rPr>
              <w:t xml:space="preserve"> vključite 3.000 vsebnikov in za </w:t>
            </w:r>
            <w:proofErr w:type="spellStart"/>
            <w:r w:rsidRPr="00752B46">
              <w:rPr>
                <w:rFonts w:ascii="Tahoma" w:hAnsi="Tahoma" w:cs="Tahoma"/>
                <w:sz w:val="18"/>
                <w:szCs w:val="18"/>
              </w:rPr>
              <w:t>alikvotiranje</w:t>
            </w:r>
            <w:proofErr w:type="spellEnd"/>
            <w:r w:rsidRPr="00752B46">
              <w:rPr>
                <w:rFonts w:ascii="Tahoma" w:hAnsi="Tahoma" w:cs="Tahoma"/>
                <w:sz w:val="18"/>
                <w:szCs w:val="18"/>
              </w:rPr>
              <w:t xml:space="preserve"> kontrolnega materiala vključite 6.000 vsebnikov.</w:t>
            </w:r>
          </w:p>
        </w:tc>
        <w:tc>
          <w:tcPr>
            <w:tcW w:w="3231" w:type="dxa"/>
          </w:tcPr>
          <w:p w14:paraId="1BF5DD44" w14:textId="77777777" w:rsidR="006E358F" w:rsidRPr="00752B46" w:rsidRDefault="006E358F" w:rsidP="00A42CC5">
            <w:pPr>
              <w:rPr>
                <w:rFonts w:ascii="Tahoma" w:hAnsi="Tahoma" w:cs="Tahoma"/>
                <w:b/>
                <w:sz w:val="18"/>
                <w:szCs w:val="18"/>
              </w:rPr>
            </w:pPr>
          </w:p>
        </w:tc>
      </w:tr>
      <w:tr w:rsidR="006E358F" w:rsidRPr="00752B46" w14:paraId="4EC6BBB9" w14:textId="77777777" w:rsidTr="006E358F">
        <w:tc>
          <w:tcPr>
            <w:tcW w:w="709" w:type="dxa"/>
          </w:tcPr>
          <w:p w14:paraId="346D0401"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553F625E" w14:textId="77777777" w:rsidR="006E358F" w:rsidRPr="00752B46" w:rsidRDefault="006E358F" w:rsidP="00A42CC5">
            <w:pPr>
              <w:rPr>
                <w:rFonts w:ascii="Tahoma" w:hAnsi="Tahoma" w:cs="Tahoma"/>
                <w:sz w:val="18"/>
                <w:szCs w:val="18"/>
              </w:rPr>
            </w:pPr>
            <w:r w:rsidRPr="00752B46">
              <w:rPr>
                <w:rFonts w:ascii="Tahoma" w:hAnsi="Tahoma" w:cs="Tahoma"/>
                <w:sz w:val="18"/>
                <w:szCs w:val="18"/>
              </w:rPr>
              <w:t xml:space="preserve">Obstojnost reagentov po odprtju na biokemijskem delu analitskega sistema mora biti vsaj 28 dni (4 tedne), na </w:t>
            </w:r>
            <w:proofErr w:type="spellStart"/>
            <w:r w:rsidRPr="00752B46">
              <w:rPr>
                <w:rFonts w:ascii="Tahoma" w:hAnsi="Tahoma" w:cs="Tahoma"/>
                <w:sz w:val="18"/>
                <w:szCs w:val="18"/>
              </w:rPr>
              <w:t>imunokemijskem</w:t>
            </w:r>
            <w:proofErr w:type="spellEnd"/>
            <w:r w:rsidRPr="00752B46">
              <w:rPr>
                <w:rFonts w:ascii="Tahoma" w:hAnsi="Tahoma" w:cs="Tahoma"/>
                <w:sz w:val="18"/>
                <w:szCs w:val="18"/>
              </w:rPr>
              <w:t xml:space="preserve"> delu pa vsaj 70 dni (10 tednov). Seznam reagentov je v dokumentu </w:t>
            </w:r>
            <w:r w:rsidRPr="00752B46">
              <w:rPr>
                <w:rFonts w:ascii="Tahoma" w:hAnsi="Tahoma" w:cs="Tahoma"/>
                <w:bCs/>
                <w:sz w:val="18"/>
                <w:szCs w:val="18"/>
              </w:rPr>
              <w:t xml:space="preserve">»Seznam </w:t>
            </w:r>
            <w:proofErr w:type="spellStart"/>
            <w:r w:rsidRPr="00752B46">
              <w:rPr>
                <w:rFonts w:ascii="Tahoma" w:hAnsi="Tahoma" w:cs="Tahoma"/>
                <w:bCs/>
                <w:sz w:val="18"/>
                <w:szCs w:val="18"/>
              </w:rPr>
              <w:t>preiskav_ZD</w:t>
            </w:r>
            <w:proofErr w:type="spellEnd"/>
            <w:r w:rsidRPr="00752B46">
              <w:rPr>
                <w:rFonts w:ascii="Tahoma" w:hAnsi="Tahoma" w:cs="Tahoma"/>
                <w:bCs/>
                <w:sz w:val="18"/>
                <w:szCs w:val="18"/>
              </w:rPr>
              <w:t xml:space="preserve"> Sevnica_2026« v prvem in drugem zavihku »Reagenti - biokemija in ISE« in »Reagenti - </w:t>
            </w:r>
            <w:proofErr w:type="spellStart"/>
            <w:r w:rsidRPr="00752B46">
              <w:rPr>
                <w:rFonts w:ascii="Tahoma" w:hAnsi="Tahoma" w:cs="Tahoma"/>
                <w:bCs/>
                <w:sz w:val="18"/>
                <w:szCs w:val="18"/>
              </w:rPr>
              <w:t>imunokemija</w:t>
            </w:r>
            <w:proofErr w:type="spellEnd"/>
            <w:r w:rsidRPr="00752B46">
              <w:rPr>
                <w:rFonts w:ascii="Tahoma" w:hAnsi="Tahoma" w:cs="Tahoma"/>
                <w:bCs/>
                <w:sz w:val="18"/>
                <w:szCs w:val="18"/>
              </w:rPr>
              <w:t>«.</w:t>
            </w:r>
          </w:p>
        </w:tc>
        <w:tc>
          <w:tcPr>
            <w:tcW w:w="3231" w:type="dxa"/>
          </w:tcPr>
          <w:p w14:paraId="7BAD9F57" w14:textId="77777777" w:rsidR="006E358F" w:rsidRPr="00752B46" w:rsidRDefault="006E358F" w:rsidP="00A42CC5">
            <w:pPr>
              <w:rPr>
                <w:rFonts w:ascii="Tahoma" w:hAnsi="Tahoma" w:cs="Tahoma"/>
                <w:b/>
                <w:sz w:val="18"/>
                <w:szCs w:val="18"/>
              </w:rPr>
            </w:pPr>
          </w:p>
        </w:tc>
      </w:tr>
      <w:tr w:rsidR="006E358F" w:rsidRPr="00752B46" w14:paraId="72754CC3" w14:textId="77777777" w:rsidTr="006E358F">
        <w:tc>
          <w:tcPr>
            <w:tcW w:w="709" w:type="dxa"/>
          </w:tcPr>
          <w:p w14:paraId="391C906F"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17DDBF34" w14:textId="77777777" w:rsidR="006E358F" w:rsidRPr="00752B46" w:rsidRDefault="006E358F" w:rsidP="00A42CC5">
            <w:pPr>
              <w:rPr>
                <w:rFonts w:ascii="Tahoma" w:hAnsi="Tahoma" w:cs="Tahoma"/>
                <w:bCs/>
                <w:sz w:val="18"/>
                <w:szCs w:val="18"/>
              </w:rPr>
            </w:pPr>
            <w:r w:rsidRPr="00752B46">
              <w:rPr>
                <w:rFonts w:ascii="Tahoma" w:hAnsi="Tahoma" w:cs="Tahoma"/>
                <w:sz w:val="18"/>
                <w:szCs w:val="18"/>
              </w:rPr>
              <w:t xml:space="preserve">Analitski sistem mora biti povezan s programom (proizvajalca ali ustrezno programsko opremo drugih ponudnikov), ki omogoča prenos dnevne kontrole kakovosti v program za </w:t>
            </w:r>
            <w:proofErr w:type="spellStart"/>
            <w:r w:rsidRPr="00752B46">
              <w:rPr>
                <w:rFonts w:ascii="Tahoma" w:hAnsi="Tahoma" w:cs="Tahoma"/>
                <w:sz w:val="18"/>
                <w:szCs w:val="18"/>
              </w:rPr>
              <w:t>medlaboratorijsko</w:t>
            </w:r>
            <w:proofErr w:type="spellEnd"/>
            <w:r w:rsidRPr="00752B46">
              <w:rPr>
                <w:rFonts w:ascii="Tahoma" w:hAnsi="Tahoma" w:cs="Tahoma"/>
                <w:sz w:val="18"/>
                <w:szCs w:val="18"/>
              </w:rPr>
              <w:t xml:space="preserve"> primerjavo kontrole kakovosti s </w:t>
            </w:r>
            <w:proofErr w:type="spellStart"/>
            <w:r w:rsidRPr="00752B46">
              <w:rPr>
                <w:rFonts w:ascii="Tahoma" w:hAnsi="Tahoma" w:cs="Tahoma"/>
                <w:sz w:val="18"/>
                <w:szCs w:val="18"/>
              </w:rPr>
              <w:t>t.i</w:t>
            </w:r>
            <w:proofErr w:type="spellEnd"/>
            <w:r w:rsidRPr="00752B46">
              <w:rPr>
                <w:rFonts w:ascii="Tahoma" w:hAnsi="Tahoma" w:cs="Tahoma"/>
                <w:sz w:val="18"/>
                <w:szCs w:val="18"/>
              </w:rPr>
              <w:t>. ˝</w:t>
            </w:r>
            <w:proofErr w:type="spellStart"/>
            <w:r w:rsidRPr="00752B46">
              <w:rPr>
                <w:rFonts w:ascii="Tahoma" w:hAnsi="Tahoma" w:cs="Tahoma"/>
                <w:sz w:val="18"/>
                <w:szCs w:val="18"/>
              </w:rPr>
              <w:t>peer</w:t>
            </w:r>
            <w:proofErr w:type="spellEnd"/>
            <w:r w:rsidRPr="00752B46">
              <w:rPr>
                <w:rFonts w:ascii="Tahoma" w:hAnsi="Tahoma" w:cs="Tahoma"/>
                <w:sz w:val="18"/>
                <w:szCs w:val="18"/>
              </w:rPr>
              <w:t xml:space="preserve"> </w:t>
            </w:r>
            <w:proofErr w:type="spellStart"/>
            <w:r w:rsidRPr="00752B46">
              <w:rPr>
                <w:rFonts w:ascii="Tahoma" w:hAnsi="Tahoma" w:cs="Tahoma"/>
                <w:sz w:val="18"/>
                <w:szCs w:val="18"/>
              </w:rPr>
              <w:t>group</w:t>
            </w:r>
            <w:proofErr w:type="spellEnd"/>
            <w:r w:rsidRPr="00752B46">
              <w:rPr>
                <w:rFonts w:ascii="Tahoma" w:hAnsi="Tahoma" w:cs="Tahoma"/>
                <w:sz w:val="18"/>
                <w:szCs w:val="18"/>
              </w:rPr>
              <w:t xml:space="preserve">˝ primerjalno skupino. </w:t>
            </w:r>
          </w:p>
        </w:tc>
        <w:tc>
          <w:tcPr>
            <w:tcW w:w="3231" w:type="dxa"/>
          </w:tcPr>
          <w:p w14:paraId="30FCEF4E" w14:textId="77777777" w:rsidR="006E358F" w:rsidRPr="00752B46" w:rsidRDefault="006E358F" w:rsidP="00A42CC5">
            <w:pPr>
              <w:rPr>
                <w:rFonts w:ascii="Tahoma" w:hAnsi="Tahoma" w:cs="Tahoma"/>
                <w:b/>
                <w:sz w:val="18"/>
                <w:szCs w:val="18"/>
              </w:rPr>
            </w:pPr>
          </w:p>
        </w:tc>
      </w:tr>
      <w:tr w:rsidR="006E358F" w:rsidRPr="00752B46" w14:paraId="0170A785" w14:textId="77777777" w:rsidTr="006E358F">
        <w:tc>
          <w:tcPr>
            <w:tcW w:w="709" w:type="dxa"/>
          </w:tcPr>
          <w:p w14:paraId="190ED558"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691B5839" w14:textId="77777777" w:rsidR="006E358F" w:rsidRPr="00752B46" w:rsidRDefault="006E358F" w:rsidP="00A42CC5">
            <w:pPr>
              <w:rPr>
                <w:rFonts w:ascii="Tahoma" w:hAnsi="Tahoma" w:cs="Tahoma"/>
                <w:bCs/>
                <w:sz w:val="18"/>
                <w:szCs w:val="18"/>
              </w:rPr>
            </w:pPr>
            <w:r w:rsidRPr="00752B46">
              <w:rPr>
                <w:rFonts w:ascii="Tahoma" w:hAnsi="Tahoma" w:cs="Tahoma"/>
                <w:sz w:val="18"/>
                <w:szCs w:val="18"/>
              </w:rPr>
              <w:t xml:space="preserve">Analitski sistem mora omogočati avtomatsko nalaganje aplikacij reagentov, vrednosti različnih lotov </w:t>
            </w:r>
            <w:proofErr w:type="spellStart"/>
            <w:r w:rsidRPr="00752B46">
              <w:rPr>
                <w:rFonts w:ascii="Tahoma" w:hAnsi="Tahoma" w:cs="Tahoma"/>
                <w:sz w:val="18"/>
                <w:szCs w:val="18"/>
              </w:rPr>
              <w:t>kalibratorjev</w:t>
            </w:r>
            <w:proofErr w:type="spellEnd"/>
            <w:r w:rsidRPr="00752B46">
              <w:rPr>
                <w:rFonts w:ascii="Tahoma" w:hAnsi="Tahoma" w:cs="Tahoma"/>
                <w:sz w:val="18"/>
                <w:szCs w:val="18"/>
              </w:rPr>
              <w:t xml:space="preserve"> in vrednosti različnih lotov kontrol kakovosti neposredno s spletnega omrežja (brez uporabe zunanjih enot za shranjevanje in prenašanje podatkov).</w:t>
            </w:r>
          </w:p>
        </w:tc>
        <w:tc>
          <w:tcPr>
            <w:tcW w:w="3231" w:type="dxa"/>
          </w:tcPr>
          <w:p w14:paraId="591478F1" w14:textId="77777777" w:rsidR="006E358F" w:rsidRPr="00752B46" w:rsidRDefault="006E358F" w:rsidP="00A42CC5">
            <w:pPr>
              <w:rPr>
                <w:rFonts w:ascii="Tahoma" w:hAnsi="Tahoma" w:cs="Tahoma"/>
                <w:b/>
                <w:sz w:val="18"/>
                <w:szCs w:val="18"/>
              </w:rPr>
            </w:pPr>
          </w:p>
        </w:tc>
      </w:tr>
      <w:tr w:rsidR="006E358F" w:rsidRPr="00752B46" w14:paraId="6D714C5E" w14:textId="77777777" w:rsidTr="006E358F">
        <w:tc>
          <w:tcPr>
            <w:tcW w:w="709" w:type="dxa"/>
          </w:tcPr>
          <w:p w14:paraId="59D7575B"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353F272F" w14:textId="77777777" w:rsidR="006E358F" w:rsidRPr="00752B46" w:rsidRDefault="006E358F" w:rsidP="00A42CC5">
            <w:pPr>
              <w:rPr>
                <w:rFonts w:ascii="Tahoma" w:hAnsi="Tahoma" w:cs="Tahoma"/>
                <w:sz w:val="18"/>
                <w:szCs w:val="18"/>
              </w:rPr>
            </w:pPr>
            <w:r w:rsidRPr="00752B46">
              <w:rPr>
                <w:rFonts w:ascii="Tahoma" w:hAnsi="Tahoma" w:cs="Tahoma"/>
                <w:sz w:val="18"/>
                <w:szCs w:val="18"/>
              </w:rPr>
              <w:t>Analitski sistem mora omogočati nastavitev časa za avtomatski zagon sistema brez posega uporabnika, ob zagonu se morajo vzdrževalna izbrana opravila izvesti avtomatsko.</w:t>
            </w:r>
          </w:p>
        </w:tc>
        <w:tc>
          <w:tcPr>
            <w:tcW w:w="3231" w:type="dxa"/>
          </w:tcPr>
          <w:p w14:paraId="52CF154F" w14:textId="77777777" w:rsidR="006E358F" w:rsidRPr="00752B46" w:rsidRDefault="006E358F" w:rsidP="00A42CC5">
            <w:pPr>
              <w:rPr>
                <w:rFonts w:ascii="Tahoma" w:hAnsi="Tahoma" w:cs="Tahoma"/>
                <w:b/>
                <w:sz w:val="18"/>
                <w:szCs w:val="18"/>
              </w:rPr>
            </w:pPr>
          </w:p>
        </w:tc>
      </w:tr>
      <w:tr w:rsidR="006E358F" w:rsidRPr="00752B46" w14:paraId="1CD2C3CB" w14:textId="77777777" w:rsidTr="006E358F">
        <w:trPr>
          <w:trHeight w:val="356"/>
        </w:trPr>
        <w:tc>
          <w:tcPr>
            <w:tcW w:w="709" w:type="dxa"/>
          </w:tcPr>
          <w:p w14:paraId="2E8B95BB"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3BFBE9D8" w14:textId="77777777" w:rsidR="006E358F" w:rsidRPr="00752B46" w:rsidRDefault="006E358F" w:rsidP="00A42CC5">
            <w:pPr>
              <w:rPr>
                <w:rFonts w:ascii="Tahoma" w:hAnsi="Tahoma" w:cs="Tahoma"/>
                <w:sz w:val="18"/>
                <w:szCs w:val="18"/>
                <w:lang w:val="pl-PL"/>
              </w:rPr>
            </w:pPr>
            <w:r w:rsidRPr="00752B46">
              <w:rPr>
                <w:rFonts w:ascii="Tahoma" w:hAnsi="Tahoma" w:cs="Tahoma"/>
                <w:sz w:val="18"/>
                <w:szCs w:val="18"/>
              </w:rPr>
              <w:t>Analitski sistem mora omogočati zavarovan oddaljeni dostop za servisne potrebe.</w:t>
            </w:r>
          </w:p>
        </w:tc>
        <w:tc>
          <w:tcPr>
            <w:tcW w:w="3231" w:type="dxa"/>
          </w:tcPr>
          <w:p w14:paraId="4A46E52D" w14:textId="77777777" w:rsidR="006E358F" w:rsidRPr="00752B46" w:rsidRDefault="006E358F" w:rsidP="00A42CC5">
            <w:pPr>
              <w:rPr>
                <w:rFonts w:ascii="Tahoma" w:hAnsi="Tahoma" w:cs="Tahoma"/>
                <w:b/>
                <w:sz w:val="18"/>
                <w:szCs w:val="18"/>
              </w:rPr>
            </w:pPr>
          </w:p>
        </w:tc>
      </w:tr>
      <w:tr w:rsidR="006E358F" w:rsidRPr="00752B46" w14:paraId="4FEB2A2B" w14:textId="77777777" w:rsidTr="006E358F">
        <w:tc>
          <w:tcPr>
            <w:tcW w:w="709" w:type="dxa"/>
          </w:tcPr>
          <w:p w14:paraId="5CAE116B"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1CDF2B70" w14:textId="77777777" w:rsidR="006E358F" w:rsidRPr="00752B46" w:rsidRDefault="006E358F" w:rsidP="00A42CC5">
            <w:pPr>
              <w:widowControl w:val="0"/>
              <w:autoSpaceDE w:val="0"/>
              <w:autoSpaceDN w:val="0"/>
              <w:adjustRightInd w:val="0"/>
              <w:rPr>
                <w:rFonts w:ascii="Tahoma" w:hAnsi="Tahoma" w:cs="Tahoma"/>
                <w:sz w:val="18"/>
                <w:szCs w:val="18"/>
              </w:rPr>
            </w:pPr>
            <w:r w:rsidRPr="00752B46">
              <w:rPr>
                <w:rFonts w:ascii="Tahoma" w:hAnsi="Tahoma" w:cs="Tahoma"/>
                <w:sz w:val="18"/>
                <w:szCs w:val="18"/>
              </w:rPr>
              <w:t>Ponudnik mora preko spleta z uporabo uporabniškega imena in gesla zagotoviti:</w:t>
            </w:r>
          </w:p>
          <w:p w14:paraId="38921AF0" w14:textId="77777777" w:rsidR="006E358F" w:rsidRPr="00752B46" w:rsidRDefault="006E358F" w:rsidP="00A42CC5">
            <w:pPr>
              <w:widowControl w:val="0"/>
              <w:autoSpaceDE w:val="0"/>
              <w:autoSpaceDN w:val="0"/>
              <w:adjustRightInd w:val="0"/>
              <w:rPr>
                <w:rFonts w:ascii="Tahoma" w:hAnsi="Tahoma" w:cs="Tahoma"/>
                <w:sz w:val="18"/>
                <w:szCs w:val="18"/>
              </w:rPr>
            </w:pPr>
            <w:r w:rsidRPr="00752B46">
              <w:rPr>
                <w:rFonts w:ascii="Tahoma" w:hAnsi="Tahoma" w:cs="Tahoma"/>
                <w:sz w:val="18"/>
                <w:szCs w:val="18"/>
              </w:rPr>
              <w:t>- dostop in pregled vseh zabeleženih zahtev za podporo,</w:t>
            </w:r>
          </w:p>
          <w:p w14:paraId="58204C51" w14:textId="77777777" w:rsidR="006E358F" w:rsidRPr="00752B46" w:rsidRDefault="006E358F" w:rsidP="00A42CC5">
            <w:pPr>
              <w:widowControl w:val="0"/>
              <w:autoSpaceDE w:val="0"/>
              <w:autoSpaceDN w:val="0"/>
              <w:adjustRightInd w:val="0"/>
              <w:rPr>
                <w:rFonts w:ascii="Tahoma" w:hAnsi="Tahoma" w:cs="Tahoma"/>
                <w:sz w:val="18"/>
                <w:szCs w:val="18"/>
              </w:rPr>
            </w:pPr>
            <w:r w:rsidRPr="00752B46">
              <w:rPr>
                <w:rFonts w:ascii="Tahoma" w:hAnsi="Tahoma" w:cs="Tahoma"/>
                <w:sz w:val="18"/>
                <w:szCs w:val="18"/>
              </w:rPr>
              <w:t>- ustvarjanje novih zahtev za servisno/aplikativno podporo,   vezanih na serijsko številko analizatorja,</w:t>
            </w:r>
          </w:p>
          <w:p w14:paraId="6A1CA52D" w14:textId="77777777" w:rsidR="006E358F" w:rsidRPr="00752B46" w:rsidRDefault="006E358F" w:rsidP="00A42CC5">
            <w:pPr>
              <w:widowControl w:val="0"/>
              <w:autoSpaceDE w:val="0"/>
              <w:autoSpaceDN w:val="0"/>
              <w:adjustRightInd w:val="0"/>
              <w:rPr>
                <w:rFonts w:ascii="Tahoma" w:hAnsi="Tahoma" w:cs="Tahoma"/>
                <w:sz w:val="18"/>
                <w:szCs w:val="18"/>
              </w:rPr>
            </w:pPr>
            <w:r w:rsidRPr="00752B46">
              <w:rPr>
                <w:rFonts w:ascii="Tahoma" w:hAnsi="Tahoma" w:cs="Tahoma"/>
                <w:sz w:val="18"/>
                <w:szCs w:val="18"/>
              </w:rPr>
              <w:t xml:space="preserve">- spremljanje stanja posamezne zahteve, </w:t>
            </w:r>
          </w:p>
          <w:p w14:paraId="67F9A2CF" w14:textId="77777777" w:rsidR="006E358F" w:rsidRPr="00752B46" w:rsidRDefault="006E358F" w:rsidP="00A42CC5">
            <w:pPr>
              <w:rPr>
                <w:rFonts w:ascii="Tahoma" w:hAnsi="Tahoma" w:cs="Tahoma"/>
                <w:sz w:val="18"/>
                <w:szCs w:val="18"/>
              </w:rPr>
            </w:pPr>
            <w:r w:rsidRPr="00752B46">
              <w:rPr>
                <w:rFonts w:ascii="Tahoma" w:hAnsi="Tahoma" w:cs="Tahoma"/>
                <w:sz w:val="18"/>
                <w:szCs w:val="18"/>
              </w:rPr>
              <w:t>- arhiviranje delovnih nalogov in njihov izpis v digitalni obliki.</w:t>
            </w:r>
          </w:p>
        </w:tc>
        <w:tc>
          <w:tcPr>
            <w:tcW w:w="3231" w:type="dxa"/>
          </w:tcPr>
          <w:p w14:paraId="6EE7DBE1" w14:textId="77777777" w:rsidR="006E358F" w:rsidRPr="00752B46" w:rsidRDefault="006E358F" w:rsidP="00A42CC5">
            <w:pPr>
              <w:rPr>
                <w:rFonts w:ascii="Tahoma" w:hAnsi="Tahoma" w:cs="Tahoma"/>
                <w:b/>
                <w:sz w:val="18"/>
                <w:szCs w:val="18"/>
              </w:rPr>
            </w:pPr>
          </w:p>
        </w:tc>
      </w:tr>
      <w:tr w:rsidR="006E358F" w:rsidRPr="00752B46" w14:paraId="099D72F7" w14:textId="77777777" w:rsidTr="006E358F">
        <w:tc>
          <w:tcPr>
            <w:tcW w:w="709" w:type="dxa"/>
          </w:tcPr>
          <w:p w14:paraId="0BBD8EF6"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022236F5" w14:textId="77777777" w:rsidR="006E358F" w:rsidRPr="00752B46" w:rsidRDefault="006E358F" w:rsidP="00A42CC5">
            <w:pPr>
              <w:widowControl w:val="0"/>
              <w:autoSpaceDE w:val="0"/>
              <w:autoSpaceDN w:val="0"/>
              <w:rPr>
                <w:rFonts w:ascii="Tahoma" w:hAnsi="Tahoma" w:cs="Tahoma"/>
                <w:sz w:val="18"/>
                <w:szCs w:val="18"/>
              </w:rPr>
            </w:pPr>
            <w:r w:rsidRPr="00752B46">
              <w:rPr>
                <w:rFonts w:ascii="Tahoma" w:hAnsi="Tahoma" w:cs="Tahoma"/>
                <w:sz w:val="18"/>
                <w:szCs w:val="18"/>
              </w:rPr>
              <w:t xml:space="preserve">Ponudnik mora zagotoviti spletno storitev, ki omogoča časovno neomejen dostop do navodil za uporabo, varnostnih listov, dokumentov s tarčnimi vrednostmi, dokumentov o sledljivosti, dokumentov o skladnosti reagentov, kontrol kakovosti in </w:t>
            </w:r>
            <w:proofErr w:type="spellStart"/>
            <w:r w:rsidRPr="00752B46">
              <w:rPr>
                <w:rFonts w:ascii="Tahoma" w:hAnsi="Tahoma" w:cs="Tahoma"/>
                <w:sz w:val="18"/>
                <w:szCs w:val="18"/>
              </w:rPr>
              <w:t>kalibratorjev</w:t>
            </w:r>
            <w:proofErr w:type="spellEnd"/>
            <w:r w:rsidRPr="00752B46">
              <w:rPr>
                <w:rFonts w:ascii="Tahoma" w:hAnsi="Tahoma" w:cs="Tahoma"/>
                <w:sz w:val="18"/>
                <w:szCs w:val="18"/>
              </w:rPr>
              <w:t>.</w:t>
            </w:r>
          </w:p>
        </w:tc>
        <w:tc>
          <w:tcPr>
            <w:tcW w:w="3231" w:type="dxa"/>
          </w:tcPr>
          <w:p w14:paraId="75A30255" w14:textId="77777777" w:rsidR="006E358F" w:rsidRPr="00752B46" w:rsidRDefault="006E358F" w:rsidP="00A42CC5">
            <w:pPr>
              <w:rPr>
                <w:rFonts w:ascii="Tahoma" w:hAnsi="Tahoma" w:cs="Tahoma"/>
                <w:b/>
                <w:sz w:val="18"/>
                <w:szCs w:val="18"/>
              </w:rPr>
            </w:pPr>
          </w:p>
        </w:tc>
      </w:tr>
      <w:tr w:rsidR="006E358F" w:rsidRPr="00752B46" w14:paraId="4533F2BE" w14:textId="77777777" w:rsidTr="006E358F">
        <w:tc>
          <w:tcPr>
            <w:tcW w:w="709" w:type="dxa"/>
          </w:tcPr>
          <w:p w14:paraId="7850307D"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3761258B" w14:textId="77777777" w:rsidR="006E358F" w:rsidRPr="00752B46" w:rsidRDefault="006E358F" w:rsidP="00A42CC5">
            <w:pPr>
              <w:rPr>
                <w:rFonts w:ascii="Tahoma" w:hAnsi="Tahoma" w:cs="Tahoma"/>
                <w:sz w:val="18"/>
                <w:szCs w:val="18"/>
              </w:rPr>
            </w:pPr>
            <w:r w:rsidRPr="00752B46">
              <w:rPr>
                <w:rFonts w:ascii="Tahoma" w:hAnsi="Tahoma" w:cs="Tahoma"/>
                <w:sz w:val="18"/>
                <w:szCs w:val="18"/>
              </w:rPr>
              <w:t>Rezultati preiskovancev, ki se avtomatsko shranjujejo izven analitskega sistema, morajo biti sledljivi po lotih reagentov.</w:t>
            </w:r>
          </w:p>
        </w:tc>
        <w:tc>
          <w:tcPr>
            <w:tcW w:w="3231" w:type="dxa"/>
          </w:tcPr>
          <w:p w14:paraId="24EA2256" w14:textId="77777777" w:rsidR="006E358F" w:rsidRPr="00752B46" w:rsidRDefault="006E358F" w:rsidP="00A42CC5">
            <w:pPr>
              <w:rPr>
                <w:rFonts w:ascii="Tahoma" w:hAnsi="Tahoma" w:cs="Tahoma"/>
                <w:b/>
                <w:sz w:val="18"/>
                <w:szCs w:val="18"/>
              </w:rPr>
            </w:pPr>
          </w:p>
        </w:tc>
      </w:tr>
      <w:tr w:rsidR="006E358F" w:rsidRPr="00752B46" w14:paraId="6B8C93E1" w14:textId="77777777" w:rsidTr="006E358F">
        <w:tc>
          <w:tcPr>
            <w:tcW w:w="9214" w:type="dxa"/>
            <w:gridSpan w:val="3"/>
          </w:tcPr>
          <w:p w14:paraId="74F43105" w14:textId="77777777" w:rsidR="006E358F" w:rsidRPr="00752B46" w:rsidRDefault="006E358F" w:rsidP="00A42CC5">
            <w:pPr>
              <w:rPr>
                <w:rFonts w:ascii="Tahoma" w:hAnsi="Tahoma" w:cs="Tahoma"/>
                <w:b/>
                <w:sz w:val="18"/>
                <w:szCs w:val="18"/>
              </w:rPr>
            </w:pPr>
          </w:p>
          <w:p w14:paraId="57099064" w14:textId="77777777" w:rsidR="006E358F" w:rsidRPr="00752B46" w:rsidRDefault="006E358F" w:rsidP="00A42CC5">
            <w:pPr>
              <w:rPr>
                <w:rFonts w:ascii="Tahoma" w:hAnsi="Tahoma" w:cs="Tahoma"/>
                <w:b/>
                <w:sz w:val="18"/>
                <w:szCs w:val="18"/>
              </w:rPr>
            </w:pPr>
          </w:p>
          <w:p w14:paraId="24F524AC" w14:textId="77777777" w:rsidR="006E358F" w:rsidRPr="00752B46" w:rsidRDefault="006E358F" w:rsidP="00A42CC5">
            <w:pPr>
              <w:rPr>
                <w:rFonts w:ascii="Tahoma" w:hAnsi="Tahoma" w:cs="Tahoma"/>
                <w:b/>
                <w:sz w:val="18"/>
                <w:szCs w:val="18"/>
              </w:rPr>
            </w:pPr>
            <w:r w:rsidRPr="00752B46">
              <w:rPr>
                <w:rFonts w:ascii="Tahoma" w:hAnsi="Tahoma" w:cs="Tahoma"/>
                <w:b/>
                <w:sz w:val="18"/>
                <w:szCs w:val="18"/>
              </w:rPr>
              <w:t>Biokemijski in ISE (ion selektivne elektrode) del analitskega sistema</w:t>
            </w:r>
          </w:p>
        </w:tc>
      </w:tr>
      <w:tr w:rsidR="006E358F" w:rsidRPr="00752B46" w14:paraId="3EDB0E93" w14:textId="77777777" w:rsidTr="006E358F">
        <w:tc>
          <w:tcPr>
            <w:tcW w:w="709" w:type="dxa"/>
          </w:tcPr>
          <w:p w14:paraId="0B11FDD3"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4C434E76" w14:textId="77777777" w:rsidR="006E358F" w:rsidRPr="00752B46" w:rsidRDefault="006E358F" w:rsidP="00A42CC5">
            <w:pPr>
              <w:rPr>
                <w:rFonts w:ascii="Tahoma" w:hAnsi="Tahoma" w:cs="Tahoma"/>
                <w:sz w:val="18"/>
                <w:szCs w:val="18"/>
              </w:rPr>
            </w:pPr>
            <w:r w:rsidRPr="00752B46">
              <w:rPr>
                <w:rFonts w:ascii="Tahoma" w:hAnsi="Tahoma" w:cs="Tahoma"/>
                <w:sz w:val="18"/>
                <w:szCs w:val="18"/>
              </w:rPr>
              <w:t xml:space="preserve">Principi merjenja: spektrofotometrija, </w:t>
            </w:r>
            <w:proofErr w:type="spellStart"/>
            <w:r w:rsidRPr="00752B46">
              <w:rPr>
                <w:rFonts w:ascii="Tahoma" w:hAnsi="Tahoma" w:cs="Tahoma"/>
                <w:sz w:val="18"/>
                <w:szCs w:val="18"/>
              </w:rPr>
              <w:t>potenciometrija</w:t>
            </w:r>
            <w:proofErr w:type="spellEnd"/>
            <w:r w:rsidRPr="00752B46">
              <w:rPr>
                <w:rFonts w:ascii="Tahoma" w:hAnsi="Tahoma" w:cs="Tahoma"/>
                <w:sz w:val="18"/>
                <w:szCs w:val="18"/>
              </w:rPr>
              <w:t xml:space="preserve"> (ISE - ion selektivne elektrode) ter </w:t>
            </w:r>
            <w:proofErr w:type="spellStart"/>
            <w:r w:rsidRPr="00752B46">
              <w:rPr>
                <w:rFonts w:ascii="Tahoma" w:hAnsi="Tahoma" w:cs="Tahoma"/>
                <w:sz w:val="18"/>
                <w:szCs w:val="18"/>
              </w:rPr>
              <w:t>turbidimetrija</w:t>
            </w:r>
            <w:proofErr w:type="spellEnd"/>
            <w:r w:rsidRPr="00752B46">
              <w:rPr>
                <w:rFonts w:ascii="Tahoma" w:hAnsi="Tahoma" w:cs="Tahoma"/>
                <w:sz w:val="18"/>
                <w:szCs w:val="18"/>
              </w:rPr>
              <w:t>.</w:t>
            </w:r>
          </w:p>
        </w:tc>
        <w:tc>
          <w:tcPr>
            <w:tcW w:w="3231" w:type="dxa"/>
          </w:tcPr>
          <w:p w14:paraId="4D25D14B" w14:textId="77777777" w:rsidR="006E358F" w:rsidRPr="00752B46" w:rsidRDefault="006E358F" w:rsidP="00A42CC5">
            <w:pPr>
              <w:rPr>
                <w:rFonts w:ascii="Tahoma" w:hAnsi="Tahoma" w:cs="Tahoma"/>
                <w:b/>
                <w:sz w:val="18"/>
                <w:szCs w:val="18"/>
              </w:rPr>
            </w:pPr>
          </w:p>
        </w:tc>
      </w:tr>
      <w:tr w:rsidR="006E358F" w:rsidRPr="00752B46" w14:paraId="4D802630" w14:textId="77777777" w:rsidTr="006E358F">
        <w:tc>
          <w:tcPr>
            <w:tcW w:w="709" w:type="dxa"/>
          </w:tcPr>
          <w:p w14:paraId="74CAFF8E"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2ABAE8D7" w14:textId="77777777" w:rsidR="006E358F" w:rsidRPr="00752B46" w:rsidRDefault="006E358F" w:rsidP="00A42CC5">
            <w:pPr>
              <w:rPr>
                <w:rFonts w:ascii="Tahoma" w:hAnsi="Tahoma" w:cs="Tahoma"/>
                <w:sz w:val="18"/>
                <w:szCs w:val="18"/>
              </w:rPr>
            </w:pPr>
            <w:r w:rsidRPr="00752B46">
              <w:rPr>
                <w:rFonts w:ascii="Tahoma" w:hAnsi="Tahoma" w:cs="Tahoma"/>
                <w:sz w:val="18"/>
                <w:szCs w:val="18"/>
              </w:rPr>
              <w:t>Mora omogočati najmanj 700 fotometričnih in ISE testov na uro.</w:t>
            </w:r>
          </w:p>
        </w:tc>
        <w:tc>
          <w:tcPr>
            <w:tcW w:w="3231" w:type="dxa"/>
          </w:tcPr>
          <w:p w14:paraId="5F835C7E" w14:textId="77777777" w:rsidR="006E358F" w:rsidRPr="00752B46" w:rsidRDefault="006E358F" w:rsidP="00A42CC5">
            <w:pPr>
              <w:rPr>
                <w:rFonts w:ascii="Tahoma" w:hAnsi="Tahoma" w:cs="Tahoma"/>
                <w:b/>
                <w:sz w:val="18"/>
                <w:szCs w:val="18"/>
              </w:rPr>
            </w:pPr>
          </w:p>
        </w:tc>
      </w:tr>
      <w:tr w:rsidR="006E358F" w:rsidRPr="00752B46" w14:paraId="7214D4DC" w14:textId="77777777" w:rsidTr="006E358F">
        <w:tc>
          <w:tcPr>
            <w:tcW w:w="709" w:type="dxa"/>
          </w:tcPr>
          <w:p w14:paraId="4845E62A"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3C9BB439" w14:textId="77777777" w:rsidR="006E358F" w:rsidRPr="00752B46" w:rsidRDefault="006E358F" w:rsidP="00A42CC5">
            <w:pPr>
              <w:rPr>
                <w:rFonts w:ascii="Tahoma" w:hAnsi="Tahoma" w:cs="Tahoma"/>
                <w:sz w:val="18"/>
                <w:szCs w:val="18"/>
              </w:rPr>
            </w:pPr>
            <w:r w:rsidRPr="00752B46">
              <w:rPr>
                <w:rFonts w:ascii="Tahoma" w:hAnsi="Tahoma" w:cs="Tahoma"/>
                <w:bCs/>
                <w:sz w:val="18"/>
                <w:szCs w:val="18"/>
              </w:rPr>
              <w:t xml:space="preserve">Mora omogočati preiskave s seznama »Seznam </w:t>
            </w:r>
            <w:proofErr w:type="spellStart"/>
            <w:r w:rsidRPr="00752B46">
              <w:rPr>
                <w:rFonts w:ascii="Tahoma" w:hAnsi="Tahoma" w:cs="Tahoma"/>
                <w:bCs/>
                <w:sz w:val="18"/>
                <w:szCs w:val="18"/>
              </w:rPr>
              <w:t>preiskav_ZD</w:t>
            </w:r>
            <w:proofErr w:type="spellEnd"/>
            <w:r w:rsidRPr="00752B46">
              <w:rPr>
                <w:rFonts w:ascii="Tahoma" w:hAnsi="Tahoma" w:cs="Tahoma"/>
                <w:bCs/>
                <w:sz w:val="18"/>
                <w:szCs w:val="18"/>
              </w:rPr>
              <w:t xml:space="preserve"> Sevnica_2026«. Priložite originalna proizvajalčeva navodila za uporabo (spremni listi).</w:t>
            </w:r>
          </w:p>
        </w:tc>
        <w:tc>
          <w:tcPr>
            <w:tcW w:w="3231" w:type="dxa"/>
          </w:tcPr>
          <w:p w14:paraId="3C5DB5D1" w14:textId="77777777" w:rsidR="006E358F" w:rsidRPr="00752B46" w:rsidRDefault="006E358F" w:rsidP="00A42CC5">
            <w:pPr>
              <w:rPr>
                <w:rFonts w:ascii="Tahoma" w:hAnsi="Tahoma" w:cs="Tahoma"/>
                <w:b/>
                <w:sz w:val="18"/>
                <w:szCs w:val="18"/>
              </w:rPr>
            </w:pPr>
          </w:p>
        </w:tc>
      </w:tr>
      <w:tr w:rsidR="006E358F" w:rsidRPr="00752B46" w14:paraId="3506820C" w14:textId="77777777" w:rsidTr="006E358F">
        <w:tc>
          <w:tcPr>
            <w:tcW w:w="709" w:type="dxa"/>
          </w:tcPr>
          <w:p w14:paraId="2436F622"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6B8D33B7" w14:textId="77777777" w:rsidR="006E358F" w:rsidRPr="00752B46" w:rsidRDefault="006E358F" w:rsidP="00A42CC5">
            <w:pPr>
              <w:rPr>
                <w:rFonts w:ascii="Tahoma" w:hAnsi="Tahoma" w:cs="Tahoma"/>
                <w:bCs/>
                <w:sz w:val="18"/>
                <w:szCs w:val="18"/>
              </w:rPr>
            </w:pPr>
            <w:r w:rsidRPr="00752B46">
              <w:rPr>
                <w:rFonts w:ascii="Tahoma" w:hAnsi="Tahoma" w:cs="Tahoma"/>
                <w:bCs/>
                <w:sz w:val="18"/>
                <w:szCs w:val="18"/>
              </w:rPr>
              <w:t>Absolutni volumen vzorca potreben za vse preiskave v plazmi ne sme presegati 100 µL. Mrtvi volumen in dodatni (</w:t>
            </w:r>
            <w:proofErr w:type="spellStart"/>
            <w:r w:rsidRPr="00752B46">
              <w:rPr>
                <w:rFonts w:ascii="Tahoma" w:hAnsi="Tahoma" w:cs="Tahoma"/>
                <w:bCs/>
                <w:sz w:val="18"/>
                <w:szCs w:val="18"/>
              </w:rPr>
              <w:t>dummy</w:t>
            </w:r>
            <w:proofErr w:type="spellEnd"/>
            <w:r w:rsidRPr="00752B46">
              <w:rPr>
                <w:rFonts w:ascii="Tahoma" w:hAnsi="Tahoma" w:cs="Tahoma"/>
                <w:bCs/>
                <w:sz w:val="18"/>
                <w:szCs w:val="18"/>
              </w:rPr>
              <w:t xml:space="preserve">) volumen pri </w:t>
            </w:r>
            <w:proofErr w:type="spellStart"/>
            <w:r w:rsidRPr="00752B46">
              <w:rPr>
                <w:rFonts w:ascii="Tahoma" w:hAnsi="Tahoma" w:cs="Tahoma"/>
                <w:bCs/>
                <w:sz w:val="18"/>
                <w:szCs w:val="18"/>
              </w:rPr>
              <w:t>pipetiranju</w:t>
            </w:r>
            <w:proofErr w:type="spellEnd"/>
            <w:r w:rsidRPr="00752B46">
              <w:rPr>
                <w:rFonts w:ascii="Tahoma" w:hAnsi="Tahoma" w:cs="Tahoma"/>
                <w:bCs/>
                <w:sz w:val="18"/>
                <w:szCs w:val="18"/>
              </w:rPr>
              <w:t xml:space="preserve"> se ne upoštevata. Za izračun upoštevajte  samo volumen normalnega (</w:t>
            </w:r>
            <w:proofErr w:type="spellStart"/>
            <w:r w:rsidRPr="00752B46">
              <w:rPr>
                <w:rFonts w:ascii="Tahoma" w:hAnsi="Tahoma" w:cs="Tahoma"/>
                <w:bCs/>
                <w:sz w:val="18"/>
                <w:szCs w:val="18"/>
              </w:rPr>
              <w:t>nativnega</w:t>
            </w:r>
            <w:proofErr w:type="spellEnd"/>
            <w:r w:rsidRPr="00752B46">
              <w:rPr>
                <w:rFonts w:ascii="Tahoma" w:hAnsi="Tahoma" w:cs="Tahoma"/>
                <w:bCs/>
                <w:sz w:val="18"/>
                <w:szCs w:val="18"/>
              </w:rPr>
              <w:t xml:space="preserve">) vzorca in ne </w:t>
            </w:r>
            <w:proofErr w:type="spellStart"/>
            <w:r w:rsidRPr="00752B46">
              <w:rPr>
                <w:rFonts w:ascii="Tahoma" w:hAnsi="Tahoma" w:cs="Tahoma"/>
                <w:bCs/>
                <w:sz w:val="18"/>
                <w:szCs w:val="18"/>
              </w:rPr>
              <w:t>t.i</w:t>
            </w:r>
            <w:proofErr w:type="spellEnd"/>
            <w:r w:rsidRPr="00752B46">
              <w:rPr>
                <w:rFonts w:ascii="Tahoma" w:hAnsi="Tahoma" w:cs="Tahoma"/>
                <w:bCs/>
                <w:sz w:val="18"/>
                <w:szCs w:val="18"/>
              </w:rPr>
              <w:t>. povečan / zmanjšan volumen.</w:t>
            </w:r>
          </w:p>
        </w:tc>
        <w:tc>
          <w:tcPr>
            <w:tcW w:w="3231" w:type="dxa"/>
          </w:tcPr>
          <w:p w14:paraId="2305EA9E" w14:textId="77777777" w:rsidR="006E358F" w:rsidRPr="00752B46" w:rsidRDefault="006E358F" w:rsidP="00A42CC5">
            <w:pPr>
              <w:rPr>
                <w:rFonts w:ascii="Tahoma" w:hAnsi="Tahoma" w:cs="Tahoma"/>
                <w:b/>
                <w:sz w:val="18"/>
                <w:szCs w:val="18"/>
              </w:rPr>
            </w:pPr>
          </w:p>
        </w:tc>
      </w:tr>
      <w:tr w:rsidR="006E358F" w:rsidRPr="00752B46" w14:paraId="0DB12114" w14:textId="77777777" w:rsidTr="006E358F">
        <w:tc>
          <w:tcPr>
            <w:tcW w:w="709" w:type="dxa"/>
          </w:tcPr>
          <w:p w14:paraId="55B7C73F"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0663A145" w14:textId="77777777" w:rsidR="006E358F" w:rsidRPr="00752B46" w:rsidRDefault="006E358F" w:rsidP="00A42CC5">
            <w:pPr>
              <w:rPr>
                <w:rFonts w:ascii="Tahoma" w:eastAsia="Times New Roman" w:hAnsi="Tahoma" w:cs="Tahoma"/>
                <w:sz w:val="18"/>
                <w:szCs w:val="18"/>
                <w:lang w:eastAsia="sl-SI"/>
              </w:rPr>
            </w:pPr>
            <w:r w:rsidRPr="00752B46">
              <w:rPr>
                <w:rFonts w:ascii="Tahoma" w:hAnsi="Tahoma" w:cs="Tahoma"/>
                <w:bCs/>
                <w:sz w:val="18"/>
                <w:szCs w:val="18"/>
              </w:rPr>
              <w:t xml:space="preserve">Mora imeti merilne kivete za večkratno uporabo z lastno pralno </w:t>
            </w:r>
            <w:r w:rsidRPr="00752B46">
              <w:rPr>
                <w:rFonts w:ascii="Tahoma" w:hAnsi="Tahoma" w:cs="Tahoma"/>
                <w:bCs/>
                <w:sz w:val="18"/>
                <w:szCs w:val="18"/>
              </w:rPr>
              <w:lastRenderedPageBreak/>
              <w:t>enoto.</w:t>
            </w:r>
          </w:p>
        </w:tc>
        <w:tc>
          <w:tcPr>
            <w:tcW w:w="3231" w:type="dxa"/>
          </w:tcPr>
          <w:p w14:paraId="372E7E54" w14:textId="77777777" w:rsidR="006E358F" w:rsidRPr="00752B46" w:rsidRDefault="006E358F" w:rsidP="00A42CC5">
            <w:pPr>
              <w:rPr>
                <w:rFonts w:ascii="Tahoma" w:hAnsi="Tahoma" w:cs="Tahoma"/>
                <w:b/>
                <w:sz w:val="18"/>
                <w:szCs w:val="18"/>
              </w:rPr>
            </w:pPr>
          </w:p>
        </w:tc>
      </w:tr>
      <w:tr w:rsidR="006E358F" w:rsidRPr="00752B46" w14:paraId="69BDE1E5" w14:textId="77777777" w:rsidTr="006E358F">
        <w:tc>
          <w:tcPr>
            <w:tcW w:w="709" w:type="dxa"/>
          </w:tcPr>
          <w:p w14:paraId="5F4EB775"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69E0F05F" w14:textId="77777777" w:rsidR="006E358F" w:rsidRPr="00752B46" w:rsidRDefault="006E358F" w:rsidP="00A42CC5">
            <w:pPr>
              <w:rPr>
                <w:rFonts w:ascii="Tahoma" w:hAnsi="Tahoma" w:cs="Tahoma"/>
                <w:bCs/>
                <w:sz w:val="18"/>
                <w:szCs w:val="18"/>
              </w:rPr>
            </w:pPr>
            <w:r w:rsidRPr="00752B46">
              <w:rPr>
                <w:rFonts w:ascii="Tahoma" w:hAnsi="Tahoma" w:cs="Tahoma"/>
                <w:bCs/>
                <w:sz w:val="18"/>
                <w:szCs w:val="18"/>
              </w:rPr>
              <w:t xml:space="preserve">Mora omogočati brezkontaktno mešanje reakcijske mešanice vzorca v kivetah. </w:t>
            </w:r>
          </w:p>
          <w:p w14:paraId="757269CA" w14:textId="77777777" w:rsidR="006E358F" w:rsidRPr="00752B46" w:rsidRDefault="006E358F" w:rsidP="00A42CC5">
            <w:pPr>
              <w:rPr>
                <w:rFonts w:ascii="Tahoma" w:hAnsi="Tahoma" w:cs="Tahoma"/>
                <w:sz w:val="18"/>
                <w:szCs w:val="18"/>
              </w:rPr>
            </w:pPr>
            <w:r w:rsidRPr="00752B46">
              <w:rPr>
                <w:rFonts w:ascii="Tahoma" w:hAnsi="Tahoma" w:cs="Tahoma"/>
                <w:bCs/>
                <w:sz w:val="18"/>
                <w:szCs w:val="18"/>
              </w:rPr>
              <w:t>Mora omogočati nastavitev dodatnega čiščenja vzorčne igle.</w:t>
            </w:r>
          </w:p>
        </w:tc>
        <w:tc>
          <w:tcPr>
            <w:tcW w:w="3231" w:type="dxa"/>
          </w:tcPr>
          <w:p w14:paraId="41515F32" w14:textId="77777777" w:rsidR="006E358F" w:rsidRPr="00752B46" w:rsidRDefault="006E358F" w:rsidP="00A42CC5">
            <w:pPr>
              <w:rPr>
                <w:rFonts w:ascii="Tahoma" w:hAnsi="Tahoma" w:cs="Tahoma"/>
                <w:b/>
                <w:sz w:val="18"/>
                <w:szCs w:val="18"/>
              </w:rPr>
            </w:pPr>
          </w:p>
        </w:tc>
      </w:tr>
      <w:tr w:rsidR="006E358F" w:rsidRPr="00752B46" w14:paraId="4F627C66" w14:textId="77777777" w:rsidTr="006E358F">
        <w:tc>
          <w:tcPr>
            <w:tcW w:w="709" w:type="dxa"/>
          </w:tcPr>
          <w:p w14:paraId="348FFB23"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12A24B9A" w14:textId="77777777" w:rsidR="006E358F" w:rsidRPr="00752B46" w:rsidRDefault="006E358F" w:rsidP="00A42CC5">
            <w:pPr>
              <w:rPr>
                <w:rFonts w:ascii="Tahoma" w:hAnsi="Tahoma" w:cs="Tahoma"/>
                <w:sz w:val="18"/>
                <w:szCs w:val="18"/>
              </w:rPr>
            </w:pPr>
            <w:r w:rsidRPr="00752B46">
              <w:rPr>
                <w:rFonts w:ascii="Tahoma" w:hAnsi="Tahoma" w:cs="Tahoma"/>
                <w:sz w:val="18"/>
                <w:szCs w:val="18"/>
              </w:rPr>
              <w:t xml:space="preserve">Mora pri vzorcu v primeru zaznavanja strdka, avtomatsko sprati pipeto za vzorce. </w:t>
            </w:r>
          </w:p>
          <w:p w14:paraId="773B1D45" w14:textId="77777777" w:rsidR="006E358F" w:rsidRPr="00752B46" w:rsidRDefault="006E358F" w:rsidP="00A42CC5">
            <w:pPr>
              <w:rPr>
                <w:rFonts w:ascii="Tahoma" w:hAnsi="Tahoma" w:cs="Tahoma"/>
                <w:sz w:val="18"/>
                <w:szCs w:val="18"/>
              </w:rPr>
            </w:pPr>
            <w:r w:rsidRPr="00752B46">
              <w:rPr>
                <w:rFonts w:ascii="Tahoma" w:hAnsi="Tahoma" w:cs="Tahoma"/>
                <w:sz w:val="18"/>
                <w:szCs w:val="18"/>
              </w:rPr>
              <w:t>Mora omogočati zaznavanje nivoja tekočine, strdkov in zračnih mehurčkov (pene).</w:t>
            </w:r>
          </w:p>
        </w:tc>
        <w:tc>
          <w:tcPr>
            <w:tcW w:w="3231" w:type="dxa"/>
          </w:tcPr>
          <w:p w14:paraId="31DEE777" w14:textId="77777777" w:rsidR="006E358F" w:rsidRPr="00752B46" w:rsidRDefault="006E358F" w:rsidP="00A42CC5">
            <w:pPr>
              <w:rPr>
                <w:rFonts w:ascii="Tahoma" w:hAnsi="Tahoma" w:cs="Tahoma"/>
                <w:b/>
                <w:sz w:val="18"/>
                <w:szCs w:val="18"/>
              </w:rPr>
            </w:pPr>
          </w:p>
        </w:tc>
      </w:tr>
      <w:tr w:rsidR="006E358F" w:rsidRPr="00752B46" w14:paraId="10D650B9" w14:textId="77777777" w:rsidTr="006E358F">
        <w:tc>
          <w:tcPr>
            <w:tcW w:w="709" w:type="dxa"/>
          </w:tcPr>
          <w:p w14:paraId="104B296D"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2E81024E" w14:textId="77777777" w:rsidR="006E358F" w:rsidRPr="00752B46" w:rsidRDefault="006E358F" w:rsidP="00A42CC5">
            <w:pPr>
              <w:rPr>
                <w:rFonts w:ascii="Tahoma" w:hAnsi="Tahoma" w:cs="Tahoma"/>
                <w:sz w:val="18"/>
                <w:szCs w:val="18"/>
              </w:rPr>
            </w:pPr>
            <w:r w:rsidRPr="00752B46">
              <w:rPr>
                <w:rFonts w:ascii="Tahoma" w:hAnsi="Tahoma" w:cs="Tahoma"/>
                <w:sz w:val="18"/>
                <w:szCs w:val="18"/>
              </w:rPr>
              <w:t xml:space="preserve">Reagenti morajo biti pripravljeni za uporabo (brez predhodne priprave, brez čakanja, brez predhodnega odpiranja, brez prelivanja). Previdno obračanje zaprtega reagenčnega vsebnika in odstranjevanje zaščitne embalaže (folija, plastika/guma in podobno), se ne šteje kot ročna priprava reagenta. </w:t>
            </w:r>
          </w:p>
          <w:p w14:paraId="26423DA8" w14:textId="77777777" w:rsidR="006E358F" w:rsidRPr="00752B46" w:rsidRDefault="006E358F" w:rsidP="00A42CC5">
            <w:pPr>
              <w:rPr>
                <w:rFonts w:ascii="Tahoma" w:eastAsia="Times New Roman" w:hAnsi="Tahoma" w:cs="Tahoma"/>
                <w:sz w:val="18"/>
                <w:szCs w:val="18"/>
                <w:lang w:eastAsia="sl-SI"/>
              </w:rPr>
            </w:pPr>
            <w:r w:rsidRPr="00752B46">
              <w:rPr>
                <w:rFonts w:ascii="Tahoma" w:hAnsi="Tahoma" w:cs="Tahoma"/>
                <w:sz w:val="18"/>
                <w:szCs w:val="18"/>
              </w:rPr>
              <w:t xml:space="preserve">Seznam reagentov je v dokumentu »Seznam </w:t>
            </w:r>
            <w:proofErr w:type="spellStart"/>
            <w:r w:rsidRPr="00752B46">
              <w:rPr>
                <w:rFonts w:ascii="Tahoma" w:hAnsi="Tahoma" w:cs="Tahoma"/>
                <w:sz w:val="18"/>
                <w:szCs w:val="18"/>
              </w:rPr>
              <w:t>preiskav_ZD</w:t>
            </w:r>
            <w:proofErr w:type="spellEnd"/>
            <w:r w:rsidRPr="00752B46">
              <w:rPr>
                <w:rFonts w:ascii="Tahoma" w:hAnsi="Tahoma" w:cs="Tahoma"/>
                <w:sz w:val="18"/>
                <w:szCs w:val="18"/>
              </w:rPr>
              <w:t xml:space="preserve"> Sevnica_2026« v prvem zavihku »Reagenti - biokemija in ISE«. ISE (Ion Selektivne Elektrode) se ne štejejo kot reagent.</w:t>
            </w:r>
          </w:p>
        </w:tc>
        <w:tc>
          <w:tcPr>
            <w:tcW w:w="3231" w:type="dxa"/>
          </w:tcPr>
          <w:p w14:paraId="56442F45" w14:textId="77777777" w:rsidR="006E358F" w:rsidRPr="00752B46" w:rsidRDefault="006E358F" w:rsidP="00A42CC5">
            <w:pPr>
              <w:rPr>
                <w:rFonts w:ascii="Tahoma" w:hAnsi="Tahoma" w:cs="Tahoma"/>
                <w:b/>
                <w:sz w:val="18"/>
                <w:szCs w:val="18"/>
              </w:rPr>
            </w:pPr>
          </w:p>
        </w:tc>
      </w:tr>
      <w:tr w:rsidR="006E358F" w:rsidRPr="00752B46" w14:paraId="3995E3CA" w14:textId="77777777" w:rsidTr="006E358F">
        <w:tc>
          <w:tcPr>
            <w:tcW w:w="709" w:type="dxa"/>
          </w:tcPr>
          <w:p w14:paraId="08E376D8"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1952E156" w14:textId="77777777" w:rsidR="006E358F" w:rsidRPr="00752B46" w:rsidRDefault="006E358F" w:rsidP="00A42CC5">
            <w:pPr>
              <w:rPr>
                <w:rFonts w:ascii="Tahoma" w:hAnsi="Tahoma" w:cs="Tahoma"/>
                <w:bCs/>
                <w:sz w:val="18"/>
                <w:szCs w:val="18"/>
              </w:rPr>
            </w:pPr>
            <w:r w:rsidRPr="00752B46">
              <w:rPr>
                <w:rFonts w:ascii="Tahoma" w:hAnsi="Tahoma" w:cs="Tahoma"/>
                <w:bCs/>
                <w:sz w:val="18"/>
                <w:szCs w:val="18"/>
              </w:rPr>
              <w:t xml:space="preserve">Mora omogočati pri vsakem vzorcu merjenje serumskega HIL indeksa (hemoliza, </w:t>
            </w:r>
            <w:proofErr w:type="spellStart"/>
            <w:r w:rsidRPr="00752B46">
              <w:rPr>
                <w:rFonts w:ascii="Tahoma" w:hAnsi="Tahoma" w:cs="Tahoma"/>
                <w:bCs/>
                <w:sz w:val="18"/>
                <w:szCs w:val="18"/>
              </w:rPr>
              <w:t>ikteričnost</w:t>
            </w:r>
            <w:proofErr w:type="spellEnd"/>
            <w:r w:rsidRPr="00752B46">
              <w:rPr>
                <w:rFonts w:ascii="Tahoma" w:hAnsi="Tahoma" w:cs="Tahoma"/>
                <w:bCs/>
                <w:sz w:val="18"/>
                <w:szCs w:val="18"/>
              </w:rPr>
              <w:t xml:space="preserve"> in </w:t>
            </w:r>
            <w:proofErr w:type="spellStart"/>
            <w:r w:rsidRPr="00752B46">
              <w:rPr>
                <w:rFonts w:ascii="Tahoma" w:hAnsi="Tahoma" w:cs="Tahoma"/>
                <w:bCs/>
                <w:sz w:val="18"/>
                <w:szCs w:val="18"/>
              </w:rPr>
              <w:t>lipemija</w:t>
            </w:r>
            <w:proofErr w:type="spellEnd"/>
            <w:r w:rsidRPr="00752B46">
              <w:rPr>
                <w:rFonts w:ascii="Tahoma" w:hAnsi="Tahoma" w:cs="Tahoma"/>
                <w:bCs/>
                <w:sz w:val="18"/>
                <w:szCs w:val="18"/>
              </w:rPr>
              <w:t>).</w:t>
            </w:r>
          </w:p>
          <w:p w14:paraId="1B9B61CF" w14:textId="77777777" w:rsidR="006E358F" w:rsidRPr="00752B46" w:rsidRDefault="006E358F" w:rsidP="00A42CC5">
            <w:pPr>
              <w:rPr>
                <w:rFonts w:ascii="Tahoma" w:hAnsi="Tahoma" w:cs="Tahoma"/>
                <w:sz w:val="18"/>
                <w:szCs w:val="18"/>
              </w:rPr>
            </w:pPr>
            <w:r w:rsidRPr="00752B46">
              <w:rPr>
                <w:rFonts w:ascii="Tahoma" w:hAnsi="Tahoma" w:cs="Tahoma"/>
                <w:bCs/>
                <w:sz w:val="18"/>
                <w:szCs w:val="18"/>
              </w:rPr>
              <w:t>Ponudnik naj pri izračunu potrebnega materiala za določanje HIL-a upošteva 210.000 v 7-ih letih, pri določanju ISE (elektrolitov) naj upošteva 65.000 vzorcev v 7-ih letih.</w:t>
            </w:r>
          </w:p>
        </w:tc>
        <w:tc>
          <w:tcPr>
            <w:tcW w:w="3231" w:type="dxa"/>
          </w:tcPr>
          <w:p w14:paraId="3303F334" w14:textId="77777777" w:rsidR="006E358F" w:rsidRPr="00752B46" w:rsidRDefault="006E358F" w:rsidP="00A42CC5">
            <w:pPr>
              <w:rPr>
                <w:rFonts w:ascii="Tahoma" w:hAnsi="Tahoma" w:cs="Tahoma"/>
                <w:b/>
                <w:sz w:val="18"/>
                <w:szCs w:val="18"/>
              </w:rPr>
            </w:pPr>
          </w:p>
        </w:tc>
      </w:tr>
      <w:tr w:rsidR="006E358F" w:rsidRPr="00752B46" w14:paraId="26C5B419" w14:textId="77777777" w:rsidTr="006E358F">
        <w:tc>
          <w:tcPr>
            <w:tcW w:w="709" w:type="dxa"/>
          </w:tcPr>
          <w:p w14:paraId="46508450"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19F0D94A" w14:textId="77777777" w:rsidR="006E358F" w:rsidRPr="00752B46" w:rsidRDefault="006E358F" w:rsidP="00A42CC5">
            <w:pPr>
              <w:rPr>
                <w:rFonts w:ascii="Tahoma" w:hAnsi="Tahoma" w:cs="Tahoma"/>
                <w:sz w:val="18"/>
                <w:szCs w:val="18"/>
              </w:rPr>
            </w:pPr>
            <w:r w:rsidRPr="00752B46">
              <w:rPr>
                <w:rFonts w:ascii="Tahoma" w:hAnsi="Tahoma" w:cs="Tahoma"/>
                <w:sz w:val="18"/>
                <w:szCs w:val="18"/>
              </w:rPr>
              <w:t>Metoda za določanje:</w:t>
            </w:r>
          </w:p>
          <w:p w14:paraId="47CCB8C2" w14:textId="77777777" w:rsidR="006E358F" w:rsidRPr="00752B46" w:rsidRDefault="006E358F" w:rsidP="000322AF">
            <w:pPr>
              <w:pStyle w:val="Odstavekseznama"/>
              <w:numPr>
                <w:ilvl w:val="0"/>
                <w:numId w:val="36"/>
              </w:numPr>
              <w:spacing w:after="200" w:line="276" w:lineRule="auto"/>
              <w:rPr>
                <w:rFonts w:ascii="Tahoma" w:hAnsi="Tahoma" w:cs="Tahoma"/>
                <w:sz w:val="18"/>
                <w:szCs w:val="18"/>
              </w:rPr>
            </w:pPr>
            <w:r w:rsidRPr="00752B46">
              <w:rPr>
                <w:rFonts w:ascii="Tahoma" w:hAnsi="Tahoma" w:cs="Tahoma"/>
                <w:sz w:val="18"/>
                <w:szCs w:val="18"/>
              </w:rPr>
              <w:t>AST in ALT mora biti po priporočilih IFCC s PP</w:t>
            </w:r>
          </w:p>
          <w:p w14:paraId="13D8D241" w14:textId="77777777" w:rsidR="006E358F" w:rsidRPr="00752B46" w:rsidRDefault="006E358F" w:rsidP="000322AF">
            <w:pPr>
              <w:pStyle w:val="Odstavekseznama"/>
              <w:numPr>
                <w:ilvl w:val="0"/>
                <w:numId w:val="36"/>
              </w:numPr>
              <w:spacing w:after="200" w:line="276" w:lineRule="auto"/>
              <w:rPr>
                <w:rFonts w:ascii="Tahoma" w:hAnsi="Tahoma" w:cs="Tahoma"/>
                <w:sz w:val="18"/>
                <w:szCs w:val="18"/>
              </w:rPr>
            </w:pPr>
            <w:r w:rsidRPr="00752B46">
              <w:rPr>
                <w:rFonts w:ascii="Tahoma" w:hAnsi="Tahoma" w:cs="Tahoma"/>
                <w:sz w:val="18"/>
                <w:szCs w:val="18"/>
              </w:rPr>
              <w:t xml:space="preserve">HbA1c mora omogočati določanje direktno iz polne krvi </w:t>
            </w:r>
          </w:p>
          <w:p w14:paraId="0006D10C" w14:textId="77777777" w:rsidR="006E358F" w:rsidRPr="00752B46" w:rsidRDefault="006E358F" w:rsidP="000322AF">
            <w:pPr>
              <w:pStyle w:val="Odstavekseznama"/>
              <w:numPr>
                <w:ilvl w:val="0"/>
                <w:numId w:val="36"/>
              </w:numPr>
              <w:spacing w:after="200" w:line="276" w:lineRule="auto"/>
              <w:rPr>
                <w:rFonts w:ascii="Tahoma" w:hAnsi="Tahoma" w:cs="Tahoma"/>
                <w:sz w:val="18"/>
                <w:szCs w:val="18"/>
              </w:rPr>
            </w:pPr>
            <w:r w:rsidRPr="00752B46">
              <w:rPr>
                <w:rFonts w:ascii="Tahoma" w:hAnsi="Tahoma" w:cs="Tahoma"/>
                <w:sz w:val="18"/>
                <w:szCs w:val="18"/>
              </w:rPr>
              <w:t>P-CRP mora omogočati tudi določanje iz EDTA plazme</w:t>
            </w:r>
          </w:p>
          <w:p w14:paraId="208E6D23" w14:textId="77777777" w:rsidR="006E358F" w:rsidRPr="00752B46" w:rsidRDefault="006E358F" w:rsidP="000322AF">
            <w:pPr>
              <w:pStyle w:val="Odstavekseznama"/>
              <w:numPr>
                <w:ilvl w:val="0"/>
                <w:numId w:val="36"/>
              </w:numPr>
              <w:spacing w:after="200" w:line="276" w:lineRule="auto"/>
              <w:rPr>
                <w:rFonts w:ascii="Tahoma" w:hAnsi="Tahoma" w:cs="Tahoma"/>
                <w:sz w:val="18"/>
                <w:szCs w:val="18"/>
              </w:rPr>
            </w:pPr>
            <w:r w:rsidRPr="00752B46">
              <w:rPr>
                <w:rFonts w:ascii="Tahoma" w:hAnsi="Tahoma" w:cs="Tahoma"/>
                <w:sz w:val="18"/>
                <w:szCs w:val="18"/>
              </w:rPr>
              <w:t xml:space="preserve">Kreatinin mora biti </w:t>
            </w:r>
            <w:proofErr w:type="spellStart"/>
            <w:r w:rsidRPr="00752B46">
              <w:rPr>
                <w:rFonts w:ascii="Tahoma" w:hAnsi="Tahoma" w:cs="Tahoma"/>
                <w:sz w:val="18"/>
                <w:szCs w:val="18"/>
              </w:rPr>
              <w:t>Jaffejeva</w:t>
            </w:r>
            <w:proofErr w:type="spellEnd"/>
            <w:r w:rsidRPr="00752B46">
              <w:rPr>
                <w:rFonts w:ascii="Tahoma" w:hAnsi="Tahoma" w:cs="Tahoma"/>
                <w:sz w:val="18"/>
                <w:szCs w:val="18"/>
              </w:rPr>
              <w:t xml:space="preserve"> kinetična, sledljiva do IDMS</w:t>
            </w:r>
          </w:p>
        </w:tc>
        <w:tc>
          <w:tcPr>
            <w:tcW w:w="3231" w:type="dxa"/>
          </w:tcPr>
          <w:p w14:paraId="12FD9EE7" w14:textId="77777777" w:rsidR="006E358F" w:rsidRPr="00752B46" w:rsidRDefault="006E358F" w:rsidP="00A42CC5">
            <w:pPr>
              <w:rPr>
                <w:rFonts w:ascii="Tahoma" w:hAnsi="Tahoma" w:cs="Tahoma"/>
                <w:b/>
                <w:sz w:val="18"/>
                <w:szCs w:val="18"/>
              </w:rPr>
            </w:pPr>
          </w:p>
        </w:tc>
      </w:tr>
      <w:tr w:rsidR="006E358F" w:rsidRPr="00752B46" w14:paraId="4803A6EB" w14:textId="77777777" w:rsidTr="006E358F">
        <w:trPr>
          <w:trHeight w:val="252"/>
        </w:trPr>
        <w:tc>
          <w:tcPr>
            <w:tcW w:w="9214" w:type="dxa"/>
            <w:gridSpan w:val="3"/>
          </w:tcPr>
          <w:p w14:paraId="099AF50F" w14:textId="77777777" w:rsidR="006E358F" w:rsidRPr="00752B46" w:rsidRDefault="006E358F" w:rsidP="00A42CC5">
            <w:pPr>
              <w:rPr>
                <w:rFonts w:ascii="Tahoma" w:hAnsi="Tahoma" w:cs="Tahoma"/>
                <w:b/>
                <w:sz w:val="18"/>
                <w:szCs w:val="18"/>
              </w:rPr>
            </w:pPr>
          </w:p>
          <w:p w14:paraId="18B7E8FD" w14:textId="77777777" w:rsidR="006E358F" w:rsidRPr="00752B46" w:rsidRDefault="006E358F" w:rsidP="00A42CC5">
            <w:pPr>
              <w:rPr>
                <w:rFonts w:ascii="Tahoma" w:hAnsi="Tahoma" w:cs="Tahoma"/>
                <w:b/>
                <w:sz w:val="18"/>
                <w:szCs w:val="18"/>
              </w:rPr>
            </w:pPr>
          </w:p>
          <w:p w14:paraId="6271EFA6" w14:textId="77777777" w:rsidR="006E358F" w:rsidRPr="00752B46" w:rsidRDefault="006E358F" w:rsidP="00A42CC5">
            <w:pPr>
              <w:rPr>
                <w:rFonts w:ascii="Tahoma" w:hAnsi="Tahoma" w:cs="Tahoma"/>
                <w:b/>
                <w:sz w:val="18"/>
                <w:szCs w:val="18"/>
              </w:rPr>
            </w:pPr>
            <w:proofErr w:type="spellStart"/>
            <w:r w:rsidRPr="00752B46">
              <w:rPr>
                <w:rFonts w:ascii="Tahoma" w:hAnsi="Tahoma" w:cs="Tahoma"/>
                <w:b/>
                <w:sz w:val="18"/>
                <w:szCs w:val="18"/>
              </w:rPr>
              <w:t>Imunokemijski</w:t>
            </w:r>
            <w:proofErr w:type="spellEnd"/>
            <w:r w:rsidRPr="00752B46">
              <w:rPr>
                <w:rFonts w:ascii="Tahoma" w:hAnsi="Tahoma" w:cs="Tahoma"/>
                <w:b/>
                <w:sz w:val="18"/>
                <w:szCs w:val="18"/>
              </w:rPr>
              <w:t xml:space="preserve"> del analitskega sistema</w:t>
            </w:r>
          </w:p>
        </w:tc>
      </w:tr>
      <w:tr w:rsidR="006E358F" w:rsidRPr="00752B46" w14:paraId="7045D3D6" w14:textId="77777777" w:rsidTr="006E358F">
        <w:trPr>
          <w:trHeight w:val="234"/>
        </w:trPr>
        <w:tc>
          <w:tcPr>
            <w:tcW w:w="709" w:type="dxa"/>
          </w:tcPr>
          <w:p w14:paraId="4F2769A0"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360BFA50" w14:textId="77777777" w:rsidR="006E358F" w:rsidRPr="00752B46" w:rsidRDefault="006E358F" w:rsidP="00A42CC5">
            <w:pPr>
              <w:rPr>
                <w:rFonts w:ascii="Tahoma" w:hAnsi="Tahoma" w:cs="Tahoma"/>
                <w:bCs/>
                <w:sz w:val="18"/>
                <w:szCs w:val="18"/>
              </w:rPr>
            </w:pPr>
            <w:r w:rsidRPr="00752B46">
              <w:rPr>
                <w:rFonts w:ascii="Tahoma" w:hAnsi="Tahoma" w:cs="Tahoma"/>
                <w:bCs/>
                <w:sz w:val="18"/>
                <w:szCs w:val="18"/>
              </w:rPr>
              <w:t xml:space="preserve">Princip detekcije: </w:t>
            </w:r>
            <w:proofErr w:type="spellStart"/>
            <w:r w:rsidRPr="00752B46">
              <w:rPr>
                <w:rFonts w:ascii="Tahoma" w:hAnsi="Tahoma" w:cs="Tahoma"/>
                <w:bCs/>
                <w:sz w:val="18"/>
                <w:szCs w:val="18"/>
              </w:rPr>
              <w:t>elektrokemiluminiscenca</w:t>
            </w:r>
            <w:proofErr w:type="spellEnd"/>
            <w:r w:rsidRPr="00752B46">
              <w:rPr>
                <w:rFonts w:ascii="Tahoma" w:hAnsi="Tahoma" w:cs="Tahoma"/>
                <w:bCs/>
                <w:sz w:val="18"/>
                <w:szCs w:val="18"/>
              </w:rPr>
              <w:t xml:space="preserve"> ali kemiluminiscenca.</w:t>
            </w:r>
          </w:p>
        </w:tc>
        <w:tc>
          <w:tcPr>
            <w:tcW w:w="3231" w:type="dxa"/>
          </w:tcPr>
          <w:p w14:paraId="048EAB14" w14:textId="77777777" w:rsidR="006E358F" w:rsidRPr="00752B46" w:rsidRDefault="006E358F" w:rsidP="00A42CC5">
            <w:pPr>
              <w:rPr>
                <w:rFonts w:ascii="Tahoma" w:hAnsi="Tahoma" w:cs="Tahoma"/>
                <w:bCs/>
                <w:sz w:val="18"/>
                <w:szCs w:val="18"/>
              </w:rPr>
            </w:pPr>
          </w:p>
        </w:tc>
      </w:tr>
      <w:tr w:rsidR="006E358F" w:rsidRPr="00752B46" w14:paraId="5D9C5EED" w14:textId="77777777" w:rsidTr="006E358F">
        <w:trPr>
          <w:trHeight w:val="274"/>
        </w:trPr>
        <w:tc>
          <w:tcPr>
            <w:tcW w:w="709" w:type="dxa"/>
          </w:tcPr>
          <w:p w14:paraId="41DCB413"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4AF51624" w14:textId="77777777" w:rsidR="006E358F" w:rsidRPr="00752B46" w:rsidRDefault="006E358F" w:rsidP="00A42CC5">
            <w:pPr>
              <w:rPr>
                <w:rFonts w:ascii="Tahoma" w:hAnsi="Tahoma" w:cs="Tahoma"/>
                <w:sz w:val="18"/>
                <w:szCs w:val="18"/>
              </w:rPr>
            </w:pPr>
            <w:r w:rsidRPr="00752B46">
              <w:rPr>
                <w:rFonts w:ascii="Tahoma" w:hAnsi="Tahoma" w:cs="Tahoma"/>
                <w:bCs/>
                <w:sz w:val="18"/>
                <w:szCs w:val="18"/>
              </w:rPr>
              <w:t>Mora omogočati najmanj 110 testov na uro.</w:t>
            </w:r>
          </w:p>
        </w:tc>
        <w:tc>
          <w:tcPr>
            <w:tcW w:w="3231" w:type="dxa"/>
          </w:tcPr>
          <w:p w14:paraId="375F49BB" w14:textId="77777777" w:rsidR="006E358F" w:rsidRPr="00752B46" w:rsidRDefault="006E358F" w:rsidP="00A42CC5">
            <w:pPr>
              <w:rPr>
                <w:rFonts w:ascii="Tahoma" w:hAnsi="Tahoma" w:cs="Tahoma"/>
                <w:b/>
                <w:sz w:val="18"/>
                <w:szCs w:val="18"/>
              </w:rPr>
            </w:pPr>
          </w:p>
        </w:tc>
      </w:tr>
      <w:tr w:rsidR="006E358F" w:rsidRPr="00752B46" w14:paraId="004C9F92" w14:textId="77777777" w:rsidTr="006E358F">
        <w:trPr>
          <w:trHeight w:val="274"/>
        </w:trPr>
        <w:tc>
          <w:tcPr>
            <w:tcW w:w="709" w:type="dxa"/>
          </w:tcPr>
          <w:p w14:paraId="52F29BB0"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404B96DD" w14:textId="77777777" w:rsidR="006E358F" w:rsidRPr="00752B46" w:rsidRDefault="006E358F" w:rsidP="00A42CC5">
            <w:pPr>
              <w:rPr>
                <w:rFonts w:ascii="Tahoma" w:hAnsi="Tahoma" w:cs="Tahoma"/>
                <w:sz w:val="18"/>
                <w:szCs w:val="18"/>
              </w:rPr>
            </w:pPr>
            <w:r w:rsidRPr="00752B46">
              <w:rPr>
                <w:rFonts w:ascii="Tahoma" w:hAnsi="Tahoma" w:cs="Tahoma"/>
                <w:bCs/>
                <w:sz w:val="18"/>
                <w:szCs w:val="18"/>
              </w:rPr>
              <w:t xml:space="preserve">Mora omogočati preiskave s seznama »Seznam </w:t>
            </w:r>
            <w:proofErr w:type="spellStart"/>
            <w:r w:rsidRPr="00752B46">
              <w:rPr>
                <w:rFonts w:ascii="Tahoma" w:hAnsi="Tahoma" w:cs="Tahoma"/>
                <w:bCs/>
                <w:sz w:val="18"/>
                <w:szCs w:val="18"/>
              </w:rPr>
              <w:t>preiskav_ZD</w:t>
            </w:r>
            <w:proofErr w:type="spellEnd"/>
            <w:r w:rsidRPr="00752B46">
              <w:rPr>
                <w:rFonts w:ascii="Tahoma" w:hAnsi="Tahoma" w:cs="Tahoma"/>
                <w:bCs/>
                <w:sz w:val="18"/>
                <w:szCs w:val="18"/>
              </w:rPr>
              <w:t xml:space="preserve"> Sevnica_2026«</w:t>
            </w:r>
            <w:r w:rsidRPr="00752B46">
              <w:rPr>
                <w:rFonts w:ascii="Tahoma" w:hAnsi="Tahoma" w:cs="Tahoma"/>
                <w:sz w:val="18"/>
                <w:szCs w:val="18"/>
              </w:rPr>
              <w:t xml:space="preserve">. </w:t>
            </w:r>
            <w:r w:rsidRPr="00752B46">
              <w:rPr>
                <w:rFonts w:ascii="Tahoma" w:hAnsi="Tahoma" w:cs="Tahoma"/>
                <w:bCs/>
                <w:sz w:val="18"/>
                <w:szCs w:val="18"/>
              </w:rPr>
              <w:t>Priložite originalna proizvajalčeva navodila za uporabo (spremni listi).</w:t>
            </w:r>
          </w:p>
        </w:tc>
        <w:tc>
          <w:tcPr>
            <w:tcW w:w="3231" w:type="dxa"/>
          </w:tcPr>
          <w:p w14:paraId="2EE773A7" w14:textId="77777777" w:rsidR="006E358F" w:rsidRPr="00752B46" w:rsidRDefault="006E358F" w:rsidP="00A42CC5">
            <w:pPr>
              <w:rPr>
                <w:rFonts w:ascii="Tahoma" w:hAnsi="Tahoma" w:cs="Tahoma"/>
                <w:b/>
                <w:sz w:val="18"/>
                <w:szCs w:val="18"/>
              </w:rPr>
            </w:pPr>
          </w:p>
        </w:tc>
      </w:tr>
      <w:tr w:rsidR="006E358F" w:rsidRPr="00752B46" w14:paraId="5B1C5FEB" w14:textId="77777777" w:rsidTr="006E358F">
        <w:trPr>
          <w:trHeight w:val="274"/>
        </w:trPr>
        <w:tc>
          <w:tcPr>
            <w:tcW w:w="709" w:type="dxa"/>
          </w:tcPr>
          <w:p w14:paraId="1692459C"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0485338A" w14:textId="77777777" w:rsidR="006E358F" w:rsidRPr="00752B46" w:rsidRDefault="006E358F" w:rsidP="00A42CC5">
            <w:pPr>
              <w:rPr>
                <w:rFonts w:ascii="Tahoma" w:hAnsi="Tahoma" w:cs="Tahoma"/>
                <w:sz w:val="18"/>
                <w:szCs w:val="18"/>
              </w:rPr>
            </w:pPr>
            <w:r w:rsidRPr="00752B46">
              <w:rPr>
                <w:rFonts w:ascii="Tahoma" w:hAnsi="Tahoma" w:cs="Tahoma"/>
                <w:bCs/>
                <w:sz w:val="18"/>
                <w:szCs w:val="18"/>
              </w:rPr>
              <w:t>Absolutni volumen vzorca potreben za vse preiskave v plazmi ne sme presegati 150 µL. Mrtvi volumen in dodatni (</w:t>
            </w:r>
            <w:proofErr w:type="spellStart"/>
            <w:r w:rsidRPr="00752B46">
              <w:rPr>
                <w:rFonts w:ascii="Tahoma" w:hAnsi="Tahoma" w:cs="Tahoma"/>
                <w:bCs/>
                <w:sz w:val="18"/>
                <w:szCs w:val="18"/>
              </w:rPr>
              <w:t>dummy</w:t>
            </w:r>
            <w:proofErr w:type="spellEnd"/>
            <w:r w:rsidRPr="00752B46">
              <w:rPr>
                <w:rFonts w:ascii="Tahoma" w:hAnsi="Tahoma" w:cs="Tahoma"/>
                <w:bCs/>
                <w:sz w:val="18"/>
                <w:szCs w:val="18"/>
              </w:rPr>
              <w:t xml:space="preserve">) volumen pri </w:t>
            </w:r>
            <w:proofErr w:type="spellStart"/>
            <w:r w:rsidRPr="00752B46">
              <w:rPr>
                <w:rFonts w:ascii="Tahoma" w:hAnsi="Tahoma" w:cs="Tahoma"/>
                <w:bCs/>
                <w:sz w:val="18"/>
                <w:szCs w:val="18"/>
              </w:rPr>
              <w:t>pipetiranju</w:t>
            </w:r>
            <w:proofErr w:type="spellEnd"/>
            <w:r w:rsidRPr="00752B46">
              <w:rPr>
                <w:rFonts w:ascii="Tahoma" w:hAnsi="Tahoma" w:cs="Tahoma"/>
                <w:bCs/>
                <w:sz w:val="18"/>
                <w:szCs w:val="18"/>
              </w:rPr>
              <w:t xml:space="preserve"> se ne upoštevata. Za izračun upoštevajte  samo volumen normalnega (</w:t>
            </w:r>
            <w:proofErr w:type="spellStart"/>
            <w:r w:rsidRPr="00752B46">
              <w:rPr>
                <w:rFonts w:ascii="Tahoma" w:hAnsi="Tahoma" w:cs="Tahoma"/>
                <w:bCs/>
                <w:sz w:val="18"/>
                <w:szCs w:val="18"/>
              </w:rPr>
              <w:t>nativnega</w:t>
            </w:r>
            <w:proofErr w:type="spellEnd"/>
            <w:r w:rsidRPr="00752B46">
              <w:rPr>
                <w:rFonts w:ascii="Tahoma" w:hAnsi="Tahoma" w:cs="Tahoma"/>
                <w:bCs/>
                <w:sz w:val="18"/>
                <w:szCs w:val="18"/>
              </w:rPr>
              <w:t xml:space="preserve">) vzorca in ne </w:t>
            </w:r>
            <w:proofErr w:type="spellStart"/>
            <w:r w:rsidRPr="00752B46">
              <w:rPr>
                <w:rFonts w:ascii="Tahoma" w:hAnsi="Tahoma" w:cs="Tahoma"/>
                <w:bCs/>
                <w:sz w:val="18"/>
                <w:szCs w:val="18"/>
              </w:rPr>
              <w:t>t.i</w:t>
            </w:r>
            <w:proofErr w:type="spellEnd"/>
            <w:r w:rsidRPr="00752B46">
              <w:rPr>
                <w:rFonts w:ascii="Tahoma" w:hAnsi="Tahoma" w:cs="Tahoma"/>
                <w:bCs/>
                <w:sz w:val="18"/>
                <w:szCs w:val="18"/>
              </w:rPr>
              <w:t>. povečan / zmanjšan volumen..</w:t>
            </w:r>
          </w:p>
        </w:tc>
        <w:tc>
          <w:tcPr>
            <w:tcW w:w="3231" w:type="dxa"/>
          </w:tcPr>
          <w:p w14:paraId="0516EA04" w14:textId="77777777" w:rsidR="006E358F" w:rsidRPr="00752B46" w:rsidRDefault="006E358F" w:rsidP="00A42CC5">
            <w:pPr>
              <w:rPr>
                <w:rFonts w:ascii="Tahoma" w:hAnsi="Tahoma" w:cs="Tahoma"/>
                <w:b/>
                <w:sz w:val="18"/>
                <w:szCs w:val="18"/>
              </w:rPr>
            </w:pPr>
          </w:p>
        </w:tc>
      </w:tr>
      <w:tr w:rsidR="006E358F" w:rsidRPr="00752B46" w14:paraId="457ADE78" w14:textId="77777777" w:rsidTr="006E358F">
        <w:trPr>
          <w:trHeight w:val="274"/>
        </w:trPr>
        <w:tc>
          <w:tcPr>
            <w:tcW w:w="709" w:type="dxa"/>
          </w:tcPr>
          <w:p w14:paraId="6A989CCE"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7BC48677" w14:textId="77777777" w:rsidR="006E358F" w:rsidRPr="00752B46" w:rsidRDefault="006E358F" w:rsidP="00A42CC5">
            <w:pPr>
              <w:rPr>
                <w:rFonts w:ascii="Tahoma" w:hAnsi="Tahoma" w:cs="Tahoma"/>
                <w:bCs/>
                <w:sz w:val="18"/>
                <w:szCs w:val="18"/>
              </w:rPr>
            </w:pPr>
            <w:r w:rsidRPr="00752B46">
              <w:rPr>
                <w:rFonts w:ascii="Tahoma" w:hAnsi="Tahoma" w:cs="Tahoma"/>
                <w:bCs/>
                <w:sz w:val="18"/>
                <w:szCs w:val="18"/>
              </w:rPr>
              <w:t>Mora omogočati popolno zaščito pred navzkrižno kontaminacijo med vzorci (</w:t>
            </w:r>
            <w:proofErr w:type="spellStart"/>
            <w:r w:rsidRPr="00752B46">
              <w:rPr>
                <w:rFonts w:ascii="Tahoma" w:hAnsi="Tahoma" w:cs="Tahoma"/>
                <w:bCs/>
                <w:sz w:val="18"/>
                <w:szCs w:val="18"/>
              </w:rPr>
              <w:t>carry</w:t>
            </w:r>
            <w:proofErr w:type="spellEnd"/>
            <w:r w:rsidRPr="00752B46">
              <w:rPr>
                <w:rFonts w:ascii="Tahoma" w:hAnsi="Tahoma" w:cs="Tahoma"/>
                <w:bCs/>
                <w:sz w:val="18"/>
                <w:szCs w:val="18"/>
              </w:rPr>
              <w:t xml:space="preserve"> </w:t>
            </w:r>
            <w:proofErr w:type="spellStart"/>
            <w:r w:rsidRPr="00752B46">
              <w:rPr>
                <w:rFonts w:ascii="Tahoma" w:hAnsi="Tahoma" w:cs="Tahoma"/>
                <w:bCs/>
                <w:sz w:val="18"/>
                <w:szCs w:val="18"/>
              </w:rPr>
              <w:t>over</w:t>
            </w:r>
            <w:proofErr w:type="spellEnd"/>
            <w:r w:rsidRPr="00752B46">
              <w:rPr>
                <w:rFonts w:ascii="Tahoma" w:hAnsi="Tahoma" w:cs="Tahoma"/>
                <w:bCs/>
                <w:sz w:val="18"/>
                <w:szCs w:val="18"/>
              </w:rPr>
              <w:t xml:space="preserve">) z uporabo </w:t>
            </w:r>
            <w:proofErr w:type="spellStart"/>
            <w:r w:rsidRPr="00752B46">
              <w:rPr>
                <w:rFonts w:ascii="Tahoma" w:hAnsi="Tahoma" w:cs="Tahoma"/>
                <w:bCs/>
                <w:sz w:val="18"/>
                <w:szCs w:val="18"/>
              </w:rPr>
              <w:t>pipetnih</w:t>
            </w:r>
            <w:proofErr w:type="spellEnd"/>
            <w:r w:rsidRPr="00752B46">
              <w:rPr>
                <w:rFonts w:ascii="Tahoma" w:hAnsi="Tahoma" w:cs="Tahoma"/>
                <w:bCs/>
                <w:sz w:val="18"/>
                <w:szCs w:val="18"/>
              </w:rPr>
              <w:t xml:space="preserve"> nastavkov in reakcijskih posodic za enkratno uporabo. Vseeno pa mora imeti opozorilo za </w:t>
            </w:r>
            <w:proofErr w:type="spellStart"/>
            <w:r w:rsidRPr="00752B46">
              <w:rPr>
                <w:rFonts w:ascii="Tahoma" w:hAnsi="Tahoma" w:cs="Tahoma"/>
                <w:bCs/>
                <w:sz w:val="18"/>
                <w:szCs w:val="18"/>
              </w:rPr>
              <w:t>carry</w:t>
            </w:r>
            <w:proofErr w:type="spellEnd"/>
            <w:r w:rsidRPr="00752B46">
              <w:rPr>
                <w:rFonts w:ascii="Tahoma" w:hAnsi="Tahoma" w:cs="Tahoma"/>
                <w:bCs/>
                <w:sz w:val="18"/>
                <w:szCs w:val="18"/>
              </w:rPr>
              <w:t xml:space="preserve"> </w:t>
            </w:r>
            <w:proofErr w:type="spellStart"/>
            <w:r w:rsidRPr="00752B46">
              <w:rPr>
                <w:rFonts w:ascii="Tahoma" w:hAnsi="Tahoma" w:cs="Tahoma"/>
                <w:bCs/>
                <w:sz w:val="18"/>
                <w:szCs w:val="18"/>
              </w:rPr>
              <w:t>over</w:t>
            </w:r>
            <w:proofErr w:type="spellEnd"/>
            <w:r w:rsidRPr="00752B46">
              <w:rPr>
                <w:rFonts w:ascii="Tahoma" w:hAnsi="Tahoma" w:cs="Tahoma"/>
                <w:bCs/>
                <w:sz w:val="18"/>
                <w:szCs w:val="18"/>
              </w:rPr>
              <w:t xml:space="preserve"> za primere, kjer vzrok ni </w:t>
            </w:r>
            <w:proofErr w:type="spellStart"/>
            <w:r w:rsidRPr="00752B46">
              <w:rPr>
                <w:rFonts w:ascii="Tahoma" w:hAnsi="Tahoma" w:cs="Tahoma"/>
                <w:bCs/>
                <w:sz w:val="18"/>
                <w:szCs w:val="18"/>
              </w:rPr>
              <w:t>pipetiranje</w:t>
            </w:r>
            <w:proofErr w:type="spellEnd"/>
            <w:r w:rsidRPr="00752B46">
              <w:rPr>
                <w:rFonts w:ascii="Tahoma" w:hAnsi="Tahoma" w:cs="Tahoma"/>
                <w:bCs/>
                <w:sz w:val="18"/>
                <w:szCs w:val="18"/>
              </w:rPr>
              <w:t xml:space="preserve"> vzorcev.</w:t>
            </w:r>
          </w:p>
        </w:tc>
        <w:tc>
          <w:tcPr>
            <w:tcW w:w="3231" w:type="dxa"/>
          </w:tcPr>
          <w:p w14:paraId="3D677832" w14:textId="77777777" w:rsidR="006E358F" w:rsidRPr="00752B46" w:rsidRDefault="006E358F" w:rsidP="00A42CC5">
            <w:pPr>
              <w:rPr>
                <w:rFonts w:ascii="Tahoma" w:hAnsi="Tahoma" w:cs="Tahoma"/>
                <w:b/>
                <w:sz w:val="18"/>
                <w:szCs w:val="18"/>
              </w:rPr>
            </w:pPr>
          </w:p>
        </w:tc>
      </w:tr>
      <w:tr w:rsidR="006E358F" w:rsidRPr="00752B46" w14:paraId="59DDCA51" w14:textId="77777777" w:rsidTr="006E358F">
        <w:trPr>
          <w:trHeight w:val="274"/>
        </w:trPr>
        <w:tc>
          <w:tcPr>
            <w:tcW w:w="709" w:type="dxa"/>
          </w:tcPr>
          <w:p w14:paraId="15B5864D"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6FEDF03E" w14:textId="77777777" w:rsidR="006E358F" w:rsidRPr="00752B46" w:rsidRDefault="006E358F" w:rsidP="00A42CC5">
            <w:pPr>
              <w:rPr>
                <w:rFonts w:ascii="Tahoma" w:hAnsi="Tahoma" w:cs="Tahoma"/>
                <w:bCs/>
                <w:sz w:val="18"/>
                <w:szCs w:val="18"/>
              </w:rPr>
            </w:pPr>
            <w:r w:rsidRPr="00752B46">
              <w:rPr>
                <w:rFonts w:ascii="Tahoma" w:hAnsi="Tahoma" w:cs="Tahoma"/>
                <w:bCs/>
                <w:sz w:val="18"/>
                <w:szCs w:val="18"/>
              </w:rPr>
              <w:t xml:space="preserve">Mora omogočati prilagoditev večtočkovne kalibracijske krivulje proizvajalca z uporabo največ dveh </w:t>
            </w:r>
            <w:proofErr w:type="spellStart"/>
            <w:r w:rsidRPr="00752B46">
              <w:rPr>
                <w:rFonts w:ascii="Tahoma" w:hAnsi="Tahoma" w:cs="Tahoma"/>
                <w:bCs/>
                <w:sz w:val="18"/>
                <w:szCs w:val="18"/>
              </w:rPr>
              <w:t>kalibratorjev</w:t>
            </w:r>
            <w:proofErr w:type="spellEnd"/>
            <w:r w:rsidRPr="00752B46">
              <w:rPr>
                <w:rFonts w:ascii="Tahoma" w:hAnsi="Tahoma" w:cs="Tahoma"/>
                <w:bCs/>
                <w:sz w:val="18"/>
                <w:szCs w:val="18"/>
              </w:rPr>
              <w:t>.</w:t>
            </w:r>
          </w:p>
        </w:tc>
        <w:tc>
          <w:tcPr>
            <w:tcW w:w="3231" w:type="dxa"/>
          </w:tcPr>
          <w:p w14:paraId="1626642D" w14:textId="77777777" w:rsidR="006E358F" w:rsidRPr="00752B46" w:rsidRDefault="006E358F" w:rsidP="00A42CC5">
            <w:pPr>
              <w:rPr>
                <w:rFonts w:ascii="Tahoma" w:hAnsi="Tahoma" w:cs="Tahoma"/>
                <w:b/>
                <w:sz w:val="18"/>
                <w:szCs w:val="18"/>
              </w:rPr>
            </w:pPr>
          </w:p>
        </w:tc>
      </w:tr>
      <w:tr w:rsidR="006E358F" w:rsidRPr="00752B46" w14:paraId="66B2D31E" w14:textId="77777777" w:rsidTr="006E358F">
        <w:trPr>
          <w:trHeight w:val="274"/>
        </w:trPr>
        <w:tc>
          <w:tcPr>
            <w:tcW w:w="709" w:type="dxa"/>
          </w:tcPr>
          <w:p w14:paraId="2CA77991"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2FEF77FC" w14:textId="77777777" w:rsidR="006E358F" w:rsidRPr="00752B46" w:rsidRDefault="006E358F" w:rsidP="00A42CC5">
            <w:pPr>
              <w:rPr>
                <w:rFonts w:ascii="Tahoma" w:hAnsi="Tahoma" w:cs="Tahoma"/>
                <w:sz w:val="18"/>
                <w:szCs w:val="18"/>
              </w:rPr>
            </w:pPr>
            <w:r w:rsidRPr="00752B46">
              <w:rPr>
                <w:rFonts w:ascii="Tahoma" w:hAnsi="Tahoma" w:cs="Tahoma"/>
                <w:sz w:val="18"/>
                <w:szCs w:val="18"/>
              </w:rPr>
              <w:t xml:space="preserve">Reagenti morajo biti pripravljeni za uporabo (brez predhodne </w:t>
            </w:r>
            <w:r w:rsidRPr="00752B46">
              <w:rPr>
                <w:rFonts w:ascii="Tahoma" w:hAnsi="Tahoma" w:cs="Tahoma"/>
                <w:sz w:val="18"/>
                <w:szCs w:val="18"/>
              </w:rPr>
              <w:lastRenderedPageBreak/>
              <w:t xml:space="preserve">priprave, brez čakanja, brez predhodnega odpiranja, brez prelivanja). </w:t>
            </w:r>
          </w:p>
          <w:p w14:paraId="10DABCE4" w14:textId="77777777" w:rsidR="006E358F" w:rsidRPr="00752B46" w:rsidRDefault="006E358F" w:rsidP="00A42CC5">
            <w:pPr>
              <w:rPr>
                <w:rFonts w:ascii="Tahoma" w:hAnsi="Tahoma" w:cs="Tahoma"/>
                <w:sz w:val="18"/>
                <w:szCs w:val="18"/>
              </w:rPr>
            </w:pPr>
            <w:r w:rsidRPr="00752B46">
              <w:rPr>
                <w:rFonts w:ascii="Tahoma" w:hAnsi="Tahoma" w:cs="Tahoma"/>
                <w:sz w:val="18"/>
                <w:szCs w:val="18"/>
              </w:rPr>
              <w:t xml:space="preserve">Odstranjevanje zaščitne embalaže (folija, plastika/guma in podobno) se ne šteje kot ročna priprava reagenta. </w:t>
            </w:r>
          </w:p>
          <w:p w14:paraId="328D2F1A" w14:textId="77777777" w:rsidR="006E358F" w:rsidRPr="00752B46" w:rsidRDefault="006E358F" w:rsidP="00A42CC5">
            <w:pPr>
              <w:rPr>
                <w:rFonts w:ascii="Tahoma" w:hAnsi="Tahoma" w:cs="Tahoma"/>
                <w:bCs/>
                <w:sz w:val="18"/>
                <w:szCs w:val="18"/>
                <w:highlight w:val="yellow"/>
              </w:rPr>
            </w:pPr>
            <w:r w:rsidRPr="00752B46">
              <w:rPr>
                <w:rFonts w:ascii="Tahoma" w:hAnsi="Tahoma" w:cs="Tahoma"/>
                <w:sz w:val="18"/>
                <w:szCs w:val="18"/>
              </w:rPr>
              <w:t xml:space="preserve">Seznam reagentov je v dokumentu </w:t>
            </w:r>
            <w:r w:rsidRPr="00752B46">
              <w:rPr>
                <w:rFonts w:ascii="Tahoma" w:hAnsi="Tahoma" w:cs="Tahoma"/>
                <w:bCs/>
                <w:sz w:val="18"/>
                <w:szCs w:val="18"/>
              </w:rPr>
              <w:t xml:space="preserve">»Seznam </w:t>
            </w:r>
            <w:proofErr w:type="spellStart"/>
            <w:r w:rsidRPr="00752B46">
              <w:rPr>
                <w:rFonts w:ascii="Tahoma" w:hAnsi="Tahoma" w:cs="Tahoma"/>
                <w:bCs/>
                <w:sz w:val="18"/>
                <w:szCs w:val="18"/>
              </w:rPr>
              <w:t>preiskav_ZD</w:t>
            </w:r>
            <w:proofErr w:type="spellEnd"/>
            <w:r w:rsidRPr="00752B46">
              <w:rPr>
                <w:rFonts w:ascii="Tahoma" w:hAnsi="Tahoma" w:cs="Tahoma"/>
                <w:bCs/>
                <w:sz w:val="18"/>
                <w:szCs w:val="18"/>
              </w:rPr>
              <w:t xml:space="preserve"> Sevnica_2026«, v drugem zavihku »Reagenti - </w:t>
            </w:r>
            <w:proofErr w:type="spellStart"/>
            <w:r w:rsidRPr="00752B46">
              <w:rPr>
                <w:rFonts w:ascii="Tahoma" w:hAnsi="Tahoma" w:cs="Tahoma"/>
                <w:bCs/>
                <w:sz w:val="18"/>
                <w:szCs w:val="18"/>
              </w:rPr>
              <w:t>imunokemija</w:t>
            </w:r>
            <w:proofErr w:type="spellEnd"/>
            <w:r w:rsidRPr="00752B46">
              <w:rPr>
                <w:rFonts w:ascii="Tahoma" w:hAnsi="Tahoma" w:cs="Tahoma"/>
                <w:bCs/>
                <w:sz w:val="18"/>
                <w:szCs w:val="18"/>
              </w:rPr>
              <w:t xml:space="preserve">«. </w:t>
            </w:r>
          </w:p>
        </w:tc>
        <w:tc>
          <w:tcPr>
            <w:tcW w:w="3231" w:type="dxa"/>
          </w:tcPr>
          <w:p w14:paraId="6D54BBBA" w14:textId="77777777" w:rsidR="006E358F" w:rsidRPr="00752B46" w:rsidRDefault="006E358F" w:rsidP="00A42CC5">
            <w:pPr>
              <w:rPr>
                <w:rFonts w:ascii="Tahoma" w:hAnsi="Tahoma" w:cs="Tahoma"/>
                <w:b/>
                <w:sz w:val="18"/>
                <w:szCs w:val="18"/>
              </w:rPr>
            </w:pPr>
          </w:p>
        </w:tc>
      </w:tr>
      <w:tr w:rsidR="006E358F" w:rsidRPr="00752B46" w14:paraId="5B47A530" w14:textId="77777777" w:rsidTr="006E358F">
        <w:trPr>
          <w:trHeight w:val="274"/>
        </w:trPr>
        <w:tc>
          <w:tcPr>
            <w:tcW w:w="5983" w:type="dxa"/>
            <w:gridSpan w:val="2"/>
          </w:tcPr>
          <w:p w14:paraId="755A0C2C" w14:textId="77777777" w:rsidR="006E358F" w:rsidRPr="00752B46" w:rsidRDefault="006E358F" w:rsidP="00A42CC5">
            <w:pPr>
              <w:widowControl w:val="0"/>
              <w:rPr>
                <w:rFonts w:ascii="Tahoma" w:hAnsi="Tahoma" w:cs="Tahoma"/>
                <w:sz w:val="18"/>
                <w:szCs w:val="18"/>
              </w:rPr>
            </w:pPr>
          </w:p>
          <w:p w14:paraId="1A91F1DE" w14:textId="77777777" w:rsidR="006E358F" w:rsidRPr="00752B46" w:rsidRDefault="006E358F" w:rsidP="00A42CC5">
            <w:pPr>
              <w:widowControl w:val="0"/>
              <w:rPr>
                <w:rFonts w:ascii="Tahoma" w:hAnsi="Tahoma" w:cs="Tahoma"/>
                <w:sz w:val="18"/>
                <w:szCs w:val="18"/>
              </w:rPr>
            </w:pPr>
          </w:p>
          <w:p w14:paraId="6BF88B1E" w14:textId="77777777" w:rsidR="006E358F" w:rsidRPr="00752B46" w:rsidRDefault="006E358F" w:rsidP="000322AF">
            <w:pPr>
              <w:pStyle w:val="Odstavekseznama"/>
              <w:widowControl w:val="0"/>
              <w:numPr>
                <w:ilvl w:val="0"/>
                <w:numId w:val="35"/>
              </w:numPr>
              <w:spacing w:after="200" w:line="276" w:lineRule="auto"/>
              <w:rPr>
                <w:rFonts w:ascii="Tahoma" w:hAnsi="Tahoma" w:cs="Tahoma"/>
                <w:sz w:val="18"/>
                <w:szCs w:val="18"/>
              </w:rPr>
            </w:pPr>
            <w:r w:rsidRPr="00752B46">
              <w:rPr>
                <w:rFonts w:ascii="Tahoma" w:hAnsi="Tahoma" w:cs="Tahoma"/>
                <w:b/>
                <w:sz w:val="18"/>
                <w:szCs w:val="18"/>
              </w:rPr>
              <w:t>SPLOŠNE ZAHTEVE</w:t>
            </w:r>
          </w:p>
          <w:p w14:paraId="38FDE3F4" w14:textId="77777777" w:rsidR="006E358F" w:rsidRPr="00752B46" w:rsidRDefault="006E358F" w:rsidP="00A42CC5">
            <w:pPr>
              <w:pStyle w:val="Odstavekseznama"/>
              <w:widowControl w:val="0"/>
              <w:ind w:left="164"/>
              <w:rPr>
                <w:rFonts w:ascii="Tahoma" w:hAnsi="Tahoma" w:cs="Tahoma"/>
                <w:bCs/>
                <w:sz w:val="18"/>
                <w:szCs w:val="18"/>
              </w:rPr>
            </w:pPr>
            <w:r w:rsidRPr="00752B46">
              <w:rPr>
                <w:rFonts w:ascii="Tahoma" w:hAnsi="Tahoma" w:cs="Tahoma"/>
                <w:bCs/>
                <w:sz w:val="18"/>
                <w:szCs w:val="18"/>
              </w:rPr>
              <w:t>Za izpolnjevanje splošnih zahtev ponudnik za točke, kjer ni posebej določeno dokazilo, priloži lastno izjavo, s katero potrjuje izpolnjevanje zahtev.</w:t>
            </w:r>
          </w:p>
        </w:tc>
        <w:tc>
          <w:tcPr>
            <w:tcW w:w="3231" w:type="dxa"/>
          </w:tcPr>
          <w:p w14:paraId="7F1ECA66" w14:textId="77777777" w:rsidR="006E358F" w:rsidRPr="00752B46" w:rsidRDefault="006E358F" w:rsidP="00A42CC5">
            <w:pPr>
              <w:jc w:val="left"/>
              <w:rPr>
                <w:rFonts w:ascii="Tahoma" w:hAnsi="Tahoma" w:cs="Tahoma"/>
                <w:sz w:val="18"/>
                <w:szCs w:val="18"/>
              </w:rPr>
            </w:pPr>
            <w:r w:rsidRPr="00752B46">
              <w:rPr>
                <w:rFonts w:ascii="Tahoma" w:hAnsi="Tahoma" w:cs="Tahoma"/>
                <w:b/>
                <w:sz w:val="18"/>
                <w:szCs w:val="18"/>
              </w:rPr>
              <w:t>IZJAVA</w:t>
            </w:r>
          </w:p>
        </w:tc>
      </w:tr>
      <w:tr w:rsidR="006E358F" w:rsidRPr="00752B46" w14:paraId="22B3291A" w14:textId="77777777" w:rsidTr="006E358F">
        <w:trPr>
          <w:trHeight w:val="274"/>
        </w:trPr>
        <w:tc>
          <w:tcPr>
            <w:tcW w:w="709" w:type="dxa"/>
          </w:tcPr>
          <w:p w14:paraId="6698FF46"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1685FC4B" w14:textId="77777777" w:rsidR="006E358F" w:rsidRPr="00752B46" w:rsidRDefault="006E358F" w:rsidP="00A42CC5">
            <w:pPr>
              <w:widowControl w:val="0"/>
              <w:rPr>
                <w:rFonts w:ascii="Tahoma" w:hAnsi="Tahoma" w:cs="Tahoma"/>
                <w:bCs/>
                <w:sz w:val="18"/>
                <w:szCs w:val="18"/>
              </w:rPr>
            </w:pPr>
            <w:r w:rsidRPr="00752B46">
              <w:rPr>
                <w:rFonts w:ascii="Tahoma" w:hAnsi="Tahoma" w:cs="Tahoma"/>
                <w:bCs/>
                <w:sz w:val="18"/>
                <w:szCs w:val="18"/>
              </w:rPr>
              <w:t>Ponudnik mora izdati potrdilo o usposobljenosti za delo na analitskem sistemu za zaposlene.</w:t>
            </w:r>
          </w:p>
        </w:tc>
        <w:tc>
          <w:tcPr>
            <w:tcW w:w="3231" w:type="dxa"/>
          </w:tcPr>
          <w:p w14:paraId="2D2C973F" w14:textId="77777777" w:rsidR="006E358F" w:rsidRPr="00752B46" w:rsidRDefault="006E358F" w:rsidP="00A42CC5">
            <w:pPr>
              <w:rPr>
                <w:rFonts w:ascii="Tahoma" w:hAnsi="Tahoma" w:cs="Tahoma"/>
                <w:b/>
                <w:sz w:val="18"/>
                <w:szCs w:val="18"/>
              </w:rPr>
            </w:pPr>
          </w:p>
        </w:tc>
      </w:tr>
      <w:tr w:rsidR="006E358F" w:rsidRPr="00752B46" w14:paraId="3749CD28" w14:textId="77777777" w:rsidTr="006E358F">
        <w:trPr>
          <w:trHeight w:val="274"/>
        </w:trPr>
        <w:tc>
          <w:tcPr>
            <w:tcW w:w="709" w:type="dxa"/>
          </w:tcPr>
          <w:p w14:paraId="4E3C7C6C"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017E1AFF" w14:textId="77777777" w:rsidR="006E358F" w:rsidRPr="00752B46" w:rsidRDefault="006E358F" w:rsidP="00A42CC5">
            <w:pPr>
              <w:widowControl w:val="0"/>
              <w:rPr>
                <w:rFonts w:ascii="Tahoma" w:hAnsi="Tahoma" w:cs="Tahoma"/>
                <w:sz w:val="18"/>
                <w:szCs w:val="18"/>
              </w:rPr>
            </w:pPr>
            <w:r w:rsidRPr="00752B46">
              <w:rPr>
                <w:rFonts w:ascii="Tahoma" w:hAnsi="Tahoma" w:cs="Tahoma"/>
                <w:bCs/>
                <w:sz w:val="18"/>
                <w:szCs w:val="18"/>
              </w:rPr>
              <w:t xml:space="preserve">Ponudnik mora zagotoviti dostavo, montažo in zagon ter preizkus delovanja analitskega sistema </w:t>
            </w:r>
            <w:r w:rsidRPr="00752B46">
              <w:rPr>
                <w:rFonts w:ascii="Tahoma" w:hAnsi="Tahoma" w:cs="Tahoma"/>
                <w:b/>
                <w:sz w:val="18"/>
                <w:szCs w:val="18"/>
              </w:rPr>
              <w:t>v 90 dneh</w:t>
            </w:r>
            <w:r w:rsidRPr="00752B46">
              <w:rPr>
                <w:rFonts w:ascii="Tahoma" w:hAnsi="Tahoma" w:cs="Tahoma"/>
                <w:bCs/>
                <w:sz w:val="18"/>
                <w:szCs w:val="18"/>
              </w:rPr>
              <w:t xml:space="preserve"> od datuma veljavnosti (podpisa) pogodbe.</w:t>
            </w:r>
            <w:r w:rsidRPr="00752B46">
              <w:rPr>
                <w:rFonts w:ascii="Tahoma" w:eastAsia="Times New Roman" w:hAnsi="Tahoma" w:cs="Tahoma"/>
                <w:sz w:val="18"/>
                <w:szCs w:val="18"/>
                <w:lang w:eastAsia="sl-SI"/>
              </w:rPr>
              <w:t xml:space="preserve"> </w:t>
            </w:r>
          </w:p>
        </w:tc>
        <w:tc>
          <w:tcPr>
            <w:tcW w:w="3231" w:type="dxa"/>
          </w:tcPr>
          <w:p w14:paraId="5DDE615B" w14:textId="77777777" w:rsidR="006E358F" w:rsidRPr="00752B46" w:rsidRDefault="006E358F" w:rsidP="00A42CC5">
            <w:pPr>
              <w:rPr>
                <w:rFonts w:ascii="Tahoma" w:hAnsi="Tahoma" w:cs="Tahoma"/>
                <w:b/>
                <w:sz w:val="18"/>
                <w:szCs w:val="18"/>
              </w:rPr>
            </w:pPr>
          </w:p>
        </w:tc>
      </w:tr>
      <w:tr w:rsidR="006E358F" w:rsidRPr="00752B46" w14:paraId="4D24C253" w14:textId="77777777" w:rsidTr="006E358F">
        <w:trPr>
          <w:trHeight w:val="274"/>
        </w:trPr>
        <w:tc>
          <w:tcPr>
            <w:tcW w:w="709" w:type="dxa"/>
          </w:tcPr>
          <w:p w14:paraId="25504875"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13F86A94" w14:textId="77777777" w:rsidR="006E358F" w:rsidRPr="00752B46" w:rsidRDefault="006E358F" w:rsidP="00A42CC5">
            <w:pPr>
              <w:contextualSpacing/>
              <w:rPr>
                <w:rFonts w:ascii="Tahoma" w:hAnsi="Tahoma" w:cs="Tahoma"/>
                <w:bCs/>
                <w:sz w:val="18"/>
                <w:szCs w:val="18"/>
              </w:rPr>
            </w:pPr>
            <w:r w:rsidRPr="00752B46">
              <w:rPr>
                <w:rFonts w:ascii="Tahoma" w:hAnsi="Tahoma" w:cs="Tahoma"/>
                <w:b/>
                <w:sz w:val="18"/>
                <w:szCs w:val="18"/>
              </w:rPr>
              <w:t>Izbrani</w:t>
            </w:r>
            <w:r w:rsidRPr="00752B46">
              <w:rPr>
                <w:rFonts w:ascii="Tahoma" w:hAnsi="Tahoma" w:cs="Tahoma"/>
                <w:bCs/>
                <w:sz w:val="18"/>
                <w:szCs w:val="18"/>
              </w:rPr>
              <w:t xml:space="preserve"> ponudnik mora pripraviti načrt za izvedbo vseh potrebnih priključkov za: električno energijo, vodo, demineralizirano vodo, odtoke, mrežno povezavo, LIS in morebitne druge priključke.</w:t>
            </w:r>
          </w:p>
        </w:tc>
        <w:tc>
          <w:tcPr>
            <w:tcW w:w="3231" w:type="dxa"/>
          </w:tcPr>
          <w:p w14:paraId="3C1D5A7A" w14:textId="77777777" w:rsidR="006E358F" w:rsidRPr="00752B46" w:rsidRDefault="006E358F" w:rsidP="00A42CC5">
            <w:pPr>
              <w:rPr>
                <w:rFonts w:ascii="Tahoma" w:hAnsi="Tahoma" w:cs="Tahoma"/>
                <w:b/>
                <w:sz w:val="18"/>
                <w:szCs w:val="18"/>
              </w:rPr>
            </w:pPr>
          </w:p>
        </w:tc>
      </w:tr>
      <w:tr w:rsidR="006E358F" w:rsidRPr="00752B46" w14:paraId="34D9C95A" w14:textId="77777777" w:rsidTr="006E358F">
        <w:trPr>
          <w:trHeight w:val="274"/>
        </w:trPr>
        <w:tc>
          <w:tcPr>
            <w:tcW w:w="709" w:type="dxa"/>
          </w:tcPr>
          <w:p w14:paraId="163FD959"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bookmarkStart w:id="180" w:name="_Hlk114560222"/>
          </w:p>
        </w:tc>
        <w:tc>
          <w:tcPr>
            <w:tcW w:w="5274" w:type="dxa"/>
          </w:tcPr>
          <w:p w14:paraId="2A81F417" w14:textId="77777777" w:rsidR="006E358F" w:rsidRPr="00752B46" w:rsidRDefault="006E358F" w:rsidP="00A42CC5">
            <w:pPr>
              <w:contextualSpacing/>
              <w:rPr>
                <w:rFonts w:ascii="Tahoma" w:hAnsi="Tahoma" w:cs="Tahoma"/>
                <w:bCs/>
                <w:sz w:val="18"/>
                <w:szCs w:val="18"/>
              </w:rPr>
            </w:pPr>
            <w:r w:rsidRPr="00752B46">
              <w:rPr>
                <w:rFonts w:ascii="Tahoma" w:hAnsi="Tahoma" w:cs="Tahoma"/>
                <w:bCs/>
                <w:sz w:val="18"/>
                <w:szCs w:val="18"/>
              </w:rPr>
              <w:t xml:space="preserve">V ponudbeno vrednost mora biti vključen ves potrebni material (reagenti, </w:t>
            </w:r>
            <w:proofErr w:type="spellStart"/>
            <w:r w:rsidRPr="00752B46">
              <w:rPr>
                <w:rFonts w:ascii="Tahoma" w:hAnsi="Tahoma" w:cs="Tahoma"/>
                <w:bCs/>
                <w:sz w:val="18"/>
                <w:szCs w:val="18"/>
              </w:rPr>
              <w:t>kalibratorji</w:t>
            </w:r>
            <w:proofErr w:type="spellEnd"/>
            <w:r w:rsidRPr="00752B46">
              <w:rPr>
                <w:rFonts w:ascii="Tahoma" w:hAnsi="Tahoma" w:cs="Tahoma"/>
                <w:bCs/>
                <w:sz w:val="18"/>
                <w:szCs w:val="18"/>
              </w:rPr>
              <w:t>, kontrole, sistemski reagenti, čistilne raztopine) za zagon ob postavitvi analitskih sistemov in šolanje laboratorijskega osebja ter verifikacijo metod (100 določitev na preiskavo).</w:t>
            </w:r>
          </w:p>
        </w:tc>
        <w:tc>
          <w:tcPr>
            <w:tcW w:w="3231" w:type="dxa"/>
          </w:tcPr>
          <w:p w14:paraId="567DD824" w14:textId="77777777" w:rsidR="006E358F" w:rsidRPr="00752B46" w:rsidRDefault="006E358F" w:rsidP="00A42CC5">
            <w:pPr>
              <w:rPr>
                <w:rFonts w:ascii="Tahoma" w:hAnsi="Tahoma" w:cs="Tahoma"/>
                <w:b/>
                <w:sz w:val="18"/>
                <w:szCs w:val="18"/>
              </w:rPr>
            </w:pPr>
          </w:p>
        </w:tc>
      </w:tr>
      <w:bookmarkEnd w:id="180"/>
      <w:tr w:rsidR="006E358F" w:rsidRPr="00752B46" w14:paraId="181A2654" w14:textId="77777777" w:rsidTr="006E358F">
        <w:trPr>
          <w:trHeight w:val="274"/>
        </w:trPr>
        <w:tc>
          <w:tcPr>
            <w:tcW w:w="709" w:type="dxa"/>
          </w:tcPr>
          <w:p w14:paraId="220E473B"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18CF6B7E" w14:textId="77777777" w:rsidR="006E358F" w:rsidRPr="00752B46" w:rsidRDefault="006E358F" w:rsidP="00A42CC5">
            <w:pPr>
              <w:rPr>
                <w:rFonts w:ascii="Tahoma" w:hAnsi="Tahoma" w:cs="Tahoma"/>
                <w:sz w:val="18"/>
                <w:szCs w:val="18"/>
              </w:rPr>
            </w:pPr>
            <w:r w:rsidRPr="00752B46">
              <w:rPr>
                <w:rFonts w:ascii="Tahoma" w:hAnsi="Tahoma" w:cs="Tahoma"/>
                <w:bCs/>
                <w:sz w:val="18"/>
                <w:szCs w:val="18"/>
              </w:rPr>
              <w:t>Ponudnik mora v okviru ponudbene vrednosti zagotoviti priklop analitskega sistema na obstoječi LIS (</w:t>
            </w:r>
            <w:proofErr w:type="spellStart"/>
            <w:r w:rsidRPr="00752B46">
              <w:rPr>
                <w:rFonts w:ascii="Tahoma" w:hAnsi="Tahoma" w:cs="Tahoma"/>
                <w:bCs/>
                <w:sz w:val="18"/>
                <w:szCs w:val="18"/>
              </w:rPr>
              <w:t>Labis</w:t>
            </w:r>
            <w:proofErr w:type="spellEnd"/>
            <w:r w:rsidRPr="00752B46">
              <w:rPr>
                <w:rFonts w:ascii="Tahoma" w:hAnsi="Tahoma" w:cs="Tahoma"/>
                <w:bCs/>
                <w:sz w:val="18"/>
                <w:szCs w:val="18"/>
              </w:rPr>
              <w:t xml:space="preserve">) ter nadgradnja z modulom kritične vrednosti, modul </w:t>
            </w:r>
            <w:proofErr w:type="spellStart"/>
            <w:r w:rsidRPr="00752B46">
              <w:rPr>
                <w:rFonts w:ascii="Tahoma" w:hAnsi="Tahoma" w:cs="Tahoma"/>
                <w:bCs/>
                <w:sz w:val="18"/>
                <w:szCs w:val="18"/>
              </w:rPr>
              <w:t>flagi</w:t>
            </w:r>
            <w:proofErr w:type="spellEnd"/>
            <w:r w:rsidRPr="00752B46">
              <w:rPr>
                <w:rFonts w:ascii="Tahoma" w:hAnsi="Tahoma" w:cs="Tahoma"/>
                <w:bCs/>
                <w:sz w:val="18"/>
                <w:szCs w:val="18"/>
              </w:rPr>
              <w:t xml:space="preserve"> in modul HIL.</w:t>
            </w:r>
          </w:p>
        </w:tc>
        <w:tc>
          <w:tcPr>
            <w:tcW w:w="3231" w:type="dxa"/>
          </w:tcPr>
          <w:p w14:paraId="685B7812" w14:textId="77777777" w:rsidR="006E358F" w:rsidRPr="00752B46" w:rsidRDefault="006E358F" w:rsidP="00A42CC5">
            <w:pPr>
              <w:rPr>
                <w:rFonts w:ascii="Tahoma" w:hAnsi="Tahoma" w:cs="Tahoma"/>
                <w:sz w:val="18"/>
                <w:szCs w:val="18"/>
              </w:rPr>
            </w:pPr>
          </w:p>
        </w:tc>
      </w:tr>
      <w:tr w:rsidR="006E358F" w:rsidRPr="00752B46" w14:paraId="5344E87B" w14:textId="77777777" w:rsidTr="006E358F">
        <w:trPr>
          <w:trHeight w:val="274"/>
        </w:trPr>
        <w:tc>
          <w:tcPr>
            <w:tcW w:w="709" w:type="dxa"/>
          </w:tcPr>
          <w:p w14:paraId="3E3D2B8C"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4BBC7B31" w14:textId="77777777" w:rsidR="006E358F" w:rsidRPr="00752B46" w:rsidRDefault="006E358F" w:rsidP="00A42CC5">
            <w:pPr>
              <w:rPr>
                <w:rFonts w:ascii="Tahoma" w:hAnsi="Tahoma" w:cs="Tahoma"/>
                <w:sz w:val="18"/>
                <w:szCs w:val="18"/>
              </w:rPr>
            </w:pPr>
            <w:r w:rsidRPr="00752B46">
              <w:rPr>
                <w:rFonts w:ascii="Tahoma" w:hAnsi="Tahoma" w:cs="Tahoma"/>
                <w:b/>
                <w:sz w:val="18"/>
                <w:szCs w:val="18"/>
              </w:rPr>
              <w:t>Izbrani</w:t>
            </w:r>
            <w:r w:rsidRPr="00752B46">
              <w:rPr>
                <w:rFonts w:ascii="Tahoma" w:hAnsi="Tahoma" w:cs="Tahoma"/>
                <w:bCs/>
                <w:sz w:val="18"/>
                <w:szCs w:val="18"/>
              </w:rPr>
              <w:t xml:space="preserve"> ponudnik mora ob postavitvi analitskega sistema priskrbeti kratka navodila za delo in redno vzdrževanje analitskega sistema v slovenskem jeziku.</w:t>
            </w:r>
          </w:p>
        </w:tc>
        <w:tc>
          <w:tcPr>
            <w:tcW w:w="3231" w:type="dxa"/>
          </w:tcPr>
          <w:p w14:paraId="18CEDEC5" w14:textId="77777777" w:rsidR="006E358F" w:rsidRPr="00752B46" w:rsidRDefault="006E358F" w:rsidP="00A42CC5">
            <w:pPr>
              <w:rPr>
                <w:rFonts w:ascii="Tahoma" w:hAnsi="Tahoma" w:cs="Tahoma"/>
                <w:b/>
                <w:sz w:val="18"/>
                <w:szCs w:val="18"/>
              </w:rPr>
            </w:pPr>
          </w:p>
        </w:tc>
      </w:tr>
      <w:tr w:rsidR="006E358F" w:rsidRPr="00752B46" w14:paraId="0355D453" w14:textId="77777777" w:rsidTr="006E358F">
        <w:trPr>
          <w:trHeight w:val="274"/>
        </w:trPr>
        <w:tc>
          <w:tcPr>
            <w:tcW w:w="709" w:type="dxa"/>
          </w:tcPr>
          <w:p w14:paraId="1597AA60"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766FE9BB" w14:textId="77777777" w:rsidR="006E358F" w:rsidRPr="00752B46" w:rsidRDefault="006E358F" w:rsidP="00A42CC5">
            <w:pPr>
              <w:contextualSpacing/>
              <w:rPr>
                <w:rFonts w:ascii="Tahoma" w:hAnsi="Tahoma" w:cs="Tahoma"/>
                <w:bCs/>
                <w:sz w:val="18"/>
                <w:szCs w:val="18"/>
              </w:rPr>
            </w:pPr>
            <w:r w:rsidRPr="00752B46">
              <w:rPr>
                <w:rFonts w:ascii="Tahoma" w:hAnsi="Tahoma" w:cs="Tahoma"/>
                <w:bCs/>
                <w:sz w:val="18"/>
                <w:szCs w:val="18"/>
              </w:rPr>
              <w:t xml:space="preserve">Dobavljena oprema mora biti nova in nerabljena. </w:t>
            </w:r>
          </w:p>
        </w:tc>
        <w:tc>
          <w:tcPr>
            <w:tcW w:w="3231" w:type="dxa"/>
          </w:tcPr>
          <w:p w14:paraId="3E66A85D" w14:textId="77777777" w:rsidR="006E358F" w:rsidRPr="00752B46" w:rsidRDefault="006E358F" w:rsidP="00A42CC5">
            <w:pPr>
              <w:rPr>
                <w:rFonts w:ascii="Tahoma" w:hAnsi="Tahoma" w:cs="Tahoma"/>
                <w:b/>
                <w:sz w:val="18"/>
                <w:szCs w:val="18"/>
              </w:rPr>
            </w:pPr>
          </w:p>
        </w:tc>
      </w:tr>
      <w:tr w:rsidR="006E358F" w:rsidRPr="00752B46" w14:paraId="535A1B9B" w14:textId="77777777" w:rsidTr="006E358F">
        <w:trPr>
          <w:trHeight w:val="1107"/>
        </w:trPr>
        <w:tc>
          <w:tcPr>
            <w:tcW w:w="709" w:type="dxa"/>
          </w:tcPr>
          <w:p w14:paraId="0EBF3425"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bookmarkStart w:id="181" w:name="_Hlk109377235"/>
          </w:p>
        </w:tc>
        <w:tc>
          <w:tcPr>
            <w:tcW w:w="5274" w:type="dxa"/>
          </w:tcPr>
          <w:p w14:paraId="58402790" w14:textId="77777777" w:rsidR="006E358F" w:rsidRPr="00752B46" w:rsidRDefault="006E358F" w:rsidP="00A42CC5">
            <w:pPr>
              <w:contextualSpacing/>
              <w:rPr>
                <w:rFonts w:ascii="Tahoma" w:hAnsi="Tahoma" w:cs="Tahoma"/>
                <w:bCs/>
                <w:sz w:val="18"/>
                <w:szCs w:val="18"/>
              </w:rPr>
            </w:pPr>
            <w:r w:rsidRPr="00752B46">
              <w:rPr>
                <w:rFonts w:ascii="Tahoma" w:hAnsi="Tahoma" w:cs="Tahoma"/>
                <w:bCs/>
                <w:sz w:val="18"/>
                <w:szCs w:val="18"/>
              </w:rPr>
              <w:t>Ponudnik mora poskrbeti za odvoz in ustrezno uničenje obstoječega analizatorja (</w:t>
            </w:r>
            <w:proofErr w:type="spellStart"/>
            <w:r w:rsidRPr="00752B46">
              <w:rPr>
                <w:rFonts w:ascii="Tahoma" w:hAnsi="Tahoma" w:cs="Tahoma"/>
                <w:bCs/>
                <w:sz w:val="18"/>
                <w:szCs w:val="18"/>
              </w:rPr>
              <w:t>Roche</w:t>
            </w:r>
            <w:proofErr w:type="spellEnd"/>
            <w:r w:rsidRPr="00752B46">
              <w:rPr>
                <w:rFonts w:ascii="Tahoma" w:hAnsi="Tahoma" w:cs="Tahoma"/>
                <w:bCs/>
                <w:sz w:val="18"/>
                <w:szCs w:val="18"/>
              </w:rPr>
              <w:t xml:space="preserve"> – </w:t>
            </w:r>
            <w:proofErr w:type="spellStart"/>
            <w:r w:rsidRPr="00752B46">
              <w:rPr>
                <w:rFonts w:ascii="Tahoma" w:hAnsi="Tahoma" w:cs="Tahoma"/>
                <w:bCs/>
                <w:sz w:val="18"/>
                <w:szCs w:val="18"/>
              </w:rPr>
              <w:t>cobas</w:t>
            </w:r>
            <w:proofErr w:type="spellEnd"/>
            <w:r w:rsidRPr="00752B46">
              <w:rPr>
                <w:rFonts w:ascii="Tahoma" w:hAnsi="Tahoma" w:cs="Tahoma"/>
                <w:bCs/>
                <w:sz w:val="18"/>
                <w:szCs w:val="18"/>
              </w:rPr>
              <w:t xml:space="preserve"> 6000 &lt;c501|e601&gt;) na lastne stroške in kasneje predložiti dokazilo o uničenju analizatorja. Naročnik bo poskrbel za dekontaminacijo obstoječega analizatorja, ki bo pripravljen za transport in uničenje.</w:t>
            </w:r>
          </w:p>
        </w:tc>
        <w:tc>
          <w:tcPr>
            <w:tcW w:w="3231" w:type="dxa"/>
          </w:tcPr>
          <w:p w14:paraId="303A9B07" w14:textId="77777777" w:rsidR="006E358F" w:rsidRPr="00752B46" w:rsidRDefault="006E358F" w:rsidP="00A42CC5">
            <w:pPr>
              <w:rPr>
                <w:rFonts w:ascii="Tahoma" w:hAnsi="Tahoma" w:cs="Tahoma"/>
                <w:b/>
                <w:sz w:val="18"/>
                <w:szCs w:val="18"/>
              </w:rPr>
            </w:pPr>
          </w:p>
        </w:tc>
      </w:tr>
      <w:bookmarkEnd w:id="181"/>
      <w:tr w:rsidR="006E358F" w:rsidRPr="00752B46" w14:paraId="1D92EAC6" w14:textId="77777777" w:rsidTr="006E358F">
        <w:trPr>
          <w:trHeight w:val="274"/>
        </w:trPr>
        <w:tc>
          <w:tcPr>
            <w:tcW w:w="709" w:type="dxa"/>
          </w:tcPr>
          <w:p w14:paraId="42E1EEC3"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7091866E" w14:textId="77777777" w:rsidR="006E358F" w:rsidRPr="00752B46" w:rsidRDefault="006E358F" w:rsidP="00A42CC5">
            <w:pPr>
              <w:widowControl w:val="0"/>
              <w:autoSpaceDE w:val="0"/>
              <w:autoSpaceDN w:val="0"/>
              <w:rPr>
                <w:rFonts w:ascii="Tahoma" w:hAnsi="Tahoma" w:cs="Tahoma"/>
                <w:bCs/>
                <w:sz w:val="18"/>
                <w:szCs w:val="18"/>
              </w:rPr>
            </w:pPr>
            <w:r w:rsidRPr="00752B46">
              <w:rPr>
                <w:rFonts w:ascii="Tahoma" w:hAnsi="Tahoma" w:cs="Tahoma"/>
                <w:bCs/>
                <w:sz w:val="18"/>
                <w:szCs w:val="18"/>
              </w:rPr>
              <w:t xml:space="preserve">Ponudnik mora zagotavljati dobavo naročenega materiala v </w:t>
            </w:r>
            <w:r w:rsidRPr="00752B46">
              <w:rPr>
                <w:rFonts w:ascii="Tahoma" w:hAnsi="Tahoma" w:cs="Tahoma"/>
                <w:sz w:val="18"/>
                <w:szCs w:val="18"/>
              </w:rPr>
              <w:t>3 delovnih dneh</w:t>
            </w:r>
            <w:r w:rsidRPr="00752B46">
              <w:rPr>
                <w:rFonts w:ascii="Tahoma" w:hAnsi="Tahoma" w:cs="Tahoma"/>
                <w:bCs/>
                <w:sz w:val="18"/>
                <w:szCs w:val="18"/>
              </w:rPr>
              <w:t xml:space="preserve"> od prejema pisnega naročila. Rok uporabe naročenega materiala mora biti vsaj 6 mesecev (izjema so kontrole katerih obstojnost mora biti vsaj 12 mesecev). Ponudnik mora zagotoviti ob dobavah naročenega materiala dobavnico, ki poleg količinskih podatkov vsebuje tudi podatke o lotih in rokih uporabe.</w:t>
            </w:r>
          </w:p>
        </w:tc>
        <w:tc>
          <w:tcPr>
            <w:tcW w:w="3231" w:type="dxa"/>
          </w:tcPr>
          <w:p w14:paraId="19DF10C4" w14:textId="77777777" w:rsidR="006E358F" w:rsidRPr="00752B46" w:rsidRDefault="006E358F" w:rsidP="00A42CC5">
            <w:pPr>
              <w:rPr>
                <w:rFonts w:ascii="Tahoma" w:hAnsi="Tahoma" w:cs="Tahoma"/>
                <w:bCs/>
                <w:sz w:val="18"/>
                <w:szCs w:val="18"/>
              </w:rPr>
            </w:pPr>
          </w:p>
        </w:tc>
      </w:tr>
      <w:tr w:rsidR="006E358F" w:rsidRPr="00752B46" w14:paraId="270E3C9B" w14:textId="77777777" w:rsidTr="006E358F">
        <w:trPr>
          <w:trHeight w:val="274"/>
        </w:trPr>
        <w:tc>
          <w:tcPr>
            <w:tcW w:w="709" w:type="dxa"/>
          </w:tcPr>
          <w:p w14:paraId="284570EB"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0B09A9B0" w14:textId="77777777" w:rsidR="006E358F" w:rsidRPr="00752B46" w:rsidRDefault="006E358F" w:rsidP="00A42CC5">
            <w:pPr>
              <w:widowControl w:val="0"/>
              <w:autoSpaceDE w:val="0"/>
              <w:autoSpaceDN w:val="0"/>
              <w:rPr>
                <w:rFonts w:ascii="Tahoma" w:hAnsi="Tahoma" w:cs="Tahoma"/>
                <w:bCs/>
                <w:sz w:val="18"/>
                <w:szCs w:val="18"/>
              </w:rPr>
            </w:pPr>
            <w:r w:rsidRPr="00752B46">
              <w:rPr>
                <w:rFonts w:ascii="Tahoma" w:hAnsi="Tahoma" w:cs="Tahoma"/>
                <w:bCs/>
                <w:sz w:val="18"/>
                <w:szCs w:val="18"/>
              </w:rPr>
              <w:t xml:space="preserve">Ponudnik mora v primeru zamenjave obstoječih reagentov, </w:t>
            </w:r>
            <w:proofErr w:type="spellStart"/>
            <w:r w:rsidRPr="00752B46">
              <w:rPr>
                <w:rFonts w:ascii="Tahoma" w:hAnsi="Tahoma" w:cs="Tahoma"/>
                <w:bCs/>
                <w:sz w:val="18"/>
                <w:szCs w:val="18"/>
              </w:rPr>
              <w:t>kalibratorjev</w:t>
            </w:r>
            <w:proofErr w:type="spellEnd"/>
            <w:r w:rsidRPr="00752B46">
              <w:rPr>
                <w:rFonts w:ascii="Tahoma" w:hAnsi="Tahoma" w:cs="Tahoma"/>
                <w:bCs/>
                <w:sz w:val="18"/>
                <w:szCs w:val="18"/>
              </w:rPr>
              <w:t>, kontrol in ostalega materiala vključno s programsko opremo brezplačno zagotoviti potreben material / nadgradnje za namen verifikacije. Cena na test / enoto mora ostati nespremenjena.</w:t>
            </w:r>
          </w:p>
        </w:tc>
        <w:tc>
          <w:tcPr>
            <w:tcW w:w="3231" w:type="dxa"/>
          </w:tcPr>
          <w:p w14:paraId="0CBF6EE7" w14:textId="77777777" w:rsidR="006E358F" w:rsidRPr="00752B46" w:rsidRDefault="006E358F" w:rsidP="00A42CC5">
            <w:pPr>
              <w:rPr>
                <w:rFonts w:ascii="Tahoma" w:hAnsi="Tahoma" w:cs="Tahoma"/>
                <w:b/>
                <w:sz w:val="18"/>
                <w:szCs w:val="18"/>
              </w:rPr>
            </w:pPr>
          </w:p>
        </w:tc>
      </w:tr>
      <w:tr w:rsidR="006E358F" w:rsidRPr="00752B46" w14:paraId="1E5D1606" w14:textId="77777777" w:rsidTr="006E358F">
        <w:trPr>
          <w:trHeight w:val="274"/>
        </w:trPr>
        <w:tc>
          <w:tcPr>
            <w:tcW w:w="709" w:type="dxa"/>
          </w:tcPr>
          <w:p w14:paraId="6837D1FC"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407F9BEB" w14:textId="77777777" w:rsidR="006E358F" w:rsidRPr="00752B46" w:rsidRDefault="006E358F" w:rsidP="00A42CC5">
            <w:pPr>
              <w:contextualSpacing/>
              <w:rPr>
                <w:rFonts w:ascii="Tahoma" w:eastAsia="Times New Roman" w:hAnsi="Tahoma" w:cs="Tahoma"/>
                <w:color w:val="222222"/>
                <w:sz w:val="18"/>
                <w:szCs w:val="18"/>
              </w:rPr>
            </w:pPr>
            <w:r w:rsidRPr="00752B46">
              <w:rPr>
                <w:rFonts w:ascii="Tahoma" w:hAnsi="Tahoma" w:cs="Tahoma"/>
                <w:bCs/>
                <w:sz w:val="18"/>
                <w:szCs w:val="18"/>
              </w:rPr>
              <w:t xml:space="preserve">Ponudnik mora zagotoviti dve usposobljeni osebi za aplikativno </w:t>
            </w:r>
            <w:r w:rsidRPr="00752B46">
              <w:rPr>
                <w:rFonts w:ascii="Tahoma" w:hAnsi="Tahoma" w:cs="Tahoma"/>
                <w:bCs/>
                <w:sz w:val="18"/>
                <w:szCs w:val="18"/>
              </w:rPr>
              <w:lastRenderedPageBreak/>
              <w:t>podporo. Potrebno je priložiti ustrezen certifikat.</w:t>
            </w:r>
          </w:p>
        </w:tc>
        <w:tc>
          <w:tcPr>
            <w:tcW w:w="3231" w:type="dxa"/>
          </w:tcPr>
          <w:p w14:paraId="7A8D6B5F" w14:textId="77777777" w:rsidR="006E358F" w:rsidRPr="00752B46" w:rsidRDefault="006E358F" w:rsidP="00A42CC5">
            <w:pPr>
              <w:rPr>
                <w:rFonts w:ascii="Tahoma" w:hAnsi="Tahoma" w:cs="Tahoma"/>
                <w:b/>
                <w:sz w:val="18"/>
                <w:szCs w:val="18"/>
              </w:rPr>
            </w:pPr>
          </w:p>
        </w:tc>
      </w:tr>
      <w:tr w:rsidR="006E358F" w:rsidRPr="00752B46" w14:paraId="6670B013" w14:textId="77777777" w:rsidTr="006E358F">
        <w:trPr>
          <w:trHeight w:val="274"/>
        </w:trPr>
        <w:tc>
          <w:tcPr>
            <w:tcW w:w="709" w:type="dxa"/>
          </w:tcPr>
          <w:p w14:paraId="7422970E"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6E09DABC" w14:textId="77777777" w:rsidR="006E358F" w:rsidRPr="00752B46" w:rsidRDefault="006E358F" w:rsidP="00A42CC5">
            <w:pPr>
              <w:rPr>
                <w:rFonts w:ascii="Tahoma" w:hAnsi="Tahoma" w:cs="Tahoma"/>
                <w:sz w:val="18"/>
                <w:szCs w:val="18"/>
              </w:rPr>
            </w:pPr>
            <w:r w:rsidRPr="00752B46">
              <w:rPr>
                <w:rFonts w:ascii="Tahoma" w:hAnsi="Tahoma" w:cs="Tahoma"/>
                <w:bCs/>
                <w:sz w:val="18"/>
                <w:szCs w:val="18"/>
              </w:rPr>
              <w:t>Ponudnik mora zagotoviti dva usposobljena serviserja za analitski sistem. Potrebno je priložiti ustrezen certifikat.</w:t>
            </w:r>
          </w:p>
        </w:tc>
        <w:tc>
          <w:tcPr>
            <w:tcW w:w="3231" w:type="dxa"/>
          </w:tcPr>
          <w:p w14:paraId="0B1958CF" w14:textId="77777777" w:rsidR="006E358F" w:rsidRPr="00752B46" w:rsidRDefault="006E358F" w:rsidP="00A42CC5">
            <w:pPr>
              <w:rPr>
                <w:rFonts w:ascii="Tahoma" w:hAnsi="Tahoma" w:cs="Tahoma"/>
                <w:b/>
                <w:sz w:val="18"/>
                <w:szCs w:val="18"/>
              </w:rPr>
            </w:pPr>
          </w:p>
        </w:tc>
      </w:tr>
      <w:tr w:rsidR="006E358F" w:rsidRPr="00752B46" w14:paraId="099BE369" w14:textId="77777777" w:rsidTr="006E358F">
        <w:trPr>
          <w:trHeight w:val="274"/>
        </w:trPr>
        <w:tc>
          <w:tcPr>
            <w:tcW w:w="709" w:type="dxa"/>
          </w:tcPr>
          <w:p w14:paraId="0C1FAF8F"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369EAE95" w14:textId="77777777" w:rsidR="006E358F" w:rsidRPr="00752B46" w:rsidRDefault="006E358F" w:rsidP="00A42CC5">
            <w:pPr>
              <w:rPr>
                <w:rFonts w:ascii="Tahoma" w:hAnsi="Tahoma" w:cs="Tahoma"/>
                <w:bCs/>
                <w:sz w:val="18"/>
                <w:szCs w:val="18"/>
              </w:rPr>
            </w:pPr>
            <w:r w:rsidRPr="00752B46">
              <w:rPr>
                <w:rFonts w:ascii="Tahoma" w:hAnsi="Tahoma" w:cs="Tahoma"/>
                <w:bCs/>
                <w:sz w:val="18"/>
                <w:szCs w:val="18"/>
              </w:rPr>
              <w:t xml:space="preserve">Ponudnik mora v primeru okvar analitskega sistema ali težav s programsko opremo odpraviti napake najkasneje v 48 urah od prijave. Odzivni čas (povratni klic) serviserja mora biti krajši od 2 ur po prijavi okvare.  Do prihoda serviserja ne sme preteči več kot 8 ur. </w:t>
            </w:r>
          </w:p>
          <w:p w14:paraId="009C555C" w14:textId="77777777" w:rsidR="006E358F" w:rsidRPr="00752B46" w:rsidRDefault="006E358F" w:rsidP="00A42CC5">
            <w:pPr>
              <w:rPr>
                <w:rFonts w:ascii="Tahoma" w:hAnsi="Tahoma" w:cs="Tahoma"/>
                <w:bCs/>
                <w:sz w:val="18"/>
                <w:szCs w:val="18"/>
              </w:rPr>
            </w:pPr>
            <w:bookmarkStart w:id="182" w:name="_Hlk132355247"/>
            <w:r w:rsidRPr="00752B46">
              <w:rPr>
                <w:rFonts w:ascii="Tahoma" w:hAnsi="Tahoma" w:cs="Tahoma"/>
                <w:bCs/>
                <w:sz w:val="18"/>
                <w:szCs w:val="18"/>
              </w:rPr>
              <w:t>V kolikor je servisiranje zagotovljeno iz tujine, bo komunikacija potekala izključno v slovenskem jeziku, kar mora na lastne stroške zagotoviti ponudnik, prav tako mora servis upoštevati enake odzivne čase in odprave napak.</w:t>
            </w:r>
          </w:p>
          <w:p w14:paraId="08836BFD" w14:textId="77777777" w:rsidR="006E358F" w:rsidRPr="00752B46" w:rsidRDefault="006E358F" w:rsidP="00A42CC5">
            <w:pPr>
              <w:rPr>
                <w:rFonts w:ascii="Tahoma" w:eastAsia="Times New Roman" w:hAnsi="Tahoma" w:cs="Tahoma"/>
                <w:sz w:val="18"/>
                <w:szCs w:val="18"/>
                <w:lang w:eastAsia="sl-SI"/>
              </w:rPr>
            </w:pPr>
            <w:bookmarkStart w:id="183" w:name="_Hlk132355322"/>
            <w:bookmarkEnd w:id="182"/>
            <w:r w:rsidRPr="00752B46">
              <w:rPr>
                <w:rFonts w:ascii="Tahoma" w:hAnsi="Tahoma" w:cs="Tahoma"/>
                <w:bCs/>
                <w:sz w:val="18"/>
                <w:szCs w:val="18"/>
              </w:rPr>
              <w:t>Če se okvara analitskega sistema ne odpravi v 5 delovnih dneh, mora ponudnik brezplačno zagotoviti izvedbo preiskav na analizatorju s primerljivimi metodami določanja po predhodnem dogovoru s ponudnikom.</w:t>
            </w:r>
            <w:bookmarkEnd w:id="183"/>
          </w:p>
        </w:tc>
        <w:tc>
          <w:tcPr>
            <w:tcW w:w="3231" w:type="dxa"/>
          </w:tcPr>
          <w:p w14:paraId="34D279EA" w14:textId="77777777" w:rsidR="006E358F" w:rsidRPr="00752B46" w:rsidRDefault="006E358F" w:rsidP="00A42CC5">
            <w:pPr>
              <w:rPr>
                <w:rFonts w:ascii="Tahoma" w:hAnsi="Tahoma" w:cs="Tahoma"/>
                <w:b/>
                <w:sz w:val="18"/>
                <w:szCs w:val="18"/>
              </w:rPr>
            </w:pPr>
          </w:p>
        </w:tc>
      </w:tr>
      <w:tr w:rsidR="006E358F" w:rsidRPr="00752B46" w14:paraId="2A1FC3D3" w14:textId="77777777" w:rsidTr="006E358F">
        <w:trPr>
          <w:trHeight w:val="274"/>
        </w:trPr>
        <w:tc>
          <w:tcPr>
            <w:tcW w:w="709" w:type="dxa"/>
          </w:tcPr>
          <w:p w14:paraId="3C6FE35D" w14:textId="77777777" w:rsidR="006E358F" w:rsidRPr="00752B46" w:rsidRDefault="006E358F" w:rsidP="000322AF">
            <w:pPr>
              <w:pStyle w:val="Odstavekseznama"/>
              <w:numPr>
                <w:ilvl w:val="0"/>
                <w:numId w:val="33"/>
              </w:numPr>
              <w:spacing w:line="240" w:lineRule="auto"/>
              <w:rPr>
                <w:rFonts w:ascii="Tahoma" w:hAnsi="Tahoma" w:cs="Tahoma"/>
                <w:bCs/>
                <w:sz w:val="18"/>
                <w:szCs w:val="18"/>
              </w:rPr>
            </w:pPr>
          </w:p>
        </w:tc>
        <w:tc>
          <w:tcPr>
            <w:tcW w:w="5274" w:type="dxa"/>
          </w:tcPr>
          <w:p w14:paraId="2B722910" w14:textId="77777777" w:rsidR="006E358F" w:rsidRPr="00752B46" w:rsidRDefault="006E358F" w:rsidP="00A42CC5">
            <w:pPr>
              <w:rPr>
                <w:rFonts w:ascii="Tahoma" w:hAnsi="Tahoma" w:cs="Tahoma"/>
                <w:sz w:val="18"/>
                <w:szCs w:val="18"/>
              </w:rPr>
            </w:pPr>
            <w:r w:rsidRPr="00752B46">
              <w:rPr>
                <w:rFonts w:ascii="Tahoma" w:hAnsi="Tahoma" w:cs="Tahoma"/>
                <w:bCs/>
                <w:sz w:val="18"/>
                <w:szCs w:val="18"/>
              </w:rPr>
              <w:t>Ponudnik mora zagotoviti dodatni monitor z diagonalo vsaj 60 cm ali več in dva USB ključka 512 GB ali več.</w:t>
            </w:r>
          </w:p>
        </w:tc>
        <w:tc>
          <w:tcPr>
            <w:tcW w:w="3231" w:type="dxa"/>
          </w:tcPr>
          <w:p w14:paraId="559E0482" w14:textId="77777777" w:rsidR="006E358F" w:rsidRPr="00752B46" w:rsidRDefault="006E358F" w:rsidP="00A42CC5">
            <w:pPr>
              <w:rPr>
                <w:rFonts w:ascii="Tahoma" w:hAnsi="Tahoma" w:cs="Tahoma"/>
                <w:b/>
                <w:color w:val="FF0000"/>
                <w:sz w:val="18"/>
                <w:szCs w:val="18"/>
              </w:rPr>
            </w:pPr>
          </w:p>
        </w:tc>
      </w:tr>
    </w:tbl>
    <w:p w14:paraId="1FA82BE7" w14:textId="77777777" w:rsidR="006E358F" w:rsidRPr="00752B46" w:rsidRDefault="006E358F" w:rsidP="006E358F">
      <w:pPr>
        <w:pStyle w:val="Pripombabesedilo"/>
        <w:spacing w:line="276" w:lineRule="auto"/>
        <w:rPr>
          <w:rFonts w:ascii="Tahoma" w:eastAsia="Times New Roman" w:hAnsi="Tahoma" w:cs="Tahoma"/>
          <w:sz w:val="18"/>
          <w:szCs w:val="18"/>
        </w:rPr>
      </w:pPr>
    </w:p>
    <w:p w14:paraId="65BD78A9" w14:textId="77777777" w:rsidR="006E358F" w:rsidRPr="00752B46" w:rsidRDefault="006E358F" w:rsidP="006E358F">
      <w:pPr>
        <w:rPr>
          <w:rFonts w:ascii="Tahoma" w:hAnsi="Tahoma" w:cs="Tahoma"/>
          <w:b/>
          <w:sz w:val="18"/>
          <w:szCs w:val="18"/>
        </w:rPr>
      </w:pPr>
    </w:p>
    <w:p w14:paraId="53C169A3" w14:textId="3DFE7439" w:rsidR="006E358F" w:rsidRPr="00752B46" w:rsidRDefault="006E358F" w:rsidP="006E358F">
      <w:pPr>
        <w:rPr>
          <w:rFonts w:ascii="Tahoma" w:hAnsi="Tahoma" w:cs="Tahoma"/>
          <w:b/>
          <w:sz w:val="18"/>
          <w:szCs w:val="18"/>
        </w:rPr>
      </w:pPr>
      <w:r w:rsidRPr="00752B46">
        <w:rPr>
          <w:rFonts w:ascii="Tahoma" w:hAnsi="Tahoma" w:cs="Tahoma"/>
          <w:b/>
          <w:sz w:val="18"/>
          <w:szCs w:val="18"/>
        </w:rPr>
        <w:t xml:space="preserve">S podpisom potrjujemo, da smo usposobljeni za izvedbo javnega naročila po navedenih zahtevah, ter so vsi navedeni podatki verodostojni. </w:t>
      </w:r>
    </w:p>
    <w:p w14:paraId="6F986DF9" w14:textId="77777777" w:rsidR="006E358F" w:rsidRPr="00752B46" w:rsidRDefault="006E358F" w:rsidP="006E358F">
      <w:pPr>
        <w:rPr>
          <w:rFonts w:ascii="Tahoma" w:hAnsi="Tahoma" w:cs="Tahoma"/>
          <w:b/>
          <w:sz w:val="18"/>
          <w:szCs w:val="18"/>
        </w:rPr>
      </w:pPr>
    </w:p>
    <w:p w14:paraId="11A903E1" w14:textId="30CACFF3" w:rsidR="006E358F" w:rsidRPr="00752B46" w:rsidRDefault="006E358F" w:rsidP="006E358F">
      <w:pPr>
        <w:rPr>
          <w:rFonts w:ascii="Tahoma" w:hAnsi="Tahoma" w:cs="Tahoma"/>
          <w:b/>
          <w:sz w:val="18"/>
          <w:szCs w:val="18"/>
        </w:rPr>
      </w:pPr>
      <w:r w:rsidRPr="00752B46">
        <w:rPr>
          <w:rFonts w:ascii="Tahoma" w:hAnsi="Tahoma" w:cs="Tahoma"/>
          <w:b/>
          <w:sz w:val="18"/>
          <w:szCs w:val="18"/>
        </w:rPr>
        <w:t>Prilagamo tudi vsa zahtevana dokazila.</w:t>
      </w:r>
    </w:p>
    <w:p w14:paraId="42D9661E" w14:textId="77777777" w:rsidR="003B45EA" w:rsidRPr="00752B46" w:rsidRDefault="003B45EA" w:rsidP="003B45EA">
      <w:pPr>
        <w:tabs>
          <w:tab w:val="left" w:pos="360"/>
        </w:tabs>
        <w:rPr>
          <w:rFonts w:ascii="Tahoma" w:hAnsi="Tahoma" w:cs="Tahoma"/>
          <w:b/>
          <w:iCs/>
          <w:sz w:val="18"/>
          <w:szCs w:val="18"/>
          <w:u w:val="single"/>
        </w:rPr>
      </w:pPr>
    </w:p>
    <w:p w14:paraId="16C1868E" w14:textId="77777777" w:rsidR="00395ED7" w:rsidRPr="00752B46" w:rsidRDefault="00395ED7" w:rsidP="00395ED7">
      <w:pPr>
        <w:spacing w:line="240" w:lineRule="auto"/>
        <w:rPr>
          <w:rFonts w:ascii="Tahoma" w:hAnsi="Tahoma" w:cs="Tahoma"/>
          <w:b/>
          <w:bCs/>
          <w:sz w:val="18"/>
          <w:szCs w:val="18"/>
        </w:rPr>
      </w:pPr>
      <w:r w:rsidRPr="00752B46">
        <w:rPr>
          <w:rFonts w:ascii="Tahoma" w:hAnsi="Tahoma" w:cs="Tahoma"/>
          <w:b/>
          <w:bCs/>
          <w:sz w:val="18"/>
          <w:szCs w:val="18"/>
        </w:rPr>
        <w:t xml:space="preserve">Ostale zahteve: </w:t>
      </w:r>
    </w:p>
    <w:p w14:paraId="1953A23F" w14:textId="77777777" w:rsidR="000142E7" w:rsidRPr="00752B46" w:rsidRDefault="000142E7" w:rsidP="00395ED7">
      <w:pPr>
        <w:spacing w:line="240" w:lineRule="auto"/>
        <w:rPr>
          <w:rFonts w:ascii="Tahoma" w:hAnsi="Tahoma" w:cs="Tahoma"/>
          <w:b/>
          <w:bCs/>
          <w:sz w:val="18"/>
          <w:szCs w:val="18"/>
        </w:rPr>
      </w:pPr>
    </w:p>
    <w:p w14:paraId="38840841" w14:textId="629E15CB" w:rsidR="000142E7" w:rsidRPr="00752B46" w:rsidRDefault="000142E7" w:rsidP="000142E7">
      <w:pPr>
        <w:spacing w:line="240" w:lineRule="auto"/>
        <w:rPr>
          <w:rFonts w:ascii="Tahoma" w:hAnsi="Tahoma" w:cs="Tahoma"/>
          <w:sz w:val="18"/>
          <w:szCs w:val="18"/>
        </w:rPr>
      </w:pPr>
      <w:r w:rsidRPr="00752B46">
        <w:rPr>
          <w:rFonts w:ascii="Tahoma" w:hAnsi="Tahoma" w:cs="Tahoma"/>
          <w:sz w:val="18"/>
          <w:szCs w:val="18"/>
        </w:rPr>
        <w:t xml:space="preserve">Garancija: </w:t>
      </w:r>
      <w:r w:rsidR="00752B46" w:rsidRPr="00752B46">
        <w:rPr>
          <w:rFonts w:ascii="Tahoma" w:hAnsi="Tahoma" w:cs="Tahoma"/>
          <w:sz w:val="18"/>
          <w:szCs w:val="18"/>
        </w:rPr>
        <w:t>12</w:t>
      </w:r>
      <w:r w:rsidR="00BC0052" w:rsidRPr="00752B46">
        <w:rPr>
          <w:rFonts w:ascii="Tahoma" w:hAnsi="Tahoma" w:cs="Tahoma"/>
          <w:sz w:val="18"/>
          <w:szCs w:val="18"/>
        </w:rPr>
        <w:t xml:space="preserve"> </w:t>
      </w:r>
      <w:r w:rsidRPr="00752B46">
        <w:rPr>
          <w:rFonts w:ascii="Tahoma" w:hAnsi="Tahoma" w:cs="Tahoma"/>
          <w:sz w:val="18"/>
          <w:szCs w:val="18"/>
        </w:rPr>
        <w:t>mesecev vključno s servisi in nadomestnimi deli.</w:t>
      </w:r>
    </w:p>
    <w:p w14:paraId="3C3D7663" w14:textId="6714B51A" w:rsidR="000142E7" w:rsidRDefault="000142E7" w:rsidP="000142E7">
      <w:pPr>
        <w:spacing w:line="240" w:lineRule="auto"/>
        <w:rPr>
          <w:rFonts w:ascii="Tahoma" w:hAnsi="Tahoma" w:cs="Tahoma"/>
          <w:sz w:val="18"/>
          <w:szCs w:val="18"/>
        </w:rPr>
      </w:pPr>
      <w:r w:rsidRPr="00752B46">
        <w:rPr>
          <w:rFonts w:ascii="Tahoma" w:hAnsi="Tahoma" w:cs="Tahoma"/>
          <w:sz w:val="18"/>
          <w:szCs w:val="18"/>
        </w:rPr>
        <w:t xml:space="preserve">Rok dobave: </w:t>
      </w:r>
      <w:r w:rsidR="000D29CA" w:rsidRPr="00752B46">
        <w:rPr>
          <w:rFonts w:ascii="Tahoma" w:hAnsi="Tahoma" w:cs="Tahoma"/>
          <w:sz w:val="18"/>
          <w:szCs w:val="18"/>
        </w:rPr>
        <w:t xml:space="preserve">do </w:t>
      </w:r>
      <w:r w:rsidR="00903C2D" w:rsidRPr="00752B46">
        <w:rPr>
          <w:rFonts w:ascii="Tahoma" w:hAnsi="Tahoma" w:cs="Tahoma"/>
          <w:sz w:val="18"/>
          <w:szCs w:val="18"/>
        </w:rPr>
        <w:t>9</w:t>
      </w:r>
      <w:r w:rsidRPr="00752B46">
        <w:rPr>
          <w:rFonts w:ascii="Tahoma" w:hAnsi="Tahoma" w:cs="Tahoma"/>
          <w:sz w:val="18"/>
          <w:szCs w:val="18"/>
        </w:rPr>
        <w:t>0 dni od podpisa pogodbe.</w:t>
      </w:r>
    </w:p>
    <w:p w14:paraId="1B10B6E2" w14:textId="7DFD8AE1" w:rsidR="00614C25" w:rsidRPr="00752B46" w:rsidRDefault="00614C25" w:rsidP="00614C25">
      <w:pPr>
        <w:spacing w:line="240" w:lineRule="auto"/>
        <w:rPr>
          <w:rFonts w:ascii="Tahoma" w:hAnsi="Tahoma" w:cs="Tahoma"/>
          <w:sz w:val="18"/>
          <w:szCs w:val="18"/>
        </w:rPr>
      </w:pPr>
      <w:r>
        <w:rPr>
          <w:rFonts w:ascii="Tahoma" w:hAnsi="Tahoma" w:cs="Tahoma"/>
          <w:sz w:val="18"/>
          <w:szCs w:val="18"/>
        </w:rPr>
        <w:t>S</w:t>
      </w:r>
      <w:r w:rsidRPr="00614C25">
        <w:rPr>
          <w:rFonts w:ascii="Tahoma" w:hAnsi="Tahoma" w:cs="Tahoma"/>
          <w:sz w:val="18"/>
          <w:szCs w:val="18"/>
        </w:rPr>
        <w:t xml:space="preserve">trokovno izobraževanje za </w:t>
      </w:r>
      <w:r>
        <w:rPr>
          <w:rFonts w:ascii="Tahoma" w:hAnsi="Tahoma" w:cs="Tahoma"/>
          <w:sz w:val="18"/>
          <w:szCs w:val="18"/>
        </w:rPr>
        <w:t xml:space="preserve">4 </w:t>
      </w:r>
      <w:r w:rsidRPr="00614C25">
        <w:rPr>
          <w:rFonts w:ascii="Tahoma" w:hAnsi="Tahoma" w:cs="Tahoma"/>
          <w:sz w:val="18"/>
          <w:szCs w:val="18"/>
        </w:rPr>
        <w:t>osebe v</w:t>
      </w:r>
      <w:r>
        <w:rPr>
          <w:rFonts w:ascii="Tahoma" w:hAnsi="Tahoma" w:cs="Tahoma"/>
          <w:sz w:val="18"/>
          <w:szCs w:val="18"/>
        </w:rPr>
        <w:t xml:space="preserve"> </w:t>
      </w:r>
      <w:r w:rsidRPr="00614C25">
        <w:rPr>
          <w:rFonts w:ascii="Tahoma" w:hAnsi="Tahoma" w:cs="Tahoma"/>
          <w:sz w:val="18"/>
          <w:szCs w:val="18"/>
        </w:rPr>
        <w:t>izobraževalnem centru proizvajalca</w:t>
      </w:r>
      <w:r>
        <w:rPr>
          <w:rFonts w:ascii="Tahoma" w:hAnsi="Tahoma" w:cs="Tahoma"/>
          <w:sz w:val="18"/>
          <w:szCs w:val="18"/>
        </w:rPr>
        <w:t>.</w:t>
      </w:r>
    </w:p>
    <w:p w14:paraId="1CF38677" w14:textId="77777777" w:rsidR="000837C3" w:rsidRPr="00752B46" w:rsidRDefault="000837C3" w:rsidP="000837C3">
      <w:pPr>
        <w:spacing w:line="240" w:lineRule="auto"/>
        <w:textAlignment w:val="baseline"/>
        <w:rPr>
          <w:rFonts w:ascii="Tahoma" w:eastAsia="Times New Roman" w:hAnsi="Tahoma" w:cs="Tahoma"/>
          <w:sz w:val="18"/>
          <w:szCs w:val="18"/>
          <w:lang w:val="en-GB" w:eastAsia="en-GB"/>
        </w:rPr>
      </w:pPr>
    </w:p>
    <w:p w14:paraId="734B3CC0" w14:textId="12E88A10" w:rsidR="00D47A15" w:rsidRPr="006E358F" w:rsidRDefault="000837C3" w:rsidP="000D29CA">
      <w:pPr>
        <w:spacing w:line="240" w:lineRule="auto"/>
        <w:textAlignment w:val="baseline"/>
        <w:rPr>
          <w:rFonts w:asciiTheme="minorBidi" w:hAnsiTheme="minorBidi" w:cstheme="minorBidi"/>
          <w:bCs/>
          <w:sz w:val="18"/>
          <w:szCs w:val="18"/>
          <w:shd w:val="clear" w:color="auto" w:fill="FFFFFF"/>
        </w:rPr>
      </w:pPr>
      <w:r w:rsidRPr="006E358F">
        <w:rPr>
          <w:rFonts w:asciiTheme="minorBidi" w:eastAsia="Times New Roman" w:hAnsiTheme="minorBidi" w:cstheme="minorBidi"/>
          <w:sz w:val="18"/>
          <w:szCs w:val="18"/>
          <w:lang w:val="en-GB" w:eastAsia="en-GB"/>
        </w:rPr>
        <w:t> </w:t>
      </w:r>
    </w:p>
    <w:tbl>
      <w:tblPr>
        <w:tblW w:w="0" w:type="auto"/>
        <w:tblInd w:w="6" w:type="dxa"/>
        <w:tblLayout w:type="fixed"/>
        <w:tblLook w:val="0000" w:firstRow="0" w:lastRow="0" w:firstColumn="0" w:lastColumn="0" w:noHBand="0" w:noVBand="0"/>
      </w:tblPr>
      <w:tblGrid>
        <w:gridCol w:w="4778"/>
        <w:gridCol w:w="4400"/>
      </w:tblGrid>
      <w:tr w:rsidR="00B461E7" w:rsidRPr="006E358F" w14:paraId="008C394A" w14:textId="77777777" w:rsidTr="00CE0A90">
        <w:tc>
          <w:tcPr>
            <w:tcW w:w="4778" w:type="dxa"/>
            <w:vAlign w:val="center"/>
          </w:tcPr>
          <w:p w14:paraId="286683DE" w14:textId="77777777" w:rsidR="00B461E7" w:rsidRPr="006E358F" w:rsidRDefault="00B461E7" w:rsidP="00CE0A90">
            <w:pPr>
              <w:suppressAutoHyphens/>
              <w:spacing w:line="240" w:lineRule="auto"/>
              <w:jc w:val="left"/>
              <w:rPr>
                <w:rFonts w:asciiTheme="minorBidi" w:hAnsiTheme="minorBidi" w:cstheme="minorBidi"/>
                <w:sz w:val="18"/>
                <w:szCs w:val="18"/>
                <w:lang w:eastAsia="zh-CN"/>
              </w:rPr>
            </w:pPr>
            <w:r w:rsidRPr="006E358F">
              <w:rPr>
                <w:rFonts w:asciiTheme="minorBidi" w:hAnsiTheme="minorBidi" w:cstheme="minorBidi"/>
                <w:position w:val="-1"/>
                <w:sz w:val="18"/>
                <w:szCs w:val="18"/>
                <w:lang w:eastAsia="zh-CN"/>
              </w:rPr>
              <w:t>Kraj in datum:</w:t>
            </w:r>
          </w:p>
        </w:tc>
        <w:tc>
          <w:tcPr>
            <w:tcW w:w="4400" w:type="dxa"/>
            <w:vAlign w:val="center"/>
          </w:tcPr>
          <w:p w14:paraId="7FDDA7B2" w14:textId="77777777" w:rsidR="00B461E7" w:rsidRPr="006E358F" w:rsidRDefault="00B461E7" w:rsidP="00CE0A90">
            <w:pPr>
              <w:suppressAutoHyphens/>
              <w:spacing w:line="240" w:lineRule="auto"/>
              <w:jc w:val="center"/>
              <w:rPr>
                <w:rFonts w:asciiTheme="minorBidi" w:hAnsiTheme="minorBidi" w:cstheme="minorBidi"/>
                <w:sz w:val="18"/>
                <w:szCs w:val="18"/>
                <w:lang w:eastAsia="zh-CN"/>
              </w:rPr>
            </w:pPr>
            <w:r w:rsidRPr="006E358F">
              <w:rPr>
                <w:rFonts w:asciiTheme="minorBidi" w:hAnsiTheme="minorBidi" w:cstheme="minorBidi"/>
                <w:position w:val="-1"/>
                <w:sz w:val="18"/>
                <w:szCs w:val="18"/>
                <w:lang w:eastAsia="zh-CN"/>
              </w:rPr>
              <w:t xml:space="preserve">Ime in priimek odgovorne osebe ponudnika: </w:t>
            </w:r>
          </w:p>
          <w:p w14:paraId="757765E0" w14:textId="77777777" w:rsidR="00B461E7" w:rsidRPr="006E358F" w:rsidRDefault="00B461E7" w:rsidP="00CE0A90">
            <w:pPr>
              <w:suppressAutoHyphens/>
              <w:spacing w:line="240" w:lineRule="auto"/>
              <w:jc w:val="center"/>
              <w:rPr>
                <w:rFonts w:asciiTheme="minorBidi" w:hAnsiTheme="minorBidi" w:cstheme="minorBidi"/>
                <w:sz w:val="18"/>
                <w:szCs w:val="18"/>
                <w:lang w:eastAsia="zh-CN"/>
              </w:rPr>
            </w:pPr>
            <w:r w:rsidRPr="006E358F">
              <w:rPr>
                <w:rFonts w:asciiTheme="minorBidi" w:hAnsiTheme="minorBidi" w:cstheme="minorBidi"/>
                <w:position w:val="-1"/>
                <w:sz w:val="18"/>
                <w:szCs w:val="18"/>
                <w:lang w:eastAsia="zh-CN"/>
              </w:rPr>
              <w:t>___________________________________</w:t>
            </w:r>
          </w:p>
        </w:tc>
      </w:tr>
      <w:tr w:rsidR="00B461E7" w:rsidRPr="006E358F" w14:paraId="4D3D703C" w14:textId="77777777" w:rsidTr="00CE0A90">
        <w:tc>
          <w:tcPr>
            <w:tcW w:w="4778" w:type="dxa"/>
            <w:vAlign w:val="center"/>
          </w:tcPr>
          <w:p w14:paraId="1E7E898D" w14:textId="77777777" w:rsidR="00B461E7" w:rsidRPr="006E358F" w:rsidRDefault="00B461E7" w:rsidP="00CE0A90">
            <w:pPr>
              <w:suppressAutoHyphens/>
              <w:spacing w:line="240" w:lineRule="auto"/>
              <w:jc w:val="left"/>
              <w:rPr>
                <w:rFonts w:asciiTheme="minorBidi" w:hAnsiTheme="minorBidi" w:cstheme="minorBidi"/>
                <w:sz w:val="18"/>
                <w:szCs w:val="18"/>
                <w:lang w:eastAsia="zh-CN"/>
              </w:rPr>
            </w:pPr>
            <w:r w:rsidRPr="006E358F">
              <w:rPr>
                <w:rFonts w:asciiTheme="minorBidi" w:hAnsiTheme="minorBidi" w:cstheme="minorBidi"/>
                <w:position w:val="-1"/>
                <w:sz w:val="18"/>
                <w:szCs w:val="18"/>
                <w:lang w:eastAsia="zh-CN"/>
              </w:rPr>
              <w:t> </w:t>
            </w:r>
          </w:p>
        </w:tc>
        <w:tc>
          <w:tcPr>
            <w:tcW w:w="4400" w:type="dxa"/>
            <w:vAlign w:val="center"/>
          </w:tcPr>
          <w:p w14:paraId="776FAC81" w14:textId="77777777" w:rsidR="00B461E7" w:rsidRPr="006E358F" w:rsidRDefault="00B461E7" w:rsidP="00CE0A90">
            <w:pPr>
              <w:suppressAutoHyphens/>
              <w:snapToGrid w:val="0"/>
              <w:spacing w:line="240" w:lineRule="auto"/>
              <w:jc w:val="left"/>
              <w:rPr>
                <w:rFonts w:asciiTheme="minorBidi" w:hAnsiTheme="minorBidi" w:cstheme="minorBidi"/>
                <w:sz w:val="18"/>
                <w:szCs w:val="18"/>
                <w:lang w:eastAsia="zh-CN"/>
              </w:rPr>
            </w:pPr>
          </w:p>
          <w:p w14:paraId="1239C4BE" w14:textId="77777777" w:rsidR="00B461E7" w:rsidRPr="006E358F" w:rsidRDefault="00B461E7" w:rsidP="00CE0A90">
            <w:pPr>
              <w:suppressAutoHyphens/>
              <w:spacing w:line="240" w:lineRule="auto"/>
              <w:jc w:val="center"/>
              <w:rPr>
                <w:rFonts w:asciiTheme="minorBidi" w:hAnsiTheme="minorBidi" w:cstheme="minorBidi"/>
                <w:sz w:val="18"/>
                <w:szCs w:val="18"/>
                <w:lang w:eastAsia="zh-CN"/>
              </w:rPr>
            </w:pPr>
            <w:r w:rsidRPr="006E358F">
              <w:rPr>
                <w:rFonts w:asciiTheme="minorBidi" w:eastAsia="Arial" w:hAnsiTheme="minorBidi" w:cstheme="minorBidi"/>
                <w:position w:val="-1"/>
                <w:sz w:val="18"/>
                <w:szCs w:val="18"/>
                <w:lang w:eastAsia="zh-CN"/>
              </w:rPr>
              <w:t xml:space="preserve"> </w:t>
            </w:r>
            <w:r w:rsidRPr="006E358F">
              <w:rPr>
                <w:rFonts w:asciiTheme="minorBidi" w:hAnsiTheme="minorBidi" w:cstheme="minorBidi"/>
                <w:position w:val="-1"/>
                <w:sz w:val="18"/>
                <w:szCs w:val="18"/>
                <w:lang w:eastAsia="zh-CN"/>
              </w:rPr>
              <w:t>(žig in podpis)</w:t>
            </w:r>
            <w:r w:rsidRPr="006E358F">
              <w:rPr>
                <w:rFonts w:asciiTheme="minorBidi" w:hAnsiTheme="minorBidi" w:cstheme="minorBidi"/>
                <w:position w:val="-1"/>
                <w:sz w:val="18"/>
                <w:szCs w:val="18"/>
                <w:lang w:eastAsia="zh-CN"/>
              </w:rPr>
              <w:br/>
              <w:t> </w:t>
            </w:r>
          </w:p>
        </w:tc>
      </w:tr>
    </w:tbl>
    <w:p w14:paraId="49078503" w14:textId="77777777" w:rsidR="004B2BF8" w:rsidRPr="000837C3" w:rsidRDefault="004B2BF8" w:rsidP="001D6CD4">
      <w:pPr>
        <w:spacing w:before="225" w:after="225" w:line="240" w:lineRule="auto"/>
        <w:rPr>
          <w:rFonts w:ascii="Tahoma" w:hAnsi="Tahoma" w:cs="Tahoma"/>
          <w:sz w:val="18"/>
          <w:szCs w:val="18"/>
        </w:rPr>
        <w:sectPr w:rsidR="004B2BF8" w:rsidRPr="000837C3" w:rsidSect="00855965">
          <w:footerReference w:type="default" r:id="rId27"/>
          <w:pgSz w:w="11906" w:h="16838"/>
          <w:pgMar w:top="1418" w:right="1418" w:bottom="1418" w:left="1418" w:header="567" w:footer="596" w:gutter="0"/>
          <w:cols w:space="708"/>
          <w:docGrid w:linePitch="360"/>
        </w:sectPr>
      </w:pPr>
    </w:p>
    <w:p w14:paraId="4086AE6A" w14:textId="0E0BDD52" w:rsidR="004B2BF8" w:rsidRPr="00752B46" w:rsidRDefault="00752B46" w:rsidP="00752B46">
      <w:pPr>
        <w:spacing w:before="225" w:after="225" w:line="240" w:lineRule="auto"/>
        <w:jc w:val="right"/>
        <w:rPr>
          <w:rFonts w:ascii="Tahoma" w:hAnsi="Tahoma" w:cs="Tahoma"/>
          <w:b/>
          <w:bCs/>
          <w:sz w:val="18"/>
          <w:szCs w:val="18"/>
        </w:rPr>
      </w:pPr>
      <w:r w:rsidRPr="00752B46">
        <w:rPr>
          <w:rFonts w:ascii="Tahoma" w:hAnsi="Tahoma" w:cs="Tahoma"/>
          <w:b/>
          <w:bCs/>
          <w:sz w:val="18"/>
          <w:szCs w:val="18"/>
        </w:rPr>
        <w:lastRenderedPageBreak/>
        <w:t>Vzorec pogodbe</w:t>
      </w:r>
    </w:p>
    <w:p w14:paraId="55AB2AF1" w14:textId="77777777" w:rsidR="00752B46" w:rsidRDefault="00752B46" w:rsidP="00536C46">
      <w:pPr>
        <w:spacing w:before="224" w:after="224" w:line="240" w:lineRule="auto"/>
        <w:jc w:val="center"/>
        <w:outlineLvl w:val="1"/>
        <w:rPr>
          <w:rFonts w:cs="Arial"/>
          <w:b/>
          <w:bCs/>
          <w:sz w:val="27"/>
          <w:szCs w:val="27"/>
        </w:rPr>
      </w:pPr>
    </w:p>
    <w:p w14:paraId="09DDE8AF" w14:textId="78364969" w:rsidR="00536C46" w:rsidRDefault="006151FD" w:rsidP="00536C46">
      <w:pPr>
        <w:spacing w:before="224" w:after="224" w:line="240" w:lineRule="auto"/>
        <w:jc w:val="center"/>
        <w:outlineLvl w:val="1"/>
        <w:rPr>
          <w:rFonts w:cs="Arial"/>
          <w:b/>
          <w:bCs/>
          <w:sz w:val="27"/>
          <w:szCs w:val="27"/>
        </w:rPr>
      </w:pPr>
      <w:r w:rsidRPr="000837C3">
        <w:rPr>
          <w:rFonts w:cs="Arial"/>
          <w:b/>
          <w:bCs/>
          <w:sz w:val="27"/>
          <w:szCs w:val="27"/>
        </w:rPr>
        <w:t xml:space="preserve">POGODBA ZA </w:t>
      </w:r>
    </w:p>
    <w:p w14:paraId="213442B0" w14:textId="15E6201A" w:rsidR="00536C46" w:rsidRDefault="00536C46" w:rsidP="006151FD">
      <w:pPr>
        <w:spacing w:before="225" w:after="225" w:line="240" w:lineRule="auto"/>
        <w:jc w:val="center"/>
        <w:rPr>
          <w:rFonts w:cs="Arial"/>
          <w:b/>
          <w:bCs/>
          <w:sz w:val="27"/>
          <w:szCs w:val="27"/>
        </w:rPr>
      </w:pPr>
      <w:r w:rsidRPr="00536C46">
        <w:rPr>
          <w:rFonts w:cs="Arial"/>
          <w:b/>
          <w:bCs/>
          <w:sz w:val="27"/>
          <w:szCs w:val="27"/>
        </w:rPr>
        <w:t>»</w:t>
      </w:r>
      <w:r w:rsidR="006E358F" w:rsidRPr="006E358F">
        <w:rPr>
          <w:rFonts w:cs="Arial"/>
          <w:b/>
          <w:bCs/>
          <w:sz w:val="27"/>
          <w:szCs w:val="27"/>
        </w:rPr>
        <w:t xml:space="preserve">NAKUP, DOBAVA IN VZDRŽEVANJE BIOKEMIJSKEGA- </w:t>
      </w:r>
      <w:r w:rsidR="006E358F" w:rsidRPr="006E358F">
        <w:rPr>
          <w:rFonts w:cs="Arial"/>
          <w:b/>
          <w:bCs/>
          <w:sz w:val="27"/>
          <w:szCs w:val="27"/>
          <w:cs/>
        </w:rPr>
        <w:t>‎</w:t>
      </w:r>
      <w:r w:rsidR="006E358F" w:rsidRPr="006E358F">
        <w:rPr>
          <w:rFonts w:cs="Arial"/>
          <w:b/>
          <w:bCs/>
          <w:sz w:val="27"/>
          <w:szCs w:val="27"/>
        </w:rPr>
        <w:t>IMUNOKEMIJSKEGA ANALITSKEGA SISTEMA</w:t>
      </w:r>
      <w:r w:rsidR="00262A7B">
        <w:rPr>
          <w:rFonts w:cs="Arial"/>
          <w:b/>
          <w:bCs/>
          <w:sz w:val="27"/>
          <w:szCs w:val="27"/>
        </w:rPr>
        <w:t xml:space="preserve"> IN REAGENTOV</w:t>
      </w:r>
      <w:r w:rsidRPr="00536C46">
        <w:rPr>
          <w:rFonts w:cs="Arial"/>
          <w:b/>
          <w:bCs/>
          <w:sz w:val="27"/>
          <w:szCs w:val="27"/>
        </w:rPr>
        <w:t>«</w:t>
      </w:r>
    </w:p>
    <w:p w14:paraId="6CEF2DDB" w14:textId="77777777" w:rsidR="00536C46" w:rsidRDefault="00536C46" w:rsidP="006151FD">
      <w:pPr>
        <w:spacing w:before="225" w:after="225" w:line="240" w:lineRule="auto"/>
        <w:jc w:val="center"/>
        <w:rPr>
          <w:rFonts w:cs="Arial"/>
          <w:b/>
          <w:bCs/>
          <w:sz w:val="27"/>
          <w:szCs w:val="27"/>
        </w:rPr>
      </w:pPr>
    </w:p>
    <w:p w14:paraId="2EBF152F" w14:textId="77777777" w:rsidR="006151FD" w:rsidRPr="000837C3" w:rsidRDefault="006151FD" w:rsidP="00536C46">
      <w:pPr>
        <w:spacing w:before="225" w:after="225" w:line="240" w:lineRule="auto"/>
        <w:jc w:val="left"/>
        <w:rPr>
          <w:rFonts w:ascii="Tahoma" w:hAnsi="Tahoma" w:cs="Tahoma"/>
          <w:sz w:val="18"/>
          <w:szCs w:val="18"/>
        </w:rPr>
      </w:pPr>
      <w:r w:rsidRPr="000837C3">
        <w:rPr>
          <w:rFonts w:ascii="Tahoma" w:hAnsi="Tahoma" w:cs="Tahoma"/>
          <w:sz w:val="18"/>
          <w:szCs w:val="18"/>
        </w:rPr>
        <w:t>sklenjena med</w:t>
      </w:r>
    </w:p>
    <w:p w14:paraId="739C71D4" w14:textId="77777777" w:rsidR="006151FD" w:rsidRPr="000837C3" w:rsidRDefault="006151FD" w:rsidP="006151FD">
      <w:pPr>
        <w:spacing w:line="240" w:lineRule="auto"/>
        <w:jc w:val="left"/>
        <w:rPr>
          <w:rFonts w:ascii="Tahoma" w:hAnsi="Tahoma" w:cs="Tahoma"/>
          <w:sz w:val="18"/>
          <w:szCs w:val="18"/>
        </w:rPr>
      </w:pPr>
      <w:r w:rsidRPr="000837C3">
        <w:rPr>
          <w:rFonts w:ascii="Tahoma" w:hAnsi="Tahoma" w:cs="Tahoma"/>
          <w:b/>
          <w:bCs/>
          <w:sz w:val="18"/>
          <w:szCs w:val="18"/>
        </w:rPr>
        <w:t xml:space="preserve">NAROČNIKOM: Zdravstveni dom </w:t>
      </w:r>
      <w:r w:rsidR="00803E4E" w:rsidRPr="000837C3">
        <w:rPr>
          <w:rFonts w:ascii="Tahoma" w:hAnsi="Tahoma" w:cs="Tahoma"/>
          <w:b/>
          <w:bCs/>
          <w:sz w:val="18"/>
          <w:szCs w:val="18"/>
        </w:rPr>
        <w:t>Sevnica, Trg svobode 14, 8290 Sevnica,</w:t>
      </w:r>
      <w:r w:rsidRPr="000837C3">
        <w:rPr>
          <w:rFonts w:ascii="Tahoma" w:hAnsi="Tahoma" w:cs="Tahoma"/>
          <w:b/>
          <w:bCs/>
          <w:sz w:val="18"/>
          <w:szCs w:val="18"/>
        </w:rPr>
        <w:t xml:space="preserve"> </w:t>
      </w:r>
      <w:r w:rsidRPr="000837C3">
        <w:rPr>
          <w:rFonts w:ascii="Tahoma" w:hAnsi="Tahoma" w:cs="Tahoma"/>
          <w:sz w:val="18"/>
          <w:szCs w:val="18"/>
        </w:rPr>
        <w:t>ki ga zastopa direktorica</w:t>
      </w:r>
      <w:r w:rsidR="00803E4E" w:rsidRPr="000837C3">
        <w:rPr>
          <w:rFonts w:ascii="Tahoma" w:hAnsi="Tahoma" w:cs="Tahoma"/>
          <w:sz w:val="18"/>
          <w:szCs w:val="18"/>
        </w:rPr>
        <w:t>: Vladimira Tomšič</w:t>
      </w:r>
      <w:r w:rsidRPr="000837C3">
        <w:rPr>
          <w:rFonts w:ascii="Tahoma" w:hAnsi="Tahoma" w:cs="Tahoma"/>
          <w:sz w:val="18"/>
          <w:szCs w:val="18"/>
        </w:rPr>
        <w:t xml:space="preserve"> </w:t>
      </w:r>
    </w:p>
    <w:tbl>
      <w:tblPr>
        <w:tblW w:w="3500" w:type="pct"/>
        <w:tblLook w:val="04A0" w:firstRow="1" w:lastRow="0" w:firstColumn="1" w:lastColumn="0" w:noHBand="0" w:noVBand="1"/>
      </w:tblPr>
      <w:tblGrid>
        <w:gridCol w:w="3300"/>
        <w:gridCol w:w="2706"/>
      </w:tblGrid>
      <w:tr w:rsidR="006151FD" w:rsidRPr="000837C3" w14:paraId="44DA7292" w14:textId="77777777" w:rsidTr="00536C46">
        <w:tc>
          <w:tcPr>
            <w:tcW w:w="3300" w:type="dxa"/>
            <w:vAlign w:val="center"/>
            <w:hideMark/>
          </w:tcPr>
          <w:p w14:paraId="53C7D657" w14:textId="77777777" w:rsidR="006151FD" w:rsidRPr="000837C3" w:rsidRDefault="006151FD" w:rsidP="006151FD">
            <w:pPr>
              <w:spacing w:line="240" w:lineRule="auto"/>
              <w:jc w:val="left"/>
              <w:rPr>
                <w:rFonts w:ascii="Tahoma" w:hAnsi="Tahoma" w:cs="Tahoma"/>
                <w:sz w:val="18"/>
                <w:szCs w:val="18"/>
              </w:rPr>
            </w:pPr>
            <w:r w:rsidRPr="000837C3">
              <w:rPr>
                <w:rFonts w:ascii="Tahoma" w:hAnsi="Tahoma" w:cs="Tahoma"/>
                <w:position w:val="-2"/>
                <w:sz w:val="18"/>
                <w:szCs w:val="18"/>
              </w:rPr>
              <w:t>Matična številka:</w:t>
            </w:r>
          </w:p>
        </w:tc>
        <w:tc>
          <w:tcPr>
            <w:tcW w:w="0" w:type="auto"/>
            <w:vAlign w:val="center"/>
            <w:hideMark/>
          </w:tcPr>
          <w:p w14:paraId="3476990E" w14:textId="77777777" w:rsidR="006151FD" w:rsidRPr="000837C3" w:rsidRDefault="006151FD" w:rsidP="006151FD">
            <w:pPr>
              <w:spacing w:line="240" w:lineRule="auto"/>
              <w:jc w:val="left"/>
              <w:rPr>
                <w:rFonts w:ascii="Tahoma" w:hAnsi="Tahoma" w:cs="Tahoma"/>
                <w:sz w:val="18"/>
                <w:szCs w:val="18"/>
              </w:rPr>
            </w:pPr>
            <w:r w:rsidRPr="000837C3">
              <w:rPr>
                <w:rFonts w:ascii="Tahoma" w:hAnsi="Tahoma" w:cs="Tahoma"/>
                <w:sz w:val="18"/>
                <w:szCs w:val="18"/>
              </w:rPr>
              <w:t>……………………..</w:t>
            </w:r>
          </w:p>
        </w:tc>
      </w:tr>
      <w:tr w:rsidR="006151FD" w:rsidRPr="000837C3" w14:paraId="6104C170" w14:textId="77777777" w:rsidTr="00536C46">
        <w:trPr>
          <w:trHeight w:val="80"/>
        </w:trPr>
        <w:tc>
          <w:tcPr>
            <w:tcW w:w="3300" w:type="dxa"/>
            <w:vAlign w:val="center"/>
            <w:hideMark/>
          </w:tcPr>
          <w:p w14:paraId="0B6A25A2" w14:textId="77777777" w:rsidR="006151FD" w:rsidRPr="000837C3" w:rsidRDefault="006151FD" w:rsidP="006151FD">
            <w:pPr>
              <w:spacing w:line="240" w:lineRule="auto"/>
              <w:jc w:val="left"/>
              <w:rPr>
                <w:rFonts w:ascii="Tahoma" w:hAnsi="Tahoma" w:cs="Tahoma"/>
                <w:sz w:val="18"/>
                <w:szCs w:val="18"/>
              </w:rPr>
            </w:pPr>
            <w:r w:rsidRPr="000837C3">
              <w:rPr>
                <w:rFonts w:ascii="Tahoma" w:hAnsi="Tahoma" w:cs="Tahoma"/>
                <w:position w:val="-2"/>
                <w:sz w:val="18"/>
                <w:szCs w:val="18"/>
              </w:rPr>
              <w:t>Identifikacijska številka (ID za DDV):</w:t>
            </w:r>
          </w:p>
        </w:tc>
        <w:tc>
          <w:tcPr>
            <w:tcW w:w="0" w:type="auto"/>
            <w:vAlign w:val="center"/>
            <w:hideMark/>
          </w:tcPr>
          <w:p w14:paraId="02325C1F" w14:textId="77777777" w:rsidR="006151FD" w:rsidRPr="000837C3" w:rsidRDefault="006151FD" w:rsidP="006151FD">
            <w:pPr>
              <w:spacing w:line="240" w:lineRule="auto"/>
              <w:jc w:val="left"/>
              <w:rPr>
                <w:rFonts w:ascii="Tahoma" w:hAnsi="Tahoma" w:cs="Tahoma"/>
                <w:sz w:val="18"/>
                <w:szCs w:val="18"/>
              </w:rPr>
            </w:pPr>
            <w:r w:rsidRPr="000837C3">
              <w:rPr>
                <w:rFonts w:ascii="Tahoma" w:hAnsi="Tahoma" w:cs="Tahoma"/>
                <w:sz w:val="18"/>
                <w:szCs w:val="18"/>
              </w:rPr>
              <w:t>……………………..</w:t>
            </w:r>
          </w:p>
        </w:tc>
      </w:tr>
    </w:tbl>
    <w:p w14:paraId="0E7DDE07" w14:textId="77777777" w:rsidR="006151FD" w:rsidRPr="000837C3" w:rsidRDefault="006151FD" w:rsidP="006151FD">
      <w:pPr>
        <w:spacing w:after="200" w:line="276" w:lineRule="auto"/>
        <w:jc w:val="left"/>
        <w:rPr>
          <w:rFonts w:ascii="Tahoma" w:hAnsi="Tahoma" w:cs="Tahoma"/>
          <w:sz w:val="18"/>
          <w:szCs w:val="18"/>
        </w:rPr>
      </w:pPr>
    </w:p>
    <w:p w14:paraId="0DBB7216" w14:textId="77777777" w:rsidR="006151FD" w:rsidRPr="000837C3" w:rsidRDefault="006151FD" w:rsidP="006151FD">
      <w:pPr>
        <w:spacing w:before="225" w:after="225" w:line="240" w:lineRule="auto"/>
        <w:jc w:val="center"/>
        <w:rPr>
          <w:rFonts w:ascii="Tahoma" w:hAnsi="Tahoma" w:cs="Tahoma"/>
          <w:sz w:val="18"/>
          <w:szCs w:val="18"/>
        </w:rPr>
      </w:pPr>
      <w:r w:rsidRPr="000837C3">
        <w:rPr>
          <w:rFonts w:ascii="Tahoma" w:hAnsi="Tahoma" w:cs="Tahoma"/>
          <w:sz w:val="18"/>
          <w:szCs w:val="18"/>
        </w:rPr>
        <w:t>in</w:t>
      </w:r>
    </w:p>
    <w:p w14:paraId="6B146AAA" w14:textId="77777777" w:rsidR="006151FD" w:rsidRPr="000837C3" w:rsidRDefault="006151FD" w:rsidP="006151FD">
      <w:pPr>
        <w:spacing w:before="225" w:after="225" w:line="240" w:lineRule="auto"/>
        <w:rPr>
          <w:rFonts w:ascii="Tahoma" w:hAnsi="Tahoma" w:cs="Tahoma"/>
          <w:sz w:val="18"/>
          <w:szCs w:val="18"/>
        </w:rPr>
      </w:pPr>
      <w:r w:rsidRPr="000837C3">
        <w:rPr>
          <w:rFonts w:ascii="Tahoma" w:hAnsi="Tahoma" w:cs="Tahoma"/>
          <w:b/>
          <w:bCs/>
          <w:sz w:val="18"/>
          <w:szCs w:val="18"/>
        </w:rPr>
        <w:t>DOBAVITELJEM: </w:t>
      </w:r>
      <w:r w:rsidRPr="000837C3">
        <w:rPr>
          <w:rFonts w:ascii="Tahoma" w:hAnsi="Tahoma" w:cs="Tahoma"/>
          <w:sz w:val="18"/>
          <w:szCs w:val="18"/>
        </w:rPr>
        <w:t>___________________________________,</w:t>
      </w:r>
      <w:r w:rsidRPr="000837C3">
        <w:rPr>
          <w:rFonts w:ascii="Tahoma" w:hAnsi="Tahoma" w:cs="Tahoma"/>
          <w:sz w:val="18"/>
          <w:szCs w:val="18"/>
        </w:rPr>
        <w:br/>
        <w:t>ki ga zastopa ___________________________________,</w:t>
      </w:r>
    </w:p>
    <w:tbl>
      <w:tblPr>
        <w:tblW w:w="3500" w:type="pct"/>
        <w:tblInd w:w="108" w:type="dxa"/>
        <w:tblLook w:val="04A0" w:firstRow="1" w:lastRow="0" w:firstColumn="1" w:lastColumn="0" w:noHBand="0" w:noVBand="1"/>
      </w:tblPr>
      <w:tblGrid>
        <w:gridCol w:w="3300"/>
        <w:gridCol w:w="2706"/>
      </w:tblGrid>
      <w:tr w:rsidR="006151FD" w:rsidRPr="000837C3" w14:paraId="22ABCDEE" w14:textId="77777777" w:rsidTr="00CE0A90">
        <w:tc>
          <w:tcPr>
            <w:tcW w:w="3300" w:type="dxa"/>
            <w:vAlign w:val="center"/>
            <w:hideMark/>
          </w:tcPr>
          <w:p w14:paraId="094CF033" w14:textId="77777777" w:rsidR="006151FD" w:rsidRPr="000837C3" w:rsidRDefault="006151FD" w:rsidP="006151FD">
            <w:pPr>
              <w:spacing w:line="240" w:lineRule="auto"/>
              <w:jc w:val="left"/>
              <w:rPr>
                <w:rFonts w:ascii="Tahoma" w:hAnsi="Tahoma" w:cs="Tahoma"/>
                <w:sz w:val="18"/>
                <w:szCs w:val="18"/>
              </w:rPr>
            </w:pPr>
            <w:r w:rsidRPr="000837C3">
              <w:rPr>
                <w:rFonts w:ascii="Tahoma" w:hAnsi="Tahoma" w:cs="Tahoma"/>
                <w:position w:val="-2"/>
                <w:sz w:val="18"/>
                <w:szCs w:val="18"/>
              </w:rPr>
              <w:t>Matična številka:</w:t>
            </w:r>
          </w:p>
        </w:tc>
        <w:tc>
          <w:tcPr>
            <w:tcW w:w="0" w:type="auto"/>
            <w:tcBorders>
              <w:top w:val="nil"/>
              <w:left w:val="nil"/>
              <w:bottom w:val="single" w:sz="6" w:space="0" w:color="000000"/>
              <w:right w:val="nil"/>
            </w:tcBorders>
            <w:vAlign w:val="center"/>
            <w:hideMark/>
          </w:tcPr>
          <w:p w14:paraId="67A7927E" w14:textId="77777777" w:rsidR="006151FD" w:rsidRPr="000837C3" w:rsidRDefault="006151FD" w:rsidP="006151FD">
            <w:pPr>
              <w:spacing w:line="240" w:lineRule="auto"/>
              <w:jc w:val="left"/>
              <w:rPr>
                <w:rFonts w:ascii="Tahoma" w:hAnsi="Tahoma" w:cs="Tahoma"/>
                <w:sz w:val="18"/>
                <w:szCs w:val="18"/>
              </w:rPr>
            </w:pPr>
            <w:r w:rsidRPr="000837C3">
              <w:rPr>
                <w:rFonts w:ascii="Tahoma" w:hAnsi="Tahoma" w:cs="Tahoma"/>
                <w:position w:val="-2"/>
                <w:sz w:val="18"/>
                <w:szCs w:val="18"/>
              </w:rPr>
              <w:t> </w:t>
            </w:r>
          </w:p>
        </w:tc>
      </w:tr>
      <w:tr w:rsidR="006151FD" w:rsidRPr="000837C3" w14:paraId="6068862C" w14:textId="77777777" w:rsidTr="00CE0A90">
        <w:tc>
          <w:tcPr>
            <w:tcW w:w="3300" w:type="dxa"/>
            <w:vAlign w:val="center"/>
            <w:hideMark/>
          </w:tcPr>
          <w:p w14:paraId="3407FB5A" w14:textId="77777777" w:rsidR="006151FD" w:rsidRPr="000837C3" w:rsidRDefault="006151FD" w:rsidP="006151FD">
            <w:pPr>
              <w:spacing w:line="240" w:lineRule="auto"/>
              <w:jc w:val="left"/>
              <w:rPr>
                <w:rFonts w:ascii="Tahoma" w:hAnsi="Tahoma" w:cs="Tahoma"/>
                <w:sz w:val="18"/>
                <w:szCs w:val="18"/>
              </w:rPr>
            </w:pPr>
            <w:r w:rsidRPr="000837C3">
              <w:rPr>
                <w:rFonts w:ascii="Tahoma" w:hAnsi="Tahoma" w:cs="Tahoma"/>
                <w:position w:val="-2"/>
                <w:sz w:val="18"/>
                <w:szCs w:val="18"/>
              </w:rPr>
              <w:t>Identifikacijska številka (ID za DDV):</w:t>
            </w:r>
          </w:p>
        </w:tc>
        <w:tc>
          <w:tcPr>
            <w:tcW w:w="0" w:type="auto"/>
            <w:tcBorders>
              <w:top w:val="nil"/>
              <w:left w:val="nil"/>
              <w:bottom w:val="single" w:sz="6" w:space="0" w:color="000000"/>
              <w:right w:val="nil"/>
            </w:tcBorders>
            <w:vAlign w:val="center"/>
            <w:hideMark/>
          </w:tcPr>
          <w:p w14:paraId="31428802" w14:textId="77777777" w:rsidR="006151FD" w:rsidRPr="000837C3" w:rsidRDefault="006151FD" w:rsidP="006151FD">
            <w:pPr>
              <w:spacing w:line="240" w:lineRule="auto"/>
              <w:jc w:val="left"/>
              <w:rPr>
                <w:rFonts w:ascii="Tahoma" w:hAnsi="Tahoma" w:cs="Tahoma"/>
                <w:sz w:val="18"/>
                <w:szCs w:val="18"/>
              </w:rPr>
            </w:pPr>
            <w:r w:rsidRPr="000837C3">
              <w:rPr>
                <w:rFonts w:ascii="Tahoma" w:hAnsi="Tahoma" w:cs="Tahoma"/>
                <w:position w:val="-2"/>
                <w:sz w:val="18"/>
                <w:szCs w:val="18"/>
              </w:rPr>
              <w:t> </w:t>
            </w:r>
          </w:p>
        </w:tc>
      </w:tr>
      <w:tr w:rsidR="006151FD" w:rsidRPr="000837C3" w14:paraId="43B935B9" w14:textId="77777777" w:rsidTr="00CE0A90">
        <w:tc>
          <w:tcPr>
            <w:tcW w:w="3300" w:type="dxa"/>
            <w:vAlign w:val="center"/>
            <w:hideMark/>
          </w:tcPr>
          <w:p w14:paraId="24F030D6" w14:textId="77777777" w:rsidR="006151FD" w:rsidRPr="000837C3" w:rsidRDefault="006151FD" w:rsidP="006151FD">
            <w:pPr>
              <w:spacing w:line="240" w:lineRule="auto"/>
              <w:jc w:val="left"/>
              <w:rPr>
                <w:rFonts w:ascii="Tahoma" w:hAnsi="Tahoma" w:cs="Tahoma"/>
                <w:sz w:val="18"/>
                <w:szCs w:val="18"/>
              </w:rPr>
            </w:pPr>
            <w:r w:rsidRPr="000837C3">
              <w:rPr>
                <w:rFonts w:ascii="Tahoma" w:hAnsi="Tahoma" w:cs="Tahoma"/>
                <w:position w:val="-2"/>
                <w:sz w:val="18"/>
                <w:szCs w:val="18"/>
              </w:rPr>
              <w:t>Transakcijski račun (TRR):</w:t>
            </w:r>
          </w:p>
        </w:tc>
        <w:tc>
          <w:tcPr>
            <w:tcW w:w="0" w:type="auto"/>
            <w:tcBorders>
              <w:top w:val="nil"/>
              <w:left w:val="nil"/>
              <w:bottom w:val="single" w:sz="6" w:space="0" w:color="000000"/>
              <w:right w:val="nil"/>
            </w:tcBorders>
            <w:vAlign w:val="center"/>
            <w:hideMark/>
          </w:tcPr>
          <w:p w14:paraId="2D8E35F8" w14:textId="77777777" w:rsidR="006151FD" w:rsidRPr="000837C3" w:rsidRDefault="006151FD" w:rsidP="006151FD">
            <w:pPr>
              <w:spacing w:line="240" w:lineRule="auto"/>
              <w:jc w:val="left"/>
              <w:rPr>
                <w:rFonts w:ascii="Tahoma" w:hAnsi="Tahoma" w:cs="Tahoma"/>
                <w:sz w:val="18"/>
                <w:szCs w:val="18"/>
              </w:rPr>
            </w:pPr>
            <w:r w:rsidRPr="000837C3">
              <w:rPr>
                <w:rFonts w:ascii="Tahoma" w:hAnsi="Tahoma" w:cs="Tahoma"/>
                <w:position w:val="-2"/>
                <w:sz w:val="18"/>
                <w:szCs w:val="18"/>
              </w:rPr>
              <w:t> </w:t>
            </w:r>
          </w:p>
        </w:tc>
      </w:tr>
    </w:tbl>
    <w:p w14:paraId="46C19C27" w14:textId="77777777" w:rsidR="002C0111" w:rsidRDefault="002C0111" w:rsidP="006151FD">
      <w:pPr>
        <w:spacing w:after="120" w:line="240" w:lineRule="auto"/>
        <w:rPr>
          <w:rFonts w:ascii="Tahoma" w:hAnsi="Tahoma" w:cs="Tahoma"/>
          <w:sz w:val="18"/>
          <w:szCs w:val="18"/>
        </w:rPr>
      </w:pPr>
    </w:p>
    <w:p w14:paraId="51A4B5CC" w14:textId="77777777" w:rsidR="00262A7B" w:rsidRDefault="00262A7B" w:rsidP="006151FD">
      <w:pPr>
        <w:spacing w:after="120" w:line="240" w:lineRule="auto"/>
        <w:rPr>
          <w:rFonts w:ascii="Tahoma" w:hAnsi="Tahoma" w:cs="Tahoma"/>
          <w:sz w:val="18"/>
          <w:szCs w:val="18"/>
        </w:rPr>
      </w:pPr>
    </w:p>
    <w:p w14:paraId="41F34E9D" w14:textId="77777777" w:rsidR="00262A7B" w:rsidRPr="00262A7B" w:rsidRDefault="00262A7B" w:rsidP="00262A7B">
      <w:pPr>
        <w:spacing w:line="256" w:lineRule="auto"/>
        <w:jc w:val="left"/>
        <w:rPr>
          <w:rFonts w:ascii="Tahoma" w:hAnsi="Tahoma" w:cs="Tahoma"/>
          <w:sz w:val="18"/>
          <w:szCs w:val="18"/>
        </w:rPr>
      </w:pPr>
    </w:p>
    <w:p w14:paraId="2E1BAAAA" w14:textId="018B08D0" w:rsidR="00262A7B" w:rsidRDefault="00262A7B" w:rsidP="00262A7B">
      <w:pPr>
        <w:spacing w:line="256" w:lineRule="auto"/>
        <w:jc w:val="left"/>
        <w:rPr>
          <w:rFonts w:ascii="Tahoma" w:hAnsi="Tahoma" w:cs="Tahoma"/>
          <w:b/>
          <w:sz w:val="18"/>
          <w:szCs w:val="18"/>
        </w:rPr>
      </w:pPr>
      <w:r>
        <w:rPr>
          <w:rFonts w:ascii="Tahoma" w:hAnsi="Tahoma" w:cs="Tahoma"/>
          <w:b/>
          <w:sz w:val="18"/>
          <w:szCs w:val="18"/>
        </w:rPr>
        <w:t>I</w:t>
      </w:r>
      <w:r w:rsidRPr="00262A7B">
        <w:rPr>
          <w:rFonts w:ascii="Tahoma" w:hAnsi="Tahoma" w:cs="Tahoma"/>
          <w:b/>
          <w:sz w:val="18"/>
          <w:szCs w:val="18"/>
        </w:rPr>
        <w:t>.</w:t>
      </w:r>
      <w:r w:rsidRPr="00262A7B">
        <w:rPr>
          <w:rFonts w:ascii="Tahoma" w:hAnsi="Tahoma" w:cs="Tahoma"/>
          <w:b/>
          <w:sz w:val="18"/>
          <w:szCs w:val="18"/>
        </w:rPr>
        <w:tab/>
        <w:t>PODLAGA ZA SKLENITEV POGODBE</w:t>
      </w:r>
    </w:p>
    <w:p w14:paraId="0B9C5AF4" w14:textId="77777777" w:rsidR="00262A7B" w:rsidRPr="00262A7B" w:rsidRDefault="00262A7B" w:rsidP="00262A7B">
      <w:pPr>
        <w:spacing w:line="256" w:lineRule="auto"/>
        <w:jc w:val="left"/>
        <w:rPr>
          <w:rFonts w:ascii="Tahoma" w:hAnsi="Tahoma" w:cs="Tahoma"/>
          <w:b/>
          <w:sz w:val="18"/>
          <w:szCs w:val="18"/>
        </w:rPr>
      </w:pPr>
    </w:p>
    <w:p w14:paraId="766EF620" w14:textId="77777777" w:rsidR="00262A7B" w:rsidRPr="00262A7B" w:rsidRDefault="00262A7B" w:rsidP="00262A7B">
      <w:pPr>
        <w:spacing w:line="256" w:lineRule="auto"/>
        <w:jc w:val="left"/>
        <w:rPr>
          <w:rFonts w:ascii="Tahoma" w:hAnsi="Tahoma" w:cs="Tahoma"/>
          <w:sz w:val="18"/>
          <w:szCs w:val="18"/>
        </w:rPr>
      </w:pPr>
    </w:p>
    <w:p w14:paraId="19E51693" w14:textId="77777777" w:rsidR="00262A7B" w:rsidRPr="00262A7B" w:rsidRDefault="00262A7B" w:rsidP="000322AF">
      <w:pPr>
        <w:numPr>
          <w:ilvl w:val="0"/>
          <w:numId w:val="41"/>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049FBD14" w14:textId="77777777" w:rsidR="00262A7B" w:rsidRPr="00262A7B" w:rsidRDefault="00262A7B" w:rsidP="00262A7B">
      <w:pPr>
        <w:spacing w:line="256" w:lineRule="auto"/>
        <w:jc w:val="left"/>
        <w:rPr>
          <w:rFonts w:ascii="Tahoma" w:hAnsi="Tahoma" w:cs="Tahoma"/>
          <w:sz w:val="18"/>
          <w:szCs w:val="18"/>
        </w:rPr>
      </w:pPr>
    </w:p>
    <w:p w14:paraId="7F255A2A"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Podlaga za sklenitev pogodbe je:</w:t>
      </w:r>
    </w:p>
    <w:p w14:paraId="5700FC69"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 izveden postopek oddaje javnega naročila za »……………………………………..« po odprtem postopku, št. …………….-</w:t>
      </w:r>
      <w:r w:rsidRPr="00262A7B">
        <w:rPr>
          <w:rFonts w:ascii="Tahoma" w:hAnsi="Tahoma" w:cs="Tahoma"/>
          <w:sz w:val="18"/>
          <w:szCs w:val="18"/>
        </w:rPr>
        <w:tab/>
        <w:t>ponudba ponudnika, z dne ………………..,</w:t>
      </w:r>
    </w:p>
    <w:p w14:paraId="5BE02B6C"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w:t>
      </w:r>
      <w:r w:rsidRPr="00262A7B">
        <w:rPr>
          <w:rFonts w:ascii="Tahoma" w:hAnsi="Tahoma" w:cs="Tahoma"/>
          <w:sz w:val="18"/>
          <w:szCs w:val="18"/>
        </w:rPr>
        <w:tab/>
        <w:t>dokumentacija v zvezi z oddajo predmetnega javnega naročila, potrjena s strani izbranega ponudnika.</w:t>
      </w:r>
    </w:p>
    <w:p w14:paraId="41EEC1ED" w14:textId="77777777" w:rsidR="00262A7B" w:rsidRPr="00262A7B" w:rsidRDefault="00262A7B" w:rsidP="00262A7B">
      <w:pPr>
        <w:spacing w:line="256" w:lineRule="auto"/>
        <w:jc w:val="left"/>
        <w:rPr>
          <w:rFonts w:ascii="Tahoma" w:hAnsi="Tahoma" w:cs="Tahoma"/>
          <w:sz w:val="18"/>
          <w:szCs w:val="18"/>
        </w:rPr>
      </w:pPr>
      <w:r w:rsidRPr="00262A7B">
        <w:rPr>
          <w:rFonts w:ascii="Tahoma" w:hAnsi="Tahoma" w:cs="Tahoma"/>
          <w:sz w:val="18"/>
          <w:szCs w:val="18"/>
        </w:rPr>
        <w:t xml:space="preserve"> </w:t>
      </w:r>
    </w:p>
    <w:p w14:paraId="7F9265F4" w14:textId="77777777" w:rsidR="00262A7B" w:rsidRPr="00262A7B" w:rsidRDefault="00262A7B" w:rsidP="00262A7B">
      <w:pPr>
        <w:spacing w:line="256" w:lineRule="auto"/>
        <w:jc w:val="left"/>
        <w:rPr>
          <w:rFonts w:ascii="Tahoma" w:hAnsi="Tahoma" w:cs="Tahoma"/>
          <w:sz w:val="18"/>
          <w:szCs w:val="18"/>
        </w:rPr>
      </w:pPr>
    </w:p>
    <w:p w14:paraId="2E5E3F12" w14:textId="4DFBF565" w:rsidR="00262A7B" w:rsidRPr="00262A7B" w:rsidRDefault="00262A7B" w:rsidP="00262A7B">
      <w:pPr>
        <w:spacing w:line="256" w:lineRule="auto"/>
        <w:jc w:val="left"/>
        <w:rPr>
          <w:rFonts w:ascii="Tahoma" w:hAnsi="Tahoma" w:cs="Tahoma"/>
          <w:b/>
          <w:sz w:val="18"/>
          <w:szCs w:val="18"/>
        </w:rPr>
      </w:pPr>
      <w:r w:rsidRPr="00262A7B">
        <w:rPr>
          <w:rFonts w:ascii="Tahoma" w:hAnsi="Tahoma" w:cs="Tahoma"/>
          <w:b/>
          <w:sz w:val="18"/>
          <w:szCs w:val="18"/>
        </w:rPr>
        <w:t>II.</w:t>
      </w:r>
      <w:r w:rsidRPr="00262A7B">
        <w:rPr>
          <w:rFonts w:ascii="Tahoma" w:hAnsi="Tahoma" w:cs="Tahoma"/>
          <w:b/>
          <w:sz w:val="18"/>
          <w:szCs w:val="18"/>
        </w:rPr>
        <w:tab/>
        <w:t>PREDMET POGODBE</w:t>
      </w:r>
    </w:p>
    <w:p w14:paraId="70A67213" w14:textId="77777777" w:rsidR="00262A7B" w:rsidRPr="00262A7B" w:rsidRDefault="00262A7B" w:rsidP="00262A7B">
      <w:pPr>
        <w:spacing w:line="256" w:lineRule="auto"/>
        <w:jc w:val="center"/>
        <w:rPr>
          <w:rFonts w:ascii="Tahoma" w:hAnsi="Tahoma" w:cs="Tahoma"/>
          <w:sz w:val="18"/>
          <w:szCs w:val="18"/>
        </w:rPr>
      </w:pPr>
    </w:p>
    <w:p w14:paraId="3C732941" w14:textId="77777777" w:rsidR="00262A7B" w:rsidRPr="00262A7B" w:rsidRDefault="00262A7B" w:rsidP="000322AF">
      <w:pPr>
        <w:numPr>
          <w:ilvl w:val="0"/>
          <w:numId w:val="42"/>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29028140" w14:textId="77777777" w:rsidR="00262A7B" w:rsidRPr="00262A7B" w:rsidRDefault="00262A7B" w:rsidP="00262A7B">
      <w:pPr>
        <w:spacing w:line="256" w:lineRule="auto"/>
        <w:ind w:left="720"/>
        <w:rPr>
          <w:rFonts w:ascii="Tahoma" w:hAnsi="Tahoma" w:cs="Tahoma"/>
          <w:sz w:val="18"/>
          <w:szCs w:val="18"/>
        </w:rPr>
      </w:pPr>
    </w:p>
    <w:p w14:paraId="60253789" w14:textId="77777777" w:rsidR="00262A7B" w:rsidRPr="00262A7B" w:rsidRDefault="00262A7B" w:rsidP="00262A7B">
      <w:pPr>
        <w:spacing w:line="256" w:lineRule="auto"/>
        <w:jc w:val="left"/>
        <w:rPr>
          <w:rFonts w:ascii="Tahoma" w:hAnsi="Tahoma" w:cs="Tahoma"/>
          <w:sz w:val="18"/>
          <w:szCs w:val="18"/>
        </w:rPr>
      </w:pPr>
      <w:r w:rsidRPr="00262A7B">
        <w:rPr>
          <w:rFonts w:ascii="Tahoma" w:hAnsi="Tahoma" w:cs="Tahoma"/>
          <w:sz w:val="18"/>
          <w:szCs w:val="18"/>
        </w:rPr>
        <w:t>Predmet pogodbe je obveznost prodajalca, da:</w:t>
      </w:r>
    </w:p>
    <w:p w14:paraId="0ED060F5" w14:textId="6D2F60E2" w:rsidR="00262A7B" w:rsidRPr="00262A7B" w:rsidRDefault="00262A7B" w:rsidP="000322AF">
      <w:pPr>
        <w:pStyle w:val="Oznaenseznam"/>
        <w:numPr>
          <w:ilvl w:val="0"/>
          <w:numId w:val="44"/>
        </w:numPr>
        <w:rPr>
          <w:rFonts w:ascii="Tahoma" w:hAnsi="Tahoma" w:cs="Tahoma"/>
          <w:sz w:val="18"/>
          <w:szCs w:val="18"/>
        </w:rPr>
      </w:pPr>
      <w:r w:rsidRPr="00262A7B">
        <w:rPr>
          <w:rFonts w:ascii="Tahoma" w:hAnsi="Tahoma" w:cs="Tahoma"/>
          <w:sz w:val="18"/>
          <w:szCs w:val="18"/>
        </w:rPr>
        <w:t xml:space="preserve">kupcu za določeno kupnino dobavi in izroči v last in posest ter v funkcionalno uporabo biokemijski- </w:t>
      </w:r>
      <w:r w:rsidRPr="00262A7B">
        <w:rPr>
          <w:rFonts w:ascii="Tahoma" w:hAnsi="Tahoma" w:cs="Tahoma"/>
          <w:sz w:val="18"/>
          <w:szCs w:val="18"/>
          <w:cs/>
        </w:rPr>
        <w:t>‎</w:t>
      </w:r>
      <w:proofErr w:type="spellStart"/>
      <w:r w:rsidRPr="00262A7B">
        <w:rPr>
          <w:rFonts w:ascii="Tahoma" w:hAnsi="Tahoma" w:cs="Tahoma"/>
          <w:sz w:val="18"/>
          <w:szCs w:val="18"/>
        </w:rPr>
        <w:t>imunokemijski</w:t>
      </w:r>
      <w:proofErr w:type="spellEnd"/>
      <w:r w:rsidRPr="00262A7B">
        <w:rPr>
          <w:rFonts w:ascii="Tahoma" w:hAnsi="Tahoma" w:cs="Tahoma"/>
          <w:sz w:val="18"/>
          <w:szCs w:val="18"/>
        </w:rPr>
        <w:t xml:space="preserve"> analitski </w:t>
      </w:r>
      <w:r w:rsidRPr="00262A7B">
        <w:rPr>
          <w:rFonts w:ascii="Tahoma" w:hAnsi="Tahoma" w:cs="Tahoma"/>
          <w:sz w:val="18"/>
          <w:szCs w:val="18"/>
          <w:cs/>
        </w:rPr>
        <w:t>‎</w:t>
      </w:r>
      <w:r w:rsidRPr="00262A7B">
        <w:rPr>
          <w:rFonts w:ascii="Tahoma" w:hAnsi="Tahoma" w:cs="Tahoma"/>
          <w:sz w:val="18"/>
          <w:szCs w:val="18"/>
        </w:rPr>
        <w:t xml:space="preserve">sistem </w:t>
      </w:r>
      <w:r w:rsidRPr="00262A7B">
        <w:rPr>
          <w:rFonts w:ascii="Tahoma" w:hAnsi="Tahoma" w:cs="Tahoma"/>
          <w:sz w:val="18"/>
          <w:szCs w:val="18"/>
          <w:cs/>
        </w:rPr>
        <w:t>‎</w:t>
      </w:r>
      <w:r w:rsidRPr="00262A7B">
        <w:rPr>
          <w:rFonts w:ascii="Tahoma" w:hAnsi="Tahoma" w:cs="Tahoma"/>
          <w:sz w:val="18"/>
          <w:szCs w:val="18"/>
        </w:rPr>
        <w:t xml:space="preserve"> (v nadaljevanju: analizni sistem oz. oprema) v skladu s Tehničnimi specifikacijami (Obrazec </w:t>
      </w:r>
      <w:r>
        <w:rPr>
          <w:rFonts w:ascii="Tahoma" w:hAnsi="Tahoma" w:cs="Tahoma"/>
          <w:sz w:val="18"/>
          <w:szCs w:val="18"/>
        </w:rPr>
        <w:t>9</w:t>
      </w:r>
      <w:r w:rsidRPr="00262A7B">
        <w:rPr>
          <w:rFonts w:ascii="Tahoma" w:hAnsi="Tahoma" w:cs="Tahoma"/>
          <w:sz w:val="18"/>
          <w:szCs w:val="18"/>
        </w:rPr>
        <w:t>) in Povzetkom predračuna- Rekapitulacija (Obrazec 2),</w:t>
      </w:r>
    </w:p>
    <w:p w14:paraId="6B2456D7" w14:textId="6AF6343C" w:rsidR="00262A7B" w:rsidRPr="00262A7B" w:rsidRDefault="00262A7B" w:rsidP="000322AF">
      <w:pPr>
        <w:pStyle w:val="Oznaenseznam"/>
        <w:numPr>
          <w:ilvl w:val="0"/>
          <w:numId w:val="44"/>
        </w:numPr>
        <w:rPr>
          <w:rFonts w:ascii="Tahoma" w:hAnsi="Tahoma" w:cs="Tahoma"/>
          <w:sz w:val="18"/>
          <w:szCs w:val="18"/>
        </w:rPr>
      </w:pPr>
      <w:r w:rsidRPr="00262A7B">
        <w:rPr>
          <w:rFonts w:ascii="Tahoma" w:hAnsi="Tahoma" w:cs="Tahoma"/>
          <w:sz w:val="18"/>
          <w:szCs w:val="18"/>
        </w:rPr>
        <w:t>zagotovi dobave vsega potrebnega potrošnega materiala vezanega na opremo za obdobje sedmih (7) let. Specifikacije potrošnega materiala so navedene v Ponudbenem predračunu……….</w:t>
      </w:r>
    </w:p>
    <w:p w14:paraId="6C246D04" w14:textId="77777777" w:rsidR="00262A7B" w:rsidRPr="00262A7B" w:rsidRDefault="00262A7B" w:rsidP="00262A7B">
      <w:pPr>
        <w:spacing w:line="256" w:lineRule="auto"/>
        <w:jc w:val="left"/>
        <w:rPr>
          <w:rFonts w:ascii="Tahoma" w:hAnsi="Tahoma" w:cs="Tahoma"/>
          <w:sz w:val="18"/>
          <w:szCs w:val="18"/>
        </w:rPr>
      </w:pPr>
    </w:p>
    <w:p w14:paraId="4C77167B" w14:textId="77777777" w:rsidR="00262A7B" w:rsidRPr="00262A7B" w:rsidRDefault="00262A7B" w:rsidP="000322AF">
      <w:pPr>
        <w:numPr>
          <w:ilvl w:val="0"/>
          <w:numId w:val="42"/>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0FA65968" w14:textId="77777777" w:rsidR="00262A7B" w:rsidRPr="00262A7B" w:rsidRDefault="00262A7B" w:rsidP="00262A7B">
      <w:pPr>
        <w:spacing w:line="256" w:lineRule="auto"/>
        <w:ind w:left="720"/>
        <w:rPr>
          <w:rFonts w:ascii="Tahoma" w:hAnsi="Tahoma" w:cs="Tahoma"/>
          <w:sz w:val="18"/>
          <w:szCs w:val="18"/>
        </w:rPr>
      </w:pPr>
    </w:p>
    <w:p w14:paraId="7BC0B3C2"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 xml:space="preserve">Predmet pogodbe je tudi obveznost prodajalca, da priskrbi primerno embalažo in transport ter da na svoje stroške ščiti in zavaruje pogodbeno blago pred vremenskimi, tehničnimi, termičnimi, transportnimi </w:t>
      </w:r>
      <w:r w:rsidRPr="00262A7B">
        <w:rPr>
          <w:rFonts w:ascii="Tahoma" w:hAnsi="Tahoma" w:cs="Tahoma"/>
          <w:sz w:val="18"/>
          <w:szCs w:val="18"/>
        </w:rPr>
        <w:lastRenderedPageBreak/>
        <w:t>in vsakovrstnimi drugimi škodljivimi vplivi in poškodbami in da odgovarja za varno delo do končne zapisniške primopredaje, za splošno varnost pa do poteka garancijskih rokov.</w:t>
      </w:r>
    </w:p>
    <w:p w14:paraId="2ABD1689" w14:textId="77777777" w:rsidR="00262A7B" w:rsidRPr="00262A7B" w:rsidRDefault="00262A7B" w:rsidP="00262A7B">
      <w:pPr>
        <w:spacing w:line="256" w:lineRule="auto"/>
        <w:jc w:val="left"/>
        <w:rPr>
          <w:rFonts w:ascii="Tahoma" w:hAnsi="Tahoma" w:cs="Tahoma"/>
          <w:sz w:val="18"/>
          <w:szCs w:val="18"/>
        </w:rPr>
      </w:pPr>
    </w:p>
    <w:p w14:paraId="33163F64" w14:textId="77777777" w:rsidR="00262A7B" w:rsidRPr="00262A7B" w:rsidRDefault="00262A7B" w:rsidP="000322AF">
      <w:pPr>
        <w:numPr>
          <w:ilvl w:val="0"/>
          <w:numId w:val="42"/>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778AACF3" w14:textId="77777777" w:rsidR="00262A7B" w:rsidRPr="00262A7B" w:rsidRDefault="00262A7B" w:rsidP="00262A7B">
      <w:pPr>
        <w:spacing w:line="256" w:lineRule="auto"/>
        <w:rPr>
          <w:rFonts w:ascii="Tahoma" w:hAnsi="Tahoma" w:cs="Tahoma"/>
          <w:sz w:val="18"/>
          <w:szCs w:val="18"/>
        </w:rPr>
      </w:pPr>
    </w:p>
    <w:p w14:paraId="1E19ED60"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Prodajalec izvede dostavo, priključitev (montažo) in prvi testni zagon s preizkusom funkcionalnega delovanja pogodbene opreme ob prisotnosti osebja naročnika.</w:t>
      </w:r>
    </w:p>
    <w:p w14:paraId="63B44288" w14:textId="77777777" w:rsidR="00262A7B" w:rsidRPr="00262A7B" w:rsidRDefault="00262A7B" w:rsidP="00262A7B">
      <w:pPr>
        <w:spacing w:line="256" w:lineRule="auto"/>
        <w:rPr>
          <w:rFonts w:ascii="Tahoma" w:hAnsi="Tahoma" w:cs="Tahoma"/>
          <w:sz w:val="18"/>
          <w:szCs w:val="18"/>
        </w:rPr>
      </w:pPr>
    </w:p>
    <w:p w14:paraId="15694043" w14:textId="77777777" w:rsidR="00262A7B" w:rsidRPr="00262A7B" w:rsidRDefault="00262A7B" w:rsidP="00262A7B">
      <w:pPr>
        <w:spacing w:line="256" w:lineRule="auto"/>
        <w:jc w:val="left"/>
        <w:rPr>
          <w:rFonts w:ascii="Tahoma" w:hAnsi="Tahoma" w:cs="Tahoma"/>
          <w:sz w:val="18"/>
          <w:szCs w:val="18"/>
        </w:rPr>
      </w:pPr>
    </w:p>
    <w:p w14:paraId="01D3108D" w14:textId="77777777" w:rsidR="00262A7B" w:rsidRPr="00262A7B" w:rsidRDefault="00262A7B" w:rsidP="000322AF">
      <w:pPr>
        <w:numPr>
          <w:ilvl w:val="0"/>
          <w:numId w:val="42"/>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192EAC45" w14:textId="77777777" w:rsidR="00262A7B" w:rsidRPr="00262A7B" w:rsidRDefault="00262A7B" w:rsidP="00262A7B">
      <w:pPr>
        <w:spacing w:line="256" w:lineRule="auto"/>
        <w:jc w:val="left"/>
        <w:rPr>
          <w:rFonts w:ascii="Tahoma" w:hAnsi="Tahoma" w:cs="Tahoma"/>
          <w:b/>
          <w:sz w:val="18"/>
          <w:szCs w:val="18"/>
        </w:rPr>
      </w:pPr>
      <w:r w:rsidRPr="00262A7B">
        <w:rPr>
          <w:rFonts w:ascii="Tahoma" w:hAnsi="Tahoma" w:cs="Tahoma"/>
          <w:b/>
          <w:sz w:val="18"/>
          <w:szCs w:val="18"/>
        </w:rPr>
        <w:t>Tehnični prevzem:</w:t>
      </w:r>
    </w:p>
    <w:p w14:paraId="2E938BA4"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Po uspešno opravljenem prvem testnem zagonu se opravi tehnični prevzem. Za datum tehničnega prevzema se smatra datum uspešno opravljenega kvalitativnega in kvantitativnega pregleda dobave, postavitve in zagona ter izvedbe del, in sicer:</w:t>
      </w:r>
    </w:p>
    <w:p w14:paraId="6D60E260" w14:textId="42AE75E4" w:rsidR="00262A7B" w:rsidRPr="00262A7B" w:rsidRDefault="00262A7B" w:rsidP="000322AF">
      <w:pPr>
        <w:numPr>
          <w:ilvl w:val="0"/>
          <w:numId w:val="45"/>
        </w:numPr>
        <w:spacing w:line="256" w:lineRule="auto"/>
        <w:rPr>
          <w:rFonts w:ascii="Tahoma" w:hAnsi="Tahoma" w:cs="Tahoma"/>
          <w:sz w:val="18"/>
          <w:szCs w:val="18"/>
        </w:rPr>
      </w:pPr>
      <w:r w:rsidRPr="00262A7B">
        <w:rPr>
          <w:rFonts w:ascii="Tahoma" w:hAnsi="Tahoma" w:cs="Tahoma"/>
          <w:sz w:val="18"/>
          <w:szCs w:val="18"/>
        </w:rPr>
        <w:t>prvi zagon in preizkus funkcionalnega delovanja opreme,</w:t>
      </w:r>
    </w:p>
    <w:p w14:paraId="38D967E0" w14:textId="39ED84FE" w:rsidR="00262A7B" w:rsidRPr="00262A7B" w:rsidRDefault="00262A7B" w:rsidP="000322AF">
      <w:pPr>
        <w:numPr>
          <w:ilvl w:val="0"/>
          <w:numId w:val="45"/>
        </w:numPr>
        <w:spacing w:line="256" w:lineRule="auto"/>
        <w:rPr>
          <w:rFonts w:ascii="Tahoma" w:hAnsi="Tahoma" w:cs="Tahoma"/>
          <w:sz w:val="18"/>
          <w:szCs w:val="18"/>
        </w:rPr>
      </w:pPr>
      <w:r w:rsidRPr="00262A7B">
        <w:rPr>
          <w:rFonts w:ascii="Tahoma" w:hAnsi="Tahoma" w:cs="Tahoma"/>
          <w:sz w:val="18"/>
          <w:szCs w:val="18"/>
        </w:rPr>
        <w:t>dobavljen potrošni material za zagon in verifikacijo metod.</w:t>
      </w:r>
    </w:p>
    <w:p w14:paraId="0772BE8A" w14:textId="77777777" w:rsidR="00262A7B" w:rsidRPr="00262A7B" w:rsidRDefault="00262A7B" w:rsidP="00262A7B">
      <w:pPr>
        <w:spacing w:line="256" w:lineRule="auto"/>
        <w:rPr>
          <w:rFonts w:ascii="Tahoma" w:hAnsi="Tahoma" w:cs="Tahoma"/>
          <w:sz w:val="18"/>
          <w:szCs w:val="18"/>
        </w:rPr>
      </w:pPr>
    </w:p>
    <w:p w14:paraId="58047685"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Tehnični  prevzem  mora  biti  opravljen  najkasneje  v  10  delovnih  dneh  od  dobave  opreme.  Za datum uspešno opravljenega tehničnega prevzema se smatra datum, ko pooblaščena predstavnika pogodbenih strank podpišeta zapisnik o tehničnem prevzemu.</w:t>
      </w:r>
    </w:p>
    <w:p w14:paraId="3E43A39C"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Ob tehničnem prevzemu mora ponudnik predložiti potrdilo proizvajalca o tovarniški kontroli kakovosti dobavljene serijske številke opreme.</w:t>
      </w:r>
    </w:p>
    <w:p w14:paraId="43E8629A" w14:textId="77777777" w:rsidR="00262A7B" w:rsidRPr="00262A7B" w:rsidRDefault="00262A7B" w:rsidP="00262A7B">
      <w:pPr>
        <w:spacing w:line="256" w:lineRule="auto"/>
        <w:rPr>
          <w:rFonts w:ascii="Tahoma" w:hAnsi="Tahoma" w:cs="Tahoma"/>
          <w:sz w:val="18"/>
          <w:szCs w:val="18"/>
        </w:rPr>
      </w:pPr>
    </w:p>
    <w:p w14:paraId="451B79FF"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Naročnik mora izvesti verifikacijo metod v roku 10 delovnih dneh po podpisu zapisnika o tehničnem prevzemu.</w:t>
      </w:r>
    </w:p>
    <w:p w14:paraId="4A24137D" w14:textId="77777777" w:rsidR="00262A7B" w:rsidRPr="00262A7B" w:rsidRDefault="00262A7B" w:rsidP="00262A7B">
      <w:pPr>
        <w:spacing w:line="256" w:lineRule="auto"/>
        <w:jc w:val="left"/>
        <w:rPr>
          <w:rFonts w:ascii="Tahoma" w:hAnsi="Tahoma" w:cs="Tahoma"/>
          <w:sz w:val="18"/>
          <w:szCs w:val="18"/>
        </w:rPr>
      </w:pPr>
    </w:p>
    <w:p w14:paraId="650C72CE" w14:textId="77777777" w:rsidR="00262A7B" w:rsidRPr="00262A7B" w:rsidRDefault="00262A7B" w:rsidP="000322AF">
      <w:pPr>
        <w:numPr>
          <w:ilvl w:val="0"/>
          <w:numId w:val="42"/>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5E1D061E" w14:textId="77777777" w:rsidR="00262A7B" w:rsidRDefault="00262A7B" w:rsidP="00262A7B">
      <w:pPr>
        <w:spacing w:line="256" w:lineRule="auto"/>
        <w:jc w:val="left"/>
        <w:rPr>
          <w:rFonts w:ascii="Tahoma" w:hAnsi="Tahoma" w:cs="Tahoma"/>
          <w:b/>
          <w:sz w:val="18"/>
          <w:szCs w:val="18"/>
        </w:rPr>
      </w:pPr>
    </w:p>
    <w:p w14:paraId="299D4538" w14:textId="6813E3F4" w:rsidR="00262A7B" w:rsidRPr="00262A7B" w:rsidRDefault="00262A7B" w:rsidP="00262A7B">
      <w:pPr>
        <w:spacing w:line="256" w:lineRule="auto"/>
        <w:jc w:val="left"/>
        <w:rPr>
          <w:rFonts w:ascii="Tahoma" w:hAnsi="Tahoma" w:cs="Tahoma"/>
          <w:b/>
          <w:sz w:val="18"/>
          <w:szCs w:val="18"/>
        </w:rPr>
      </w:pPr>
      <w:r w:rsidRPr="00262A7B">
        <w:rPr>
          <w:rFonts w:ascii="Tahoma" w:hAnsi="Tahoma" w:cs="Tahoma"/>
          <w:b/>
          <w:sz w:val="18"/>
          <w:szCs w:val="18"/>
        </w:rPr>
        <w:t>Poskusno delovanje (verifikacija metod):</w:t>
      </w:r>
    </w:p>
    <w:p w14:paraId="11753CE7" w14:textId="77777777" w:rsidR="00262A7B" w:rsidRPr="00262A7B" w:rsidRDefault="00262A7B" w:rsidP="00262A7B">
      <w:pPr>
        <w:spacing w:line="256" w:lineRule="auto"/>
        <w:jc w:val="left"/>
        <w:rPr>
          <w:rFonts w:ascii="Tahoma" w:hAnsi="Tahoma" w:cs="Tahoma"/>
          <w:b/>
          <w:sz w:val="18"/>
          <w:szCs w:val="18"/>
        </w:rPr>
      </w:pPr>
    </w:p>
    <w:p w14:paraId="59AE2F4D"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Dobavitelj med uspešno opravljenim tehničnim prevzemom in končnim prevzemom omogoči naročniku izvedbo verifikacije metod na oddelku. Za verifikacijo metod dobavitelj zagotovi ves potreben potrošni material, in sicer v obsegu kot izhaja iz razpisne dokumentacije naročnika. Stroške potrošnih materialov, ki so potrebni za verifikacijo metod krije ponudnik.</w:t>
      </w:r>
    </w:p>
    <w:p w14:paraId="0A597E75" w14:textId="77777777" w:rsidR="00262A7B" w:rsidRPr="00262A7B" w:rsidRDefault="00262A7B" w:rsidP="00262A7B">
      <w:pPr>
        <w:spacing w:line="256" w:lineRule="auto"/>
        <w:jc w:val="left"/>
        <w:rPr>
          <w:rFonts w:ascii="Tahoma" w:hAnsi="Tahoma" w:cs="Tahoma"/>
          <w:sz w:val="18"/>
          <w:szCs w:val="18"/>
        </w:rPr>
      </w:pPr>
    </w:p>
    <w:p w14:paraId="26550E0C"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V primeru, da gre za večjo napako na opremi in je ponudnik ne odpravi v dveh (2) delovnih dneh se verifikacija metod prične znova. V kolikor napake izvajalec ne bo odpravil v roku 30 dni mora zagotoviti novo, nerabljeno opremo, za katero bodo veljali enaki pogoji po pogodbi.</w:t>
      </w:r>
    </w:p>
    <w:p w14:paraId="28089709" w14:textId="77777777" w:rsidR="00262A7B" w:rsidRPr="00262A7B" w:rsidRDefault="00262A7B" w:rsidP="00262A7B">
      <w:pPr>
        <w:spacing w:line="256" w:lineRule="auto"/>
        <w:jc w:val="left"/>
        <w:rPr>
          <w:rFonts w:ascii="Tahoma" w:hAnsi="Tahoma" w:cs="Tahoma"/>
          <w:sz w:val="18"/>
          <w:szCs w:val="18"/>
        </w:rPr>
      </w:pPr>
    </w:p>
    <w:p w14:paraId="6C970258" w14:textId="77777777" w:rsidR="00262A7B" w:rsidRPr="00262A7B" w:rsidRDefault="00262A7B" w:rsidP="00262A7B">
      <w:pPr>
        <w:spacing w:line="256" w:lineRule="auto"/>
        <w:jc w:val="left"/>
        <w:rPr>
          <w:rFonts w:ascii="Tahoma" w:hAnsi="Tahoma" w:cs="Tahoma"/>
          <w:sz w:val="18"/>
          <w:szCs w:val="18"/>
        </w:rPr>
      </w:pPr>
      <w:r w:rsidRPr="00262A7B">
        <w:rPr>
          <w:rFonts w:ascii="Tahoma" w:hAnsi="Tahoma" w:cs="Tahoma"/>
          <w:sz w:val="18"/>
          <w:szCs w:val="18"/>
        </w:rPr>
        <w:t>V kolikor pride do napak pri delovanju opreme med verifikacijo metod, jih mora izvajalec odpraviti po določilih in pod pogoji pogodbe, ki veljajo za garancijsko vzdrževanje.</w:t>
      </w:r>
    </w:p>
    <w:p w14:paraId="7841CE25" w14:textId="77777777" w:rsidR="00262A7B" w:rsidRPr="00262A7B" w:rsidRDefault="00262A7B" w:rsidP="00262A7B">
      <w:pPr>
        <w:spacing w:line="256" w:lineRule="auto"/>
        <w:jc w:val="left"/>
        <w:rPr>
          <w:rFonts w:ascii="Tahoma" w:hAnsi="Tahoma" w:cs="Tahoma"/>
          <w:sz w:val="18"/>
          <w:szCs w:val="18"/>
        </w:rPr>
      </w:pPr>
    </w:p>
    <w:p w14:paraId="0F8E5C1A"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Dobavitelj mora zagotoviti šolanje strokovnega osebja naročnika. Vse stroške izobraževanja krije dobavitelj in morajo biti vključeni v ceno nakupa opreme.</w:t>
      </w:r>
    </w:p>
    <w:p w14:paraId="63701242" w14:textId="77777777" w:rsidR="00262A7B" w:rsidRPr="00262A7B" w:rsidRDefault="00262A7B" w:rsidP="00262A7B">
      <w:pPr>
        <w:spacing w:line="256" w:lineRule="auto"/>
        <w:jc w:val="left"/>
        <w:rPr>
          <w:rFonts w:ascii="Tahoma" w:hAnsi="Tahoma" w:cs="Tahoma"/>
          <w:sz w:val="18"/>
          <w:szCs w:val="18"/>
        </w:rPr>
      </w:pPr>
    </w:p>
    <w:p w14:paraId="5D794C62"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Ponudnik mora naročniku zagotoviti brezplačno strokovno in aplikativno podporo v skladu z zahtevami iz tehničnih specifikacij.</w:t>
      </w:r>
    </w:p>
    <w:p w14:paraId="117446B6" w14:textId="77777777" w:rsidR="00262A7B" w:rsidRPr="00262A7B" w:rsidRDefault="00262A7B" w:rsidP="00262A7B">
      <w:pPr>
        <w:spacing w:line="256" w:lineRule="auto"/>
        <w:jc w:val="left"/>
        <w:rPr>
          <w:rFonts w:ascii="Tahoma" w:hAnsi="Tahoma" w:cs="Tahoma"/>
          <w:sz w:val="18"/>
          <w:szCs w:val="18"/>
        </w:rPr>
      </w:pPr>
    </w:p>
    <w:p w14:paraId="34C9784E" w14:textId="77777777" w:rsidR="00262A7B" w:rsidRPr="00262A7B" w:rsidRDefault="00262A7B" w:rsidP="000322AF">
      <w:pPr>
        <w:numPr>
          <w:ilvl w:val="0"/>
          <w:numId w:val="42"/>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3019070D" w14:textId="77777777" w:rsidR="00262A7B" w:rsidRPr="00262A7B" w:rsidRDefault="00262A7B" w:rsidP="00262A7B">
      <w:pPr>
        <w:spacing w:line="256" w:lineRule="auto"/>
        <w:ind w:left="720"/>
        <w:rPr>
          <w:rFonts w:ascii="Tahoma" w:hAnsi="Tahoma" w:cs="Tahoma"/>
          <w:sz w:val="18"/>
          <w:szCs w:val="18"/>
        </w:rPr>
      </w:pPr>
    </w:p>
    <w:p w14:paraId="4B3058D6" w14:textId="77777777" w:rsidR="00262A7B" w:rsidRPr="00262A7B" w:rsidRDefault="00262A7B" w:rsidP="00262A7B">
      <w:pPr>
        <w:spacing w:line="256" w:lineRule="auto"/>
        <w:jc w:val="left"/>
        <w:rPr>
          <w:rFonts w:ascii="Tahoma" w:hAnsi="Tahoma" w:cs="Tahoma"/>
          <w:b/>
          <w:sz w:val="18"/>
          <w:szCs w:val="18"/>
        </w:rPr>
      </w:pPr>
      <w:r w:rsidRPr="00262A7B">
        <w:rPr>
          <w:rFonts w:ascii="Tahoma" w:hAnsi="Tahoma" w:cs="Tahoma"/>
          <w:b/>
          <w:sz w:val="18"/>
          <w:szCs w:val="18"/>
        </w:rPr>
        <w:t>Prodajalec mora najkasneje do končne primopredaje kupcu izročiti:</w:t>
      </w:r>
    </w:p>
    <w:p w14:paraId="18CCDECA" w14:textId="202E064F" w:rsidR="00262A7B" w:rsidRPr="00262A7B" w:rsidRDefault="00262A7B" w:rsidP="000322AF">
      <w:pPr>
        <w:numPr>
          <w:ilvl w:val="0"/>
          <w:numId w:val="46"/>
        </w:numPr>
        <w:spacing w:line="256" w:lineRule="auto"/>
        <w:jc w:val="left"/>
        <w:rPr>
          <w:rFonts w:ascii="Tahoma" w:hAnsi="Tahoma" w:cs="Tahoma"/>
          <w:bCs/>
          <w:sz w:val="18"/>
          <w:szCs w:val="18"/>
        </w:rPr>
      </w:pPr>
      <w:r w:rsidRPr="00262A7B">
        <w:rPr>
          <w:rFonts w:ascii="Tahoma" w:hAnsi="Tahoma" w:cs="Tahoma"/>
          <w:bCs/>
          <w:sz w:val="18"/>
          <w:szCs w:val="18"/>
        </w:rPr>
        <w:t>finančno zavarovanje za odpravo napak v garancijskem roku</w:t>
      </w:r>
      <w:r w:rsidRPr="00262A7B">
        <w:rPr>
          <w:rFonts w:ascii="Tahoma" w:hAnsi="Tahoma" w:cs="Tahoma"/>
          <w:sz w:val="18"/>
          <w:szCs w:val="18"/>
          <w:lang w:eastAsia="zh-CN"/>
        </w:rPr>
        <w:t xml:space="preserve"> </w:t>
      </w:r>
      <w:r w:rsidRPr="00262A7B">
        <w:rPr>
          <w:rFonts w:ascii="Tahoma" w:hAnsi="Tahoma" w:cs="Tahoma"/>
          <w:bCs/>
          <w:sz w:val="18"/>
          <w:szCs w:val="18"/>
        </w:rPr>
        <w:t>v višini 5 % pogodbene vrednosti z DDV;</w:t>
      </w:r>
    </w:p>
    <w:p w14:paraId="068BA515" w14:textId="20B4BF38" w:rsidR="00262A7B" w:rsidRPr="00262A7B" w:rsidRDefault="00262A7B" w:rsidP="000322AF">
      <w:pPr>
        <w:numPr>
          <w:ilvl w:val="0"/>
          <w:numId w:val="46"/>
        </w:numPr>
        <w:spacing w:line="256" w:lineRule="auto"/>
        <w:jc w:val="left"/>
        <w:rPr>
          <w:rFonts w:ascii="Tahoma" w:hAnsi="Tahoma" w:cs="Tahoma"/>
          <w:sz w:val="18"/>
          <w:szCs w:val="18"/>
        </w:rPr>
      </w:pPr>
      <w:r w:rsidRPr="00262A7B">
        <w:rPr>
          <w:rFonts w:ascii="Tahoma" w:hAnsi="Tahoma" w:cs="Tahoma"/>
          <w:sz w:val="18"/>
          <w:szCs w:val="18"/>
        </w:rPr>
        <w:t>garancijsko izjavo za dobavljeno, vgrajeno oziroma montirano opremo;</w:t>
      </w:r>
    </w:p>
    <w:p w14:paraId="3648C4DC" w14:textId="51189BDD" w:rsidR="00262A7B" w:rsidRPr="00262A7B" w:rsidRDefault="00262A7B" w:rsidP="000322AF">
      <w:pPr>
        <w:numPr>
          <w:ilvl w:val="0"/>
          <w:numId w:val="46"/>
        </w:numPr>
        <w:spacing w:line="256" w:lineRule="auto"/>
        <w:jc w:val="left"/>
        <w:rPr>
          <w:rFonts w:ascii="Tahoma" w:hAnsi="Tahoma" w:cs="Tahoma"/>
          <w:sz w:val="18"/>
          <w:szCs w:val="18"/>
        </w:rPr>
      </w:pPr>
      <w:r w:rsidRPr="00262A7B">
        <w:rPr>
          <w:rFonts w:ascii="Tahoma" w:hAnsi="Tahoma" w:cs="Tahoma"/>
          <w:sz w:val="18"/>
          <w:szCs w:val="18"/>
        </w:rPr>
        <w:t>navodila za uporabo in vzdrževanje  opreme v angleškem jeziku in navodila za uporabo v slovenskem jeziku (vse v tiskani in elektronski obliki);</w:t>
      </w:r>
    </w:p>
    <w:p w14:paraId="20B50889" w14:textId="382042EE" w:rsidR="00262A7B" w:rsidRPr="00262A7B" w:rsidRDefault="00262A7B" w:rsidP="000322AF">
      <w:pPr>
        <w:numPr>
          <w:ilvl w:val="0"/>
          <w:numId w:val="46"/>
        </w:numPr>
        <w:spacing w:line="256" w:lineRule="auto"/>
        <w:jc w:val="left"/>
        <w:rPr>
          <w:rFonts w:ascii="Tahoma" w:hAnsi="Tahoma" w:cs="Tahoma"/>
          <w:sz w:val="18"/>
          <w:szCs w:val="18"/>
        </w:rPr>
      </w:pPr>
      <w:r w:rsidRPr="00262A7B">
        <w:rPr>
          <w:rFonts w:ascii="Tahoma" w:hAnsi="Tahoma" w:cs="Tahoma"/>
          <w:sz w:val="18"/>
          <w:szCs w:val="18"/>
        </w:rPr>
        <w:t>poimenska potrdila o izobraževanju osebja;</w:t>
      </w:r>
    </w:p>
    <w:p w14:paraId="5C1536BA" w14:textId="48B46F8A" w:rsidR="00262A7B" w:rsidRPr="00262A7B" w:rsidRDefault="00262A7B" w:rsidP="000322AF">
      <w:pPr>
        <w:numPr>
          <w:ilvl w:val="0"/>
          <w:numId w:val="46"/>
        </w:numPr>
        <w:spacing w:line="256" w:lineRule="auto"/>
        <w:jc w:val="left"/>
        <w:rPr>
          <w:rFonts w:ascii="Tahoma" w:hAnsi="Tahoma" w:cs="Tahoma"/>
          <w:sz w:val="18"/>
          <w:szCs w:val="18"/>
        </w:rPr>
      </w:pPr>
      <w:r w:rsidRPr="00262A7B">
        <w:rPr>
          <w:rFonts w:ascii="Tahoma" w:hAnsi="Tahoma" w:cs="Tahoma"/>
          <w:sz w:val="18"/>
          <w:szCs w:val="18"/>
        </w:rPr>
        <w:t>varnostne lite v slovenskem jeziku v elektronski in tiskani obliki;</w:t>
      </w:r>
    </w:p>
    <w:p w14:paraId="34E157EF" w14:textId="4D27DB1F" w:rsidR="00262A7B" w:rsidRPr="00262A7B" w:rsidRDefault="00262A7B" w:rsidP="000322AF">
      <w:pPr>
        <w:numPr>
          <w:ilvl w:val="0"/>
          <w:numId w:val="46"/>
        </w:numPr>
        <w:spacing w:line="256" w:lineRule="auto"/>
        <w:jc w:val="left"/>
        <w:rPr>
          <w:rFonts w:ascii="Tahoma" w:hAnsi="Tahoma" w:cs="Tahoma"/>
          <w:sz w:val="18"/>
          <w:szCs w:val="18"/>
        </w:rPr>
      </w:pPr>
      <w:r w:rsidRPr="00262A7B">
        <w:rPr>
          <w:rFonts w:ascii="Tahoma" w:hAnsi="Tahoma" w:cs="Tahoma"/>
          <w:sz w:val="18"/>
          <w:szCs w:val="18"/>
        </w:rPr>
        <w:t>CE certifikate in izjave o skladnosti za opremo in vse pripadajoče blago (vse v tiskani in elektronski obliki);</w:t>
      </w:r>
    </w:p>
    <w:p w14:paraId="43F747E9" w14:textId="0D0E13E0" w:rsidR="00262A7B" w:rsidRPr="00262A7B" w:rsidRDefault="00262A7B" w:rsidP="000322AF">
      <w:pPr>
        <w:numPr>
          <w:ilvl w:val="0"/>
          <w:numId w:val="46"/>
        </w:numPr>
        <w:spacing w:line="256" w:lineRule="auto"/>
        <w:jc w:val="left"/>
        <w:rPr>
          <w:rFonts w:ascii="Tahoma" w:hAnsi="Tahoma" w:cs="Tahoma"/>
          <w:sz w:val="18"/>
          <w:szCs w:val="18"/>
        </w:rPr>
      </w:pPr>
      <w:r w:rsidRPr="00262A7B">
        <w:rPr>
          <w:rFonts w:ascii="Tahoma" w:hAnsi="Tahoma" w:cs="Tahoma"/>
          <w:sz w:val="18"/>
          <w:szCs w:val="18"/>
        </w:rPr>
        <w:t xml:space="preserve">vse certifikate, ki dokazujejo ustreznost glede na priložene tehnične specifikacije; </w:t>
      </w:r>
    </w:p>
    <w:p w14:paraId="008E988E" w14:textId="701D2328" w:rsidR="00262A7B" w:rsidRPr="00262A7B" w:rsidRDefault="00262A7B" w:rsidP="000322AF">
      <w:pPr>
        <w:numPr>
          <w:ilvl w:val="0"/>
          <w:numId w:val="46"/>
        </w:numPr>
        <w:spacing w:line="256" w:lineRule="auto"/>
        <w:jc w:val="left"/>
        <w:rPr>
          <w:rFonts w:ascii="Tahoma" w:hAnsi="Tahoma" w:cs="Tahoma"/>
          <w:sz w:val="18"/>
          <w:szCs w:val="18"/>
        </w:rPr>
      </w:pPr>
      <w:r w:rsidRPr="00262A7B">
        <w:rPr>
          <w:rFonts w:ascii="Tahoma" w:hAnsi="Tahoma" w:cs="Tahoma"/>
          <w:sz w:val="18"/>
          <w:szCs w:val="18"/>
        </w:rPr>
        <w:t>izjavo, da je bilo izvedeno ustrezno izobraževanje kadrov pri kupcu.</w:t>
      </w:r>
    </w:p>
    <w:p w14:paraId="797F2A11" w14:textId="77777777" w:rsidR="00262A7B" w:rsidRPr="00262A7B" w:rsidRDefault="00262A7B" w:rsidP="00262A7B">
      <w:pPr>
        <w:spacing w:line="256" w:lineRule="auto"/>
        <w:jc w:val="left"/>
        <w:rPr>
          <w:rFonts w:ascii="Tahoma" w:hAnsi="Tahoma" w:cs="Tahoma"/>
          <w:sz w:val="18"/>
          <w:szCs w:val="18"/>
        </w:rPr>
      </w:pPr>
    </w:p>
    <w:p w14:paraId="1E7DCE02" w14:textId="77777777" w:rsidR="00262A7B" w:rsidRPr="00262A7B" w:rsidRDefault="00262A7B" w:rsidP="00262A7B">
      <w:pPr>
        <w:spacing w:line="256" w:lineRule="auto"/>
        <w:jc w:val="left"/>
        <w:rPr>
          <w:rFonts w:ascii="Tahoma" w:hAnsi="Tahoma" w:cs="Tahoma"/>
          <w:b/>
          <w:sz w:val="18"/>
          <w:szCs w:val="18"/>
        </w:rPr>
      </w:pPr>
      <w:r w:rsidRPr="00262A7B">
        <w:rPr>
          <w:rFonts w:ascii="Tahoma" w:hAnsi="Tahoma" w:cs="Tahoma"/>
          <w:b/>
          <w:sz w:val="18"/>
          <w:szCs w:val="18"/>
        </w:rPr>
        <w:t>Končni prevzem:</w:t>
      </w:r>
    </w:p>
    <w:p w14:paraId="5B54DD18" w14:textId="77777777" w:rsidR="00262A7B" w:rsidRDefault="00262A7B" w:rsidP="00262A7B">
      <w:pPr>
        <w:spacing w:line="256" w:lineRule="auto"/>
        <w:rPr>
          <w:rFonts w:ascii="Tahoma" w:hAnsi="Tahoma" w:cs="Tahoma"/>
          <w:sz w:val="18"/>
          <w:szCs w:val="18"/>
        </w:rPr>
      </w:pPr>
      <w:r w:rsidRPr="00262A7B">
        <w:rPr>
          <w:rFonts w:ascii="Tahoma" w:hAnsi="Tahoma" w:cs="Tahoma"/>
          <w:sz w:val="18"/>
          <w:szCs w:val="18"/>
        </w:rPr>
        <w:t>Končni prevzem je lahko izveden po uspešno opravljenem tehničnem prevzemu, verifikaciji metod in končanem izobraževanju zaposlenih.</w:t>
      </w:r>
    </w:p>
    <w:p w14:paraId="365D1985" w14:textId="77777777" w:rsidR="00262A7B" w:rsidRPr="00262A7B" w:rsidRDefault="00262A7B" w:rsidP="00262A7B">
      <w:pPr>
        <w:spacing w:line="256" w:lineRule="auto"/>
        <w:rPr>
          <w:rFonts w:ascii="Tahoma" w:hAnsi="Tahoma" w:cs="Tahoma"/>
          <w:sz w:val="18"/>
          <w:szCs w:val="18"/>
        </w:rPr>
      </w:pPr>
    </w:p>
    <w:p w14:paraId="61B2CEAA"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Za datum končnega prevzema se smatra datum uspešno opravljenega kvalitativnega in kvantitativnega pregleda izvedbe celotnega predmeta pogodbe in odpravo vseh ugotovljenih napak. Podpis končnega primopredajnega zapisnika s strani pooblaščenih predstavnikov pogodbenih strank mora biti izveden najkasneje v 30 dneh po opravljenem tehničnem prevzemu.</w:t>
      </w:r>
    </w:p>
    <w:p w14:paraId="23AF2DA5" w14:textId="77777777" w:rsidR="00262A7B" w:rsidRPr="00262A7B" w:rsidRDefault="00262A7B" w:rsidP="00262A7B">
      <w:pPr>
        <w:spacing w:line="256" w:lineRule="auto"/>
        <w:jc w:val="left"/>
        <w:rPr>
          <w:rFonts w:ascii="Tahoma" w:hAnsi="Tahoma" w:cs="Tahoma"/>
          <w:sz w:val="18"/>
          <w:szCs w:val="18"/>
        </w:rPr>
      </w:pPr>
    </w:p>
    <w:p w14:paraId="1276DD46" w14:textId="77777777" w:rsidR="00262A7B" w:rsidRPr="00262A7B" w:rsidRDefault="00262A7B" w:rsidP="000322AF">
      <w:pPr>
        <w:numPr>
          <w:ilvl w:val="0"/>
          <w:numId w:val="42"/>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75138118" w14:textId="77777777" w:rsidR="00262A7B" w:rsidRPr="00262A7B" w:rsidRDefault="00262A7B" w:rsidP="00262A7B">
      <w:pPr>
        <w:spacing w:line="256" w:lineRule="auto"/>
        <w:ind w:left="720"/>
        <w:rPr>
          <w:rFonts w:ascii="Tahoma" w:hAnsi="Tahoma" w:cs="Tahoma"/>
          <w:sz w:val="18"/>
          <w:szCs w:val="18"/>
        </w:rPr>
      </w:pPr>
    </w:p>
    <w:p w14:paraId="084C7E8B"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Predmet pogodbe je tudi jamčevanje za napake in odpravo le-teh v dogovorjenih rokih vključno s preventivnimi pregledi in potrebnim vzdrževanjem v garancijskem obdobju v skladu s tehničnimi specifikacijami iz razpisne dokumentacije kupca.</w:t>
      </w:r>
    </w:p>
    <w:p w14:paraId="799F41AE" w14:textId="77777777" w:rsidR="00262A7B" w:rsidRPr="00262A7B" w:rsidRDefault="00262A7B" w:rsidP="00262A7B">
      <w:pPr>
        <w:spacing w:line="256" w:lineRule="auto"/>
        <w:rPr>
          <w:rFonts w:ascii="Tahoma" w:hAnsi="Tahoma" w:cs="Tahoma"/>
          <w:sz w:val="18"/>
          <w:szCs w:val="18"/>
        </w:rPr>
      </w:pPr>
    </w:p>
    <w:p w14:paraId="6DA7B056"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Pogodbena oprema in pogodbena dela bodo izdelani oziroma izvedeni kvalitetno, sodobno, skladno z veljavnimi predpisi in normativi.</w:t>
      </w:r>
    </w:p>
    <w:p w14:paraId="5524C475" w14:textId="77777777" w:rsidR="00262A7B" w:rsidRPr="00262A7B" w:rsidRDefault="00262A7B" w:rsidP="00262A7B">
      <w:pPr>
        <w:spacing w:line="256" w:lineRule="auto"/>
        <w:rPr>
          <w:rFonts w:ascii="Tahoma" w:hAnsi="Tahoma" w:cs="Tahoma"/>
          <w:sz w:val="18"/>
          <w:szCs w:val="18"/>
        </w:rPr>
      </w:pPr>
    </w:p>
    <w:p w14:paraId="7E91A806"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Prodajalec jamči, da je oprema, ki je dobavljena po tej pogodbi, nova in nerabljena. Prodajalec tudi jamči, da oprema nima napak ali pomanjkljivosti.</w:t>
      </w:r>
    </w:p>
    <w:p w14:paraId="34E7E11F" w14:textId="77777777" w:rsidR="00262A7B" w:rsidRPr="00262A7B" w:rsidRDefault="00262A7B" w:rsidP="00262A7B">
      <w:pPr>
        <w:spacing w:line="256" w:lineRule="auto"/>
        <w:jc w:val="left"/>
        <w:rPr>
          <w:rFonts w:ascii="Tahoma" w:hAnsi="Tahoma" w:cs="Tahoma"/>
          <w:sz w:val="18"/>
          <w:szCs w:val="18"/>
        </w:rPr>
      </w:pPr>
    </w:p>
    <w:p w14:paraId="3EB42E50" w14:textId="77777777" w:rsidR="00262A7B" w:rsidRPr="00262A7B" w:rsidRDefault="00262A7B" w:rsidP="000322AF">
      <w:pPr>
        <w:numPr>
          <w:ilvl w:val="0"/>
          <w:numId w:val="42"/>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21619AEA" w14:textId="77777777" w:rsidR="00262A7B" w:rsidRPr="00262A7B" w:rsidRDefault="00262A7B" w:rsidP="00262A7B">
      <w:pPr>
        <w:spacing w:line="256" w:lineRule="auto"/>
        <w:ind w:left="720"/>
        <w:rPr>
          <w:rFonts w:ascii="Tahoma" w:hAnsi="Tahoma" w:cs="Tahoma"/>
          <w:sz w:val="18"/>
          <w:szCs w:val="18"/>
        </w:rPr>
      </w:pPr>
    </w:p>
    <w:p w14:paraId="3880D368"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Obveznosti prodajalca za predmet pogodbe, ki so zajete v ceni, so torej vsa intelektualna in fizična, strojna, organizacijska in druga strokovna ter pomožna dela oziroma opravila, ki so potrebna za izvedbo in predajo celotnega predmeta pogodbe, z instalirano, priključeno, zagnano in preizkušeno opremo, ne glede na njihovo vrsto in obseg in ne glede na to, ali so izrecno navedena v pogodbi ali ne - vse po načelu »funkcionalni ključ v roke«.</w:t>
      </w:r>
    </w:p>
    <w:p w14:paraId="413B12CD" w14:textId="77777777" w:rsidR="00262A7B" w:rsidRPr="00262A7B" w:rsidRDefault="00262A7B" w:rsidP="00262A7B">
      <w:pPr>
        <w:spacing w:line="256" w:lineRule="auto"/>
        <w:jc w:val="left"/>
        <w:rPr>
          <w:rFonts w:ascii="Tahoma" w:hAnsi="Tahoma" w:cs="Tahoma"/>
          <w:sz w:val="18"/>
          <w:szCs w:val="18"/>
        </w:rPr>
      </w:pPr>
    </w:p>
    <w:p w14:paraId="124D0A08" w14:textId="77777777" w:rsidR="00262A7B" w:rsidRPr="00262A7B" w:rsidRDefault="00262A7B" w:rsidP="00262A7B">
      <w:pPr>
        <w:spacing w:line="256" w:lineRule="auto"/>
        <w:jc w:val="left"/>
        <w:rPr>
          <w:rFonts w:ascii="Tahoma" w:hAnsi="Tahoma" w:cs="Tahoma"/>
          <w:sz w:val="18"/>
          <w:szCs w:val="18"/>
        </w:rPr>
      </w:pPr>
    </w:p>
    <w:p w14:paraId="30869A4B" w14:textId="77777777" w:rsidR="00262A7B" w:rsidRPr="00262A7B" w:rsidRDefault="00262A7B" w:rsidP="000322AF">
      <w:pPr>
        <w:numPr>
          <w:ilvl w:val="0"/>
          <w:numId w:val="42"/>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36D9EA5E" w14:textId="77777777" w:rsidR="00262A7B" w:rsidRPr="00262A7B" w:rsidRDefault="00262A7B" w:rsidP="00262A7B">
      <w:pPr>
        <w:spacing w:line="256" w:lineRule="auto"/>
        <w:jc w:val="left"/>
        <w:rPr>
          <w:rFonts w:ascii="Tahoma" w:hAnsi="Tahoma" w:cs="Tahoma"/>
          <w:sz w:val="18"/>
          <w:szCs w:val="18"/>
        </w:rPr>
      </w:pPr>
      <w:r w:rsidRPr="00262A7B">
        <w:rPr>
          <w:rFonts w:ascii="Tahoma" w:hAnsi="Tahoma" w:cs="Tahoma"/>
          <w:sz w:val="18"/>
          <w:szCs w:val="18"/>
        </w:rPr>
        <w:t xml:space="preserve"> </w:t>
      </w:r>
    </w:p>
    <w:p w14:paraId="6100D7B0"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Prodajalec se obvezuje, da bo zagotovil kupcu rezervne dele, servis opreme in potreben potrošni material najmanj za 7-letno obdobje po sklenitvi te pogodbe.</w:t>
      </w:r>
    </w:p>
    <w:p w14:paraId="785F55F9" w14:textId="77777777" w:rsidR="00262A7B" w:rsidRPr="00262A7B" w:rsidRDefault="00262A7B" w:rsidP="00262A7B">
      <w:pPr>
        <w:spacing w:line="256" w:lineRule="auto"/>
        <w:jc w:val="left"/>
        <w:rPr>
          <w:rFonts w:ascii="Tahoma" w:hAnsi="Tahoma" w:cs="Tahoma"/>
          <w:sz w:val="18"/>
          <w:szCs w:val="18"/>
        </w:rPr>
      </w:pPr>
    </w:p>
    <w:p w14:paraId="7C7225E4" w14:textId="77777777" w:rsidR="00262A7B" w:rsidRPr="00262A7B" w:rsidRDefault="00262A7B" w:rsidP="00262A7B">
      <w:pPr>
        <w:spacing w:line="256" w:lineRule="auto"/>
        <w:jc w:val="left"/>
        <w:rPr>
          <w:rFonts w:ascii="Tahoma" w:hAnsi="Tahoma" w:cs="Tahoma"/>
          <w:b/>
          <w:sz w:val="18"/>
          <w:szCs w:val="18"/>
        </w:rPr>
      </w:pPr>
      <w:r w:rsidRPr="00262A7B">
        <w:rPr>
          <w:rFonts w:ascii="Tahoma" w:hAnsi="Tahoma" w:cs="Tahoma"/>
          <w:b/>
          <w:sz w:val="18"/>
          <w:szCs w:val="18"/>
        </w:rPr>
        <w:t>III.</w:t>
      </w:r>
      <w:r w:rsidRPr="00262A7B">
        <w:rPr>
          <w:rFonts w:ascii="Tahoma" w:hAnsi="Tahoma" w:cs="Tahoma"/>
          <w:b/>
          <w:sz w:val="18"/>
          <w:szCs w:val="18"/>
        </w:rPr>
        <w:tab/>
        <w:t>Pogodbena cena</w:t>
      </w:r>
    </w:p>
    <w:p w14:paraId="4224A685" w14:textId="77777777" w:rsidR="00262A7B" w:rsidRPr="00262A7B" w:rsidRDefault="00262A7B" w:rsidP="00262A7B">
      <w:pPr>
        <w:spacing w:line="256" w:lineRule="auto"/>
        <w:jc w:val="left"/>
        <w:rPr>
          <w:rFonts w:ascii="Tahoma" w:hAnsi="Tahoma" w:cs="Tahoma"/>
          <w:sz w:val="18"/>
          <w:szCs w:val="18"/>
        </w:rPr>
      </w:pPr>
    </w:p>
    <w:p w14:paraId="13151E8D" w14:textId="77777777" w:rsidR="00262A7B" w:rsidRPr="00262A7B" w:rsidRDefault="00262A7B" w:rsidP="000322AF">
      <w:pPr>
        <w:numPr>
          <w:ilvl w:val="0"/>
          <w:numId w:val="42"/>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2C41BFB8" w14:textId="77777777" w:rsidR="00262A7B" w:rsidRPr="00262A7B" w:rsidRDefault="00262A7B" w:rsidP="00262A7B">
      <w:pPr>
        <w:spacing w:line="256" w:lineRule="auto"/>
        <w:ind w:left="720"/>
        <w:jc w:val="left"/>
        <w:rPr>
          <w:rFonts w:ascii="Tahoma" w:hAnsi="Tahoma" w:cs="Tahoma"/>
          <w:sz w:val="18"/>
          <w:szCs w:val="18"/>
        </w:rPr>
      </w:pPr>
    </w:p>
    <w:p w14:paraId="7164CE08" w14:textId="77777777" w:rsidR="00262A7B" w:rsidRPr="00262A7B" w:rsidRDefault="00262A7B" w:rsidP="00262A7B">
      <w:pPr>
        <w:spacing w:line="256" w:lineRule="auto"/>
        <w:jc w:val="left"/>
        <w:rPr>
          <w:rFonts w:ascii="Tahoma" w:hAnsi="Tahoma" w:cs="Tahoma"/>
          <w:sz w:val="18"/>
          <w:szCs w:val="18"/>
        </w:rPr>
      </w:pPr>
      <w:r w:rsidRPr="00262A7B">
        <w:rPr>
          <w:rFonts w:ascii="Tahoma" w:hAnsi="Tahoma" w:cs="Tahoma"/>
          <w:sz w:val="18"/>
          <w:szCs w:val="18"/>
        </w:rPr>
        <w:t>CENA DOBAVE OPREME</w:t>
      </w:r>
    </w:p>
    <w:p w14:paraId="43410117" w14:textId="77777777" w:rsidR="00262A7B" w:rsidRPr="00262A7B" w:rsidRDefault="00262A7B" w:rsidP="00262A7B">
      <w:pPr>
        <w:spacing w:line="256" w:lineRule="auto"/>
        <w:jc w:val="left"/>
        <w:rPr>
          <w:rFonts w:ascii="Tahoma" w:hAnsi="Tahoma" w:cs="Tahoma"/>
          <w:sz w:val="18"/>
          <w:szCs w:val="18"/>
        </w:rPr>
      </w:pPr>
    </w:p>
    <w:p w14:paraId="68141D8E" w14:textId="77777777" w:rsidR="00262A7B" w:rsidRPr="00262A7B" w:rsidRDefault="00262A7B" w:rsidP="00262A7B">
      <w:pPr>
        <w:spacing w:line="256" w:lineRule="auto"/>
        <w:jc w:val="left"/>
        <w:rPr>
          <w:rFonts w:ascii="Tahoma" w:hAnsi="Tahoma" w:cs="Tahoma"/>
          <w:sz w:val="18"/>
          <w:szCs w:val="18"/>
        </w:rPr>
      </w:pPr>
      <w:r w:rsidRPr="00262A7B">
        <w:rPr>
          <w:rFonts w:ascii="Tahoma" w:hAnsi="Tahoma" w:cs="Tahoma"/>
          <w:sz w:val="18"/>
          <w:szCs w:val="18"/>
        </w:rPr>
        <w:t xml:space="preserve">Pogodbena cena za (oprema)………………………………………………………… Z VKLJUČENIM 7 LETNIM VZDRŽEVANJEM (VSE VKLJUČENO) znaša: </w:t>
      </w:r>
    </w:p>
    <w:p w14:paraId="66BEC373" w14:textId="77777777" w:rsidR="00262A7B" w:rsidRPr="00262A7B" w:rsidRDefault="00262A7B" w:rsidP="00262A7B">
      <w:pPr>
        <w:spacing w:line="256" w:lineRule="auto"/>
        <w:jc w:val="left"/>
        <w:rPr>
          <w:rFonts w:ascii="Tahoma" w:hAnsi="Tahoma" w:cs="Tahoma"/>
          <w:sz w:val="18"/>
          <w:szCs w:val="18"/>
        </w:rPr>
      </w:pPr>
      <w:r w:rsidRPr="00262A7B">
        <w:rPr>
          <w:rFonts w:ascii="Tahoma" w:hAnsi="Tahoma" w:cs="Tahoma"/>
          <w:sz w:val="18"/>
          <w:szCs w:val="18"/>
        </w:rPr>
        <w:t xml:space="preserve"> </w:t>
      </w:r>
    </w:p>
    <w:p w14:paraId="3F5CFE13" w14:textId="77777777" w:rsidR="00262A7B" w:rsidRPr="00262A7B" w:rsidRDefault="00262A7B" w:rsidP="00262A7B">
      <w:pPr>
        <w:spacing w:line="256" w:lineRule="auto"/>
        <w:jc w:val="left"/>
        <w:rPr>
          <w:rFonts w:ascii="Tahoma" w:hAnsi="Tahoma" w:cs="Tahoma"/>
          <w:sz w:val="18"/>
          <w:szCs w:val="18"/>
        </w:rPr>
      </w:pPr>
      <w:r w:rsidRPr="00262A7B">
        <w:rPr>
          <w:rFonts w:ascii="Tahoma" w:hAnsi="Tahoma" w:cs="Tahoma"/>
          <w:sz w:val="18"/>
          <w:szCs w:val="18"/>
        </w:rPr>
        <w:t xml:space="preserve"> </w:t>
      </w:r>
    </w:p>
    <w:p w14:paraId="6D8BFCEF" w14:textId="77777777" w:rsidR="00262A7B" w:rsidRPr="00262A7B" w:rsidRDefault="00262A7B" w:rsidP="00262A7B">
      <w:pPr>
        <w:spacing w:line="256" w:lineRule="auto"/>
        <w:jc w:val="left"/>
        <w:rPr>
          <w:rFonts w:ascii="Tahoma" w:hAnsi="Tahoma" w:cs="Tahoma"/>
          <w:sz w:val="18"/>
          <w:szCs w:val="18"/>
        </w:rPr>
      </w:pPr>
      <w:r w:rsidRPr="00262A7B">
        <w:rPr>
          <w:rFonts w:ascii="Tahoma" w:hAnsi="Tahoma" w:cs="Tahoma"/>
          <w:sz w:val="18"/>
          <w:szCs w:val="18"/>
        </w:rPr>
        <w:t>……………………………………</w:t>
      </w:r>
      <w:r w:rsidRPr="00262A7B">
        <w:rPr>
          <w:rFonts w:ascii="Tahoma" w:hAnsi="Tahoma" w:cs="Tahoma"/>
          <w:sz w:val="18"/>
          <w:szCs w:val="18"/>
        </w:rPr>
        <w:tab/>
        <w:t>EUR z DDV</w:t>
      </w:r>
    </w:p>
    <w:p w14:paraId="2E735B74" w14:textId="77777777" w:rsidR="00262A7B" w:rsidRPr="00262A7B" w:rsidRDefault="00262A7B" w:rsidP="00262A7B">
      <w:pPr>
        <w:spacing w:line="256" w:lineRule="auto"/>
        <w:jc w:val="left"/>
        <w:rPr>
          <w:rFonts w:ascii="Tahoma" w:hAnsi="Tahoma" w:cs="Tahoma"/>
          <w:sz w:val="18"/>
          <w:szCs w:val="18"/>
        </w:rPr>
      </w:pPr>
      <w:r w:rsidRPr="00262A7B">
        <w:rPr>
          <w:rFonts w:ascii="Tahoma" w:hAnsi="Tahoma" w:cs="Tahoma"/>
          <w:sz w:val="18"/>
          <w:szCs w:val="18"/>
        </w:rPr>
        <w:t xml:space="preserve"> </w:t>
      </w:r>
    </w:p>
    <w:p w14:paraId="1A884A15"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 xml:space="preserve">in   je   fiksna   ter   vsebuje   vse  elemente    cene   vključno  </w:t>
      </w:r>
      <w:r w:rsidRPr="00262A7B">
        <w:rPr>
          <w:rFonts w:ascii="Tahoma" w:hAnsi="Tahoma" w:cs="Tahoma"/>
          <w:i/>
          <w:sz w:val="18"/>
          <w:szCs w:val="18"/>
        </w:rPr>
        <w:t xml:space="preserve"> s   taksami,   carino,   dobavo, postavitvijo, priklopom in zagonom opreme, potrošnim materialom za zagon in verifikacijo metod, garancijskim rokom in servisnim vzdrževanjem opreme (vse vključeno) za obdobje 7 let, priklopom – povezavo na LIS, šolanjem osebja, demontažo in odvozom stare opreme in vsemi drugimi stroški za izpolnitev pogodbe, ter je ni možno povečati.</w:t>
      </w:r>
    </w:p>
    <w:p w14:paraId="798ED267" w14:textId="6666EB9F"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Pogodbena cena vsebuje tudi vse morebitne podražitve do izteka pogodbenega roka za dokončanje oziroma izročitev predmeta pogodbe s končno primopredajo.</w:t>
      </w:r>
    </w:p>
    <w:p w14:paraId="772AC442" w14:textId="77777777" w:rsidR="00262A7B" w:rsidRPr="00262A7B" w:rsidRDefault="00262A7B" w:rsidP="00262A7B">
      <w:pPr>
        <w:spacing w:line="256" w:lineRule="auto"/>
        <w:jc w:val="left"/>
        <w:rPr>
          <w:rFonts w:ascii="Tahoma" w:hAnsi="Tahoma" w:cs="Tahoma"/>
          <w:sz w:val="18"/>
          <w:szCs w:val="18"/>
        </w:rPr>
      </w:pPr>
    </w:p>
    <w:p w14:paraId="3EB80825" w14:textId="77777777" w:rsidR="00262A7B" w:rsidRPr="00262A7B" w:rsidRDefault="00262A7B" w:rsidP="00262A7B">
      <w:pPr>
        <w:spacing w:line="256" w:lineRule="auto"/>
        <w:jc w:val="left"/>
        <w:rPr>
          <w:rFonts w:ascii="Tahoma" w:hAnsi="Tahoma" w:cs="Tahoma"/>
          <w:sz w:val="18"/>
          <w:szCs w:val="18"/>
        </w:rPr>
      </w:pPr>
      <w:r w:rsidRPr="00262A7B">
        <w:rPr>
          <w:rFonts w:ascii="Tahoma" w:hAnsi="Tahoma" w:cs="Tahoma"/>
          <w:sz w:val="18"/>
          <w:szCs w:val="18"/>
        </w:rPr>
        <w:t>CENA POTROŠNEGA MATERIALA</w:t>
      </w:r>
    </w:p>
    <w:p w14:paraId="351D4A22" w14:textId="77777777" w:rsidR="00262A7B" w:rsidRPr="00262A7B" w:rsidRDefault="00262A7B" w:rsidP="00262A7B">
      <w:pPr>
        <w:spacing w:line="256" w:lineRule="auto"/>
        <w:jc w:val="left"/>
        <w:rPr>
          <w:rFonts w:ascii="Tahoma" w:hAnsi="Tahoma" w:cs="Tahoma"/>
          <w:sz w:val="18"/>
          <w:szCs w:val="18"/>
        </w:rPr>
      </w:pPr>
    </w:p>
    <w:p w14:paraId="3FB1DA43"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Predvidena (ocenjena) vrednost vsega potrebnega potrošnega materiala vezanega na opremo za obdobje sedem (7) let znaša………………………………..</w:t>
      </w:r>
      <w:r w:rsidRPr="00262A7B">
        <w:rPr>
          <w:rFonts w:ascii="Tahoma" w:hAnsi="Tahoma" w:cs="Tahoma"/>
          <w:sz w:val="18"/>
          <w:szCs w:val="18"/>
        </w:rPr>
        <w:tab/>
        <w:t>EUR z DDV in vsebuje vse elemente cene. Ves potrebni potrošni material vezan na opremo se naroča sukcesivno po potrebi naročnika. Cene so določene in razvidne iz prilog, ki so sestavni del te pogodbe.</w:t>
      </w:r>
    </w:p>
    <w:p w14:paraId="250F0300" w14:textId="77777777" w:rsidR="00262A7B" w:rsidRPr="00262A7B" w:rsidRDefault="00262A7B" w:rsidP="00262A7B">
      <w:pPr>
        <w:spacing w:line="256" w:lineRule="auto"/>
        <w:rPr>
          <w:rFonts w:ascii="Tahoma" w:hAnsi="Tahoma" w:cs="Tahoma"/>
          <w:sz w:val="18"/>
          <w:szCs w:val="18"/>
        </w:rPr>
      </w:pPr>
    </w:p>
    <w:p w14:paraId="4BF2D57D" w14:textId="77777777" w:rsidR="00262A7B" w:rsidRDefault="00262A7B" w:rsidP="00262A7B">
      <w:pPr>
        <w:spacing w:line="256" w:lineRule="auto"/>
        <w:rPr>
          <w:rFonts w:ascii="Tahoma" w:hAnsi="Tahoma" w:cs="Tahoma"/>
          <w:sz w:val="18"/>
          <w:szCs w:val="18"/>
        </w:rPr>
      </w:pPr>
      <w:r w:rsidRPr="00262A7B">
        <w:rPr>
          <w:rFonts w:ascii="Tahoma" w:hAnsi="Tahoma" w:cs="Tahoma"/>
          <w:sz w:val="18"/>
          <w:szCs w:val="18"/>
        </w:rPr>
        <w:t>Cene potrošnega materiala morajo biti fiksne za obdobje treh (3) let, izražene v evrih (€), brez davka na dodano vrednost (DDV). Po poteku treh (3) let veljavnosti pogodbe, se cene lahko revalorizirajo v skladu s Pravilnikom o načinih valorizacije denarnih obveznosti, ki jih v večletnih pogodbah dogovarjajo pravne osebe javnega sektorja (Ur. list RS, št. 1/2014), in sicer na način, kot je to določeno 6. členu pravilnika. Kot podlago za valorizacijo cen se uporabi indeks cen življenjskih stroškov v RS. Predlog za spremembo cen lahko pošlje katerakoli od strank v pogodbi vsaj petnajst (15) dni pred predlaganim datumom za spremembo cen. Na podlagi prejetega predloga za spremembo cen pogodbeni stranki po predhodnih pogajanjih uskladita ceno. Pogodbeni stranki se zavežeta, da bosta spremembo cen izvedli oziroma potrdili s sklenitvijo aneksa k pogodbi v katerem se določi tudi datum veljavnosti novih cen. Nove cene morajo biti potem fiksne do konca veljavnosti te pogodbe.</w:t>
      </w:r>
    </w:p>
    <w:p w14:paraId="2485B2AD" w14:textId="77777777" w:rsidR="00262A7B" w:rsidRPr="00262A7B" w:rsidRDefault="00262A7B" w:rsidP="00262A7B">
      <w:pPr>
        <w:spacing w:line="256" w:lineRule="auto"/>
        <w:rPr>
          <w:rFonts w:ascii="Tahoma" w:hAnsi="Tahoma" w:cs="Tahoma"/>
          <w:sz w:val="18"/>
          <w:szCs w:val="18"/>
        </w:rPr>
      </w:pPr>
    </w:p>
    <w:p w14:paraId="3DF508FB"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 xml:space="preserve">V primeru, da proizvajalec (reagentov, potrošnega materiala, standardov, kontrol) v obdobju veljavnosti pogodbe cene zniža, mora prodajalec o tem obvestiti naročnika ter dobavljati blago po nižji ceni. </w:t>
      </w:r>
    </w:p>
    <w:p w14:paraId="7C666696" w14:textId="77777777" w:rsidR="00262A7B" w:rsidRPr="00262A7B" w:rsidRDefault="00262A7B" w:rsidP="00262A7B">
      <w:pPr>
        <w:spacing w:line="256" w:lineRule="auto"/>
        <w:jc w:val="left"/>
        <w:rPr>
          <w:rFonts w:ascii="Tahoma" w:hAnsi="Tahoma" w:cs="Tahoma"/>
          <w:sz w:val="18"/>
          <w:szCs w:val="18"/>
        </w:rPr>
      </w:pPr>
      <w:r w:rsidRPr="00262A7B">
        <w:rPr>
          <w:rFonts w:ascii="Tahoma" w:hAnsi="Tahoma" w:cs="Tahoma"/>
          <w:sz w:val="18"/>
          <w:szCs w:val="18"/>
        </w:rPr>
        <w:t>Za naročnika je poraba potrošnega materiala v trenutku sklenitve te pogodbe objektivno neugotovljiva.</w:t>
      </w:r>
    </w:p>
    <w:p w14:paraId="7F7A8DC9" w14:textId="77777777" w:rsidR="00262A7B" w:rsidRPr="00262A7B" w:rsidRDefault="00262A7B" w:rsidP="00262A7B">
      <w:pPr>
        <w:spacing w:line="256" w:lineRule="auto"/>
        <w:jc w:val="left"/>
        <w:rPr>
          <w:rFonts w:ascii="Tahoma" w:hAnsi="Tahoma" w:cs="Tahoma"/>
          <w:sz w:val="18"/>
          <w:szCs w:val="18"/>
        </w:rPr>
      </w:pPr>
    </w:p>
    <w:p w14:paraId="1B9E5D9F" w14:textId="77777777" w:rsidR="00262A7B" w:rsidRPr="00262A7B" w:rsidRDefault="00262A7B" w:rsidP="000322AF">
      <w:pPr>
        <w:numPr>
          <w:ilvl w:val="0"/>
          <w:numId w:val="42"/>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257A4B25" w14:textId="77777777" w:rsidR="00262A7B" w:rsidRPr="00262A7B" w:rsidRDefault="00262A7B" w:rsidP="00262A7B">
      <w:pPr>
        <w:spacing w:line="256" w:lineRule="auto"/>
        <w:ind w:left="720"/>
        <w:rPr>
          <w:rFonts w:ascii="Tahoma" w:hAnsi="Tahoma" w:cs="Tahoma"/>
          <w:sz w:val="18"/>
          <w:szCs w:val="18"/>
        </w:rPr>
      </w:pPr>
    </w:p>
    <w:p w14:paraId="5FA18EA0"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Vrednost blaga z DDV se spremeni v primeru, ko se v skladu z zakonom, ki določa DDV, spremeni stopnja DDV.</w:t>
      </w:r>
    </w:p>
    <w:p w14:paraId="53E97534" w14:textId="77777777" w:rsidR="00262A7B" w:rsidRPr="00262A7B" w:rsidRDefault="00262A7B" w:rsidP="00262A7B">
      <w:pPr>
        <w:spacing w:line="256" w:lineRule="auto"/>
        <w:jc w:val="left"/>
        <w:rPr>
          <w:rFonts w:ascii="Tahoma" w:hAnsi="Tahoma" w:cs="Tahoma"/>
          <w:sz w:val="18"/>
          <w:szCs w:val="18"/>
        </w:rPr>
      </w:pPr>
    </w:p>
    <w:p w14:paraId="3E422701" w14:textId="77777777" w:rsidR="00262A7B" w:rsidRPr="00262A7B" w:rsidRDefault="00262A7B" w:rsidP="00262A7B">
      <w:pPr>
        <w:spacing w:line="256" w:lineRule="auto"/>
        <w:jc w:val="left"/>
        <w:rPr>
          <w:rFonts w:ascii="Tahoma" w:hAnsi="Tahoma" w:cs="Tahoma"/>
          <w:b/>
          <w:sz w:val="18"/>
          <w:szCs w:val="18"/>
        </w:rPr>
      </w:pPr>
      <w:r w:rsidRPr="00262A7B">
        <w:rPr>
          <w:rFonts w:ascii="Tahoma" w:hAnsi="Tahoma" w:cs="Tahoma"/>
          <w:b/>
          <w:sz w:val="18"/>
          <w:szCs w:val="18"/>
        </w:rPr>
        <w:t>IV.</w:t>
      </w:r>
      <w:r w:rsidRPr="00262A7B">
        <w:rPr>
          <w:rFonts w:ascii="Tahoma" w:hAnsi="Tahoma" w:cs="Tahoma"/>
          <w:b/>
          <w:sz w:val="18"/>
          <w:szCs w:val="18"/>
        </w:rPr>
        <w:tab/>
        <w:t>Dobavni roki, rok uporabe potrošnega materiala in lokacija dobave</w:t>
      </w:r>
    </w:p>
    <w:p w14:paraId="0ADF2669" w14:textId="77777777" w:rsidR="00262A7B" w:rsidRPr="00262A7B" w:rsidRDefault="00262A7B" w:rsidP="00262A7B">
      <w:pPr>
        <w:spacing w:line="256" w:lineRule="auto"/>
        <w:jc w:val="left"/>
        <w:rPr>
          <w:rFonts w:ascii="Tahoma" w:hAnsi="Tahoma" w:cs="Tahoma"/>
          <w:sz w:val="18"/>
          <w:szCs w:val="18"/>
        </w:rPr>
      </w:pPr>
    </w:p>
    <w:p w14:paraId="2DD143D7" w14:textId="77777777" w:rsidR="00262A7B" w:rsidRPr="00262A7B" w:rsidRDefault="00262A7B" w:rsidP="000322AF">
      <w:pPr>
        <w:numPr>
          <w:ilvl w:val="0"/>
          <w:numId w:val="42"/>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502463B3" w14:textId="77777777" w:rsidR="00262A7B" w:rsidRPr="00262A7B" w:rsidRDefault="00262A7B" w:rsidP="00262A7B">
      <w:pPr>
        <w:spacing w:line="256" w:lineRule="auto"/>
        <w:jc w:val="left"/>
        <w:rPr>
          <w:rFonts w:ascii="Tahoma" w:hAnsi="Tahoma" w:cs="Tahoma"/>
          <w:b/>
          <w:sz w:val="18"/>
          <w:szCs w:val="18"/>
        </w:rPr>
      </w:pPr>
      <w:r w:rsidRPr="00262A7B">
        <w:rPr>
          <w:rFonts w:ascii="Tahoma" w:hAnsi="Tahoma" w:cs="Tahoma"/>
          <w:b/>
          <w:sz w:val="18"/>
          <w:szCs w:val="18"/>
        </w:rPr>
        <w:t xml:space="preserve">Dobava opreme </w:t>
      </w:r>
    </w:p>
    <w:p w14:paraId="1F11A6A4" w14:textId="77777777" w:rsidR="00262A7B" w:rsidRPr="00262A7B" w:rsidRDefault="00262A7B" w:rsidP="00262A7B">
      <w:pPr>
        <w:spacing w:line="256" w:lineRule="auto"/>
        <w:jc w:val="left"/>
        <w:rPr>
          <w:rFonts w:ascii="Tahoma" w:hAnsi="Tahoma" w:cs="Tahoma"/>
          <w:b/>
          <w:sz w:val="18"/>
          <w:szCs w:val="18"/>
        </w:rPr>
      </w:pPr>
    </w:p>
    <w:p w14:paraId="0332A88A" w14:textId="38244A19"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Dobavni rok za</w:t>
      </w:r>
      <w:r w:rsidRPr="00262A7B">
        <w:rPr>
          <w:rFonts w:ascii="Tahoma" w:hAnsi="Tahoma" w:cs="Tahoma"/>
          <w:sz w:val="18"/>
          <w:szCs w:val="18"/>
          <w:lang w:eastAsia="zh-CN"/>
        </w:rPr>
        <w:t xml:space="preserve"> dobavo in zagon opreme ter priklop </w:t>
      </w:r>
      <w:r w:rsidRPr="00262A7B">
        <w:rPr>
          <w:rFonts w:ascii="Tahoma" w:hAnsi="Tahoma" w:cs="Tahoma"/>
          <w:sz w:val="18"/>
          <w:szCs w:val="18"/>
        </w:rPr>
        <w:t xml:space="preserve">je ………….dni od podpisa pogodbe. </w:t>
      </w:r>
    </w:p>
    <w:p w14:paraId="49786A22" w14:textId="77777777" w:rsidR="00262A7B" w:rsidRPr="00262A7B" w:rsidRDefault="00262A7B" w:rsidP="00262A7B">
      <w:pPr>
        <w:spacing w:line="256" w:lineRule="auto"/>
        <w:rPr>
          <w:rFonts w:ascii="Tahoma" w:hAnsi="Tahoma" w:cs="Tahoma"/>
          <w:sz w:val="18"/>
          <w:szCs w:val="18"/>
        </w:rPr>
      </w:pPr>
    </w:p>
    <w:p w14:paraId="2B8C7671" w14:textId="77777777" w:rsidR="00262A7B" w:rsidRDefault="00262A7B" w:rsidP="00262A7B">
      <w:pPr>
        <w:spacing w:line="256" w:lineRule="auto"/>
        <w:rPr>
          <w:rFonts w:ascii="Tahoma" w:hAnsi="Tahoma" w:cs="Tahoma"/>
          <w:sz w:val="18"/>
          <w:szCs w:val="18"/>
        </w:rPr>
      </w:pPr>
      <w:r w:rsidRPr="00262A7B">
        <w:rPr>
          <w:rFonts w:ascii="Tahoma" w:hAnsi="Tahoma" w:cs="Tahoma"/>
          <w:sz w:val="18"/>
          <w:szCs w:val="18"/>
        </w:rPr>
        <w:t xml:space="preserve">Dobavni rok za ves potreben material vezan na opremo (reagenti, </w:t>
      </w:r>
      <w:proofErr w:type="spellStart"/>
      <w:r w:rsidRPr="00262A7B">
        <w:rPr>
          <w:rFonts w:ascii="Tahoma" w:hAnsi="Tahoma" w:cs="Tahoma"/>
          <w:sz w:val="18"/>
          <w:szCs w:val="18"/>
        </w:rPr>
        <w:t>kalibratorji</w:t>
      </w:r>
      <w:proofErr w:type="spellEnd"/>
      <w:r w:rsidRPr="00262A7B">
        <w:rPr>
          <w:rFonts w:ascii="Tahoma" w:hAnsi="Tahoma" w:cs="Tahoma"/>
          <w:sz w:val="18"/>
          <w:szCs w:val="18"/>
        </w:rPr>
        <w:t>, kontrolni in potrošni material) je (8) dni, v nujnih primerih 48 ur od oddaje vsakokratnega naročila s strani naročnika. Ob vsakem posameznem naročilu mora biti dobavljena celotna količina naročenega blaga.</w:t>
      </w:r>
    </w:p>
    <w:p w14:paraId="7D4BF15E" w14:textId="77777777" w:rsidR="00262A7B" w:rsidRPr="00262A7B" w:rsidRDefault="00262A7B" w:rsidP="00262A7B">
      <w:pPr>
        <w:spacing w:line="256" w:lineRule="auto"/>
        <w:rPr>
          <w:rFonts w:ascii="Tahoma" w:hAnsi="Tahoma" w:cs="Tahoma"/>
          <w:sz w:val="18"/>
          <w:szCs w:val="18"/>
        </w:rPr>
      </w:pPr>
    </w:p>
    <w:p w14:paraId="46A8A099"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V primeru, da ponudnik ne bo mogel dobaviti naročenega blaga v roku iz prejšnjega odstavka, mora ponudnik po prejemu naročila v roku 48 ur pisno obvesti naročnika, da naročenega blaga ne bo mogel dobaviti v dogovorjenem roku; če pa gre za nujno naročilo, pa mora naročnika o nezmožnosti dobave pisno obvestiti v roku treh (3) ur po prejemu naročila.</w:t>
      </w:r>
    </w:p>
    <w:p w14:paraId="4E25D55D" w14:textId="77777777" w:rsidR="00262A7B" w:rsidRPr="00262A7B" w:rsidRDefault="00262A7B" w:rsidP="00262A7B">
      <w:pPr>
        <w:spacing w:line="256" w:lineRule="auto"/>
        <w:jc w:val="left"/>
        <w:rPr>
          <w:rFonts w:ascii="Tahoma" w:hAnsi="Tahoma" w:cs="Tahoma"/>
          <w:sz w:val="18"/>
          <w:szCs w:val="18"/>
        </w:rPr>
      </w:pPr>
    </w:p>
    <w:p w14:paraId="1C772B14" w14:textId="77777777" w:rsidR="00262A7B" w:rsidRPr="00262A7B" w:rsidRDefault="00262A7B" w:rsidP="00262A7B">
      <w:pPr>
        <w:spacing w:line="256" w:lineRule="auto"/>
        <w:jc w:val="left"/>
        <w:rPr>
          <w:rFonts w:ascii="Tahoma" w:hAnsi="Tahoma" w:cs="Tahoma"/>
          <w:sz w:val="18"/>
          <w:szCs w:val="18"/>
        </w:rPr>
      </w:pPr>
      <w:r w:rsidRPr="00262A7B">
        <w:rPr>
          <w:rFonts w:ascii="Tahoma" w:hAnsi="Tahoma" w:cs="Tahoma"/>
          <w:sz w:val="18"/>
          <w:szCs w:val="18"/>
        </w:rPr>
        <w:t xml:space="preserve">Dobavljeno blago vezano na opremo (reagenti, </w:t>
      </w:r>
      <w:proofErr w:type="spellStart"/>
      <w:r w:rsidRPr="00262A7B">
        <w:rPr>
          <w:rFonts w:ascii="Tahoma" w:hAnsi="Tahoma" w:cs="Tahoma"/>
          <w:sz w:val="18"/>
          <w:szCs w:val="18"/>
        </w:rPr>
        <w:t>kalibratorji</w:t>
      </w:r>
      <w:proofErr w:type="spellEnd"/>
      <w:r w:rsidRPr="00262A7B">
        <w:rPr>
          <w:rFonts w:ascii="Tahoma" w:hAnsi="Tahoma" w:cs="Tahoma"/>
          <w:sz w:val="18"/>
          <w:szCs w:val="18"/>
        </w:rPr>
        <w:t>, kontrolni in potrošni material) mora imeti rok uporabe še najmanj šest ( 6) mesecev po dobavi.</w:t>
      </w:r>
    </w:p>
    <w:p w14:paraId="22BC4D06" w14:textId="77777777" w:rsidR="00262A7B" w:rsidRPr="00262A7B" w:rsidRDefault="00262A7B" w:rsidP="00262A7B">
      <w:pPr>
        <w:spacing w:line="256" w:lineRule="auto"/>
        <w:jc w:val="left"/>
        <w:rPr>
          <w:rFonts w:ascii="Tahoma" w:hAnsi="Tahoma" w:cs="Tahoma"/>
          <w:sz w:val="18"/>
          <w:szCs w:val="18"/>
        </w:rPr>
      </w:pPr>
    </w:p>
    <w:p w14:paraId="2CE39FD8" w14:textId="77777777" w:rsidR="00262A7B" w:rsidRPr="00262A7B" w:rsidRDefault="00262A7B" w:rsidP="000322AF">
      <w:pPr>
        <w:numPr>
          <w:ilvl w:val="0"/>
          <w:numId w:val="42"/>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3377F1F1" w14:textId="77777777" w:rsidR="00262A7B" w:rsidRPr="00262A7B" w:rsidRDefault="00262A7B" w:rsidP="00262A7B">
      <w:pPr>
        <w:spacing w:line="256" w:lineRule="auto"/>
        <w:ind w:left="720"/>
        <w:rPr>
          <w:rFonts w:ascii="Tahoma" w:hAnsi="Tahoma" w:cs="Tahoma"/>
          <w:sz w:val="18"/>
          <w:szCs w:val="18"/>
        </w:rPr>
      </w:pPr>
    </w:p>
    <w:p w14:paraId="1B89878A" w14:textId="5C3BC409" w:rsidR="00262A7B" w:rsidRPr="00262A7B" w:rsidRDefault="00262A7B" w:rsidP="00262A7B">
      <w:pPr>
        <w:spacing w:line="256" w:lineRule="auto"/>
        <w:jc w:val="left"/>
        <w:rPr>
          <w:rFonts w:ascii="Tahoma" w:hAnsi="Tahoma" w:cs="Tahoma"/>
          <w:sz w:val="18"/>
          <w:szCs w:val="18"/>
        </w:rPr>
      </w:pPr>
      <w:r w:rsidRPr="00262A7B">
        <w:rPr>
          <w:rFonts w:ascii="Tahoma" w:hAnsi="Tahoma" w:cs="Tahoma"/>
          <w:sz w:val="18"/>
          <w:szCs w:val="18"/>
        </w:rPr>
        <w:t xml:space="preserve">Lokacija dobave za opremo in pripadajoče blago je: Zdravstveni dom </w:t>
      </w:r>
      <w:r>
        <w:rPr>
          <w:rFonts w:ascii="Tahoma" w:hAnsi="Tahoma" w:cs="Tahoma"/>
          <w:sz w:val="18"/>
          <w:szCs w:val="18"/>
        </w:rPr>
        <w:t xml:space="preserve">Sevnica, </w:t>
      </w:r>
      <w:r w:rsidRPr="00262A7B">
        <w:rPr>
          <w:rFonts w:ascii="Tahoma" w:hAnsi="Tahoma" w:cs="Tahoma"/>
          <w:sz w:val="18"/>
          <w:szCs w:val="18"/>
        </w:rPr>
        <w:t>Trg svobode 14, 8290 Sevnica</w:t>
      </w:r>
      <w:r>
        <w:rPr>
          <w:rFonts w:ascii="Tahoma" w:hAnsi="Tahoma" w:cs="Tahoma"/>
          <w:sz w:val="18"/>
          <w:szCs w:val="18"/>
        </w:rPr>
        <w:t>.</w:t>
      </w:r>
    </w:p>
    <w:p w14:paraId="06217C92" w14:textId="77777777" w:rsidR="00262A7B" w:rsidRDefault="00262A7B" w:rsidP="00262A7B">
      <w:pPr>
        <w:spacing w:line="256" w:lineRule="auto"/>
        <w:jc w:val="left"/>
        <w:rPr>
          <w:rFonts w:ascii="Tahoma" w:hAnsi="Tahoma" w:cs="Tahoma"/>
          <w:sz w:val="18"/>
          <w:szCs w:val="18"/>
        </w:rPr>
      </w:pPr>
    </w:p>
    <w:p w14:paraId="00A66661" w14:textId="77777777" w:rsidR="00262A7B" w:rsidRDefault="00262A7B" w:rsidP="00262A7B">
      <w:pPr>
        <w:spacing w:line="256" w:lineRule="auto"/>
        <w:jc w:val="left"/>
        <w:rPr>
          <w:rFonts w:ascii="Tahoma" w:hAnsi="Tahoma" w:cs="Tahoma"/>
          <w:sz w:val="18"/>
          <w:szCs w:val="18"/>
        </w:rPr>
      </w:pPr>
    </w:p>
    <w:p w14:paraId="7225FFF7" w14:textId="77777777" w:rsidR="00262A7B" w:rsidRPr="00262A7B" w:rsidRDefault="00262A7B" w:rsidP="00262A7B">
      <w:pPr>
        <w:spacing w:line="256" w:lineRule="auto"/>
        <w:jc w:val="left"/>
        <w:rPr>
          <w:rFonts w:ascii="Tahoma" w:hAnsi="Tahoma" w:cs="Tahoma"/>
          <w:sz w:val="18"/>
          <w:szCs w:val="18"/>
        </w:rPr>
      </w:pPr>
    </w:p>
    <w:p w14:paraId="4DB4B2CC" w14:textId="77777777" w:rsidR="00262A7B" w:rsidRPr="00262A7B" w:rsidRDefault="00262A7B" w:rsidP="00262A7B">
      <w:pPr>
        <w:spacing w:line="256" w:lineRule="auto"/>
        <w:jc w:val="left"/>
        <w:rPr>
          <w:rFonts w:ascii="Tahoma" w:hAnsi="Tahoma" w:cs="Tahoma"/>
          <w:b/>
          <w:sz w:val="18"/>
          <w:szCs w:val="18"/>
        </w:rPr>
      </w:pPr>
      <w:r w:rsidRPr="00262A7B">
        <w:rPr>
          <w:rFonts w:ascii="Tahoma" w:hAnsi="Tahoma" w:cs="Tahoma"/>
          <w:b/>
          <w:sz w:val="18"/>
          <w:szCs w:val="18"/>
        </w:rPr>
        <w:t>V.</w:t>
      </w:r>
      <w:r w:rsidRPr="00262A7B">
        <w:rPr>
          <w:rFonts w:ascii="Tahoma" w:hAnsi="Tahoma" w:cs="Tahoma"/>
          <w:b/>
          <w:sz w:val="18"/>
          <w:szCs w:val="18"/>
        </w:rPr>
        <w:tab/>
        <w:t>Zamuda pri izpolnitvi pogodbenih obveznosti</w:t>
      </w:r>
    </w:p>
    <w:p w14:paraId="283C1A12" w14:textId="77777777" w:rsidR="00262A7B" w:rsidRPr="00262A7B" w:rsidRDefault="00262A7B" w:rsidP="00262A7B">
      <w:pPr>
        <w:spacing w:line="256" w:lineRule="auto"/>
        <w:jc w:val="left"/>
        <w:rPr>
          <w:rFonts w:ascii="Tahoma" w:hAnsi="Tahoma" w:cs="Tahoma"/>
          <w:sz w:val="18"/>
          <w:szCs w:val="18"/>
        </w:rPr>
      </w:pPr>
    </w:p>
    <w:p w14:paraId="24C0F5D7" w14:textId="77777777" w:rsidR="00262A7B" w:rsidRPr="00262A7B" w:rsidRDefault="00262A7B" w:rsidP="000322AF">
      <w:pPr>
        <w:numPr>
          <w:ilvl w:val="0"/>
          <w:numId w:val="42"/>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19A3EFA8" w14:textId="77777777" w:rsidR="00262A7B" w:rsidRPr="00262A7B" w:rsidRDefault="00262A7B" w:rsidP="00262A7B">
      <w:pPr>
        <w:spacing w:line="256" w:lineRule="auto"/>
        <w:ind w:left="720"/>
        <w:rPr>
          <w:rFonts w:ascii="Tahoma" w:hAnsi="Tahoma" w:cs="Tahoma"/>
          <w:sz w:val="18"/>
          <w:szCs w:val="18"/>
        </w:rPr>
      </w:pPr>
    </w:p>
    <w:p w14:paraId="412DBC80"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Če ponudnik ne izvede obveznosti v rokih, ki so navedeni v tej pogodbi oziroma v naknadno podaljšanih rokih, mu lahko naročnik zaračuna pogodbeno kazen v višini 0,5% pogodbenega zneska za opremo za vsak rok posebej in za vsak dan zamude, vendar največ 10% vrednosti opreme.</w:t>
      </w:r>
    </w:p>
    <w:p w14:paraId="12A54462"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Maksimalni znesek pogodbene kazni ne more presegati 10% skupne vrednosti opreme.</w:t>
      </w:r>
    </w:p>
    <w:p w14:paraId="693D1AD2"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Naročnik lahko znesek pogodbene kazni odtegne od zneskov, ki jih mora po pogodbi plačati izvajalcu.</w:t>
      </w:r>
    </w:p>
    <w:p w14:paraId="683AE578" w14:textId="77777777" w:rsidR="00262A7B" w:rsidRPr="00262A7B" w:rsidRDefault="00262A7B" w:rsidP="00262A7B">
      <w:pPr>
        <w:spacing w:line="256" w:lineRule="auto"/>
        <w:jc w:val="left"/>
        <w:rPr>
          <w:rFonts w:ascii="Tahoma" w:hAnsi="Tahoma" w:cs="Tahoma"/>
          <w:sz w:val="18"/>
          <w:szCs w:val="18"/>
        </w:rPr>
      </w:pPr>
    </w:p>
    <w:p w14:paraId="36821E1C"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Naročnik in ponudnik soglašata, da pravica zaračunati pogodbeno kazen ni pogojena z nastankom  škode naročniku. Povračilo tako nastale škode bo naročnik uveljavljal po načelih odškodninske odgovornosti, neodvisno od uveljavljanja pogodbene kazni.</w:t>
      </w:r>
    </w:p>
    <w:p w14:paraId="38C9F921" w14:textId="77777777" w:rsidR="00262A7B" w:rsidRPr="00262A7B" w:rsidRDefault="00262A7B" w:rsidP="00262A7B">
      <w:pPr>
        <w:spacing w:line="256" w:lineRule="auto"/>
        <w:jc w:val="left"/>
        <w:rPr>
          <w:rFonts w:ascii="Tahoma" w:hAnsi="Tahoma" w:cs="Tahoma"/>
          <w:sz w:val="18"/>
          <w:szCs w:val="18"/>
        </w:rPr>
      </w:pPr>
    </w:p>
    <w:p w14:paraId="3767427A" w14:textId="77777777" w:rsidR="00262A7B" w:rsidRPr="00262A7B" w:rsidRDefault="00262A7B" w:rsidP="00262A7B">
      <w:pPr>
        <w:spacing w:line="256" w:lineRule="auto"/>
        <w:jc w:val="left"/>
        <w:rPr>
          <w:rFonts w:ascii="Tahoma" w:hAnsi="Tahoma" w:cs="Tahoma"/>
          <w:sz w:val="18"/>
          <w:szCs w:val="18"/>
        </w:rPr>
      </w:pPr>
      <w:r w:rsidRPr="00262A7B">
        <w:rPr>
          <w:rFonts w:ascii="Tahoma" w:hAnsi="Tahoma" w:cs="Tahoma"/>
          <w:sz w:val="18"/>
          <w:szCs w:val="18"/>
        </w:rPr>
        <w:lastRenderedPageBreak/>
        <w:t>Če je zaradi zamude nastala škoda večja od pogodbene kazni, ima naročnik pravico  zahtevati razliko do popolne odškodnine.</w:t>
      </w:r>
    </w:p>
    <w:p w14:paraId="0F6E13D8" w14:textId="77777777" w:rsidR="00262A7B" w:rsidRPr="00262A7B" w:rsidRDefault="00262A7B" w:rsidP="00262A7B">
      <w:pPr>
        <w:spacing w:line="256" w:lineRule="auto"/>
        <w:jc w:val="left"/>
        <w:rPr>
          <w:rFonts w:ascii="Tahoma" w:hAnsi="Tahoma" w:cs="Tahoma"/>
          <w:sz w:val="18"/>
          <w:szCs w:val="18"/>
        </w:rPr>
      </w:pPr>
    </w:p>
    <w:p w14:paraId="0CFC10ED" w14:textId="77777777" w:rsidR="00262A7B" w:rsidRPr="00262A7B" w:rsidRDefault="00262A7B" w:rsidP="00262A7B">
      <w:pPr>
        <w:spacing w:line="256" w:lineRule="auto"/>
        <w:jc w:val="left"/>
        <w:rPr>
          <w:rFonts w:ascii="Tahoma" w:hAnsi="Tahoma" w:cs="Tahoma"/>
          <w:sz w:val="18"/>
          <w:szCs w:val="18"/>
        </w:rPr>
      </w:pPr>
    </w:p>
    <w:p w14:paraId="3D220434" w14:textId="77777777" w:rsidR="00262A7B" w:rsidRPr="00262A7B" w:rsidRDefault="00262A7B" w:rsidP="00262A7B">
      <w:pPr>
        <w:spacing w:line="256" w:lineRule="auto"/>
        <w:jc w:val="left"/>
        <w:rPr>
          <w:rFonts w:ascii="Tahoma" w:hAnsi="Tahoma" w:cs="Tahoma"/>
          <w:b/>
          <w:sz w:val="18"/>
          <w:szCs w:val="18"/>
        </w:rPr>
      </w:pPr>
      <w:r w:rsidRPr="00262A7B">
        <w:rPr>
          <w:rFonts w:ascii="Tahoma" w:hAnsi="Tahoma" w:cs="Tahoma"/>
          <w:b/>
          <w:sz w:val="18"/>
          <w:szCs w:val="18"/>
        </w:rPr>
        <w:t>VI.</w:t>
      </w:r>
      <w:r w:rsidRPr="00262A7B">
        <w:rPr>
          <w:rFonts w:ascii="Tahoma" w:hAnsi="Tahoma" w:cs="Tahoma"/>
          <w:b/>
          <w:sz w:val="18"/>
          <w:szCs w:val="18"/>
        </w:rPr>
        <w:tab/>
        <w:t>Plačilni pogoji</w:t>
      </w:r>
    </w:p>
    <w:p w14:paraId="5D0809E4" w14:textId="77777777" w:rsidR="00262A7B" w:rsidRPr="00262A7B" w:rsidRDefault="00262A7B" w:rsidP="00262A7B">
      <w:pPr>
        <w:spacing w:line="256" w:lineRule="auto"/>
        <w:jc w:val="left"/>
        <w:rPr>
          <w:rFonts w:ascii="Tahoma" w:hAnsi="Tahoma" w:cs="Tahoma"/>
          <w:sz w:val="18"/>
          <w:szCs w:val="18"/>
        </w:rPr>
      </w:pPr>
    </w:p>
    <w:p w14:paraId="18706937" w14:textId="77777777" w:rsidR="00262A7B" w:rsidRPr="00262A7B" w:rsidRDefault="00262A7B" w:rsidP="000322AF">
      <w:pPr>
        <w:numPr>
          <w:ilvl w:val="0"/>
          <w:numId w:val="42"/>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2B812059" w14:textId="77777777" w:rsidR="00262A7B" w:rsidRPr="00262A7B" w:rsidRDefault="00262A7B" w:rsidP="00262A7B">
      <w:pPr>
        <w:spacing w:line="256" w:lineRule="auto"/>
        <w:jc w:val="left"/>
        <w:rPr>
          <w:rFonts w:ascii="Tahoma" w:hAnsi="Tahoma" w:cs="Tahoma"/>
          <w:sz w:val="18"/>
          <w:szCs w:val="18"/>
        </w:rPr>
      </w:pPr>
    </w:p>
    <w:p w14:paraId="13C2C71C"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Naročnik bo plačilo predmeta pogodbe izvedel na naslednji način:</w:t>
      </w:r>
    </w:p>
    <w:p w14:paraId="325D294E" w14:textId="77777777" w:rsidR="00262A7B" w:rsidRPr="00262A7B" w:rsidRDefault="00262A7B" w:rsidP="000322AF">
      <w:pPr>
        <w:numPr>
          <w:ilvl w:val="0"/>
          <w:numId w:val="43"/>
        </w:numPr>
        <w:suppressAutoHyphens/>
        <w:spacing w:line="256" w:lineRule="auto"/>
        <w:rPr>
          <w:rFonts w:ascii="Tahoma" w:hAnsi="Tahoma" w:cs="Tahoma"/>
          <w:sz w:val="18"/>
          <w:szCs w:val="18"/>
        </w:rPr>
      </w:pPr>
      <w:r w:rsidRPr="00262A7B">
        <w:rPr>
          <w:rFonts w:ascii="Tahoma" w:hAnsi="Tahoma" w:cs="Tahoma"/>
          <w:sz w:val="18"/>
          <w:szCs w:val="18"/>
        </w:rPr>
        <w:t>tehnični prevzem opreme– 50% pogodbene cene plača naročnik izvajalcu po tehničnem prevzemu le-tega;</w:t>
      </w:r>
    </w:p>
    <w:p w14:paraId="3B066EA7" w14:textId="77777777" w:rsidR="00262A7B" w:rsidRPr="00262A7B" w:rsidRDefault="00262A7B" w:rsidP="000322AF">
      <w:pPr>
        <w:numPr>
          <w:ilvl w:val="0"/>
          <w:numId w:val="43"/>
        </w:numPr>
        <w:suppressAutoHyphens/>
        <w:spacing w:line="256" w:lineRule="auto"/>
        <w:rPr>
          <w:rFonts w:ascii="Tahoma" w:hAnsi="Tahoma" w:cs="Tahoma"/>
          <w:sz w:val="18"/>
          <w:szCs w:val="18"/>
        </w:rPr>
      </w:pPr>
      <w:r w:rsidRPr="00262A7B">
        <w:rPr>
          <w:rFonts w:ascii="Tahoma" w:hAnsi="Tahoma" w:cs="Tahoma"/>
          <w:sz w:val="18"/>
          <w:szCs w:val="18"/>
        </w:rPr>
        <w:t>končni prevzem opreme– 50 % pogodbene cene plača naročnik izvajalcu po končnem prevzemu.</w:t>
      </w:r>
    </w:p>
    <w:p w14:paraId="00CFC3EE" w14:textId="77777777" w:rsidR="00262A7B" w:rsidRPr="00262A7B" w:rsidRDefault="00262A7B" w:rsidP="00262A7B">
      <w:pPr>
        <w:spacing w:line="256" w:lineRule="auto"/>
        <w:rPr>
          <w:rFonts w:ascii="Tahoma" w:hAnsi="Tahoma" w:cs="Tahoma"/>
          <w:sz w:val="18"/>
          <w:szCs w:val="18"/>
        </w:rPr>
      </w:pPr>
    </w:p>
    <w:p w14:paraId="3D9C2AF9" w14:textId="77777777" w:rsidR="00262A7B" w:rsidRPr="00262A7B" w:rsidRDefault="00262A7B" w:rsidP="00262A7B">
      <w:pPr>
        <w:spacing w:line="256" w:lineRule="auto"/>
        <w:rPr>
          <w:rFonts w:ascii="Tahoma" w:hAnsi="Tahoma" w:cs="Tahoma"/>
          <w:sz w:val="18"/>
          <w:szCs w:val="18"/>
        </w:rPr>
      </w:pPr>
    </w:p>
    <w:p w14:paraId="2B295E10"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Rok plačila je 30 dni od dneva prejetja pravilno izstavljenega  računa s strani ponudnika. Priloga računa je podpisana dobavnica in podpisan zapisnik o tehničnem prevzemu s strani pooblaščene osebe kupca in prodajalca. Ponudnik mora po končnem prevzemu opreme naročniku predložiti tudi z obeh strani podpisan končni primopredajni zapisnik, ki je tudi podlaga za plačilo analiznega sistema.</w:t>
      </w:r>
    </w:p>
    <w:p w14:paraId="6D0A5551" w14:textId="77777777" w:rsidR="00262A7B" w:rsidRPr="00262A7B" w:rsidRDefault="00262A7B" w:rsidP="00262A7B">
      <w:pPr>
        <w:spacing w:line="256" w:lineRule="auto"/>
        <w:jc w:val="left"/>
        <w:rPr>
          <w:rFonts w:ascii="Tahoma" w:hAnsi="Tahoma" w:cs="Tahoma"/>
          <w:sz w:val="18"/>
          <w:szCs w:val="18"/>
        </w:rPr>
      </w:pPr>
    </w:p>
    <w:p w14:paraId="4077E588" w14:textId="77777777" w:rsidR="00262A7B" w:rsidRPr="00262A7B" w:rsidRDefault="00262A7B" w:rsidP="00262A7B">
      <w:pPr>
        <w:spacing w:line="256" w:lineRule="auto"/>
        <w:jc w:val="left"/>
        <w:rPr>
          <w:rFonts w:ascii="Tahoma" w:hAnsi="Tahoma" w:cs="Tahoma"/>
          <w:sz w:val="18"/>
          <w:szCs w:val="18"/>
        </w:rPr>
      </w:pPr>
      <w:r w:rsidRPr="00262A7B">
        <w:rPr>
          <w:rFonts w:ascii="Tahoma" w:hAnsi="Tahoma" w:cs="Tahoma"/>
          <w:sz w:val="18"/>
          <w:szCs w:val="18"/>
        </w:rPr>
        <w:t>Vsa plačila se nakažejo na transakcijski račun prodajalca številka: _ _ _ _ _ _ _ _ _pri _ _ _ _ _ _</w:t>
      </w:r>
    </w:p>
    <w:p w14:paraId="52AD7BD4" w14:textId="77777777" w:rsidR="00262A7B" w:rsidRPr="00262A7B" w:rsidRDefault="00262A7B" w:rsidP="00262A7B">
      <w:pPr>
        <w:spacing w:line="256" w:lineRule="auto"/>
        <w:jc w:val="left"/>
        <w:rPr>
          <w:rFonts w:ascii="Tahoma" w:hAnsi="Tahoma" w:cs="Tahoma"/>
          <w:sz w:val="18"/>
          <w:szCs w:val="18"/>
        </w:rPr>
      </w:pPr>
    </w:p>
    <w:p w14:paraId="647463A8" w14:textId="77777777" w:rsidR="00262A7B" w:rsidRPr="00262A7B" w:rsidRDefault="00262A7B" w:rsidP="00262A7B">
      <w:pPr>
        <w:spacing w:line="256" w:lineRule="auto"/>
        <w:jc w:val="left"/>
        <w:rPr>
          <w:rFonts w:ascii="Tahoma" w:hAnsi="Tahoma" w:cs="Tahoma"/>
          <w:sz w:val="18"/>
          <w:szCs w:val="18"/>
        </w:rPr>
      </w:pPr>
      <w:r w:rsidRPr="00262A7B">
        <w:rPr>
          <w:rFonts w:ascii="Tahoma" w:hAnsi="Tahoma" w:cs="Tahoma"/>
          <w:sz w:val="18"/>
          <w:szCs w:val="18"/>
        </w:rPr>
        <w:t>Kupec se obveže, da bo potrebni potrošni material vezan na opremo plačal enkrat mesečno za pretekli mesec, in sicer 30. dan od dneva prejetega računa s strani prodajalca.</w:t>
      </w:r>
    </w:p>
    <w:p w14:paraId="60201698" w14:textId="77777777" w:rsidR="00262A7B" w:rsidRPr="00262A7B" w:rsidRDefault="00262A7B" w:rsidP="00262A7B">
      <w:pPr>
        <w:spacing w:line="256" w:lineRule="auto"/>
        <w:jc w:val="left"/>
        <w:rPr>
          <w:rFonts w:ascii="Tahoma" w:hAnsi="Tahoma" w:cs="Tahoma"/>
          <w:sz w:val="18"/>
          <w:szCs w:val="18"/>
        </w:rPr>
      </w:pPr>
    </w:p>
    <w:p w14:paraId="4A0FBB01" w14:textId="77777777" w:rsidR="00262A7B" w:rsidRPr="00262A7B" w:rsidRDefault="00262A7B" w:rsidP="00262A7B">
      <w:pPr>
        <w:spacing w:line="256" w:lineRule="auto"/>
        <w:jc w:val="center"/>
        <w:rPr>
          <w:rFonts w:ascii="Tahoma" w:hAnsi="Tahoma" w:cs="Tahoma"/>
          <w:sz w:val="18"/>
          <w:szCs w:val="18"/>
        </w:rPr>
      </w:pPr>
    </w:p>
    <w:p w14:paraId="588603E2" w14:textId="77777777" w:rsidR="00262A7B" w:rsidRPr="00262A7B" w:rsidRDefault="00262A7B" w:rsidP="000322AF">
      <w:pPr>
        <w:numPr>
          <w:ilvl w:val="0"/>
          <w:numId w:val="42"/>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284FCBDF" w14:textId="77777777" w:rsidR="00262A7B" w:rsidRPr="00262A7B" w:rsidRDefault="00262A7B" w:rsidP="00262A7B">
      <w:pPr>
        <w:spacing w:line="256" w:lineRule="auto"/>
        <w:ind w:left="720"/>
        <w:rPr>
          <w:rFonts w:ascii="Tahoma" w:hAnsi="Tahoma" w:cs="Tahoma"/>
          <w:sz w:val="18"/>
          <w:szCs w:val="18"/>
        </w:rPr>
      </w:pPr>
    </w:p>
    <w:p w14:paraId="184CEA87"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V primeru zamude plačila je kupec dolžan prodajalcu na njegovo pisno zahtevo plačati zakonite zamudne obresti za čas zamude.</w:t>
      </w:r>
    </w:p>
    <w:p w14:paraId="59CDFF94" w14:textId="77777777" w:rsidR="00262A7B" w:rsidRPr="00262A7B" w:rsidRDefault="00262A7B" w:rsidP="00262A7B">
      <w:pPr>
        <w:spacing w:line="256" w:lineRule="auto"/>
        <w:jc w:val="left"/>
        <w:rPr>
          <w:rFonts w:ascii="Tahoma" w:hAnsi="Tahoma" w:cs="Tahoma"/>
          <w:sz w:val="18"/>
          <w:szCs w:val="18"/>
        </w:rPr>
      </w:pPr>
    </w:p>
    <w:p w14:paraId="4ED2B5FE" w14:textId="77777777" w:rsidR="00262A7B" w:rsidRPr="00262A7B" w:rsidRDefault="00262A7B" w:rsidP="00262A7B">
      <w:pPr>
        <w:spacing w:line="256" w:lineRule="auto"/>
        <w:jc w:val="left"/>
        <w:rPr>
          <w:rFonts w:ascii="Tahoma" w:hAnsi="Tahoma" w:cs="Tahoma"/>
          <w:sz w:val="18"/>
          <w:szCs w:val="18"/>
        </w:rPr>
      </w:pPr>
    </w:p>
    <w:p w14:paraId="049CBA54" w14:textId="77777777" w:rsidR="00262A7B" w:rsidRPr="00262A7B" w:rsidRDefault="00262A7B" w:rsidP="00262A7B">
      <w:pPr>
        <w:spacing w:line="256" w:lineRule="auto"/>
        <w:jc w:val="left"/>
        <w:rPr>
          <w:rFonts w:ascii="Tahoma" w:hAnsi="Tahoma" w:cs="Tahoma"/>
          <w:b/>
          <w:sz w:val="18"/>
          <w:szCs w:val="18"/>
        </w:rPr>
      </w:pPr>
      <w:r w:rsidRPr="00262A7B">
        <w:rPr>
          <w:rFonts w:ascii="Tahoma" w:hAnsi="Tahoma" w:cs="Tahoma"/>
          <w:b/>
          <w:sz w:val="18"/>
          <w:szCs w:val="18"/>
        </w:rPr>
        <w:t>VII.</w:t>
      </w:r>
      <w:r w:rsidRPr="00262A7B">
        <w:rPr>
          <w:rFonts w:ascii="Tahoma" w:hAnsi="Tahoma" w:cs="Tahoma"/>
          <w:b/>
          <w:sz w:val="18"/>
          <w:szCs w:val="18"/>
        </w:rPr>
        <w:tab/>
        <w:t>Garancija in servisno vzdrževanje</w:t>
      </w:r>
    </w:p>
    <w:p w14:paraId="0BA4CEF5" w14:textId="77777777" w:rsidR="00262A7B" w:rsidRPr="00262A7B" w:rsidRDefault="00262A7B" w:rsidP="00262A7B">
      <w:pPr>
        <w:spacing w:line="256" w:lineRule="auto"/>
        <w:jc w:val="left"/>
        <w:rPr>
          <w:rFonts w:ascii="Tahoma" w:hAnsi="Tahoma" w:cs="Tahoma"/>
          <w:sz w:val="18"/>
          <w:szCs w:val="18"/>
        </w:rPr>
      </w:pPr>
    </w:p>
    <w:p w14:paraId="4CA44773" w14:textId="77777777" w:rsidR="00262A7B" w:rsidRPr="00262A7B" w:rsidRDefault="00262A7B" w:rsidP="000322AF">
      <w:pPr>
        <w:numPr>
          <w:ilvl w:val="0"/>
          <w:numId w:val="42"/>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5555D454" w14:textId="77777777" w:rsidR="00262A7B" w:rsidRPr="00262A7B" w:rsidRDefault="00262A7B" w:rsidP="00262A7B">
      <w:pPr>
        <w:spacing w:line="256" w:lineRule="auto"/>
        <w:jc w:val="left"/>
        <w:rPr>
          <w:rFonts w:ascii="Tahoma" w:hAnsi="Tahoma" w:cs="Tahoma"/>
          <w:sz w:val="18"/>
          <w:szCs w:val="18"/>
        </w:rPr>
      </w:pPr>
      <w:r w:rsidRPr="00262A7B">
        <w:rPr>
          <w:rFonts w:ascii="Tahoma" w:hAnsi="Tahoma" w:cs="Tahoma"/>
          <w:sz w:val="18"/>
          <w:szCs w:val="18"/>
        </w:rPr>
        <w:t xml:space="preserve"> </w:t>
      </w:r>
    </w:p>
    <w:p w14:paraId="58BF7447"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Prodajalec zagotovi garancijo ter redno in izredno vzdrževanje in servisiranje opreme (VSE VKLJUČENO), za obdobje 7 let, ki vključuje:</w:t>
      </w:r>
    </w:p>
    <w:p w14:paraId="43DCB8DC" w14:textId="77777777" w:rsidR="00262A7B" w:rsidRPr="00262A7B" w:rsidRDefault="00262A7B" w:rsidP="000322AF">
      <w:pPr>
        <w:numPr>
          <w:ilvl w:val="0"/>
          <w:numId w:val="47"/>
        </w:numPr>
        <w:spacing w:line="256" w:lineRule="auto"/>
        <w:rPr>
          <w:rFonts w:ascii="Tahoma" w:hAnsi="Tahoma" w:cs="Tahoma"/>
          <w:sz w:val="18"/>
          <w:szCs w:val="18"/>
        </w:rPr>
      </w:pPr>
      <w:r w:rsidRPr="00262A7B">
        <w:rPr>
          <w:rFonts w:ascii="Tahoma" w:hAnsi="Tahoma" w:cs="Tahoma"/>
          <w:sz w:val="18"/>
          <w:szCs w:val="18"/>
        </w:rPr>
        <w:t>-preventivno vzdrževanje celotnega sistema po navodilih proizvajalca,</w:t>
      </w:r>
    </w:p>
    <w:p w14:paraId="05ACAD70" w14:textId="77777777" w:rsidR="00262A7B" w:rsidRPr="00262A7B" w:rsidRDefault="00262A7B" w:rsidP="000322AF">
      <w:pPr>
        <w:numPr>
          <w:ilvl w:val="0"/>
          <w:numId w:val="47"/>
        </w:numPr>
        <w:spacing w:line="256" w:lineRule="auto"/>
        <w:rPr>
          <w:rFonts w:ascii="Tahoma" w:hAnsi="Tahoma" w:cs="Tahoma"/>
          <w:sz w:val="18"/>
          <w:szCs w:val="18"/>
        </w:rPr>
      </w:pPr>
      <w:r w:rsidRPr="00262A7B">
        <w:rPr>
          <w:rFonts w:ascii="Tahoma" w:hAnsi="Tahoma" w:cs="Tahoma"/>
          <w:sz w:val="18"/>
          <w:szCs w:val="18"/>
        </w:rPr>
        <w:t xml:space="preserve">-izredno vzdrževanje in servisiranje z brezplačno zamenjavo okvarjenih rezervnih delov, </w:t>
      </w:r>
    </w:p>
    <w:p w14:paraId="4C86492D" w14:textId="77777777" w:rsidR="00262A7B" w:rsidRPr="00262A7B" w:rsidRDefault="00262A7B" w:rsidP="000322AF">
      <w:pPr>
        <w:numPr>
          <w:ilvl w:val="0"/>
          <w:numId w:val="47"/>
        </w:numPr>
        <w:spacing w:line="256" w:lineRule="auto"/>
        <w:rPr>
          <w:rFonts w:ascii="Tahoma" w:hAnsi="Tahoma" w:cs="Tahoma"/>
          <w:sz w:val="18"/>
          <w:szCs w:val="18"/>
        </w:rPr>
      </w:pPr>
      <w:r w:rsidRPr="00262A7B">
        <w:rPr>
          <w:rFonts w:ascii="Tahoma" w:hAnsi="Tahoma" w:cs="Tahoma"/>
          <w:sz w:val="18"/>
          <w:szCs w:val="18"/>
        </w:rPr>
        <w:t>-preverjanje pravilnosti delovanja opreme,</w:t>
      </w:r>
    </w:p>
    <w:p w14:paraId="56B2129F" w14:textId="77777777" w:rsidR="00262A7B" w:rsidRPr="00262A7B" w:rsidRDefault="00262A7B" w:rsidP="000322AF">
      <w:pPr>
        <w:numPr>
          <w:ilvl w:val="0"/>
          <w:numId w:val="47"/>
        </w:numPr>
        <w:spacing w:line="256" w:lineRule="auto"/>
        <w:rPr>
          <w:rFonts w:ascii="Tahoma" w:hAnsi="Tahoma" w:cs="Tahoma"/>
          <w:sz w:val="18"/>
          <w:szCs w:val="18"/>
        </w:rPr>
      </w:pPr>
      <w:r w:rsidRPr="00262A7B">
        <w:rPr>
          <w:rFonts w:ascii="Tahoma" w:hAnsi="Tahoma" w:cs="Tahoma"/>
          <w:sz w:val="18"/>
          <w:szCs w:val="18"/>
        </w:rPr>
        <w:t>-stroške dela in z njim povezane stroške (vključno s potnimi stroški in časom serviserja na poti),</w:t>
      </w:r>
    </w:p>
    <w:p w14:paraId="08813E59" w14:textId="77777777" w:rsidR="00262A7B" w:rsidRPr="00262A7B" w:rsidRDefault="00262A7B" w:rsidP="000322AF">
      <w:pPr>
        <w:numPr>
          <w:ilvl w:val="0"/>
          <w:numId w:val="47"/>
        </w:numPr>
        <w:spacing w:line="256" w:lineRule="auto"/>
        <w:rPr>
          <w:rFonts w:ascii="Tahoma" w:hAnsi="Tahoma" w:cs="Tahoma"/>
          <w:sz w:val="18"/>
          <w:szCs w:val="18"/>
        </w:rPr>
      </w:pPr>
      <w:r w:rsidRPr="00262A7B">
        <w:rPr>
          <w:rFonts w:ascii="Tahoma" w:hAnsi="Tahoma" w:cs="Tahoma"/>
          <w:sz w:val="18"/>
          <w:szCs w:val="18"/>
        </w:rPr>
        <w:t>-ostale stroške, ki so potrebni za nemoteno delovanje opreme.</w:t>
      </w:r>
    </w:p>
    <w:p w14:paraId="614194FA" w14:textId="77777777" w:rsidR="00262A7B" w:rsidRPr="00262A7B" w:rsidRDefault="00262A7B" w:rsidP="00262A7B">
      <w:pPr>
        <w:spacing w:line="256" w:lineRule="auto"/>
        <w:rPr>
          <w:rFonts w:ascii="Tahoma" w:hAnsi="Tahoma" w:cs="Tahoma"/>
          <w:sz w:val="18"/>
          <w:szCs w:val="18"/>
        </w:rPr>
      </w:pPr>
    </w:p>
    <w:p w14:paraId="2BFD20F3"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Če kupec v tem času ugotovi napako ali pomanjkljivost pri delovanju opreme ali katerega koli dela opreme, ali napake v zvezi z montažo, mora to nemudoma sporočiti prodajalcu.</w:t>
      </w:r>
    </w:p>
    <w:p w14:paraId="28E5D3DC" w14:textId="77777777" w:rsidR="00262A7B" w:rsidRDefault="00262A7B" w:rsidP="00262A7B">
      <w:pPr>
        <w:spacing w:line="256" w:lineRule="auto"/>
        <w:rPr>
          <w:rFonts w:ascii="Tahoma" w:hAnsi="Tahoma" w:cs="Tahoma"/>
          <w:sz w:val="18"/>
          <w:szCs w:val="18"/>
        </w:rPr>
      </w:pPr>
      <w:r w:rsidRPr="00262A7B">
        <w:rPr>
          <w:rFonts w:ascii="Tahoma" w:hAnsi="Tahoma" w:cs="Tahoma"/>
          <w:sz w:val="18"/>
          <w:szCs w:val="18"/>
        </w:rPr>
        <w:t>Prodajalec se obvezuje, da se bo na vsako prijavo okvare s strani kupca odzval  z intervencijo znotraj odzivnega časa.</w:t>
      </w:r>
    </w:p>
    <w:p w14:paraId="3F9A4837" w14:textId="77777777" w:rsidR="00262A7B" w:rsidRPr="00262A7B" w:rsidRDefault="00262A7B" w:rsidP="00262A7B">
      <w:pPr>
        <w:spacing w:line="256" w:lineRule="auto"/>
        <w:rPr>
          <w:rFonts w:ascii="Tahoma" w:hAnsi="Tahoma" w:cs="Tahoma"/>
          <w:sz w:val="18"/>
          <w:szCs w:val="18"/>
        </w:rPr>
      </w:pPr>
    </w:p>
    <w:p w14:paraId="13FD60A3" w14:textId="77777777" w:rsidR="00262A7B" w:rsidRDefault="00262A7B" w:rsidP="00262A7B">
      <w:pPr>
        <w:spacing w:line="256" w:lineRule="auto"/>
        <w:rPr>
          <w:rFonts w:ascii="Tahoma" w:hAnsi="Tahoma" w:cs="Tahoma"/>
          <w:sz w:val="18"/>
          <w:szCs w:val="18"/>
        </w:rPr>
      </w:pPr>
      <w:r w:rsidRPr="00262A7B">
        <w:rPr>
          <w:rFonts w:ascii="Tahoma" w:hAnsi="Tahoma" w:cs="Tahoma"/>
          <w:sz w:val="18"/>
          <w:szCs w:val="18"/>
        </w:rPr>
        <w:t xml:space="preserve">Odzivni čas pooblaščenega servisa je največ eno uro, čas od prijave okvare do prihoda serviserja oziroma začetka odpravljanja okvare je največ 4 ure po prejemu obvestila o okvari. Čas za odpravo napake je največ 24 ur po prejemu obvestila o okvari. </w:t>
      </w:r>
    </w:p>
    <w:p w14:paraId="21034A04" w14:textId="77777777" w:rsidR="00262A7B" w:rsidRPr="00262A7B" w:rsidRDefault="00262A7B" w:rsidP="00262A7B">
      <w:pPr>
        <w:spacing w:line="256" w:lineRule="auto"/>
        <w:rPr>
          <w:rFonts w:ascii="Tahoma" w:hAnsi="Tahoma" w:cs="Tahoma"/>
          <w:sz w:val="18"/>
          <w:szCs w:val="18"/>
        </w:rPr>
      </w:pPr>
    </w:p>
    <w:p w14:paraId="7A710C27"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 xml:space="preserve">Če prodajalec v roku 24 ur ne more odpraviti večje napake, zaradi katere uporaba analiznega sistema ni mogoča, mora prodajalec prevzeti stroške povezane s pošiljanjem in analizo vzorcev v drugem laboratoriju. Prodajalec je dolžan pisno obvestiti kupca, kdaj  bo napaka odpravljena. </w:t>
      </w:r>
    </w:p>
    <w:p w14:paraId="5DEC242F" w14:textId="77777777" w:rsidR="00262A7B" w:rsidRPr="00262A7B" w:rsidRDefault="00262A7B" w:rsidP="00262A7B">
      <w:pPr>
        <w:spacing w:line="256" w:lineRule="auto"/>
        <w:jc w:val="left"/>
        <w:rPr>
          <w:rFonts w:ascii="Tahoma" w:hAnsi="Tahoma" w:cs="Tahoma"/>
          <w:sz w:val="18"/>
          <w:szCs w:val="18"/>
        </w:rPr>
      </w:pPr>
      <w:r w:rsidRPr="00262A7B">
        <w:rPr>
          <w:rFonts w:ascii="Tahoma" w:hAnsi="Tahoma" w:cs="Tahoma"/>
          <w:sz w:val="18"/>
          <w:szCs w:val="18"/>
        </w:rPr>
        <w:t>V primeru, da opreme ne bo mogoče popraviti, bo ponudnik zamenjal opremo z novo nerabljeno.</w:t>
      </w:r>
    </w:p>
    <w:p w14:paraId="47350E31" w14:textId="77777777" w:rsidR="00262A7B" w:rsidRPr="00262A7B" w:rsidRDefault="00262A7B" w:rsidP="00262A7B">
      <w:pPr>
        <w:spacing w:line="256" w:lineRule="auto"/>
        <w:jc w:val="left"/>
        <w:rPr>
          <w:rFonts w:ascii="Tahoma" w:hAnsi="Tahoma" w:cs="Tahoma"/>
          <w:sz w:val="18"/>
          <w:szCs w:val="18"/>
        </w:rPr>
      </w:pPr>
    </w:p>
    <w:p w14:paraId="596E55F3"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Prodajalec mora pogodbene obveznosti izpolnjevati strokovno, kvalitetno, sodobno, skladno z veljavnimi predpisi in normativi.</w:t>
      </w:r>
    </w:p>
    <w:p w14:paraId="78E4378C" w14:textId="77777777" w:rsidR="00262A7B" w:rsidRPr="00262A7B" w:rsidRDefault="00262A7B" w:rsidP="00262A7B">
      <w:pPr>
        <w:spacing w:line="256" w:lineRule="auto"/>
        <w:rPr>
          <w:rFonts w:ascii="Tahoma" w:hAnsi="Tahoma" w:cs="Tahoma"/>
          <w:sz w:val="18"/>
          <w:szCs w:val="18"/>
        </w:rPr>
      </w:pPr>
    </w:p>
    <w:p w14:paraId="6633E1C1" w14:textId="77777777" w:rsidR="00262A7B" w:rsidRPr="00262A7B" w:rsidRDefault="00262A7B" w:rsidP="00262A7B">
      <w:pPr>
        <w:spacing w:line="256" w:lineRule="auto"/>
        <w:jc w:val="left"/>
        <w:rPr>
          <w:rFonts w:ascii="Tahoma" w:hAnsi="Tahoma" w:cs="Tahoma"/>
          <w:sz w:val="18"/>
          <w:szCs w:val="18"/>
        </w:rPr>
      </w:pPr>
    </w:p>
    <w:p w14:paraId="6F689887" w14:textId="77777777" w:rsidR="00262A7B" w:rsidRPr="00262A7B" w:rsidRDefault="00262A7B" w:rsidP="00262A7B">
      <w:pPr>
        <w:spacing w:line="256" w:lineRule="auto"/>
        <w:jc w:val="left"/>
        <w:rPr>
          <w:rFonts w:ascii="Tahoma" w:hAnsi="Tahoma" w:cs="Tahoma"/>
          <w:sz w:val="18"/>
          <w:szCs w:val="18"/>
        </w:rPr>
      </w:pPr>
      <w:r w:rsidRPr="00262A7B">
        <w:rPr>
          <w:rFonts w:ascii="Tahoma" w:hAnsi="Tahoma" w:cs="Tahoma"/>
          <w:sz w:val="18"/>
          <w:szCs w:val="18"/>
        </w:rPr>
        <w:lastRenderedPageBreak/>
        <w:t>Naročnik se obvezuje:</w:t>
      </w:r>
    </w:p>
    <w:p w14:paraId="1AB07712" w14:textId="53FF4FDD" w:rsidR="00262A7B" w:rsidRPr="00262A7B" w:rsidRDefault="00262A7B" w:rsidP="000322AF">
      <w:pPr>
        <w:numPr>
          <w:ilvl w:val="0"/>
          <w:numId w:val="48"/>
        </w:numPr>
        <w:spacing w:line="256" w:lineRule="auto"/>
        <w:jc w:val="left"/>
        <w:rPr>
          <w:rFonts w:ascii="Tahoma" w:hAnsi="Tahoma" w:cs="Tahoma"/>
          <w:sz w:val="18"/>
          <w:szCs w:val="18"/>
        </w:rPr>
      </w:pPr>
      <w:r w:rsidRPr="00262A7B">
        <w:rPr>
          <w:rFonts w:ascii="Tahoma" w:hAnsi="Tahoma" w:cs="Tahoma"/>
          <w:sz w:val="18"/>
          <w:szCs w:val="18"/>
        </w:rPr>
        <w:t>izvršiti količinski in kvalitetni prevzem opreme in jo z zapisnikom prevzeti v uporabo,</w:t>
      </w:r>
    </w:p>
    <w:p w14:paraId="7ED4A31C" w14:textId="04A7B505" w:rsidR="00262A7B" w:rsidRPr="00262A7B" w:rsidRDefault="00262A7B" w:rsidP="000322AF">
      <w:pPr>
        <w:numPr>
          <w:ilvl w:val="0"/>
          <w:numId w:val="48"/>
        </w:numPr>
        <w:spacing w:line="256" w:lineRule="auto"/>
        <w:jc w:val="left"/>
        <w:rPr>
          <w:rFonts w:ascii="Tahoma" w:hAnsi="Tahoma" w:cs="Tahoma"/>
          <w:sz w:val="18"/>
          <w:szCs w:val="18"/>
        </w:rPr>
      </w:pPr>
      <w:r w:rsidRPr="00262A7B">
        <w:rPr>
          <w:rFonts w:ascii="Tahoma" w:hAnsi="Tahoma" w:cs="Tahoma"/>
          <w:sz w:val="18"/>
          <w:szCs w:val="18"/>
        </w:rPr>
        <w:t>poravnati pogodbeno vrednost v skladu z določili te pogodbe,</w:t>
      </w:r>
    </w:p>
    <w:p w14:paraId="3E826481" w14:textId="30D82B3A" w:rsidR="00262A7B" w:rsidRPr="00262A7B" w:rsidRDefault="00262A7B" w:rsidP="000322AF">
      <w:pPr>
        <w:numPr>
          <w:ilvl w:val="0"/>
          <w:numId w:val="48"/>
        </w:numPr>
        <w:spacing w:line="256" w:lineRule="auto"/>
        <w:jc w:val="left"/>
        <w:rPr>
          <w:rFonts w:ascii="Tahoma" w:hAnsi="Tahoma" w:cs="Tahoma"/>
          <w:sz w:val="18"/>
          <w:szCs w:val="18"/>
        </w:rPr>
      </w:pPr>
      <w:r w:rsidRPr="00262A7B">
        <w:rPr>
          <w:rFonts w:ascii="Tahoma" w:hAnsi="Tahoma" w:cs="Tahoma"/>
          <w:sz w:val="18"/>
          <w:szCs w:val="18"/>
        </w:rPr>
        <w:t>v času garancije ravnati s prevzeto opremo s skrbnostjo dobrega gospodarja in v skladu z navodili za uporabo in vzdrževanje dobavljene opreme,</w:t>
      </w:r>
    </w:p>
    <w:p w14:paraId="2B56821B" w14:textId="6FFF2290" w:rsidR="00262A7B" w:rsidRPr="00262A7B" w:rsidRDefault="00262A7B" w:rsidP="000322AF">
      <w:pPr>
        <w:numPr>
          <w:ilvl w:val="0"/>
          <w:numId w:val="48"/>
        </w:numPr>
        <w:spacing w:line="256" w:lineRule="auto"/>
        <w:jc w:val="left"/>
        <w:rPr>
          <w:rFonts w:ascii="Tahoma" w:hAnsi="Tahoma" w:cs="Tahoma"/>
          <w:sz w:val="18"/>
          <w:szCs w:val="18"/>
        </w:rPr>
      </w:pPr>
      <w:r w:rsidRPr="00262A7B">
        <w:rPr>
          <w:rFonts w:ascii="Tahoma" w:hAnsi="Tahoma" w:cs="Tahoma"/>
          <w:sz w:val="18"/>
          <w:szCs w:val="18"/>
        </w:rPr>
        <w:t>v času garancije tekoče obveščati predstavnika prodajalca o ugotovljenih napakah na opremi in sodelovati pri odpravi napak, če je to zaradi narave opreme potrebno.</w:t>
      </w:r>
    </w:p>
    <w:p w14:paraId="30CA0619" w14:textId="77777777" w:rsidR="00262A7B" w:rsidRPr="00262A7B" w:rsidRDefault="00262A7B" w:rsidP="00262A7B">
      <w:pPr>
        <w:spacing w:line="256" w:lineRule="auto"/>
        <w:jc w:val="left"/>
        <w:rPr>
          <w:rFonts w:ascii="Tahoma" w:hAnsi="Tahoma" w:cs="Tahoma"/>
          <w:sz w:val="18"/>
          <w:szCs w:val="18"/>
        </w:rPr>
      </w:pPr>
    </w:p>
    <w:p w14:paraId="5158C113" w14:textId="77777777" w:rsidR="00262A7B" w:rsidRPr="00262A7B" w:rsidRDefault="00262A7B" w:rsidP="000322AF">
      <w:pPr>
        <w:numPr>
          <w:ilvl w:val="0"/>
          <w:numId w:val="42"/>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54F3E77E" w14:textId="77777777" w:rsidR="00262A7B" w:rsidRPr="00262A7B" w:rsidRDefault="00262A7B" w:rsidP="00262A7B">
      <w:pPr>
        <w:spacing w:line="256" w:lineRule="auto"/>
        <w:ind w:left="720"/>
        <w:rPr>
          <w:rFonts w:ascii="Tahoma" w:hAnsi="Tahoma" w:cs="Tahoma"/>
          <w:sz w:val="18"/>
          <w:szCs w:val="18"/>
        </w:rPr>
      </w:pPr>
    </w:p>
    <w:p w14:paraId="2C04B4B3" w14:textId="77777777" w:rsidR="00262A7B" w:rsidRDefault="00262A7B" w:rsidP="00262A7B">
      <w:pPr>
        <w:spacing w:line="256" w:lineRule="auto"/>
        <w:jc w:val="left"/>
        <w:rPr>
          <w:rFonts w:ascii="Tahoma" w:hAnsi="Tahoma" w:cs="Tahoma"/>
          <w:sz w:val="18"/>
          <w:szCs w:val="18"/>
        </w:rPr>
      </w:pPr>
      <w:r w:rsidRPr="00262A7B">
        <w:rPr>
          <w:rFonts w:ascii="Tahoma" w:hAnsi="Tahoma" w:cs="Tahoma"/>
          <w:sz w:val="18"/>
          <w:szCs w:val="18"/>
        </w:rPr>
        <w:t>Prodajalec je dolžan dopustiti in omogočiti kupcu učinkovit nadzor nad kvaliteto dobavljenih stvari in opravljenih storitev.</w:t>
      </w:r>
    </w:p>
    <w:p w14:paraId="41FFF088" w14:textId="77777777" w:rsidR="00262A7B" w:rsidRPr="00262A7B" w:rsidRDefault="00262A7B" w:rsidP="00262A7B">
      <w:pPr>
        <w:spacing w:line="256" w:lineRule="auto"/>
        <w:jc w:val="left"/>
        <w:rPr>
          <w:rFonts w:ascii="Tahoma" w:hAnsi="Tahoma" w:cs="Tahoma"/>
          <w:sz w:val="18"/>
          <w:szCs w:val="18"/>
        </w:rPr>
      </w:pPr>
    </w:p>
    <w:p w14:paraId="4B950E65" w14:textId="77777777" w:rsidR="00262A7B" w:rsidRPr="00262A7B" w:rsidRDefault="00262A7B" w:rsidP="00262A7B">
      <w:pPr>
        <w:spacing w:line="256" w:lineRule="auto"/>
        <w:jc w:val="left"/>
        <w:rPr>
          <w:rFonts w:ascii="Tahoma" w:hAnsi="Tahoma" w:cs="Tahoma"/>
          <w:sz w:val="18"/>
          <w:szCs w:val="18"/>
        </w:rPr>
      </w:pPr>
    </w:p>
    <w:p w14:paraId="30560A97" w14:textId="77777777" w:rsidR="00262A7B" w:rsidRPr="00262A7B" w:rsidRDefault="00262A7B" w:rsidP="00262A7B">
      <w:pPr>
        <w:spacing w:line="256" w:lineRule="auto"/>
        <w:jc w:val="left"/>
        <w:rPr>
          <w:rFonts w:ascii="Tahoma" w:hAnsi="Tahoma" w:cs="Tahoma"/>
          <w:b/>
          <w:sz w:val="18"/>
          <w:szCs w:val="18"/>
        </w:rPr>
      </w:pPr>
      <w:r w:rsidRPr="00262A7B">
        <w:rPr>
          <w:rFonts w:ascii="Tahoma" w:hAnsi="Tahoma" w:cs="Tahoma"/>
          <w:b/>
          <w:sz w:val="18"/>
          <w:szCs w:val="18"/>
        </w:rPr>
        <w:t>VIII.</w:t>
      </w:r>
      <w:r w:rsidRPr="00262A7B">
        <w:rPr>
          <w:rFonts w:ascii="Tahoma" w:hAnsi="Tahoma" w:cs="Tahoma"/>
          <w:b/>
          <w:sz w:val="18"/>
          <w:szCs w:val="18"/>
        </w:rPr>
        <w:tab/>
        <w:t>Zavarovanje pogodbe</w:t>
      </w:r>
    </w:p>
    <w:p w14:paraId="6FE10AC9" w14:textId="77777777" w:rsidR="00262A7B" w:rsidRPr="00262A7B" w:rsidRDefault="00262A7B" w:rsidP="00262A7B">
      <w:pPr>
        <w:spacing w:line="256" w:lineRule="auto"/>
        <w:jc w:val="left"/>
        <w:rPr>
          <w:rFonts w:ascii="Tahoma" w:hAnsi="Tahoma" w:cs="Tahoma"/>
          <w:sz w:val="18"/>
          <w:szCs w:val="18"/>
        </w:rPr>
      </w:pPr>
    </w:p>
    <w:p w14:paraId="2767A93F" w14:textId="77777777" w:rsidR="00262A7B" w:rsidRPr="00262A7B" w:rsidRDefault="00262A7B" w:rsidP="000322AF">
      <w:pPr>
        <w:numPr>
          <w:ilvl w:val="0"/>
          <w:numId w:val="42"/>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4ED4A2D6" w14:textId="77777777" w:rsidR="00262A7B" w:rsidRPr="00262A7B" w:rsidRDefault="00262A7B" w:rsidP="00262A7B">
      <w:pPr>
        <w:suppressAutoHyphens/>
        <w:rPr>
          <w:rFonts w:ascii="Tahoma" w:hAnsi="Tahoma" w:cs="Tahoma"/>
          <w:sz w:val="18"/>
          <w:szCs w:val="18"/>
          <w:lang w:eastAsia="zh-CN"/>
        </w:rPr>
      </w:pPr>
    </w:p>
    <w:p w14:paraId="4E77DA7C" w14:textId="77777777" w:rsidR="00262A7B" w:rsidRDefault="00262A7B" w:rsidP="00262A7B">
      <w:pPr>
        <w:rPr>
          <w:rFonts w:ascii="Tahoma" w:hAnsi="Tahoma" w:cs="Tahoma"/>
          <w:sz w:val="18"/>
          <w:szCs w:val="18"/>
        </w:rPr>
      </w:pPr>
      <w:r w:rsidRPr="00262A7B">
        <w:rPr>
          <w:rFonts w:ascii="Tahoma" w:hAnsi="Tahoma" w:cs="Tahoma"/>
          <w:sz w:val="18"/>
          <w:szCs w:val="18"/>
        </w:rPr>
        <w:t xml:space="preserve">Prodajalec predloži kupcu najkasneje v 10 dneh od podpisa pogodbe izročiti naročniku finančno zavarovanje za dobro izvedbo pogodbenih obveznosti v višini 10% (odstotkov) od vrednosti pogodbe z DDV, za ves čas trajanja pogodbe. </w:t>
      </w:r>
    </w:p>
    <w:p w14:paraId="398FD2C2" w14:textId="77777777" w:rsidR="00262A7B" w:rsidRPr="00262A7B" w:rsidRDefault="00262A7B" w:rsidP="00262A7B">
      <w:pPr>
        <w:rPr>
          <w:rFonts w:ascii="Tahoma" w:hAnsi="Tahoma" w:cs="Tahoma"/>
          <w:sz w:val="18"/>
          <w:szCs w:val="18"/>
        </w:rPr>
      </w:pPr>
    </w:p>
    <w:p w14:paraId="6705B2B7"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Predložitev finančnega zavarovanja je pogoj za veljavnost pogodbe. Finančno zavarovanje za dobro izvedbo pogodbenih obveznosti mora veljati še 30 dni po zadnjem dnevu veljavnosti pogodbe. Naročnik bo unovčil finančno zavarovanje za dobro izvedbo pogodbenih obveznosti, če se bo izkazalo, da naročilo ni izvedeno v rokih, kvaliteti in količini, zahtevanih v razpisni dokumentaciji in pogodbi. Finančno zavarovanje za dobro izvedbo pogodbenih obveznosti služi tudi za poplačilo potrjenih obveznosti ponudnika do podizvajalcev.</w:t>
      </w:r>
    </w:p>
    <w:p w14:paraId="60A6175B" w14:textId="77777777" w:rsidR="00262A7B" w:rsidRPr="00262A7B" w:rsidRDefault="00262A7B" w:rsidP="00262A7B">
      <w:pPr>
        <w:spacing w:line="256" w:lineRule="auto"/>
        <w:jc w:val="left"/>
        <w:rPr>
          <w:rFonts w:ascii="Tahoma" w:hAnsi="Tahoma" w:cs="Tahoma"/>
          <w:sz w:val="18"/>
          <w:szCs w:val="18"/>
        </w:rPr>
      </w:pPr>
    </w:p>
    <w:p w14:paraId="5EDAE815" w14:textId="77777777" w:rsidR="00262A7B" w:rsidRPr="00262A7B" w:rsidRDefault="00262A7B" w:rsidP="00262A7B">
      <w:pPr>
        <w:spacing w:line="256" w:lineRule="auto"/>
        <w:jc w:val="left"/>
        <w:rPr>
          <w:rFonts w:ascii="Tahoma" w:hAnsi="Tahoma" w:cs="Tahoma"/>
          <w:sz w:val="18"/>
          <w:szCs w:val="18"/>
        </w:rPr>
      </w:pPr>
    </w:p>
    <w:p w14:paraId="0F06484C" w14:textId="77777777" w:rsidR="00262A7B" w:rsidRPr="00262A7B" w:rsidRDefault="00262A7B" w:rsidP="00262A7B">
      <w:pPr>
        <w:spacing w:line="256" w:lineRule="auto"/>
        <w:jc w:val="left"/>
        <w:rPr>
          <w:rFonts w:ascii="Tahoma" w:hAnsi="Tahoma" w:cs="Tahoma"/>
          <w:b/>
          <w:sz w:val="18"/>
          <w:szCs w:val="18"/>
        </w:rPr>
      </w:pPr>
      <w:r w:rsidRPr="00262A7B">
        <w:rPr>
          <w:rFonts w:ascii="Tahoma" w:hAnsi="Tahoma" w:cs="Tahoma"/>
          <w:b/>
          <w:sz w:val="18"/>
          <w:szCs w:val="18"/>
        </w:rPr>
        <w:t>IX. Podizvajalci</w:t>
      </w:r>
    </w:p>
    <w:p w14:paraId="7F1036D7" w14:textId="77777777" w:rsidR="00262A7B" w:rsidRPr="00262A7B" w:rsidRDefault="00262A7B" w:rsidP="00262A7B">
      <w:pPr>
        <w:spacing w:line="256" w:lineRule="auto"/>
        <w:jc w:val="left"/>
        <w:rPr>
          <w:rFonts w:ascii="Tahoma" w:hAnsi="Tahoma" w:cs="Tahoma"/>
          <w:sz w:val="18"/>
          <w:szCs w:val="18"/>
        </w:rPr>
      </w:pPr>
    </w:p>
    <w:p w14:paraId="2C14CEE4" w14:textId="77777777" w:rsidR="00262A7B" w:rsidRPr="00262A7B" w:rsidRDefault="00262A7B" w:rsidP="000322AF">
      <w:pPr>
        <w:numPr>
          <w:ilvl w:val="0"/>
          <w:numId w:val="42"/>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3551D32D" w14:textId="77777777" w:rsidR="00262A7B" w:rsidRPr="00262A7B" w:rsidRDefault="00262A7B" w:rsidP="00262A7B">
      <w:pPr>
        <w:spacing w:line="256" w:lineRule="auto"/>
        <w:ind w:left="720"/>
        <w:rPr>
          <w:rFonts w:ascii="Tahoma" w:hAnsi="Tahoma" w:cs="Tahoma"/>
          <w:sz w:val="18"/>
          <w:szCs w:val="18"/>
        </w:rPr>
      </w:pPr>
    </w:p>
    <w:p w14:paraId="1F1F30BA" w14:textId="77777777" w:rsidR="00262A7B" w:rsidRPr="00262A7B" w:rsidRDefault="00262A7B" w:rsidP="00262A7B">
      <w:pPr>
        <w:spacing w:line="256" w:lineRule="auto"/>
        <w:rPr>
          <w:rFonts w:ascii="Tahoma" w:hAnsi="Tahoma" w:cs="Tahoma"/>
          <w:i/>
          <w:sz w:val="18"/>
          <w:szCs w:val="18"/>
        </w:rPr>
      </w:pPr>
      <w:r w:rsidRPr="00262A7B">
        <w:rPr>
          <w:rFonts w:ascii="Tahoma" w:hAnsi="Tahoma" w:cs="Tahoma"/>
          <w:i/>
          <w:sz w:val="18"/>
          <w:szCs w:val="18"/>
        </w:rPr>
        <w:t>Prodajalec bo izpolnil obveznosti, prevzete s to pogodbo, z/brez podizvajalcev (ustrezno označi):</w:t>
      </w:r>
    </w:p>
    <w:p w14:paraId="0A9D1F13" w14:textId="77777777" w:rsidR="00262A7B" w:rsidRPr="00262A7B" w:rsidRDefault="00262A7B" w:rsidP="00262A7B">
      <w:pPr>
        <w:spacing w:line="256" w:lineRule="auto"/>
        <w:rPr>
          <w:rFonts w:ascii="Tahoma" w:hAnsi="Tahoma" w:cs="Tahoma"/>
          <w:i/>
          <w:sz w:val="18"/>
          <w:szCs w:val="18"/>
        </w:rPr>
      </w:pPr>
      <w:r w:rsidRPr="00262A7B">
        <w:rPr>
          <w:rFonts w:ascii="Tahoma" w:hAnsi="Tahoma" w:cs="Tahoma"/>
          <w:i/>
          <w:sz w:val="18"/>
          <w:szCs w:val="18"/>
        </w:rPr>
        <w:t>1.</w:t>
      </w:r>
      <w:r w:rsidRPr="00262A7B">
        <w:rPr>
          <w:rFonts w:ascii="Tahoma" w:hAnsi="Tahoma" w:cs="Tahoma"/>
          <w:i/>
          <w:sz w:val="18"/>
          <w:szCs w:val="18"/>
        </w:rPr>
        <w:tab/>
        <w:t>podizvajalec:</w:t>
      </w:r>
      <w:r w:rsidRPr="00262A7B">
        <w:rPr>
          <w:rFonts w:ascii="Tahoma" w:hAnsi="Tahoma" w:cs="Tahoma"/>
          <w:i/>
          <w:sz w:val="18"/>
          <w:szCs w:val="18"/>
        </w:rPr>
        <w:tab/>
        <w:t>……………………………………………..(navedba vsake vrsta del, ki jih bo izvedel podizvajalec; podatki o podizvajalcu (naziv, polni naslov, matična številka, davčna številka in transakcijski račun); predmet, količina, vrednost, kraj in rok izvedbe teh del)</w:t>
      </w:r>
    </w:p>
    <w:p w14:paraId="48BDC4AA" w14:textId="77777777" w:rsidR="00262A7B" w:rsidRPr="00262A7B" w:rsidRDefault="00262A7B" w:rsidP="00262A7B">
      <w:pPr>
        <w:spacing w:line="256" w:lineRule="auto"/>
        <w:rPr>
          <w:rFonts w:ascii="Tahoma" w:hAnsi="Tahoma" w:cs="Tahoma"/>
          <w:i/>
          <w:sz w:val="18"/>
          <w:szCs w:val="18"/>
        </w:rPr>
      </w:pPr>
      <w:r w:rsidRPr="00262A7B">
        <w:rPr>
          <w:rFonts w:ascii="Tahoma" w:hAnsi="Tahoma" w:cs="Tahoma"/>
          <w:i/>
          <w:sz w:val="18"/>
          <w:szCs w:val="18"/>
        </w:rPr>
        <w:t>2.</w:t>
      </w:r>
      <w:r w:rsidRPr="00262A7B">
        <w:rPr>
          <w:rFonts w:ascii="Tahoma" w:hAnsi="Tahoma" w:cs="Tahoma"/>
          <w:i/>
          <w:sz w:val="18"/>
          <w:szCs w:val="18"/>
        </w:rPr>
        <w:tab/>
        <w:t>podizvajalec:</w:t>
      </w:r>
      <w:r w:rsidRPr="00262A7B">
        <w:rPr>
          <w:rFonts w:ascii="Tahoma" w:hAnsi="Tahoma" w:cs="Tahoma"/>
          <w:i/>
          <w:sz w:val="18"/>
          <w:szCs w:val="18"/>
        </w:rPr>
        <w:tab/>
        <w:t>……………………………………………..(navedba vsake vrsta del, ki jih bo izvedel podizvajalec; podatki o podizvajalcu (naziv, polni naslov, matična številka, davčna številka in transakcijski račun); predmet, količina, vrednost, kraj in rok izvedbe teh del).</w:t>
      </w:r>
    </w:p>
    <w:p w14:paraId="332E8068" w14:textId="77777777" w:rsidR="00262A7B" w:rsidRPr="00262A7B" w:rsidRDefault="00262A7B" w:rsidP="00262A7B">
      <w:pPr>
        <w:spacing w:line="256" w:lineRule="auto"/>
        <w:rPr>
          <w:rFonts w:ascii="Tahoma" w:hAnsi="Tahoma" w:cs="Tahoma"/>
          <w:i/>
          <w:sz w:val="18"/>
          <w:szCs w:val="18"/>
        </w:rPr>
      </w:pPr>
      <w:r w:rsidRPr="00262A7B">
        <w:rPr>
          <w:rFonts w:ascii="Tahoma" w:hAnsi="Tahoma" w:cs="Tahoma"/>
          <w:i/>
          <w:sz w:val="18"/>
          <w:szCs w:val="18"/>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14:paraId="1A00D6AC" w14:textId="77777777" w:rsidR="00262A7B" w:rsidRPr="00262A7B" w:rsidRDefault="00262A7B" w:rsidP="00262A7B">
      <w:pPr>
        <w:spacing w:line="256" w:lineRule="auto"/>
        <w:rPr>
          <w:rFonts w:ascii="Tahoma" w:hAnsi="Tahoma" w:cs="Tahoma"/>
          <w:i/>
          <w:sz w:val="18"/>
          <w:szCs w:val="18"/>
        </w:rPr>
      </w:pPr>
      <w:r w:rsidRPr="00262A7B">
        <w:rPr>
          <w:rFonts w:ascii="Tahoma" w:hAnsi="Tahoma" w:cs="Tahoma"/>
          <w:i/>
          <w:sz w:val="18"/>
          <w:szCs w:val="18"/>
        </w:rPr>
        <w:t>-</w:t>
      </w:r>
      <w:r w:rsidRPr="00262A7B">
        <w:rPr>
          <w:rFonts w:ascii="Tahoma" w:hAnsi="Tahoma" w:cs="Tahoma"/>
          <w:i/>
          <w:sz w:val="18"/>
          <w:szCs w:val="18"/>
        </w:rPr>
        <w:tab/>
        <w:t>glavni izvajalec v pogodbi pooblastiti naročnika, da na podlagi potrjenega računa oziroma situacije s strani glavnega izvajalca neposredno plačuje podizvajalcu,</w:t>
      </w:r>
    </w:p>
    <w:p w14:paraId="2D384380" w14:textId="77777777" w:rsidR="00262A7B" w:rsidRPr="00262A7B" w:rsidRDefault="00262A7B" w:rsidP="00262A7B">
      <w:pPr>
        <w:spacing w:line="256" w:lineRule="auto"/>
        <w:rPr>
          <w:rFonts w:ascii="Tahoma" w:hAnsi="Tahoma" w:cs="Tahoma"/>
          <w:i/>
          <w:sz w:val="18"/>
          <w:szCs w:val="18"/>
        </w:rPr>
      </w:pPr>
      <w:r w:rsidRPr="00262A7B">
        <w:rPr>
          <w:rFonts w:ascii="Tahoma" w:hAnsi="Tahoma" w:cs="Tahoma"/>
          <w:i/>
          <w:sz w:val="18"/>
          <w:szCs w:val="18"/>
        </w:rPr>
        <w:t>-</w:t>
      </w:r>
      <w:r w:rsidRPr="00262A7B">
        <w:rPr>
          <w:rFonts w:ascii="Tahoma" w:hAnsi="Tahoma" w:cs="Tahoma"/>
          <w:i/>
          <w:sz w:val="18"/>
          <w:szCs w:val="18"/>
        </w:rPr>
        <w:tab/>
        <w:t>podizvajalec predložiti soglasje, na podlagi katerega naročnik namesto ponudnika poravna podizvajalčevo terjatev do ponudnika,</w:t>
      </w:r>
    </w:p>
    <w:p w14:paraId="6282561F" w14:textId="77777777" w:rsidR="00262A7B" w:rsidRPr="00262A7B" w:rsidRDefault="00262A7B" w:rsidP="00262A7B">
      <w:pPr>
        <w:spacing w:line="256" w:lineRule="auto"/>
        <w:rPr>
          <w:rFonts w:ascii="Tahoma" w:hAnsi="Tahoma" w:cs="Tahoma"/>
          <w:i/>
          <w:sz w:val="18"/>
          <w:szCs w:val="18"/>
        </w:rPr>
      </w:pPr>
      <w:r w:rsidRPr="00262A7B">
        <w:rPr>
          <w:rFonts w:ascii="Tahoma" w:hAnsi="Tahoma" w:cs="Tahoma"/>
          <w:i/>
          <w:sz w:val="18"/>
          <w:szCs w:val="18"/>
        </w:rPr>
        <w:t>-</w:t>
      </w:r>
      <w:r w:rsidRPr="00262A7B">
        <w:rPr>
          <w:rFonts w:ascii="Tahoma" w:hAnsi="Tahoma" w:cs="Tahoma"/>
          <w:i/>
          <w:sz w:val="18"/>
          <w:szCs w:val="18"/>
        </w:rPr>
        <w:tab/>
        <w:t>glavni izvajalec svojemu računu ali situaciji priložiti račun ali situacijo podizvajalca, ki ga je predhodno potrdil.</w:t>
      </w:r>
    </w:p>
    <w:p w14:paraId="3D2ECE2F" w14:textId="77777777" w:rsidR="00262A7B" w:rsidRPr="00262A7B" w:rsidRDefault="00262A7B" w:rsidP="00262A7B">
      <w:pPr>
        <w:spacing w:line="256" w:lineRule="auto"/>
        <w:rPr>
          <w:rFonts w:ascii="Tahoma" w:hAnsi="Tahoma" w:cs="Tahoma"/>
          <w:i/>
          <w:sz w:val="18"/>
          <w:szCs w:val="18"/>
        </w:rPr>
      </w:pPr>
      <w:r w:rsidRPr="00262A7B">
        <w:rPr>
          <w:rFonts w:ascii="Tahoma" w:hAnsi="Tahoma" w:cs="Tahoma"/>
          <w:i/>
          <w:sz w:val="18"/>
          <w:szCs w:val="18"/>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7A8C2A1" w14:textId="77777777" w:rsidR="00262A7B" w:rsidRPr="00262A7B" w:rsidRDefault="00262A7B" w:rsidP="00262A7B">
      <w:pPr>
        <w:spacing w:line="256" w:lineRule="auto"/>
        <w:jc w:val="left"/>
        <w:rPr>
          <w:rFonts w:ascii="Tahoma" w:hAnsi="Tahoma" w:cs="Tahoma"/>
          <w:sz w:val="18"/>
          <w:szCs w:val="18"/>
        </w:rPr>
      </w:pPr>
    </w:p>
    <w:p w14:paraId="303F875C" w14:textId="77777777" w:rsidR="00262A7B" w:rsidRPr="00262A7B" w:rsidRDefault="00262A7B" w:rsidP="00262A7B">
      <w:pPr>
        <w:spacing w:line="256" w:lineRule="auto"/>
        <w:jc w:val="left"/>
        <w:rPr>
          <w:rFonts w:ascii="Tahoma" w:hAnsi="Tahoma" w:cs="Tahoma"/>
          <w:sz w:val="18"/>
          <w:szCs w:val="18"/>
        </w:rPr>
      </w:pPr>
    </w:p>
    <w:p w14:paraId="1038AB58" w14:textId="77777777" w:rsidR="00262A7B" w:rsidRPr="00262A7B" w:rsidRDefault="00262A7B" w:rsidP="00262A7B">
      <w:pPr>
        <w:spacing w:line="256" w:lineRule="auto"/>
        <w:jc w:val="left"/>
        <w:rPr>
          <w:rFonts w:ascii="Tahoma" w:hAnsi="Tahoma" w:cs="Tahoma"/>
          <w:b/>
          <w:sz w:val="18"/>
          <w:szCs w:val="18"/>
        </w:rPr>
      </w:pPr>
      <w:r w:rsidRPr="00262A7B">
        <w:rPr>
          <w:rFonts w:ascii="Tahoma" w:hAnsi="Tahoma" w:cs="Tahoma"/>
          <w:b/>
          <w:sz w:val="18"/>
          <w:szCs w:val="18"/>
        </w:rPr>
        <w:t>X.</w:t>
      </w:r>
      <w:r w:rsidRPr="00262A7B">
        <w:rPr>
          <w:rFonts w:ascii="Tahoma" w:hAnsi="Tahoma" w:cs="Tahoma"/>
          <w:b/>
          <w:sz w:val="18"/>
          <w:szCs w:val="18"/>
        </w:rPr>
        <w:tab/>
        <w:t>Sodelovanje, višja sila, pooblaščene osebe</w:t>
      </w:r>
    </w:p>
    <w:p w14:paraId="6911F70E" w14:textId="77777777" w:rsidR="00262A7B" w:rsidRPr="00262A7B" w:rsidRDefault="00262A7B" w:rsidP="00262A7B">
      <w:pPr>
        <w:spacing w:line="256" w:lineRule="auto"/>
        <w:jc w:val="left"/>
        <w:rPr>
          <w:rFonts w:ascii="Tahoma" w:hAnsi="Tahoma" w:cs="Tahoma"/>
          <w:sz w:val="18"/>
          <w:szCs w:val="18"/>
        </w:rPr>
      </w:pPr>
    </w:p>
    <w:p w14:paraId="713FB4BE" w14:textId="77777777" w:rsidR="00262A7B" w:rsidRPr="00262A7B" w:rsidRDefault="00262A7B" w:rsidP="000322AF">
      <w:pPr>
        <w:numPr>
          <w:ilvl w:val="0"/>
          <w:numId w:val="42"/>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3405C300" w14:textId="77777777" w:rsidR="00262A7B" w:rsidRPr="00262A7B" w:rsidRDefault="00262A7B" w:rsidP="00262A7B">
      <w:pPr>
        <w:spacing w:line="256" w:lineRule="auto"/>
        <w:jc w:val="left"/>
        <w:rPr>
          <w:rFonts w:ascii="Tahoma" w:hAnsi="Tahoma" w:cs="Tahoma"/>
          <w:sz w:val="18"/>
          <w:szCs w:val="18"/>
        </w:rPr>
      </w:pPr>
      <w:r w:rsidRPr="00262A7B">
        <w:rPr>
          <w:rFonts w:ascii="Tahoma" w:hAnsi="Tahoma" w:cs="Tahoma"/>
          <w:sz w:val="18"/>
          <w:szCs w:val="18"/>
        </w:rPr>
        <w:t xml:space="preserve"> </w:t>
      </w:r>
    </w:p>
    <w:p w14:paraId="6EC72B8D" w14:textId="77777777" w:rsidR="00262A7B" w:rsidRPr="00262A7B" w:rsidRDefault="00262A7B" w:rsidP="00262A7B">
      <w:pPr>
        <w:spacing w:line="256" w:lineRule="auto"/>
        <w:jc w:val="left"/>
        <w:rPr>
          <w:rFonts w:ascii="Tahoma" w:hAnsi="Tahoma" w:cs="Tahoma"/>
          <w:sz w:val="18"/>
          <w:szCs w:val="18"/>
        </w:rPr>
      </w:pPr>
      <w:r w:rsidRPr="00262A7B">
        <w:rPr>
          <w:rFonts w:ascii="Tahoma" w:hAnsi="Tahoma" w:cs="Tahoma"/>
          <w:sz w:val="18"/>
          <w:szCs w:val="18"/>
        </w:rPr>
        <w:lastRenderedPageBreak/>
        <w:t>Kupec se zavezuje, da bo za nemoteno izvajanje pogodbenih obveznosti prodajalca zagotovil takoj po podpisu pogodbe sodelovanje oseb, ki bodo v stiku s prodajalcem.</w:t>
      </w:r>
    </w:p>
    <w:p w14:paraId="69DEA0A7" w14:textId="77777777" w:rsidR="00262A7B" w:rsidRPr="00262A7B" w:rsidRDefault="00262A7B" w:rsidP="00262A7B">
      <w:pPr>
        <w:spacing w:line="256" w:lineRule="auto"/>
        <w:jc w:val="left"/>
        <w:rPr>
          <w:rFonts w:ascii="Tahoma" w:hAnsi="Tahoma" w:cs="Tahoma"/>
          <w:sz w:val="18"/>
          <w:szCs w:val="18"/>
        </w:rPr>
      </w:pPr>
    </w:p>
    <w:p w14:paraId="1CC61E2E" w14:textId="77777777" w:rsidR="00262A7B" w:rsidRPr="00262A7B" w:rsidRDefault="00262A7B" w:rsidP="000322AF">
      <w:pPr>
        <w:numPr>
          <w:ilvl w:val="0"/>
          <w:numId w:val="42"/>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778099AF" w14:textId="77777777" w:rsidR="00262A7B" w:rsidRPr="00262A7B" w:rsidRDefault="00262A7B" w:rsidP="00262A7B">
      <w:pPr>
        <w:spacing w:line="256" w:lineRule="auto"/>
        <w:ind w:left="720"/>
        <w:rPr>
          <w:rFonts w:ascii="Tahoma" w:hAnsi="Tahoma" w:cs="Tahoma"/>
          <w:sz w:val="18"/>
          <w:szCs w:val="18"/>
        </w:rPr>
      </w:pPr>
    </w:p>
    <w:p w14:paraId="1B94B9A6"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Prodajalec bo morebitne ovire za izvedbo pogodbe nemudoma sporočil kupcu in predlagal, kako jih razrešiti v okviru pogodbenih določil. Kupec se bo na opozorila nemudoma odzval in potrdil ali zavrnil predlagano rešitev.</w:t>
      </w:r>
    </w:p>
    <w:p w14:paraId="33A2DE83" w14:textId="77777777" w:rsidR="00262A7B" w:rsidRPr="00262A7B" w:rsidRDefault="00262A7B" w:rsidP="00262A7B">
      <w:pPr>
        <w:spacing w:line="256" w:lineRule="auto"/>
        <w:jc w:val="left"/>
        <w:rPr>
          <w:rFonts w:ascii="Tahoma" w:hAnsi="Tahoma" w:cs="Tahoma"/>
          <w:sz w:val="18"/>
          <w:szCs w:val="18"/>
        </w:rPr>
      </w:pPr>
    </w:p>
    <w:p w14:paraId="0A3F0CD4" w14:textId="77777777" w:rsidR="00262A7B" w:rsidRPr="00262A7B" w:rsidRDefault="00262A7B" w:rsidP="000322AF">
      <w:pPr>
        <w:numPr>
          <w:ilvl w:val="0"/>
          <w:numId w:val="42"/>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2FDBCE33" w14:textId="77777777" w:rsidR="00262A7B" w:rsidRPr="00262A7B" w:rsidRDefault="00262A7B" w:rsidP="00262A7B">
      <w:pPr>
        <w:spacing w:line="256" w:lineRule="auto"/>
        <w:ind w:left="720"/>
        <w:rPr>
          <w:rFonts w:ascii="Tahoma" w:hAnsi="Tahoma" w:cs="Tahoma"/>
          <w:sz w:val="18"/>
          <w:szCs w:val="18"/>
        </w:rPr>
      </w:pPr>
    </w:p>
    <w:p w14:paraId="1E824250"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V primeru višje sile, ki bi ovirala izvajanje pogodbenih določil se bosta kupec in prodajalec sestala in proučila oziroma opredelila nove rešitve.</w:t>
      </w:r>
    </w:p>
    <w:p w14:paraId="0636AAFE" w14:textId="77777777" w:rsidR="00262A7B" w:rsidRPr="00262A7B" w:rsidRDefault="00262A7B" w:rsidP="00262A7B">
      <w:pPr>
        <w:spacing w:line="256" w:lineRule="auto"/>
        <w:jc w:val="left"/>
        <w:rPr>
          <w:rFonts w:ascii="Tahoma" w:hAnsi="Tahoma" w:cs="Tahoma"/>
          <w:sz w:val="18"/>
          <w:szCs w:val="18"/>
        </w:rPr>
      </w:pPr>
    </w:p>
    <w:p w14:paraId="7A4A8107" w14:textId="77777777" w:rsidR="00262A7B" w:rsidRPr="00262A7B" w:rsidRDefault="00262A7B" w:rsidP="000322AF">
      <w:pPr>
        <w:numPr>
          <w:ilvl w:val="0"/>
          <w:numId w:val="42"/>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1744D092" w14:textId="77777777" w:rsidR="00262A7B" w:rsidRPr="00262A7B" w:rsidRDefault="00262A7B" w:rsidP="00262A7B">
      <w:pPr>
        <w:spacing w:line="256" w:lineRule="auto"/>
        <w:ind w:left="720"/>
        <w:rPr>
          <w:rFonts w:ascii="Tahoma" w:hAnsi="Tahoma" w:cs="Tahoma"/>
          <w:sz w:val="18"/>
          <w:szCs w:val="18"/>
        </w:rPr>
      </w:pPr>
    </w:p>
    <w:p w14:paraId="46024196" w14:textId="080B495E" w:rsidR="00262A7B" w:rsidRPr="00262A7B" w:rsidRDefault="00262A7B" w:rsidP="00262A7B">
      <w:pPr>
        <w:spacing w:line="256" w:lineRule="auto"/>
        <w:jc w:val="left"/>
        <w:rPr>
          <w:rFonts w:ascii="Tahoma" w:hAnsi="Tahoma" w:cs="Tahoma"/>
          <w:sz w:val="18"/>
          <w:szCs w:val="18"/>
        </w:rPr>
      </w:pPr>
      <w:r w:rsidRPr="00262A7B">
        <w:rPr>
          <w:rFonts w:ascii="Tahoma" w:hAnsi="Tahoma" w:cs="Tahoma"/>
          <w:sz w:val="18"/>
          <w:szCs w:val="18"/>
        </w:rPr>
        <w:t xml:space="preserve">Pogodbeni predstavnik naročnika po tej pogodbi oziroma skrbnik pogodbe je: </w:t>
      </w:r>
      <w:r w:rsidR="00B07660">
        <w:rPr>
          <w:rFonts w:ascii="Tahoma" w:hAnsi="Tahoma" w:cs="Tahoma"/>
          <w:sz w:val="18"/>
          <w:szCs w:val="18"/>
        </w:rPr>
        <w:t>……………….</w:t>
      </w:r>
    </w:p>
    <w:p w14:paraId="5F9AFB72" w14:textId="62E31FAE" w:rsidR="00262A7B" w:rsidRDefault="00B07660" w:rsidP="00262A7B">
      <w:pPr>
        <w:spacing w:line="256" w:lineRule="auto"/>
        <w:jc w:val="left"/>
        <w:rPr>
          <w:rFonts w:ascii="Tahoma" w:hAnsi="Tahoma" w:cs="Tahoma"/>
          <w:sz w:val="18"/>
          <w:szCs w:val="18"/>
        </w:rPr>
      </w:pPr>
      <w:r w:rsidRPr="00B07660">
        <w:rPr>
          <w:rFonts w:ascii="Tahoma" w:hAnsi="Tahoma" w:cs="Tahoma"/>
          <w:sz w:val="18"/>
          <w:szCs w:val="18"/>
        </w:rPr>
        <w:t xml:space="preserve">Telefon…………………………………E-naslov:………………………………………  </w:t>
      </w:r>
      <w:r w:rsidRPr="00B07660">
        <w:rPr>
          <w:rFonts w:ascii="Tahoma" w:hAnsi="Tahoma" w:cs="Tahoma"/>
          <w:sz w:val="18"/>
          <w:szCs w:val="18"/>
          <w:cs/>
        </w:rPr>
        <w:t>‎</w:t>
      </w:r>
      <w:r w:rsidRPr="00B07660">
        <w:rPr>
          <w:rFonts w:ascii="Tahoma" w:hAnsi="Tahoma" w:cs="Tahoma"/>
          <w:sz w:val="18"/>
          <w:szCs w:val="18"/>
        </w:rPr>
        <w:tab/>
      </w:r>
      <w:r w:rsidRPr="00B07660">
        <w:rPr>
          <w:rFonts w:ascii="Tahoma" w:hAnsi="Tahoma" w:cs="Tahoma"/>
          <w:sz w:val="18"/>
          <w:szCs w:val="18"/>
          <w:cs/>
        </w:rPr>
        <w:t>‎</w:t>
      </w:r>
      <w:r w:rsidRPr="00B07660">
        <w:rPr>
          <w:rFonts w:ascii="Tahoma" w:hAnsi="Tahoma" w:cs="Tahoma"/>
          <w:sz w:val="18"/>
          <w:szCs w:val="18"/>
        </w:rPr>
        <w:t xml:space="preserve">  </w:t>
      </w:r>
      <w:r w:rsidRPr="00B07660">
        <w:rPr>
          <w:rFonts w:ascii="Tahoma" w:hAnsi="Tahoma" w:cs="Tahoma"/>
          <w:sz w:val="18"/>
          <w:szCs w:val="18"/>
          <w:cs/>
        </w:rPr>
        <w:t>‎</w:t>
      </w:r>
      <w:r w:rsidRPr="00B07660">
        <w:rPr>
          <w:rFonts w:ascii="Tahoma" w:hAnsi="Tahoma" w:cs="Tahoma"/>
          <w:sz w:val="18"/>
          <w:szCs w:val="18"/>
        </w:rPr>
        <w:tab/>
      </w:r>
      <w:r w:rsidRPr="00B07660">
        <w:rPr>
          <w:rFonts w:ascii="Tahoma" w:hAnsi="Tahoma" w:cs="Tahoma"/>
          <w:sz w:val="18"/>
          <w:szCs w:val="18"/>
          <w:cs/>
        </w:rPr>
        <w:t>‎</w:t>
      </w:r>
      <w:r w:rsidRPr="00B07660">
        <w:rPr>
          <w:rFonts w:ascii="Tahoma" w:hAnsi="Tahoma" w:cs="Tahoma"/>
          <w:sz w:val="18"/>
          <w:szCs w:val="18"/>
        </w:rPr>
        <w:t xml:space="preserve"> </w:t>
      </w:r>
      <w:r w:rsidRPr="00B07660">
        <w:rPr>
          <w:rFonts w:ascii="Tahoma" w:hAnsi="Tahoma" w:cs="Tahoma"/>
          <w:sz w:val="18"/>
          <w:szCs w:val="18"/>
          <w:cs/>
        </w:rPr>
        <w:t>‎</w:t>
      </w:r>
    </w:p>
    <w:p w14:paraId="3637AAA0" w14:textId="77777777" w:rsidR="00B07660" w:rsidRPr="00262A7B" w:rsidRDefault="00B07660" w:rsidP="00262A7B">
      <w:pPr>
        <w:spacing w:line="256" w:lineRule="auto"/>
        <w:jc w:val="left"/>
        <w:rPr>
          <w:rFonts w:ascii="Tahoma" w:hAnsi="Tahoma" w:cs="Tahoma"/>
          <w:sz w:val="18"/>
          <w:szCs w:val="18"/>
        </w:rPr>
      </w:pPr>
    </w:p>
    <w:p w14:paraId="2934A0DA"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Predstavnik naročnika je pooblaščen, da zastopa naročnika v vseh vprašanjih, ki zadevajo storitve po tej pogodbi. Predstavnik naročnika sodeluje s predstavnikom izvajalca ves čas trajanja pogodbe in mu nudi vse potrebne podatke, ki jih je na podlagi obveznosti iz te pogodbe dolžan dajati.</w:t>
      </w:r>
    </w:p>
    <w:p w14:paraId="630BA5A2" w14:textId="77777777" w:rsidR="00262A7B" w:rsidRPr="00262A7B" w:rsidRDefault="00262A7B" w:rsidP="00262A7B">
      <w:pPr>
        <w:spacing w:line="256" w:lineRule="auto"/>
        <w:rPr>
          <w:rFonts w:ascii="Tahoma" w:hAnsi="Tahoma" w:cs="Tahoma"/>
          <w:sz w:val="18"/>
          <w:szCs w:val="18"/>
        </w:rPr>
      </w:pPr>
    </w:p>
    <w:p w14:paraId="50DE1AE8" w14:textId="77777777" w:rsidR="00262A7B" w:rsidRPr="00262A7B" w:rsidRDefault="00262A7B" w:rsidP="00262A7B">
      <w:pPr>
        <w:spacing w:line="256" w:lineRule="auto"/>
        <w:jc w:val="left"/>
        <w:rPr>
          <w:rFonts w:ascii="Tahoma" w:hAnsi="Tahoma" w:cs="Tahoma"/>
          <w:sz w:val="18"/>
          <w:szCs w:val="18"/>
        </w:rPr>
      </w:pPr>
      <w:r w:rsidRPr="00262A7B">
        <w:rPr>
          <w:rFonts w:ascii="Tahoma" w:hAnsi="Tahoma" w:cs="Tahoma"/>
          <w:sz w:val="18"/>
          <w:szCs w:val="18"/>
        </w:rPr>
        <w:t>Pogodbeni predstavnik prodajalca po tej pogodbi oziroma skrbnik pogodbe je:…………………………...</w:t>
      </w:r>
    </w:p>
    <w:p w14:paraId="73BB1510" w14:textId="77777777" w:rsidR="00262A7B" w:rsidRPr="00262A7B" w:rsidRDefault="00262A7B" w:rsidP="00262A7B">
      <w:pPr>
        <w:spacing w:line="256" w:lineRule="auto"/>
        <w:jc w:val="left"/>
        <w:rPr>
          <w:rFonts w:ascii="Tahoma" w:hAnsi="Tahoma" w:cs="Tahoma"/>
          <w:sz w:val="18"/>
          <w:szCs w:val="18"/>
        </w:rPr>
      </w:pPr>
      <w:r w:rsidRPr="00262A7B">
        <w:rPr>
          <w:rFonts w:ascii="Tahoma" w:hAnsi="Tahoma" w:cs="Tahoma"/>
          <w:sz w:val="18"/>
          <w:szCs w:val="18"/>
        </w:rPr>
        <w:t xml:space="preserve">Telefon…………………………………E-naslov:………………………………………  </w:t>
      </w:r>
      <w:r w:rsidRPr="00262A7B">
        <w:rPr>
          <w:rFonts w:ascii="Tahoma" w:hAnsi="Tahoma" w:cs="Tahoma"/>
          <w:sz w:val="18"/>
          <w:szCs w:val="18"/>
        </w:rPr>
        <w:tab/>
        <w:t xml:space="preserve">  </w:t>
      </w:r>
      <w:r w:rsidRPr="00262A7B">
        <w:rPr>
          <w:rFonts w:ascii="Tahoma" w:hAnsi="Tahoma" w:cs="Tahoma"/>
          <w:sz w:val="18"/>
          <w:szCs w:val="18"/>
        </w:rPr>
        <w:tab/>
        <w:t xml:space="preserve"> </w:t>
      </w:r>
    </w:p>
    <w:p w14:paraId="6B23FE65" w14:textId="77777777" w:rsidR="00262A7B" w:rsidRPr="00262A7B" w:rsidRDefault="00262A7B" w:rsidP="00262A7B">
      <w:pPr>
        <w:spacing w:line="256" w:lineRule="auto"/>
        <w:jc w:val="left"/>
        <w:rPr>
          <w:rFonts w:ascii="Tahoma" w:hAnsi="Tahoma" w:cs="Tahoma"/>
          <w:sz w:val="18"/>
          <w:szCs w:val="18"/>
        </w:rPr>
      </w:pPr>
    </w:p>
    <w:p w14:paraId="5EE364FF" w14:textId="77777777" w:rsidR="00262A7B" w:rsidRDefault="00262A7B" w:rsidP="00262A7B">
      <w:pPr>
        <w:spacing w:line="256" w:lineRule="auto"/>
        <w:rPr>
          <w:rFonts w:ascii="Tahoma" w:hAnsi="Tahoma" w:cs="Tahoma"/>
          <w:sz w:val="18"/>
          <w:szCs w:val="18"/>
        </w:rPr>
      </w:pPr>
      <w:r w:rsidRPr="00262A7B">
        <w:rPr>
          <w:rFonts w:ascii="Tahoma" w:hAnsi="Tahoma" w:cs="Tahoma"/>
          <w:sz w:val="18"/>
          <w:szCs w:val="18"/>
        </w:rPr>
        <w:t>Prodajalčev predstavnik je pooblaščen, da zastopa prodajalca v vseh vprašanjih, ki se nanašajo na storitve po tej pogodbi in je dolžan neposredno sodelovati s predstavnikom naročnika ves čas trajanja te pogodbe.</w:t>
      </w:r>
    </w:p>
    <w:p w14:paraId="6B078558" w14:textId="77777777" w:rsidR="00B07660" w:rsidRPr="00262A7B" w:rsidRDefault="00B07660" w:rsidP="00262A7B">
      <w:pPr>
        <w:spacing w:line="256" w:lineRule="auto"/>
        <w:rPr>
          <w:rFonts w:ascii="Tahoma" w:hAnsi="Tahoma" w:cs="Tahoma"/>
          <w:sz w:val="18"/>
          <w:szCs w:val="18"/>
        </w:rPr>
      </w:pPr>
    </w:p>
    <w:p w14:paraId="54A671AA" w14:textId="77777777" w:rsidR="00262A7B" w:rsidRPr="00262A7B" w:rsidRDefault="00262A7B" w:rsidP="00262A7B">
      <w:pPr>
        <w:spacing w:line="256" w:lineRule="auto"/>
        <w:jc w:val="left"/>
        <w:rPr>
          <w:rFonts w:ascii="Tahoma" w:hAnsi="Tahoma" w:cs="Tahoma"/>
          <w:sz w:val="18"/>
          <w:szCs w:val="18"/>
        </w:rPr>
      </w:pPr>
    </w:p>
    <w:p w14:paraId="1063573C" w14:textId="77777777" w:rsidR="00262A7B" w:rsidRPr="00262A7B" w:rsidRDefault="00262A7B" w:rsidP="00262A7B">
      <w:pPr>
        <w:spacing w:line="256" w:lineRule="auto"/>
        <w:jc w:val="left"/>
        <w:rPr>
          <w:rFonts w:ascii="Tahoma" w:hAnsi="Tahoma" w:cs="Tahoma"/>
          <w:b/>
          <w:sz w:val="18"/>
          <w:szCs w:val="18"/>
        </w:rPr>
      </w:pPr>
      <w:r w:rsidRPr="00262A7B">
        <w:rPr>
          <w:rFonts w:ascii="Tahoma" w:hAnsi="Tahoma" w:cs="Tahoma"/>
          <w:b/>
          <w:sz w:val="18"/>
          <w:szCs w:val="18"/>
        </w:rPr>
        <w:t>XI.</w:t>
      </w:r>
      <w:r w:rsidRPr="00262A7B">
        <w:rPr>
          <w:rFonts w:ascii="Tahoma" w:hAnsi="Tahoma" w:cs="Tahoma"/>
          <w:b/>
          <w:sz w:val="18"/>
          <w:szCs w:val="18"/>
        </w:rPr>
        <w:tab/>
        <w:t>Protikorupcijska in socialna klavzula, reševanje sporov, dokumentacija</w:t>
      </w:r>
    </w:p>
    <w:p w14:paraId="4E164F6B" w14:textId="77777777" w:rsidR="00262A7B" w:rsidRPr="00262A7B" w:rsidRDefault="00262A7B" w:rsidP="00262A7B">
      <w:pPr>
        <w:spacing w:line="256" w:lineRule="auto"/>
        <w:jc w:val="left"/>
        <w:rPr>
          <w:rFonts w:ascii="Tahoma" w:hAnsi="Tahoma" w:cs="Tahoma"/>
          <w:sz w:val="18"/>
          <w:szCs w:val="18"/>
        </w:rPr>
      </w:pPr>
    </w:p>
    <w:p w14:paraId="48F1A5AB" w14:textId="77777777" w:rsidR="00262A7B" w:rsidRPr="00262A7B" w:rsidRDefault="00262A7B" w:rsidP="000322AF">
      <w:pPr>
        <w:numPr>
          <w:ilvl w:val="0"/>
          <w:numId w:val="42"/>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796D7D3D" w14:textId="77777777" w:rsidR="00262A7B" w:rsidRPr="00262A7B" w:rsidRDefault="00262A7B" w:rsidP="00262A7B">
      <w:pPr>
        <w:spacing w:line="256" w:lineRule="auto"/>
        <w:ind w:left="720"/>
        <w:rPr>
          <w:rFonts w:ascii="Tahoma" w:hAnsi="Tahoma" w:cs="Tahoma"/>
          <w:sz w:val="18"/>
          <w:szCs w:val="18"/>
        </w:rPr>
      </w:pPr>
    </w:p>
    <w:p w14:paraId="786A917B"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Odstop te pogodbe tretjemu v primeru statusnih sprememb prodajalca je možen samo s pisnim soglasjem obeh pogodbenih strank.</w:t>
      </w:r>
    </w:p>
    <w:p w14:paraId="2B5C137F" w14:textId="77777777" w:rsidR="00262A7B" w:rsidRPr="00262A7B" w:rsidRDefault="00262A7B" w:rsidP="00262A7B">
      <w:pPr>
        <w:spacing w:line="256" w:lineRule="auto"/>
        <w:jc w:val="left"/>
        <w:rPr>
          <w:rFonts w:ascii="Tahoma" w:hAnsi="Tahoma" w:cs="Tahoma"/>
          <w:sz w:val="18"/>
          <w:szCs w:val="18"/>
        </w:rPr>
      </w:pPr>
    </w:p>
    <w:p w14:paraId="0664B3B3"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Prodajalec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 zastopniku ali posredniku. V primeru kršitve ali poskusa kršitve te klavzule, je že sklenjena in veljavna pogodba nična, če pa pogodba še ni veljavna, se šteje, da pogodba še ni bila sklenjena.</w:t>
      </w:r>
    </w:p>
    <w:p w14:paraId="604E9538"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 xml:space="preserve"> </w:t>
      </w:r>
    </w:p>
    <w:p w14:paraId="41BF7237"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14:paraId="688D7EE5" w14:textId="77777777" w:rsidR="00262A7B" w:rsidRPr="00262A7B" w:rsidRDefault="00262A7B" w:rsidP="00262A7B">
      <w:pPr>
        <w:spacing w:line="256" w:lineRule="auto"/>
        <w:rPr>
          <w:rFonts w:ascii="Tahoma" w:hAnsi="Tahoma" w:cs="Tahoma"/>
          <w:sz w:val="18"/>
          <w:szCs w:val="18"/>
        </w:rPr>
      </w:pPr>
    </w:p>
    <w:p w14:paraId="174A0C02"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 xml:space="preserve">Pogodba preneha veljati, če je naročnik seznanjen, da je pristojni državni organ ali sodišče s pravnomočno odločitvijo ugotovilo kršitev delovne, </w:t>
      </w:r>
      <w:proofErr w:type="spellStart"/>
      <w:r w:rsidRPr="00262A7B">
        <w:rPr>
          <w:rFonts w:ascii="Tahoma" w:hAnsi="Tahoma" w:cs="Tahoma"/>
          <w:sz w:val="18"/>
          <w:szCs w:val="18"/>
        </w:rPr>
        <w:t>okoljske</w:t>
      </w:r>
      <w:proofErr w:type="spellEnd"/>
      <w:r w:rsidRPr="00262A7B">
        <w:rPr>
          <w:rFonts w:ascii="Tahoma" w:hAnsi="Tahoma" w:cs="Tahoma"/>
          <w:sz w:val="18"/>
          <w:szCs w:val="18"/>
        </w:rPr>
        <w:t xml:space="preserve"> ali socialne zakonodaje s strani izvajalca pogodbe o izvedbi javnega naročila ali njegovega podizvajalca.</w:t>
      </w:r>
    </w:p>
    <w:p w14:paraId="0EBB6306" w14:textId="77777777" w:rsidR="00262A7B" w:rsidRPr="00262A7B" w:rsidRDefault="00262A7B" w:rsidP="00262A7B">
      <w:pPr>
        <w:spacing w:line="256" w:lineRule="auto"/>
        <w:jc w:val="left"/>
        <w:rPr>
          <w:rFonts w:ascii="Tahoma" w:hAnsi="Tahoma" w:cs="Tahoma"/>
          <w:sz w:val="18"/>
          <w:szCs w:val="18"/>
        </w:rPr>
      </w:pPr>
    </w:p>
    <w:p w14:paraId="45D29CCB" w14:textId="77777777" w:rsidR="00262A7B" w:rsidRPr="00262A7B" w:rsidRDefault="00262A7B" w:rsidP="000322AF">
      <w:pPr>
        <w:numPr>
          <w:ilvl w:val="0"/>
          <w:numId w:val="42"/>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3BD5F9C1" w14:textId="77777777" w:rsidR="00262A7B" w:rsidRPr="00262A7B" w:rsidRDefault="00262A7B" w:rsidP="00262A7B">
      <w:pPr>
        <w:spacing w:line="256" w:lineRule="auto"/>
        <w:ind w:left="720"/>
        <w:rPr>
          <w:rFonts w:ascii="Tahoma" w:hAnsi="Tahoma" w:cs="Tahoma"/>
          <w:sz w:val="18"/>
          <w:szCs w:val="18"/>
        </w:rPr>
      </w:pPr>
    </w:p>
    <w:p w14:paraId="1ADB2B12" w14:textId="1A938080" w:rsidR="00262A7B" w:rsidRPr="00262A7B" w:rsidRDefault="00262A7B" w:rsidP="00262A7B">
      <w:pPr>
        <w:spacing w:line="256" w:lineRule="auto"/>
        <w:jc w:val="left"/>
        <w:rPr>
          <w:rFonts w:ascii="Tahoma" w:hAnsi="Tahoma" w:cs="Tahoma"/>
          <w:sz w:val="18"/>
          <w:szCs w:val="18"/>
        </w:rPr>
      </w:pPr>
      <w:r w:rsidRPr="00262A7B">
        <w:rPr>
          <w:rFonts w:ascii="Tahoma" w:hAnsi="Tahoma" w:cs="Tahoma"/>
          <w:sz w:val="18"/>
          <w:szCs w:val="18"/>
        </w:rPr>
        <w:t>Vse spore iz te pogodbe bosta pogodbeni stranki reševali prvenstveno sporazumno, če do sporazuma ne pride, bo pristojno stvarno pristojno sodišče.</w:t>
      </w:r>
    </w:p>
    <w:p w14:paraId="65100FBA" w14:textId="77777777" w:rsidR="00262A7B" w:rsidRPr="00262A7B" w:rsidRDefault="00262A7B" w:rsidP="00262A7B">
      <w:pPr>
        <w:spacing w:line="256" w:lineRule="auto"/>
        <w:jc w:val="left"/>
        <w:rPr>
          <w:rFonts w:ascii="Tahoma" w:hAnsi="Tahoma" w:cs="Tahoma"/>
          <w:sz w:val="18"/>
          <w:szCs w:val="18"/>
        </w:rPr>
      </w:pPr>
    </w:p>
    <w:p w14:paraId="343849A2" w14:textId="77777777" w:rsidR="00262A7B" w:rsidRPr="00262A7B" w:rsidRDefault="00262A7B" w:rsidP="000322AF">
      <w:pPr>
        <w:numPr>
          <w:ilvl w:val="0"/>
          <w:numId w:val="42"/>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6E6D9760" w14:textId="77777777" w:rsidR="00262A7B" w:rsidRPr="00262A7B" w:rsidRDefault="00262A7B" w:rsidP="00262A7B">
      <w:pPr>
        <w:spacing w:line="256" w:lineRule="auto"/>
        <w:ind w:left="720"/>
        <w:rPr>
          <w:rFonts w:ascii="Tahoma" w:hAnsi="Tahoma" w:cs="Tahoma"/>
          <w:sz w:val="18"/>
          <w:szCs w:val="18"/>
        </w:rPr>
      </w:pPr>
    </w:p>
    <w:p w14:paraId="4AC550CE" w14:textId="5E1B236A" w:rsidR="00262A7B" w:rsidRPr="00262A7B" w:rsidRDefault="00262A7B" w:rsidP="00B07660">
      <w:pPr>
        <w:spacing w:line="256" w:lineRule="auto"/>
        <w:jc w:val="left"/>
        <w:rPr>
          <w:rFonts w:ascii="Tahoma" w:hAnsi="Tahoma" w:cs="Tahoma"/>
          <w:sz w:val="18"/>
          <w:szCs w:val="18"/>
        </w:rPr>
      </w:pPr>
      <w:r w:rsidRPr="00262A7B">
        <w:rPr>
          <w:rFonts w:ascii="Tahoma" w:hAnsi="Tahoma" w:cs="Tahoma"/>
          <w:sz w:val="18"/>
          <w:szCs w:val="18"/>
        </w:rPr>
        <w:t>Pri tolmačenju te pogodbe in reševanju sporov se poleg pogodbe in Obligacijskega zakonika</w:t>
      </w:r>
      <w:r w:rsidR="00B07660">
        <w:rPr>
          <w:rFonts w:ascii="Tahoma" w:hAnsi="Tahoma" w:cs="Tahoma"/>
          <w:sz w:val="18"/>
          <w:szCs w:val="18"/>
        </w:rPr>
        <w:t xml:space="preserve"> </w:t>
      </w:r>
      <w:r w:rsidRPr="00262A7B">
        <w:rPr>
          <w:rFonts w:ascii="Tahoma" w:hAnsi="Tahoma" w:cs="Tahoma"/>
          <w:sz w:val="18"/>
          <w:szCs w:val="18"/>
        </w:rPr>
        <w:t>upoštevajo kot sestavni deli pogodbe tudi:</w:t>
      </w:r>
    </w:p>
    <w:p w14:paraId="0EB9C947" w14:textId="685A8A0D" w:rsidR="00262A7B" w:rsidRPr="00262A7B" w:rsidRDefault="00262A7B" w:rsidP="000322AF">
      <w:pPr>
        <w:numPr>
          <w:ilvl w:val="0"/>
          <w:numId w:val="49"/>
        </w:numPr>
        <w:spacing w:line="256" w:lineRule="auto"/>
        <w:jc w:val="left"/>
        <w:rPr>
          <w:rFonts w:ascii="Tahoma" w:hAnsi="Tahoma" w:cs="Tahoma"/>
          <w:sz w:val="18"/>
          <w:szCs w:val="18"/>
        </w:rPr>
      </w:pPr>
      <w:r w:rsidRPr="00262A7B">
        <w:rPr>
          <w:rFonts w:ascii="Tahoma" w:hAnsi="Tahoma" w:cs="Tahoma"/>
          <w:sz w:val="18"/>
          <w:szCs w:val="18"/>
        </w:rPr>
        <w:t>razpisna dokumentacija,</w:t>
      </w:r>
      <w:r w:rsidRPr="00262A7B">
        <w:rPr>
          <w:rFonts w:ascii="Tahoma" w:hAnsi="Tahoma" w:cs="Tahoma"/>
          <w:sz w:val="18"/>
          <w:szCs w:val="18"/>
        </w:rPr>
        <w:tab/>
      </w:r>
    </w:p>
    <w:p w14:paraId="086B657D" w14:textId="529A9DFC" w:rsidR="00262A7B" w:rsidRDefault="00262A7B" w:rsidP="000322AF">
      <w:pPr>
        <w:numPr>
          <w:ilvl w:val="0"/>
          <w:numId w:val="49"/>
        </w:numPr>
        <w:spacing w:line="256" w:lineRule="auto"/>
        <w:jc w:val="left"/>
        <w:rPr>
          <w:rFonts w:ascii="Tahoma" w:hAnsi="Tahoma" w:cs="Tahoma"/>
          <w:sz w:val="18"/>
          <w:szCs w:val="18"/>
        </w:rPr>
      </w:pPr>
      <w:r w:rsidRPr="00262A7B">
        <w:rPr>
          <w:rFonts w:ascii="Tahoma" w:hAnsi="Tahoma" w:cs="Tahoma"/>
          <w:sz w:val="18"/>
          <w:szCs w:val="18"/>
        </w:rPr>
        <w:t>ponudbena dokumentacija z izjavo o soglašanju z razpisnimi pogoji.</w:t>
      </w:r>
    </w:p>
    <w:p w14:paraId="33819AA6" w14:textId="77777777" w:rsidR="00B07660" w:rsidRPr="00262A7B" w:rsidRDefault="00B07660" w:rsidP="00B07660">
      <w:pPr>
        <w:spacing w:line="256" w:lineRule="auto"/>
        <w:ind w:left="720"/>
        <w:jc w:val="left"/>
        <w:rPr>
          <w:rFonts w:ascii="Tahoma" w:hAnsi="Tahoma" w:cs="Tahoma"/>
          <w:sz w:val="18"/>
          <w:szCs w:val="18"/>
        </w:rPr>
      </w:pPr>
    </w:p>
    <w:p w14:paraId="1B2124D5" w14:textId="77777777" w:rsidR="00262A7B" w:rsidRPr="00262A7B" w:rsidRDefault="00262A7B" w:rsidP="00262A7B">
      <w:pPr>
        <w:spacing w:line="256" w:lineRule="auto"/>
        <w:jc w:val="left"/>
        <w:rPr>
          <w:rFonts w:ascii="Tahoma" w:hAnsi="Tahoma" w:cs="Tahoma"/>
          <w:sz w:val="18"/>
          <w:szCs w:val="18"/>
        </w:rPr>
      </w:pPr>
    </w:p>
    <w:p w14:paraId="618ED099" w14:textId="77777777" w:rsidR="00262A7B" w:rsidRPr="00262A7B" w:rsidRDefault="00262A7B" w:rsidP="00262A7B">
      <w:pPr>
        <w:spacing w:line="256" w:lineRule="auto"/>
        <w:jc w:val="left"/>
        <w:rPr>
          <w:rFonts w:ascii="Tahoma" w:hAnsi="Tahoma" w:cs="Tahoma"/>
          <w:b/>
          <w:sz w:val="18"/>
          <w:szCs w:val="18"/>
        </w:rPr>
      </w:pPr>
      <w:r w:rsidRPr="00262A7B">
        <w:rPr>
          <w:rFonts w:ascii="Tahoma" w:hAnsi="Tahoma" w:cs="Tahoma"/>
          <w:b/>
          <w:sz w:val="18"/>
          <w:szCs w:val="18"/>
        </w:rPr>
        <w:t>XII.</w:t>
      </w:r>
      <w:r w:rsidRPr="00262A7B">
        <w:rPr>
          <w:rFonts w:ascii="Tahoma" w:hAnsi="Tahoma" w:cs="Tahoma"/>
          <w:b/>
          <w:sz w:val="18"/>
          <w:szCs w:val="18"/>
        </w:rPr>
        <w:tab/>
        <w:t>Odstop od pogodbe</w:t>
      </w:r>
    </w:p>
    <w:p w14:paraId="3EE579E3" w14:textId="77777777" w:rsidR="00262A7B" w:rsidRPr="00262A7B" w:rsidRDefault="00262A7B" w:rsidP="00262A7B">
      <w:pPr>
        <w:spacing w:line="256" w:lineRule="auto"/>
        <w:jc w:val="left"/>
        <w:rPr>
          <w:rFonts w:ascii="Tahoma" w:hAnsi="Tahoma" w:cs="Tahoma"/>
          <w:sz w:val="18"/>
          <w:szCs w:val="18"/>
        </w:rPr>
      </w:pPr>
    </w:p>
    <w:p w14:paraId="0481E06C" w14:textId="77777777" w:rsidR="00262A7B" w:rsidRPr="00262A7B" w:rsidRDefault="00262A7B" w:rsidP="000322AF">
      <w:pPr>
        <w:numPr>
          <w:ilvl w:val="0"/>
          <w:numId w:val="42"/>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058B3261" w14:textId="77777777" w:rsidR="00262A7B" w:rsidRPr="00262A7B" w:rsidRDefault="00262A7B" w:rsidP="00262A7B">
      <w:pPr>
        <w:spacing w:line="256" w:lineRule="auto"/>
        <w:rPr>
          <w:rFonts w:ascii="Tahoma" w:hAnsi="Tahoma" w:cs="Tahoma"/>
          <w:sz w:val="18"/>
          <w:szCs w:val="18"/>
        </w:rPr>
      </w:pPr>
    </w:p>
    <w:p w14:paraId="48186DFB" w14:textId="77777777" w:rsidR="00262A7B" w:rsidRPr="00262A7B" w:rsidRDefault="00262A7B" w:rsidP="00262A7B">
      <w:pPr>
        <w:spacing w:line="256" w:lineRule="auto"/>
        <w:jc w:val="left"/>
        <w:rPr>
          <w:rFonts w:ascii="Tahoma" w:hAnsi="Tahoma" w:cs="Tahoma"/>
          <w:sz w:val="18"/>
          <w:szCs w:val="18"/>
        </w:rPr>
      </w:pPr>
      <w:r w:rsidRPr="00262A7B">
        <w:rPr>
          <w:rFonts w:ascii="Tahoma" w:hAnsi="Tahoma" w:cs="Tahoma"/>
          <w:sz w:val="18"/>
          <w:szCs w:val="18"/>
        </w:rPr>
        <w:t>Odstop od pogodbe je možen na podlagi določil, ki jih ureja Obligacijski zakonik.</w:t>
      </w:r>
    </w:p>
    <w:p w14:paraId="6C401F9B" w14:textId="77777777" w:rsidR="00262A7B" w:rsidRPr="00262A7B" w:rsidRDefault="00262A7B" w:rsidP="00262A7B">
      <w:pPr>
        <w:spacing w:line="256" w:lineRule="auto"/>
        <w:jc w:val="left"/>
        <w:rPr>
          <w:rFonts w:ascii="Tahoma" w:hAnsi="Tahoma" w:cs="Tahoma"/>
          <w:sz w:val="18"/>
          <w:szCs w:val="18"/>
        </w:rPr>
      </w:pPr>
    </w:p>
    <w:p w14:paraId="73096CF3" w14:textId="77777777" w:rsidR="00262A7B" w:rsidRPr="00262A7B" w:rsidRDefault="00262A7B" w:rsidP="00262A7B">
      <w:pPr>
        <w:spacing w:line="256" w:lineRule="auto"/>
        <w:jc w:val="left"/>
        <w:rPr>
          <w:rFonts w:ascii="Tahoma" w:hAnsi="Tahoma" w:cs="Tahoma"/>
          <w:sz w:val="18"/>
          <w:szCs w:val="18"/>
        </w:rPr>
      </w:pPr>
    </w:p>
    <w:p w14:paraId="4BA598FE" w14:textId="77777777" w:rsidR="00262A7B" w:rsidRPr="00262A7B" w:rsidRDefault="00262A7B" w:rsidP="00262A7B">
      <w:pPr>
        <w:spacing w:line="256" w:lineRule="auto"/>
        <w:jc w:val="left"/>
        <w:rPr>
          <w:rFonts w:ascii="Tahoma" w:hAnsi="Tahoma" w:cs="Tahoma"/>
          <w:b/>
          <w:sz w:val="18"/>
          <w:szCs w:val="18"/>
        </w:rPr>
      </w:pPr>
      <w:r w:rsidRPr="00262A7B">
        <w:rPr>
          <w:rFonts w:ascii="Tahoma" w:hAnsi="Tahoma" w:cs="Tahoma"/>
          <w:b/>
          <w:sz w:val="18"/>
          <w:szCs w:val="18"/>
        </w:rPr>
        <w:t>XIII.</w:t>
      </w:r>
      <w:r w:rsidRPr="00262A7B">
        <w:rPr>
          <w:rFonts w:ascii="Tahoma" w:hAnsi="Tahoma" w:cs="Tahoma"/>
          <w:b/>
          <w:sz w:val="18"/>
          <w:szCs w:val="18"/>
        </w:rPr>
        <w:tab/>
        <w:t>Veljavnost pogodbe, končne določbe</w:t>
      </w:r>
    </w:p>
    <w:p w14:paraId="2AEB25B6" w14:textId="77777777" w:rsidR="00262A7B" w:rsidRPr="00262A7B" w:rsidRDefault="00262A7B" w:rsidP="00262A7B">
      <w:pPr>
        <w:spacing w:line="256" w:lineRule="auto"/>
        <w:jc w:val="left"/>
        <w:rPr>
          <w:rFonts w:ascii="Tahoma" w:hAnsi="Tahoma" w:cs="Tahoma"/>
          <w:sz w:val="18"/>
          <w:szCs w:val="18"/>
        </w:rPr>
      </w:pPr>
    </w:p>
    <w:p w14:paraId="1A127E01" w14:textId="77777777" w:rsidR="00262A7B" w:rsidRPr="00262A7B" w:rsidRDefault="00262A7B" w:rsidP="000322AF">
      <w:pPr>
        <w:numPr>
          <w:ilvl w:val="0"/>
          <w:numId w:val="42"/>
        </w:numPr>
        <w:suppressAutoHyphens/>
        <w:spacing w:line="256" w:lineRule="auto"/>
        <w:jc w:val="center"/>
        <w:rPr>
          <w:rFonts w:ascii="Tahoma" w:hAnsi="Tahoma" w:cs="Tahoma"/>
          <w:sz w:val="18"/>
          <w:szCs w:val="18"/>
        </w:rPr>
      </w:pPr>
      <w:r w:rsidRPr="00262A7B">
        <w:rPr>
          <w:rFonts w:ascii="Tahoma" w:hAnsi="Tahoma" w:cs="Tahoma"/>
          <w:sz w:val="18"/>
          <w:szCs w:val="18"/>
        </w:rPr>
        <w:t>člen</w:t>
      </w:r>
    </w:p>
    <w:p w14:paraId="52789965" w14:textId="77777777" w:rsidR="00262A7B" w:rsidRPr="00262A7B" w:rsidRDefault="00262A7B" w:rsidP="00262A7B">
      <w:pPr>
        <w:spacing w:line="256" w:lineRule="auto"/>
        <w:ind w:left="720"/>
        <w:rPr>
          <w:rFonts w:ascii="Tahoma" w:hAnsi="Tahoma" w:cs="Tahoma"/>
          <w:sz w:val="18"/>
          <w:szCs w:val="18"/>
        </w:rPr>
      </w:pPr>
    </w:p>
    <w:p w14:paraId="77A197E5"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Pogodba prične veljati, ko jo podpišejo zastopniki vseh pogodbenih strank in ko izvajalec dostavi zavarovanje v skladu z 20. členom te pogodbe in velja sedem (7) let po podpisu pogodbe.</w:t>
      </w:r>
    </w:p>
    <w:p w14:paraId="0D4D3517" w14:textId="77777777" w:rsidR="00262A7B" w:rsidRPr="00262A7B" w:rsidRDefault="00262A7B" w:rsidP="00262A7B">
      <w:pPr>
        <w:spacing w:line="256" w:lineRule="auto"/>
        <w:jc w:val="left"/>
        <w:rPr>
          <w:rFonts w:ascii="Tahoma" w:hAnsi="Tahoma" w:cs="Tahoma"/>
          <w:sz w:val="18"/>
          <w:szCs w:val="18"/>
        </w:rPr>
      </w:pPr>
    </w:p>
    <w:p w14:paraId="65FA616F"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Sporazumevanje v zvezi z izvajanjem te pogodbe bo opravljeno v slovenskem jeziku ali kadar bo to za naročnika oz. uporabnika sprejemljivo, tudi v angleškem jeziku.</w:t>
      </w:r>
    </w:p>
    <w:p w14:paraId="5178D45D" w14:textId="77777777" w:rsidR="00262A7B" w:rsidRPr="00262A7B" w:rsidRDefault="00262A7B" w:rsidP="00262A7B">
      <w:pPr>
        <w:spacing w:line="256" w:lineRule="auto"/>
        <w:jc w:val="left"/>
        <w:rPr>
          <w:rFonts w:ascii="Tahoma" w:hAnsi="Tahoma" w:cs="Tahoma"/>
          <w:sz w:val="18"/>
          <w:szCs w:val="18"/>
        </w:rPr>
      </w:pPr>
    </w:p>
    <w:p w14:paraId="2377C2FD"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Če v dokumentih pride do dvoumnosti, mora prodajalec, naročnik oz. uporabnik dati vse potrebne obrazložitve ali navodila.</w:t>
      </w:r>
    </w:p>
    <w:p w14:paraId="44801729" w14:textId="77777777" w:rsidR="00262A7B" w:rsidRPr="00262A7B" w:rsidRDefault="00262A7B" w:rsidP="00262A7B">
      <w:pPr>
        <w:spacing w:line="256" w:lineRule="auto"/>
        <w:jc w:val="left"/>
        <w:rPr>
          <w:rFonts w:ascii="Tahoma" w:hAnsi="Tahoma" w:cs="Tahoma"/>
          <w:sz w:val="18"/>
          <w:szCs w:val="18"/>
        </w:rPr>
      </w:pPr>
    </w:p>
    <w:p w14:paraId="01056307"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Za vse, kar s to pogodbo ni posebej definirano ali je v nasprotju z ustavo, prisilnimi predpisi ali moralnimi načeli Republike Slovenije, se uporabljajo določila Obligacijskega zakonika in ostale veljavne zakonodaje Republike Slovenije. Vse spremembe in dopolnitve pogodbe so možne samo v pisni obliki in veljajo z dnem podpisa pooblaščenih predstavnikov pogodbenih strank.</w:t>
      </w:r>
    </w:p>
    <w:p w14:paraId="46B4C2EF" w14:textId="77777777" w:rsidR="00262A7B" w:rsidRPr="00262A7B" w:rsidRDefault="00262A7B" w:rsidP="00262A7B">
      <w:pPr>
        <w:spacing w:line="256" w:lineRule="auto"/>
        <w:rPr>
          <w:rFonts w:ascii="Tahoma" w:hAnsi="Tahoma" w:cs="Tahoma"/>
          <w:sz w:val="18"/>
          <w:szCs w:val="18"/>
        </w:rPr>
      </w:pPr>
    </w:p>
    <w:p w14:paraId="1FA717EE"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Zaradi ničnosti posameznega pogodbenega določila ni nična celotna pogodba, če lahko ostane brez ničnega določila in če nično določilo ni bil ne pogodbeni pogoj in ne odločilen nagib za sklenitev predmetne pogodbe.</w:t>
      </w:r>
    </w:p>
    <w:p w14:paraId="684DC0E0" w14:textId="77777777" w:rsidR="00262A7B" w:rsidRPr="00262A7B" w:rsidRDefault="00262A7B" w:rsidP="00262A7B">
      <w:pPr>
        <w:spacing w:line="256" w:lineRule="auto"/>
        <w:jc w:val="left"/>
        <w:rPr>
          <w:rFonts w:ascii="Tahoma" w:hAnsi="Tahoma" w:cs="Tahoma"/>
          <w:sz w:val="18"/>
          <w:szCs w:val="18"/>
        </w:rPr>
      </w:pPr>
    </w:p>
    <w:p w14:paraId="09ED5328"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Pogodba solidarno zavezuje vsakokratne pravne naslednike tudi v primeru organizacijskih oziroma statusno - lastninskih sprememb.</w:t>
      </w:r>
    </w:p>
    <w:p w14:paraId="3C9EE384" w14:textId="77777777" w:rsidR="00262A7B" w:rsidRPr="00262A7B" w:rsidRDefault="00262A7B" w:rsidP="00262A7B">
      <w:pPr>
        <w:spacing w:line="256" w:lineRule="auto"/>
        <w:jc w:val="left"/>
        <w:rPr>
          <w:rFonts w:ascii="Tahoma" w:hAnsi="Tahoma" w:cs="Tahoma"/>
          <w:sz w:val="18"/>
          <w:szCs w:val="18"/>
        </w:rPr>
      </w:pPr>
    </w:p>
    <w:p w14:paraId="368B1100" w14:textId="77777777" w:rsidR="00262A7B" w:rsidRPr="00262A7B" w:rsidRDefault="00262A7B" w:rsidP="00262A7B">
      <w:pPr>
        <w:spacing w:line="256" w:lineRule="auto"/>
        <w:jc w:val="center"/>
        <w:rPr>
          <w:rFonts w:ascii="Tahoma" w:hAnsi="Tahoma" w:cs="Tahoma"/>
          <w:sz w:val="18"/>
          <w:szCs w:val="18"/>
        </w:rPr>
      </w:pPr>
      <w:r w:rsidRPr="00262A7B">
        <w:rPr>
          <w:rFonts w:ascii="Tahoma" w:hAnsi="Tahoma" w:cs="Tahoma"/>
          <w:sz w:val="18"/>
          <w:szCs w:val="18"/>
        </w:rPr>
        <w:t>32. člen</w:t>
      </w:r>
    </w:p>
    <w:p w14:paraId="101802DF" w14:textId="77777777" w:rsidR="00262A7B" w:rsidRPr="00262A7B" w:rsidRDefault="00262A7B" w:rsidP="00262A7B">
      <w:pPr>
        <w:spacing w:line="256" w:lineRule="auto"/>
        <w:jc w:val="left"/>
        <w:rPr>
          <w:rFonts w:ascii="Tahoma" w:hAnsi="Tahoma" w:cs="Tahoma"/>
          <w:sz w:val="18"/>
          <w:szCs w:val="18"/>
        </w:rPr>
      </w:pPr>
    </w:p>
    <w:p w14:paraId="0432DEA3" w14:textId="77777777" w:rsidR="00262A7B" w:rsidRPr="00262A7B" w:rsidRDefault="00262A7B" w:rsidP="00262A7B">
      <w:pPr>
        <w:spacing w:line="256" w:lineRule="auto"/>
        <w:rPr>
          <w:rFonts w:ascii="Tahoma" w:hAnsi="Tahoma" w:cs="Tahoma"/>
          <w:sz w:val="18"/>
          <w:szCs w:val="18"/>
        </w:rPr>
      </w:pPr>
      <w:r w:rsidRPr="00262A7B">
        <w:rPr>
          <w:rFonts w:ascii="Tahoma" w:hAnsi="Tahoma" w:cs="Tahoma"/>
          <w:sz w:val="18"/>
          <w:szCs w:val="18"/>
        </w:rPr>
        <w:t>Pogodba je sestavljena v štirih enakih izvodih, od katerih prejme vsaka pogodbena stranka po dva izvoda.</w:t>
      </w:r>
    </w:p>
    <w:p w14:paraId="2182655A" w14:textId="77777777" w:rsidR="00262A7B" w:rsidRPr="000837C3" w:rsidRDefault="00262A7B" w:rsidP="006151FD">
      <w:pPr>
        <w:spacing w:after="120" w:line="240" w:lineRule="auto"/>
        <w:rPr>
          <w:rFonts w:ascii="Tahoma" w:hAnsi="Tahoma" w:cs="Tahoma"/>
          <w:sz w:val="18"/>
          <w:szCs w:val="18"/>
        </w:rPr>
      </w:pPr>
    </w:p>
    <w:tbl>
      <w:tblPr>
        <w:tblpPr w:leftFromText="180" w:rightFromText="180" w:vertAnchor="text" w:horzAnchor="margin" w:tblpY="256"/>
        <w:tblW w:w="0" w:type="auto"/>
        <w:tblLook w:val="04A0" w:firstRow="1" w:lastRow="0" w:firstColumn="1" w:lastColumn="0" w:noHBand="0" w:noVBand="1"/>
      </w:tblPr>
      <w:tblGrid>
        <w:gridCol w:w="222"/>
      </w:tblGrid>
      <w:tr w:rsidR="00536C46" w:rsidRPr="000837C3" w14:paraId="1BAF4AAA" w14:textId="77777777" w:rsidTr="00536C46">
        <w:tc>
          <w:tcPr>
            <w:tcW w:w="0" w:type="auto"/>
            <w:hideMark/>
          </w:tcPr>
          <w:p w14:paraId="0C906CEC" w14:textId="77777777" w:rsidR="00536C46" w:rsidRPr="000837C3" w:rsidRDefault="00536C46" w:rsidP="00536C46">
            <w:pPr>
              <w:spacing w:before="225" w:after="225" w:line="240" w:lineRule="auto"/>
              <w:rPr>
                <w:rFonts w:ascii="Tahoma" w:hAnsi="Tahoma" w:cs="Tahoma"/>
                <w:sz w:val="18"/>
                <w:szCs w:val="18"/>
              </w:rPr>
            </w:pPr>
          </w:p>
        </w:tc>
      </w:tr>
    </w:tbl>
    <w:tbl>
      <w:tblPr>
        <w:tblpPr w:leftFromText="141" w:rightFromText="141" w:vertAnchor="text" w:horzAnchor="margin" w:tblpY="79"/>
        <w:tblW w:w="0" w:type="auto"/>
        <w:tblLook w:val="04A0" w:firstRow="1" w:lastRow="0" w:firstColumn="1" w:lastColumn="0" w:noHBand="0" w:noVBand="1"/>
      </w:tblPr>
      <w:tblGrid>
        <w:gridCol w:w="4290"/>
        <w:gridCol w:w="4290"/>
      </w:tblGrid>
      <w:tr w:rsidR="009449AB" w14:paraId="10621F84" w14:textId="77777777" w:rsidTr="009449AB">
        <w:tc>
          <w:tcPr>
            <w:tcW w:w="4290" w:type="dxa"/>
          </w:tcPr>
          <w:p w14:paraId="2B6CDF8D" w14:textId="77777777" w:rsidR="009449AB" w:rsidRDefault="009449AB" w:rsidP="009449AB">
            <w:pPr>
              <w:spacing w:after="120" w:line="240" w:lineRule="auto"/>
              <w:rPr>
                <w:rFonts w:ascii="Tahoma" w:hAnsi="Tahoma" w:cs="Tahoma"/>
                <w:sz w:val="18"/>
                <w:szCs w:val="18"/>
              </w:rPr>
            </w:pPr>
            <w:r>
              <w:rPr>
                <w:rFonts w:ascii="Tahoma" w:hAnsi="Tahoma" w:cs="Tahoma"/>
                <w:sz w:val="18"/>
                <w:szCs w:val="18"/>
              </w:rPr>
              <w:t xml:space="preserve">Datum:………………. </w:t>
            </w:r>
          </w:p>
          <w:p w14:paraId="0AC8E8A3" w14:textId="77777777" w:rsidR="009449AB" w:rsidRDefault="009449AB" w:rsidP="009449AB">
            <w:pPr>
              <w:spacing w:after="120" w:line="240" w:lineRule="auto"/>
              <w:rPr>
                <w:rFonts w:ascii="Tahoma" w:hAnsi="Tahoma" w:cs="Tahoma"/>
                <w:sz w:val="18"/>
                <w:szCs w:val="18"/>
              </w:rPr>
            </w:pPr>
          </w:p>
          <w:p w14:paraId="58916278" w14:textId="77777777" w:rsidR="009449AB" w:rsidRDefault="009449AB" w:rsidP="009449AB">
            <w:pPr>
              <w:spacing w:after="120" w:line="240" w:lineRule="auto"/>
              <w:rPr>
                <w:rFonts w:ascii="Tahoma" w:hAnsi="Tahoma" w:cs="Tahoma"/>
                <w:sz w:val="18"/>
                <w:szCs w:val="18"/>
              </w:rPr>
            </w:pPr>
            <w:r>
              <w:rPr>
                <w:rFonts w:ascii="Tahoma" w:hAnsi="Tahoma" w:cs="Tahoma"/>
                <w:sz w:val="18"/>
                <w:szCs w:val="18"/>
              </w:rPr>
              <w:t xml:space="preserve">Dobavitelj: </w:t>
            </w:r>
          </w:p>
          <w:p w14:paraId="5C7B8AB5" w14:textId="77777777" w:rsidR="009449AB" w:rsidRDefault="009449AB" w:rsidP="009449AB">
            <w:pPr>
              <w:spacing w:after="120" w:line="240" w:lineRule="auto"/>
              <w:rPr>
                <w:rFonts w:ascii="Tahoma" w:hAnsi="Tahoma" w:cs="Tahoma"/>
                <w:sz w:val="18"/>
                <w:szCs w:val="18"/>
              </w:rPr>
            </w:pPr>
            <w:r>
              <w:rPr>
                <w:rFonts w:ascii="Tahoma" w:hAnsi="Tahoma" w:cs="Tahoma"/>
                <w:sz w:val="18"/>
                <w:szCs w:val="18"/>
              </w:rPr>
              <w:t xml:space="preserve">…………………………..   </w:t>
            </w:r>
          </w:p>
        </w:tc>
        <w:tc>
          <w:tcPr>
            <w:tcW w:w="4290" w:type="dxa"/>
          </w:tcPr>
          <w:p w14:paraId="0A8517ED" w14:textId="77777777" w:rsidR="009449AB" w:rsidRDefault="009449AB" w:rsidP="009449AB">
            <w:pPr>
              <w:spacing w:after="120" w:line="240" w:lineRule="auto"/>
              <w:rPr>
                <w:rFonts w:ascii="Tahoma" w:hAnsi="Tahoma" w:cs="Tahoma"/>
                <w:sz w:val="18"/>
                <w:szCs w:val="18"/>
              </w:rPr>
            </w:pPr>
            <w:r>
              <w:rPr>
                <w:rFonts w:ascii="Tahoma" w:hAnsi="Tahoma" w:cs="Tahoma"/>
                <w:sz w:val="18"/>
                <w:szCs w:val="18"/>
              </w:rPr>
              <w:t>Datum: ……………………….</w:t>
            </w:r>
          </w:p>
          <w:p w14:paraId="2EF38E3B" w14:textId="77777777" w:rsidR="009449AB" w:rsidRDefault="009449AB" w:rsidP="009449AB">
            <w:pPr>
              <w:spacing w:after="120" w:line="240" w:lineRule="auto"/>
              <w:rPr>
                <w:rFonts w:ascii="Tahoma" w:hAnsi="Tahoma" w:cs="Tahoma"/>
                <w:sz w:val="18"/>
                <w:szCs w:val="18"/>
              </w:rPr>
            </w:pPr>
            <w:r>
              <w:rPr>
                <w:rFonts w:ascii="Tahoma" w:hAnsi="Tahoma" w:cs="Tahoma"/>
                <w:sz w:val="18"/>
                <w:szCs w:val="18"/>
              </w:rPr>
              <w:t>Št.:……………………………..</w:t>
            </w:r>
          </w:p>
          <w:p w14:paraId="50A42A93" w14:textId="77777777" w:rsidR="009449AB" w:rsidRDefault="009449AB" w:rsidP="009449AB">
            <w:pPr>
              <w:spacing w:after="120" w:line="240" w:lineRule="auto"/>
              <w:rPr>
                <w:rFonts w:ascii="Tahoma" w:hAnsi="Tahoma" w:cs="Tahoma"/>
                <w:sz w:val="18"/>
                <w:szCs w:val="18"/>
              </w:rPr>
            </w:pPr>
          </w:p>
          <w:p w14:paraId="45022BA2" w14:textId="77777777" w:rsidR="009449AB" w:rsidRDefault="009449AB" w:rsidP="009449AB">
            <w:pPr>
              <w:spacing w:after="120" w:line="240" w:lineRule="auto"/>
              <w:rPr>
                <w:rFonts w:ascii="Tahoma" w:hAnsi="Tahoma" w:cs="Tahoma"/>
                <w:sz w:val="18"/>
                <w:szCs w:val="18"/>
              </w:rPr>
            </w:pPr>
            <w:r>
              <w:rPr>
                <w:rFonts w:ascii="Tahoma" w:hAnsi="Tahoma" w:cs="Tahoma"/>
                <w:sz w:val="18"/>
                <w:szCs w:val="18"/>
              </w:rPr>
              <w:t>Naročnik: Zdravstveni dom Sevnica</w:t>
            </w:r>
          </w:p>
          <w:p w14:paraId="7F50C4B5" w14:textId="77777777" w:rsidR="009449AB" w:rsidRDefault="009449AB" w:rsidP="009449AB">
            <w:pPr>
              <w:spacing w:after="120" w:line="240" w:lineRule="auto"/>
              <w:rPr>
                <w:rFonts w:ascii="Tahoma" w:hAnsi="Tahoma" w:cs="Tahoma"/>
                <w:sz w:val="18"/>
                <w:szCs w:val="18"/>
              </w:rPr>
            </w:pPr>
            <w:proofErr w:type="spellStart"/>
            <w:r>
              <w:rPr>
                <w:rFonts w:ascii="Tahoma" w:hAnsi="Tahoma" w:cs="Tahoma"/>
                <w:sz w:val="18"/>
                <w:szCs w:val="18"/>
              </w:rPr>
              <w:t>Vladimira</w:t>
            </w:r>
            <w:proofErr w:type="spellEnd"/>
            <w:r>
              <w:rPr>
                <w:rFonts w:ascii="Tahoma" w:hAnsi="Tahoma" w:cs="Tahoma"/>
                <w:sz w:val="18"/>
                <w:szCs w:val="18"/>
              </w:rPr>
              <w:t xml:space="preserve"> Tomšič, univ.dipl.org.</w:t>
            </w:r>
          </w:p>
          <w:p w14:paraId="5897524E" w14:textId="77777777" w:rsidR="009449AB" w:rsidRDefault="009449AB" w:rsidP="009449AB">
            <w:pPr>
              <w:spacing w:after="120" w:line="240" w:lineRule="auto"/>
              <w:rPr>
                <w:rFonts w:ascii="Tahoma" w:hAnsi="Tahoma" w:cs="Tahoma"/>
                <w:sz w:val="18"/>
                <w:szCs w:val="18"/>
              </w:rPr>
            </w:pPr>
            <w:r>
              <w:rPr>
                <w:rFonts w:ascii="Tahoma" w:hAnsi="Tahoma" w:cs="Tahoma"/>
                <w:sz w:val="18"/>
                <w:szCs w:val="18"/>
              </w:rPr>
              <w:t>Direktorica</w:t>
            </w:r>
          </w:p>
          <w:p w14:paraId="403D7299" w14:textId="77777777" w:rsidR="009449AB" w:rsidRDefault="009449AB" w:rsidP="009449AB">
            <w:pPr>
              <w:spacing w:after="120" w:line="240" w:lineRule="auto"/>
              <w:rPr>
                <w:rFonts w:ascii="Tahoma" w:hAnsi="Tahoma" w:cs="Tahoma"/>
                <w:sz w:val="18"/>
                <w:szCs w:val="18"/>
              </w:rPr>
            </w:pPr>
          </w:p>
        </w:tc>
      </w:tr>
    </w:tbl>
    <w:p w14:paraId="71E12376" w14:textId="77777777" w:rsidR="00B07660" w:rsidRDefault="00B07660" w:rsidP="00B07660">
      <w:pPr>
        <w:spacing w:after="120" w:line="240" w:lineRule="auto"/>
        <w:rPr>
          <w:rFonts w:ascii="Tahoma" w:hAnsi="Tahoma" w:cs="Tahoma"/>
          <w:sz w:val="18"/>
          <w:szCs w:val="18"/>
        </w:rPr>
      </w:pPr>
    </w:p>
    <w:p w14:paraId="3EC8095C" w14:textId="77777777" w:rsidR="00B07660" w:rsidRDefault="00B07660" w:rsidP="00B07660">
      <w:pPr>
        <w:spacing w:after="120" w:line="240" w:lineRule="auto"/>
        <w:rPr>
          <w:rFonts w:ascii="Tahoma" w:hAnsi="Tahoma" w:cs="Tahoma"/>
          <w:sz w:val="18"/>
          <w:szCs w:val="18"/>
        </w:rPr>
      </w:pPr>
    </w:p>
    <w:p w14:paraId="7176E0D1" w14:textId="651A58A8" w:rsidR="00B07660" w:rsidRPr="00B07660" w:rsidRDefault="00B07660" w:rsidP="00B07660">
      <w:pPr>
        <w:spacing w:after="120" w:line="240" w:lineRule="auto"/>
        <w:rPr>
          <w:rFonts w:ascii="Tahoma" w:hAnsi="Tahoma" w:cs="Tahoma"/>
          <w:sz w:val="18"/>
          <w:szCs w:val="18"/>
        </w:rPr>
      </w:pPr>
      <w:r w:rsidRPr="00B07660">
        <w:rPr>
          <w:rFonts w:ascii="Tahoma" w:hAnsi="Tahoma" w:cs="Tahoma"/>
          <w:sz w:val="18"/>
          <w:szCs w:val="18"/>
        </w:rPr>
        <w:t>Priloge:</w:t>
      </w:r>
      <w:r w:rsidRPr="00B07660">
        <w:rPr>
          <w:rFonts w:ascii="Tahoma" w:hAnsi="Tahoma" w:cs="Tahoma"/>
          <w:sz w:val="18"/>
          <w:szCs w:val="18"/>
          <w:cs/>
        </w:rPr>
        <w:t>‎</w:t>
      </w:r>
    </w:p>
    <w:p w14:paraId="789B9640" w14:textId="77777777" w:rsidR="00B07660" w:rsidRPr="00B07660" w:rsidRDefault="00B07660" w:rsidP="00B07660">
      <w:pPr>
        <w:spacing w:after="120" w:line="240" w:lineRule="auto"/>
        <w:rPr>
          <w:rFonts w:ascii="Tahoma" w:hAnsi="Tahoma" w:cs="Tahoma"/>
          <w:sz w:val="18"/>
          <w:szCs w:val="18"/>
        </w:rPr>
      </w:pPr>
      <w:r w:rsidRPr="00B07660">
        <w:rPr>
          <w:rFonts w:ascii="Tahoma" w:hAnsi="Tahoma" w:cs="Tahoma"/>
          <w:sz w:val="18"/>
          <w:szCs w:val="18"/>
          <w:cs/>
        </w:rPr>
        <w:t>‎</w:t>
      </w:r>
      <w:r w:rsidRPr="00B07660">
        <w:rPr>
          <w:rFonts w:ascii="Tahoma" w:hAnsi="Tahoma" w:cs="Tahoma"/>
          <w:sz w:val="18"/>
          <w:szCs w:val="18"/>
        </w:rPr>
        <w:t>-</w:t>
      </w:r>
      <w:r w:rsidRPr="00B07660">
        <w:rPr>
          <w:rFonts w:ascii="Tahoma" w:hAnsi="Tahoma" w:cs="Tahoma"/>
          <w:sz w:val="18"/>
          <w:szCs w:val="18"/>
          <w:cs/>
        </w:rPr>
        <w:t>‎</w:t>
      </w:r>
      <w:r w:rsidRPr="00B07660">
        <w:rPr>
          <w:rFonts w:ascii="Tahoma" w:hAnsi="Tahoma" w:cs="Tahoma"/>
          <w:sz w:val="18"/>
          <w:szCs w:val="18"/>
        </w:rPr>
        <w:tab/>
        <w:t xml:space="preserve">Ponudbeni predračun </w:t>
      </w:r>
      <w:r w:rsidRPr="00B07660">
        <w:rPr>
          <w:rFonts w:ascii="Tahoma" w:hAnsi="Tahoma" w:cs="Tahoma"/>
          <w:sz w:val="18"/>
          <w:szCs w:val="18"/>
          <w:cs/>
        </w:rPr>
        <w:t>‎</w:t>
      </w:r>
    </w:p>
    <w:p w14:paraId="2ED026B0" w14:textId="1B1BF095" w:rsidR="006151FD" w:rsidRPr="000837C3" w:rsidRDefault="00B07660" w:rsidP="00B07660">
      <w:pPr>
        <w:spacing w:after="120" w:line="240" w:lineRule="auto"/>
        <w:rPr>
          <w:rFonts w:ascii="Tahoma" w:hAnsi="Tahoma" w:cs="Tahoma"/>
          <w:sz w:val="18"/>
          <w:szCs w:val="18"/>
        </w:rPr>
      </w:pPr>
      <w:r w:rsidRPr="00B07660">
        <w:rPr>
          <w:rFonts w:ascii="Tahoma" w:hAnsi="Tahoma" w:cs="Tahoma"/>
          <w:sz w:val="18"/>
          <w:szCs w:val="18"/>
          <w:cs/>
        </w:rPr>
        <w:t>‎</w:t>
      </w:r>
      <w:r w:rsidRPr="00B07660">
        <w:rPr>
          <w:rFonts w:ascii="Tahoma" w:hAnsi="Tahoma" w:cs="Tahoma"/>
          <w:sz w:val="18"/>
          <w:szCs w:val="18"/>
        </w:rPr>
        <w:t>-</w:t>
      </w:r>
      <w:r w:rsidRPr="00B07660">
        <w:rPr>
          <w:rFonts w:ascii="Tahoma" w:hAnsi="Tahoma" w:cs="Tahoma"/>
          <w:sz w:val="18"/>
          <w:szCs w:val="18"/>
          <w:cs/>
        </w:rPr>
        <w:t>‎</w:t>
      </w:r>
      <w:r w:rsidRPr="00B07660">
        <w:rPr>
          <w:rFonts w:ascii="Tahoma" w:hAnsi="Tahoma" w:cs="Tahoma"/>
          <w:sz w:val="18"/>
          <w:szCs w:val="18"/>
        </w:rPr>
        <w:tab/>
        <w:t xml:space="preserve">Tehnične specifikacije </w:t>
      </w:r>
      <w:r w:rsidRPr="00B07660">
        <w:rPr>
          <w:rFonts w:ascii="Tahoma" w:hAnsi="Tahoma" w:cs="Tahoma"/>
          <w:sz w:val="18"/>
          <w:szCs w:val="18"/>
          <w:cs/>
        </w:rPr>
        <w:t>‎</w:t>
      </w:r>
      <w:r w:rsidR="006151FD" w:rsidRPr="000837C3">
        <w:rPr>
          <w:rFonts w:ascii="Tahoma" w:hAnsi="Tahoma" w:cs="Tahoma"/>
          <w:sz w:val="18"/>
          <w:szCs w:val="18"/>
        </w:rPr>
        <w:t xml:space="preserve">                                                                                               </w:t>
      </w:r>
    </w:p>
    <w:sectPr w:rsidR="006151FD" w:rsidRPr="000837C3" w:rsidSect="004B2BF8">
      <w:headerReference w:type="default" r:id="rId28"/>
      <w:footerReference w:type="default" r:id="rId29"/>
      <w:headerReference w:type="first" r:id="rId30"/>
      <w:footerReference w:type="first" r:id="rId31"/>
      <w:pgSz w:w="11906" w:h="16838" w:code="9"/>
      <w:pgMar w:top="1101" w:right="1841"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B99F6" w14:textId="77777777" w:rsidR="00C46DBC" w:rsidRDefault="00C46DBC" w:rsidP="00107834">
      <w:pPr>
        <w:spacing w:line="240" w:lineRule="auto"/>
      </w:pPr>
      <w:r>
        <w:separator/>
      </w:r>
    </w:p>
  </w:endnote>
  <w:endnote w:type="continuationSeparator" w:id="0">
    <w:p w14:paraId="73C93071" w14:textId="77777777" w:rsidR="00C46DBC" w:rsidRDefault="00C46DBC"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Mincho"/>
    <w:charset w:val="00"/>
    <w:family w:val="auto"/>
    <w:pitch w:val="variable"/>
    <w:sig w:usb0="00000003"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Frutiger LT Std 45 Light">
    <w:altName w:val="Arial"/>
    <w:panose1 w:val="00000000000000000000"/>
    <w:charset w:val="00"/>
    <w:family w:val="swiss"/>
    <w:notTrueType/>
    <w:pitch w:val="default"/>
    <w:sig w:usb0="00000003" w:usb1="00000000" w:usb2="00000000" w:usb3="00000000" w:csb0="00000001" w:csb1="00000000"/>
  </w:font>
  <w:font w:name="TimesNewRoman">
    <w:altName w:val="Times New Roman"/>
    <w:charset w:val="EE"/>
    <w:family w:val="auto"/>
    <w:pitch w:val="default"/>
  </w:font>
  <w:font w:name="Helvetica">
    <w:panose1 w:val="020B060402020202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FC394" w14:textId="77777777" w:rsidR="000837C3" w:rsidRPr="008C7621" w:rsidRDefault="000837C3">
    <w:pPr>
      <w:tabs>
        <w:tab w:val="center" w:pos="4550"/>
        <w:tab w:val="left" w:pos="5818"/>
      </w:tabs>
      <w:ind w:right="260"/>
      <w:jc w:val="right"/>
      <w:rPr>
        <w:color w:val="222A35"/>
        <w:szCs w:val="20"/>
      </w:rPr>
    </w:pPr>
    <w:r w:rsidRPr="008C7621">
      <w:rPr>
        <w:color w:val="8496B0"/>
        <w:spacing w:val="60"/>
        <w:szCs w:val="20"/>
      </w:rPr>
      <w:t>Stran</w:t>
    </w:r>
    <w:r w:rsidRPr="008C7621">
      <w:rPr>
        <w:color w:val="8496B0"/>
        <w:szCs w:val="20"/>
      </w:rPr>
      <w:t xml:space="preserve"> </w:t>
    </w:r>
    <w:r w:rsidRPr="008C7621">
      <w:rPr>
        <w:color w:val="323E4F"/>
        <w:szCs w:val="20"/>
      </w:rPr>
      <w:fldChar w:fldCharType="begin"/>
    </w:r>
    <w:r w:rsidRPr="008C7621">
      <w:rPr>
        <w:color w:val="323E4F"/>
        <w:szCs w:val="20"/>
      </w:rPr>
      <w:instrText>PAGE   \* MERGEFORMAT</w:instrText>
    </w:r>
    <w:r w:rsidRPr="008C7621">
      <w:rPr>
        <w:color w:val="323E4F"/>
        <w:szCs w:val="20"/>
      </w:rPr>
      <w:fldChar w:fldCharType="separate"/>
    </w:r>
    <w:r w:rsidRPr="008C7621">
      <w:rPr>
        <w:color w:val="323E4F"/>
        <w:szCs w:val="20"/>
      </w:rPr>
      <w:t>1</w:t>
    </w:r>
    <w:r w:rsidRPr="008C7621">
      <w:rPr>
        <w:color w:val="323E4F"/>
        <w:szCs w:val="20"/>
      </w:rPr>
      <w:fldChar w:fldCharType="end"/>
    </w:r>
    <w:r w:rsidRPr="008C7621">
      <w:rPr>
        <w:color w:val="323E4F"/>
        <w:szCs w:val="20"/>
      </w:rPr>
      <w:t xml:space="preserve"> | </w:t>
    </w:r>
    <w:r w:rsidRPr="008C7621">
      <w:rPr>
        <w:color w:val="323E4F"/>
        <w:szCs w:val="20"/>
      </w:rPr>
      <w:fldChar w:fldCharType="begin"/>
    </w:r>
    <w:r w:rsidRPr="008C7621">
      <w:rPr>
        <w:color w:val="323E4F"/>
        <w:szCs w:val="20"/>
      </w:rPr>
      <w:instrText>NUMPAGES  \* Arabic  \* MERGEFORMAT</w:instrText>
    </w:r>
    <w:r w:rsidRPr="008C7621">
      <w:rPr>
        <w:color w:val="323E4F"/>
        <w:szCs w:val="20"/>
      </w:rPr>
      <w:fldChar w:fldCharType="separate"/>
    </w:r>
    <w:r w:rsidRPr="008C7621">
      <w:rPr>
        <w:color w:val="323E4F"/>
        <w:szCs w:val="20"/>
      </w:rPr>
      <w:t>1</w:t>
    </w:r>
    <w:r w:rsidRPr="008C7621">
      <w:rPr>
        <w:color w:val="323E4F"/>
        <w:szCs w:val="20"/>
      </w:rPr>
      <w:fldChar w:fldCharType="end"/>
    </w:r>
  </w:p>
  <w:p w14:paraId="05DEE6B3" w14:textId="77777777" w:rsidR="00393C81" w:rsidRPr="00625193" w:rsidRDefault="00393C81" w:rsidP="0097352F">
    <w:pPr>
      <w:pStyle w:val="Noga"/>
      <w:tabs>
        <w:tab w:val="clear" w:pos="4536"/>
        <w:tab w:val="clear" w:pos="9072"/>
        <w:tab w:val="left" w:pos="2040"/>
      </w:tabs>
      <w:rPr>
        <w:rFonts w:ascii="Tahoma" w:hAnsi="Tahoma" w:cs="Tahoma"/>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D1AA6" w14:textId="77777777" w:rsidR="00393C81" w:rsidRDefault="00393C81" w:rsidP="009E09E1">
    <w:pPr>
      <w:pStyle w:val="Noga"/>
    </w:pPr>
    <w:r>
      <w:rPr>
        <w:rFonts w:ascii="Tahoma" w:hAnsi="Tahoma" w:cs="Tahoma"/>
        <w:sz w:val="18"/>
        <w:szCs w:val="18"/>
      </w:rPr>
      <w:t xml:space="preserve">     </w:t>
    </w:r>
  </w:p>
  <w:p w14:paraId="0E342268" w14:textId="77777777" w:rsidR="00393C81" w:rsidRDefault="00393C81" w:rsidP="0097352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1E96F" w14:textId="77777777" w:rsidR="008C7621" w:rsidRPr="008C7621" w:rsidRDefault="008C7621">
    <w:pPr>
      <w:tabs>
        <w:tab w:val="center" w:pos="4550"/>
        <w:tab w:val="left" w:pos="5818"/>
      </w:tabs>
      <w:ind w:right="260"/>
      <w:jc w:val="right"/>
      <w:rPr>
        <w:color w:val="222A35"/>
        <w:szCs w:val="20"/>
      </w:rPr>
    </w:pPr>
    <w:r w:rsidRPr="008C7621">
      <w:rPr>
        <w:color w:val="8496B0"/>
        <w:spacing w:val="60"/>
        <w:szCs w:val="20"/>
      </w:rPr>
      <w:t>Stran</w:t>
    </w:r>
    <w:r w:rsidRPr="008C7621">
      <w:rPr>
        <w:color w:val="8496B0"/>
        <w:szCs w:val="20"/>
      </w:rPr>
      <w:t xml:space="preserve"> </w:t>
    </w:r>
    <w:r w:rsidRPr="008C7621">
      <w:rPr>
        <w:color w:val="323E4F"/>
        <w:szCs w:val="20"/>
      </w:rPr>
      <w:fldChar w:fldCharType="begin"/>
    </w:r>
    <w:r w:rsidRPr="008C7621">
      <w:rPr>
        <w:color w:val="323E4F"/>
        <w:szCs w:val="20"/>
      </w:rPr>
      <w:instrText>PAGE   \* MERGEFORMAT</w:instrText>
    </w:r>
    <w:r w:rsidRPr="008C7621">
      <w:rPr>
        <w:color w:val="323E4F"/>
        <w:szCs w:val="20"/>
      </w:rPr>
      <w:fldChar w:fldCharType="separate"/>
    </w:r>
    <w:r w:rsidRPr="008C7621">
      <w:rPr>
        <w:color w:val="323E4F"/>
        <w:szCs w:val="20"/>
      </w:rPr>
      <w:t>1</w:t>
    </w:r>
    <w:r w:rsidRPr="008C7621">
      <w:rPr>
        <w:color w:val="323E4F"/>
        <w:szCs w:val="20"/>
      </w:rPr>
      <w:fldChar w:fldCharType="end"/>
    </w:r>
    <w:r w:rsidRPr="008C7621">
      <w:rPr>
        <w:color w:val="323E4F"/>
        <w:szCs w:val="20"/>
      </w:rPr>
      <w:t xml:space="preserve"> | </w:t>
    </w:r>
    <w:r w:rsidRPr="008C7621">
      <w:rPr>
        <w:color w:val="323E4F"/>
        <w:szCs w:val="20"/>
      </w:rPr>
      <w:fldChar w:fldCharType="begin"/>
    </w:r>
    <w:r w:rsidRPr="008C7621">
      <w:rPr>
        <w:color w:val="323E4F"/>
        <w:szCs w:val="20"/>
      </w:rPr>
      <w:instrText>NUMPAGES  \* Arabic  \* MERGEFORMAT</w:instrText>
    </w:r>
    <w:r w:rsidRPr="008C7621">
      <w:rPr>
        <w:color w:val="323E4F"/>
        <w:szCs w:val="20"/>
      </w:rPr>
      <w:fldChar w:fldCharType="separate"/>
    </w:r>
    <w:r w:rsidRPr="008C7621">
      <w:rPr>
        <w:color w:val="323E4F"/>
        <w:szCs w:val="20"/>
      </w:rPr>
      <w:t>1</w:t>
    </w:r>
    <w:r w:rsidRPr="008C7621">
      <w:rPr>
        <w:color w:val="323E4F"/>
        <w:szCs w:val="20"/>
      </w:rPr>
      <w:fldChar w:fldCharType="end"/>
    </w:r>
  </w:p>
  <w:p w14:paraId="7805419B" w14:textId="77777777" w:rsidR="007E1838" w:rsidRDefault="007E1838">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6B394" w14:textId="77777777" w:rsidR="008C7621" w:rsidRPr="008C7621" w:rsidRDefault="008C7621">
    <w:pPr>
      <w:tabs>
        <w:tab w:val="center" w:pos="4550"/>
        <w:tab w:val="left" w:pos="5818"/>
      </w:tabs>
      <w:ind w:right="260"/>
      <w:jc w:val="right"/>
      <w:rPr>
        <w:color w:val="222A35"/>
        <w:szCs w:val="20"/>
      </w:rPr>
    </w:pPr>
    <w:r w:rsidRPr="008C7621">
      <w:rPr>
        <w:color w:val="8496B0"/>
        <w:spacing w:val="60"/>
        <w:szCs w:val="20"/>
      </w:rPr>
      <w:t>Stran</w:t>
    </w:r>
    <w:r w:rsidRPr="008C7621">
      <w:rPr>
        <w:color w:val="8496B0"/>
        <w:szCs w:val="20"/>
      </w:rPr>
      <w:t xml:space="preserve"> </w:t>
    </w:r>
    <w:r w:rsidRPr="008C7621">
      <w:rPr>
        <w:color w:val="323E4F"/>
        <w:szCs w:val="20"/>
      </w:rPr>
      <w:fldChar w:fldCharType="begin"/>
    </w:r>
    <w:r w:rsidRPr="008C7621">
      <w:rPr>
        <w:color w:val="323E4F"/>
        <w:szCs w:val="20"/>
      </w:rPr>
      <w:instrText>PAGE   \* MERGEFORMAT</w:instrText>
    </w:r>
    <w:r w:rsidRPr="008C7621">
      <w:rPr>
        <w:color w:val="323E4F"/>
        <w:szCs w:val="20"/>
      </w:rPr>
      <w:fldChar w:fldCharType="separate"/>
    </w:r>
    <w:r w:rsidRPr="008C7621">
      <w:rPr>
        <w:color w:val="323E4F"/>
        <w:szCs w:val="20"/>
      </w:rPr>
      <w:t>1</w:t>
    </w:r>
    <w:r w:rsidRPr="008C7621">
      <w:rPr>
        <w:color w:val="323E4F"/>
        <w:szCs w:val="20"/>
      </w:rPr>
      <w:fldChar w:fldCharType="end"/>
    </w:r>
    <w:r w:rsidRPr="008C7621">
      <w:rPr>
        <w:color w:val="323E4F"/>
        <w:szCs w:val="20"/>
      </w:rPr>
      <w:t xml:space="preserve"> | </w:t>
    </w:r>
    <w:r w:rsidRPr="008C7621">
      <w:rPr>
        <w:color w:val="323E4F"/>
        <w:szCs w:val="20"/>
      </w:rPr>
      <w:fldChar w:fldCharType="begin"/>
    </w:r>
    <w:r w:rsidRPr="008C7621">
      <w:rPr>
        <w:color w:val="323E4F"/>
        <w:szCs w:val="20"/>
      </w:rPr>
      <w:instrText>NUMPAGES  \* Arabic  \* MERGEFORMAT</w:instrText>
    </w:r>
    <w:r w:rsidRPr="008C7621">
      <w:rPr>
        <w:color w:val="323E4F"/>
        <w:szCs w:val="20"/>
      </w:rPr>
      <w:fldChar w:fldCharType="separate"/>
    </w:r>
    <w:r w:rsidRPr="008C7621">
      <w:rPr>
        <w:color w:val="323E4F"/>
        <w:szCs w:val="20"/>
      </w:rPr>
      <w:t>1</w:t>
    </w:r>
    <w:r w:rsidRPr="008C7621">
      <w:rPr>
        <w:color w:val="323E4F"/>
        <w:szCs w:val="20"/>
      </w:rPr>
      <w:fldChar w:fldCharType="end"/>
    </w:r>
  </w:p>
  <w:p w14:paraId="11E4392B" w14:textId="77777777" w:rsidR="004B180B" w:rsidRDefault="004B180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481C6" w14:textId="77777777" w:rsidR="008C7621" w:rsidRPr="008C7621" w:rsidRDefault="008C7621">
    <w:pPr>
      <w:tabs>
        <w:tab w:val="center" w:pos="4550"/>
        <w:tab w:val="left" w:pos="5818"/>
      </w:tabs>
      <w:ind w:right="260"/>
      <w:jc w:val="right"/>
      <w:rPr>
        <w:color w:val="222A35"/>
        <w:szCs w:val="20"/>
      </w:rPr>
    </w:pPr>
    <w:r w:rsidRPr="008C7621">
      <w:rPr>
        <w:color w:val="8496B0"/>
        <w:spacing w:val="60"/>
        <w:szCs w:val="20"/>
      </w:rPr>
      <w:t>Stran</w:t>
    </w:r>
    <w:r w:rsidRPr="008C7621">
      <w:rPr>
        <w:color w:val="8496B0"/>
        <w:szCs w:val="20"/>
      </w:rPr>
      <w:t xml:space="preserve"> </w:t>
    </w:r>
    <w:r w:rsidRPr="008C7621">
      <w:rPr>
        <w:color w:val="323E4F"/>
        <w:szCs w:val="20"/>
      </w:rPr>
      <w:fldChar w:fldCharType="begin"/>
    </w:r>
    <w:r w:rsidRPr="008C7621">
      <w:rPr>
        <w:color w:val="323E4F"/>
        <w:szCs w:val="20"/>
      </w:rPr>
      <w:instrText>PAGE   \* MERGEFORMAT</w:instrText>
    </w:r>
    <w:r w:rsidRPr="008C7621">
      <w:rPr>
        <w:color w:val="323E4F"/>
        <w:szCs w:val="20"/>
      </w:rPr>
      <w:fldChar w:fldCharType="separate"/>
    </w:r>
    <w:r w:rsidRPr="008C7621">
      <w:rPr>
        <w:color w:val="323E4F"/>
        <w:szCs w:val="20"/>
      </w:rPr>
      <w:t>1</w:t>
    </w:r>
    <w:r w:rsidRPr="008C7621">
      <w:rPr>
        <w:color w:val="323E4F"/>
        <w:szCs w:val="20"/>
      </w:rPr>
      <w:fldChar w:fldCharType="end"/>
    </w:r>
    <w:r w:rsidRPr="008C7621">
      <w:rPr>
        <w:color w:val="323E4F"/>
        <w:szCs w:val="20"/>
      </w:rPr>
      <w:t xml:space="preserve"> | </w:t>
    </w:r>
    <w:r w:rsidRPr="008C7621">
      <w:rPr>
        <w:color w:val="323E4F"/>
        <w:szCs w:val="20"/>
      </w:rPr>
      <w:fldChar w:fldCharType="begin"/>
    </w:r>
    <w:r w:rsidRPr="008C7621">
      <w:rPr>
        <w:color w:val="323E4F"/>
        <w:szCs w:val="20"/>
      </w:rPr>
      <w:instrText>NUMPAGES  \* Arabic  \* MERGEFORMAT</w:instrText>
    </w:r>
    <w:r w:rsidRPr="008C7621">
      <w:rPr>
        <w:color w:val="323E4F"/>
        <w:szCs w:val="20"/>
      </w:rPr>
      <w:fldChar w:fldCharType="separate"/>
    </w:r>
    <w:r w:rsidRPr="008C7621">
      <w:rPr>
        <w:color w:val="323E4F"/>
        <w:szCs w:val="20"/>
      </w:rPr>
      <w:t>1</w:t>
    </w:r>
    <w:r w:rsidRPr="008C7621">
      <w:rPr>
        <w:color w:val="323E4F"/>
        <w:szCs w:val="20"/>
      </w:rPr>
      <w:fldChar w:fldCharType="end"/>
    </w:r>
  </w:p>
  <w:p w14:paraId="36A36C83" w14:textId="77777777" w:rsidR="004B2BF8" w:rsidRPr="00625193" w:rsidRDefault="004B2BF8" w:rsidP="0097352F">
    <w:pPr>
      <w:pStyle w:val="Noga"/>
      <w:tabs>
        <w:tab w:val="clear" w:pos="4536"/>
        <w:tab w:val="clear" w:pos="9072"/>
        <w:tab w:val="left" w:pos="2040"/>
      </w:tabs>
      <w:rPr>
        <w:rFonts w:ascii="Tahoma" w:hAnsi="Tahoma" w:cs="Tahoma"/>
        <w:sz w:val="18"/>
        <w:szCs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B0B38" w14:textId="77777777" w:rsidR="008C7621" w:rsidRPr="008C7621" w:rsidRDefault="008C7621">
    <w:pPr>
      <w:tabs>
        <w:tab w:val="center" w:pos="4550"/>
        <w:tab w:val="left" w:pos="5818"/>
      </w:tabs>
      <w:ind w:right="260"/>
      <w:jc w:val="right"/>
      <w:rPr>
        <w:color w:val="222A35"/>
        <w:szCs w:val="20"/>
      </w:rPr>
    </w:pPr>
    <w:r w:rsidRPr="008C7621">
      <w:rPr>
        <w:color w:val="8496B0"/>
        <w:spacing w:val="60"/>
        <w:szCs w:val="20"/>
      </w:rPr>
      <w:t>Stran</w:t>
    </w:r>
    <w:r w:rsidRPr="008C7621">
      <w:rPr>
        <w:color w:val="8496B0"/>
        <w:szCs w:val="20"/>
      </w:rPr>
      <w:t xml:space="preserve"> </w:t>
    </w:r>
    <w:r w:rsidRPr="008C7621">
      <w:rPr>
        <w:color w:val="323E4F"/>
        <w:szCs w:val="20"/>
      </w:rPr>
      <w:fldChar w:fldCharType="begin"/>
    </w:r>
    <w:r w:rsidRPr="008C7621">
      <w:rPr>
        <w:color w:val="323E4F"/>
        <w:szCs w:val="20"/>
      </w:rPr>
      <w:instrText>PAGE   \* MERGEFORMAT</w:instrText>
    </w:r>
    <w:r w:rsidRPr="008C7621">
      <w:rPr>
        <w:color w:val="323E4F"/>
        <w:szCs w:val="20"/>
      </w:rPr>
      <w:fldChar w:fldCharType="separate"/>
    </w:r>
    <w:r w:rsidRPr="008C7621">
      <w:rPr>
        <w:color w:val="323E4F"/>
        <w:szCs w:val="20"/>
      </w:rPr>
      <w:t>1</w:t>
    </w:r>
    <w:r w:rsidRPr="008C7621">
      <w:rPr>
        <w:color w:val="323E4F"/>
        <w:szCs w:val="20"/>
      </w:rPr>
      <w:fldChar w:fldCharType="end"/>
    </w:r>
    <w:r w:rsidRPr="008C7621">
      <w:rPr>
        <w:color w:val="323E4F"/>
        <w:szCs w:val="20"/>
      </w:rPr>
      <w:t xml:space="preserve"> | </w:t>
    </w:r>
    <w:r w:rsidRPr="008C7621">
      <w:rPr>
        <w:color w:val="323E4F"/>
        <w:szCs w:val="20"/>
      </w:rPr>
      <w:fldChar w:fldCharType="begin"/>
    </w:r>
    <w:r w:rsidRPr="008C7621">
      <w:rPr>
        <w:color w:val="323E4F"/>
        <w:szCs w:val="20"/>
      </w:rPr>
      <w:instrText>NUMPAGES  \* Arabic  \* MERGEFORMAT</w:instrText>
    </w:r>
    <w:r w:rsidRPr="008C7621">
      <w:rPr>
        <w:color w:val="323E4F"/>
        <w:szCs w:val="20"/>
      </w:rPr>
      <w:fldChar w:fldCharType="separate"/>
    </w:r>
    <w:r w:rsidRPr="008C7621">
      <w:rPr>
        <w:color w:val="323E4F"/>
        <w:szCs w:val="20"/>
      </w:rPr>
      <w:t>1</w:t>
    </w:r>
    <w:r w:rsidRPr="008C7621">
      <w:rPr>
        <w:color w:val="323E4F"/>
        <w:szCs w:val="20"/>
      </w:rPr>
      <w:fldChar w:fldCharType="end"/>
    </w:r>
  </w:p>
  <w:p w14:paraId="0EEA5191" w14:textId="77777777" w:rsidR="004B2BF8" w:rsidRDefault="004B2BF8" w:rsidP="0097352F">
    <w:pPr>
      <w:pStyle w:val="Noga"/>
      <w:jc w:val="righ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BCC0A" w14:textId="77777777" w:rsidR="008C7621" w:rsidRPr="008C7621" w:rsidRDefault="008C7621">
    <w:pPr>
      <w:tabs>
        <w:tab w:val="center" w:pos="4550"/>
        <w:tab w:val="left" w:pos="5818"/>
      </w:tabs>
      <w:ind w:right="260"/>
      <w:jc w:val="right"/>
      <w:rPr>
        <w:color w:val="222A35"/>
        <w:szCs w:val="20"/>
      </w:rPr>
    </w:pPr>
    <w:r w:rsidRPr="008C7621">
      <w:rPr>
        <w:color w:val="8496B0"/>
        <w:spacing w:val="60"/>
        <w:szCs w:val="20"/>
      </w:rPr>
      <w:t>Stran</w:t>
    </w:r>
    <w:r w:rsidRPr="008C7621">
      <w:rPr>
        <w:color w:val="8496B0"/>
        <w:szCs w:val="20"/>
      </w:rPr>
      <w:t xml:space="preserve"> </w:t>
    </w:r>
    <w:r w:rsidRPr="008C7621">
      <w:rPr>
        <w:color w:val="323E4F"/>
        <w:szCs w:val="20"/>
      </w:rPr>
      <w:fldChar w:fldCharType="begin"/>
    </w:r>
    <w:r w:rsidRPr="008C7621">
      <w:rPr>
        <w:color w:val="323E4F"/>
        <w:szCs w:val="20"/>
      </w:rPr>
      <w:instrText>PAGE   \* MERGEFORMAT</w:instrText>
    </w:r>
    <w:r w:rsidRPr="008C7621">
      <w:rPr>
        <w:color w:val="323E4F"/>
        <w:szCs w:val="20"/>
      </w:rPr>
      <w:fldChar w:fldCharType="separate"/>
    </w:r>
    <w:r w:rsidRPr="008C7621">
      <w:rPr>
        <w:color w:val="323E4F"/>
        <w:szCs w:val="20"/>
      </w:rPr>
      <w:t>1</w:t>
    </w:r>
    <w:r w:rsidRPr="008C7621">
      <w:rPr>
        <w:color w:val="323E4F"/>
        <w:szCs w:val="20"/>
      </w:rPr>
      <w:fldChar w:fldCharType="end"/>
    </w:r>
    <w:r w:rsidRPr="008C7621">
      <w:rPr>
        <w:color w:val="323E4F"/>
        <w:szCs w:val="20"/>
      </w:rPr>
      <w:t xml:space="preserve"> | </w:t>
    </w:r>
    <w:r w:rsidRPr="008C7621">
      <w:rPr>
        <w:color w:val="323E4F"/>
        <w:szCs w:val="20"/>
      </w:rPr>
      <w:fldChar w:fldCharType="begin"/>
    </w:r>
    <w:r w:rsidRPr="008C7621">
      <w:rPr>
        <w:color w:val="323E4F"/>
        <w:szCs w:val="20"/>
      </w:rPr>
      <w:instrText>NUMPAGES  \* Arabic  \* MERGEFORMAT</w:instrText>
    </w:r>
    <w:r w:rsidRPr="008C7621">
      <w:rPr>
        <w:color w:val="323E4F"/>
        <w:szCs w:val="20"/>
      </w:rPr>
      <w:fldChar w:fldCharType="separate"/>
    </w:r>
    <w:r w:rsidRPr="008C7621">
      <w:rPr>
        <w:color w:val="323E4F"/>
        <w:szCs w:val="20"/>
      </w:rPr>
      <w:t>1</w:t>
    </w:r>
    <w:r w:rsidRPr="008C7621">
      <w:rPr>
        <w:color w:val="323E4F"/>
        <w:szCs w:val="20"/>
      </w:rPr>
      <w:fldChar w:fldCharType="end"/>
    </w:r>
  </w:p>
  <w:p w14:paraId="435F5CAC" w14:textId="77777777" w:rsidR="00393C81" w:rsidRDefault="00393C81" w:rsidP="00855965">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60FFE" w14:textId="77777777" w:rsidR="00393C81" w:rsidRPr="00831D98" w:rsidRDefault="00393C81" w:rsidP="00152883">
    <w:pPr>
      <w:pStyle w:val="Noga"/>
      <w:jc w:val="right"/>
      <w:rPr>
        <w:sz w:val="16"/>
        <w:szCs w:val="16"/>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C2765" w14:textId="77777777" w:rsidR="008C7621" w:rsidRPr="008C7621" w:rsidRDefault="008C7621">
    <w:pPr>
      <w:tabs>
        <w:tab w:val="center" w:pos="4550"/>
        <w:tab w:val="left" w:pos="5818"/>
      </w:tabs>
      <w:ind w:right="260"/>
      <w:jc w:val="right"/>
      <w:rPr>
        <w:color w:val="222A35"/>
        <w:szCs w:val="20"/>
      </w:rPr>
    </w:pPr>
    <w:r w:rsidRPr="008C7621">
      <w:rPr>
        <w:color w:val="8496B0"/>
        <w:spacing w:val="60"/>
        <w:szCs w:val="20"/>
      </w:rPr>
      <w:t>Stran</w:t>
    </w:r>
    <w:r w:rsidRPr="008C7621">
      <w:rPr>
        <w:color w:val="8496B0"/>
        <w:szCs w:val="20"/>
      </w:rPr>
      <w:t xml:space="preserve"> </w:t>
    </w:r>
    <w:r w:rsidRPr="008C7621">
      <w:rPr>
        <w:color w:val="323E4F"/>
        <w:szCs w:val="20"/>
      </w:rPr>
      <w:fldChar w:fldCharType="begin"/>
    </w:r>
    <w:r w:rsidRPr="008C7621">
      <w:rPr>
        <w:color w:val="323E4F"/>
        <w:szCs w:val="20"/>
      </w:rPr>
      <w:instrText>PAGE   \* MERGEFORMAT</w:instrText>
    </w:r>
    <w:r w:rsidRPr="008C7621">
      <w:rPr>
        <w:color w:val="323E4F"/>
        <w:szCs w:val="20"/>
      </w:rPr>
      <w:fldChar w:fldCharType="separate"/>
    </w:r>
    <w:r w:rsidRPr="008C7621">
      <w:rPr>
        <w:color w:val="323E4F"/>
        <w:szCs w:val="20"/>
      </w:rPr>
      <w:t>1</w:t>
    </w:r>
    <w:r w:rsidRPr="008C7621">
      <w:rPr>
        <w:color w:val="323E4F"/>
        <w:szCs w:val="20"/>
      </w:rPr>
      <w:fldChar w:fldCharType="end"/>
    </w:r>
    <w:r w:rsidRPr="008C7621">
      <w:rPr>
        <w:color w:val="323E4F"/>
        <w:szCs w:val="20"/>
      </w:rPr>
      <w:t xml:space="preserve"> | </w:t>
    </w:r>
    <w:r w:rsidRPr="008C7621">
      <w:rPr>
        <w:color w:val="323E4F"/>
        <w:szCs w:val="20"/>
      </w:rPr>
      <w:fldChar w:fldCharType="begin"/>
    </w:r>
    <w:r w:rsidRPr="008C7621">
      <w:rPr>
        <w:color w:val="323E4F"/>
        <w:szCs w:val="20"/>
      </w:rPr>
      <w:instrText>NUMPAGES  \* Arabic  \* MERGEFORMAT</w:instrText>
    </w:r>
    <w:r w:rsidRPr="008C7621">
      <w:rPr>
        <w:color w:val="323E4F"/>
        <w:szCs w:val="20"/>
      </w:rPr>
      <w:fldChar w:fldCharType="separate"/>
    </w:r>
    <w:r w:rsidRPr="008C7621">
      <w:rPr>
        <w:color w:val="323E4F"/>
        <w:szCs w:val="20"/>
      </w:rPr>
      <w:t>1</w:t>
    </w:r>
    <w:r w:rsidRPr="008C7621">
      <w:rPr>
        <w:color w:val="323E4F"/>
        <w:szCs w:val="20"/>
      </w:rPr>
      <w:fldChar w:fldCharType="end"/>
    </w:r>
  </w:p>
  <w:p w14:paraId="2AC03F6F" w14:textId="77777777" w:rsidR="00393C81" w:rsidRPr="00EF7A35" w:rsidRDefault="00393C81" w:rsidP="00EF7A3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2A2C0" w14:textId="77777777" w:rsidR="00C46DBC" w:rsidRDefault="00C46DBC" w:rsidP="00107834">
      <w:pPr>
        <w:spacing w:line="240" w:lineRule="auto"/>
      </w:pPr>
      <w:r>
        <w:separator/>
      </w:r>
    </w:p>
  </w:footnote>
  <w:footnote w:type="continuationSeparator" w:id="0">
    <w:p w14:paraId="56F70C41" w14:textId="77777777" w:rsidR="00C46DBC" w:rsidRDefault="00C46DBC" w:rsidP="00107834">
      <w:pPr>
        <w:spacing w:line="240" w:lineRule="auto"/>
      </w:pPr>
      <w:r>
        <w:continuationSeparator/>
      </w:r>
    </w:p>
  </w:footnote>
  <w:footnote w:id="1">
    <w:p w14:paraId="39677BCE" w14:textId="77777777" w:rsidR="00393C81" w:rsidRDefault="00393C81" w:rsidP="006E5BA8">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59215" w14:textId="77777777" w:rsidR="00393C81" w:rsidRPr="00625193" w:rsidRDefault="00C46DBC">
    <w:pPr>
      <w:pStyle w:val="Glava"/>
      <w:rPr>
        <w:rFonts w:ascii="Tahoma" w:hAnsi="Tahoma" w:cs="Tahoma"/>
        <w:sz w:val="18"/>
        <w:szCs w:val="18"/>
      </w:rPr>
    </w:pPr>
    <w:r>
      <w:rPr>
        <w:rFonts w:ascii="Tahoma" w:hAnsi="Tahoma" w:cs="Tahoma"/>
        <w:noProof/>
        <w:sz w:val="18"/>
        <w:szCs w:val="18"/>
      </w:rPr>
      <w:pict w14:anchorId="388D05B9">
        <v:shapetype id="_x0000_t32" coordsize="21600,21600" o:spt="32" o:oned="t" path="m,l21600,21600e" filled="f">
          <v:path arrowok="t" fillok="f" o:connecttype="none"/>
          <o:lock v:ext="edit" shapetype="t"/>
        </v:shapetype>
        <v:shape id="_x0000_s1029" type="#_x0000_t32" style="position:absolute;left:0;text-align:left;margin-left:-7.15pt;margin-top:27.9pt;width:455.25pt;height:.75pt;flip:y;z-index:251657216" o:connectortype="straight"/>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36FC4" w14:textId="77777777" w:rsidR="00393C81" w:rsidRDefault="00393C81">
    <w:pPr>
      <w:pStyle w:val="Glava"/>
    </w:pPr>
  </w:p>
  <w:p w14:paraId="33638287" w14:textId="77777777" w:rsidR="00393C81" w:rsidRDefault="00393C81">
    <w:pPr>
      <w:pStyle w:val="Glava"/>
    </w:pPr>
  </w:p>
  <w:p w14:paraId="0B934419" w14:textId="77777777" w:rsidR="00393C81" w:rsidRDefault="00393C81">
    <w:pPr>
      <w:pStyle w:val="Glava"/>
    </w:pPr>
  </w:p>
  <w:p w14:paraId="2BA81866" w14:textId="77777777" w:rsidR="00393C81" w:rsidRDefault="00393C81">
    <w:pPr>
      <w:pStyle w:val="Glava"/>
    </w:pPr>
  </w:p>
  <w:tbl>
    <w:tblPr>
      <w:tblW w:w="9747" w:type="dxa"/>
      <w:tblLook w:val="04A0" w:firstRow="1" w:lastRow="0" w:firstColumn="1" w:lastColumn="0" w:noHBand="0" w:noVBand="1"/>
    </w:tblPr>
    <w:tblGrid>
      <w:gridCol w:w="6629"/>
      <w:gridCol w:w="3118"/>
    </w:tblGrid>
    <w:tr w:rsidR="004C68DB" w:rsidRPr="004C68DB" w14:paraId="08C051B5" w14:textId="77777777" w:rsidTr="006E7385">
      <w:tc>
        <w:tcPr>
          <w:tcW w:w="6629" w:type="dxa"/>
        </w:tcPr>
        <w:p w14:paraId="6ABCC610" w14:textId="77777777" w:rsidR="004C68DB" w:rsidRPr="004C68DB" w:rsidRDefault="004C68DB" w:rsidP="004C68DB">
          <w:pPr>
            <w:tabs>
              <w:tab w:val="center" w:pos="4536"/>
              <w:tab w:val="right" w:pos="9072"/>
            </w:tabs>
            <w:suppressAutoHyphens/>
            <w:autoSpaceDN w:val="0"/>
            <w:spacing w:line="240" w:lineRule="auto"/>
            <w:jc w:val="left"/>
            <w:textAlignment w:val="baseline"/>
            <w:rPr>
              <w:rFonts w:ascii="Calibri" w:hAnsi="Calibri"/>
              <w:sz w:val="22"/>
            </w:rPr>
          </w:pPr>
        </w:p>
      </w:tc>
      <w:tc>
        <w:tcPr>
          <w:tcW w:w="3118" w:type="dxa"/>
        </w:tcPr>
        <w:p w14:paraId="670738D0" w14:textId="77777777" w:rsidR="004C68DB" w:rsidRPr="004C68DB" w:rsidRDefault="004C68DB" w:rsidP="004C68DB">
          <w:pPr>
            <w:tabs>
              <w:tab w:val="center" w:pos="4536"/>
              <w:tab w:val="right" w:pos="9072"/>
            </w:tabs>
            <w:suppressAutoHyphens/>
            <w:autoSpaceDN w:val="0"/>
            <w:spacing w:line="240" w:lineRule="auto"/>
            <w:jc w:val="right"/>
            <w:textAlignment w:val="baseline"/>
            <w:rPr>
              <w:rFonts w:ascii="Calibri" w:hAnsi="Calibri"/>
              <w:sz w:val="22"/>
            </w:rPr>
          </w:pPr>
        </w:p>
        <w:p w14:paraId="1B1B7E13" w14:textId="77777777" w:rsidR="004C68DB" w:rsidRPr="004C68DB" w:rsidRDefault="004C68DB" w:rsidP="004C68DB">
          <w:pPr>
            <w:tabs>
              <w:tab w:val="center" w:pos="4536"/>
              <w:tab w:val="right" w:pos="9072"/>
            </w:tabs>
            <w:suppressAutoHyphens/>
            <w:autoSpaceDN w:val="0"/>
            <w:spacing w:line="240" w:lineRule="auto"/>
            <w:jc w:val="left"/>
            <w:textAlignment w:val="baseline"/>
            <w:rPr>
              <w:rFonts w:ascii="Calibri" w:hAnsi="Calibri"/>
              <w:sz w:val="22"/>
            </w:rPr>
          </w:pPr>
        </w:p>
      </w:tc>
    </w:tr>
  </w:tbl>
  <w:p w14:paraId="550B4613" w14:textId="77777777" w:rsidR="00393C81" w:rsidRDefault="00393C81">
    <w:pPr>
      <w:pStyle w:val="Glava"/>
    </w:pPr>
  </w:p>
  <w:p w14:paraId="2C8C1F05" w14:textId="77777777" w:rsidR="00393C81" w:rsidRDefault="00393C81">
    <w:pPr>
      <w:pStyle w:val="Glava"/>
    </w:pPr>
  </w:p>
  <w:p w14:paraId="168ECDAC" w14:textId="77777777" w:rsidR="00393C81" w:rsidRDefault="00393C8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BC124" w14:textId="77777777" w:rsidR="007E1838" w:rsidRDefault="007E1838" w:rsidP="006E7385">
    <w:pPr>
      <w:pStyle w:val="Glava"/>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F4557" w14:textId="77777777" w:rsidR="004B2BF8" w:rsidRPr="00625193" w:rsidRDefault="00C46DBC">
    <w:pPr>
      <w:pStyle w:val="Glava"/>
      <w:rPr>
        <w:rFonts w:ascii="Tahoma" w:hAnsi="Tahoma" w:cs="Tahoma"/>
        <w:sz w:val="18"/>
        <w:szCs w:val="18"/>
      </w:rPr>
    </w:pPr>
    <w:r>
      <w:rPr>
        <w:rFonts w:ascii="Tahoma" w:hAnsi="Tahoma" w:cs="Tahoma"/>
        <w:noProof/>
        <w:sz w:val="18"/>
        <w:szCs w:val="18"/>
      </w:rPr>
      <w:pict w14:anchorId="15214BD9">
        <v:shapetype id="_x0000_t32" coordsize="21600,21600" o:spt="32" o:oned="t" path="m,l21600,21600e" filled="f">
          <v:path arrowok="t" fillok="f" o:connecttype="none"/>
          <o:lock v:ext="edit" shapetype="t"/>
        </v:shapetype>
        <v:shape id="_x0000_s1040" type="#_x0000_t32" style="position:absolute;left:0;text-align:left;margin-left:-7.15pt;margin-top:27.9pt;width:455.25pt;height:.75pt;flip:y;z-index:251658240" o:connectortype="straight"/>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55055" w14:textId="77777777" w:rsidR="004B2BF8" w:rsidRDefault="004B2BF8">
    <w:pPr>
      <w:pStyle w:val="Glava"/>
    </w:pPr>
  </w:p>
  <w:p w14:paraId="5DA7CBCE" w14:textId="77777777" w:rsidR="004B2BF8" w:rsidRDefault="004B2BF8">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E3412" w14:textId="77777777" w:rsidR="00393C81" w:rsidRPr="00EF7A35" w:rsidRDefault="00393C81" w:rsidP="00EF7A35">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091C8" w14:textId="77777777" w:rsidR="00393C81" w:rsidRDefault="00393C81" w:rsidP="00FA7E5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1"/>
      <w:numFmt w:val="bullet"/>
      <w:lvlText w:val=""/>
      <w:lvlJc w:val="left"/>
      <w:pPr>
        <w:tabs>
          <w:tab w:val="num" w:pos="0"/>
        </w:tabs>
        <w:ind w:left="720" w:hanging="360"/>
      </w:pPr>
      <w:rPr>
        <w:rFonts w:ascii="Symbol" w:hAnsi="Symbol" w:cs="Symbol" w:hint="default"/>
        <w:sz w:val="18"/>
        <w:szCs w:val="18"/>
      </w:rPr>
    </w:lvl>
  </w:abstractNum>
  <w:abstractNum w:abstractNumId="1" w15:restartNumberingAfterBreak="0">
    <w:nsid w:val="0000000B"/>
    <w:multiLevelType w:val="singleLevel"/>
    <w:tmpl w:val="0000000B"/>
    <w:name w:val="WW8Num13"/>
    <w:lvl w:ilvl="0">
      <w:start w:val="1"/>
      <w:numFmt w:val="bullet"/>
      <w:lvlText w:val=""/>
      <w:lvlJc w:val="left"/>
      <w:pPr>
        <w:tabs>
          <w:tab w:val="num" w:pos="0"/>
        </w:tabs>
        <w:ind w:left="720" w:hanging="360"/>
      </w:pPr>
      <w:rPr>
        <w:rFonts w:ascii="Symbol" w:hAnsi="Symbol" w:cs="Symbol" w:hint="default"/>
        <w:sz w:val="18"/>
        <w:szCs w:val="18"/>
        <w:lang w:val="x-none"/>
      </w:rPr>
    </w:lvl>
  </w:abstractNum>
  <w:abstractNum w:abstractNumId="2" w15:restartNumberingAfterBreak="0">
    <w:nsid w:val="00000016"/>
    <w:multiLevelType w:val="singleLevel"/>
    <w:tmpl w:val="00000016"/>
    <w:name w:val="WW8Num25"/>
    <w:lvl w:ilvl="0">
      <w:start w:val="1"/>
      <w:numFmt w:val="bullet"/>
      <w:lvlText w:val=""/>
      <w:lvlJc w:val="left"/>
      <w:pPr>
        <w:tabs>
          <w:tab w:val="num" w:pos="0"/>
        </w:tabs>
        <w:ind w:left="720" w:hanging="360"/>
      </w:pPr>
      <w:rPr>
        <w:rFonts w:ascii="Symbol" w:hAnsi="Symbol" w:cs="Symbol" w:hint="default"/>
        <w:sz w:val="18"/>
        <w:szCs w:val="18"/>
      </w:rPr>
    </w:lvl>
  </w:abstractNum>
  <w:abstractNum w:abstractNumId="3" w15:restartNumberingAfterBreak="0">
    <w:nsid w:val="00000018"/>
    <w:multiLevelType w:val="singleLevel"/>
    <w:tmpl w:val="00000018"/>
    <w:name w:val="WW8Num27"/>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19E2E90"/>
    <w:multiLevelType w:val="multilevel"/>
    <w:tmpl w:val="70AAA324"/>
    <w:numStyleLink w:val="Natevanjestevilkami"/>
  </w:abstractNum>
  <w:abstractNum w:abstractNumId="5" w15:restartNumberingAfterBreak="0">
    <w:nsid w:val="02A10027"/>
    <w:multiLevelType w:val="hybridMultilevel"/>
    <w:tmpl w:val="A9522F9E"/>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793EE3"/>
    <w:multiLevelType w:val="hybridMultilevel"/>
    <w:tmpl w:val="EE4203B4"/>
    <w:lvl w:ilvl="0" w:tplc="32985EF8">
      <w:start w:val="1"/>
      <w:numFmt w:val="upperRoman"/>
      <w:lvlText w:val="%1."/>
      <w:lvlJc w:val="left"/>
      <w:pPr>
        <w:ind w:left="1080" w:hanging="72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132118E8"/>
    <w:multiLevelType w:val="hybridMultilevel"/>
    <w:tmpl w:val="5D16AAF6"/>
    <w:lvl w:ilvl="0" w:tplc="00000002">
      <w:start w:val="1"/>
      <w:numFmt w:val="bullet"/>
      <w:lvlText w:val="-"/>
      <w:lvlJc w:val="left"/>
      <w:pPr>
        <w:ind w:left="720" w:hanging="360"/>
      </w:pPr>
      <w:rPr>
        <w:rFonts w:ascii="OpenSymbol" w:hAnsi="Open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BB66D2"/>
    <w:multiLevelType w:val="hybridMultilevel"/>
    <w:tmpl w:val="9A040F38"/>
    <w:lvl w:ilvl="0" w:tplc="A42823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6E172C0"/>
    <w:multiLevelType w:val="hybridMultilevel"/>
    <w:tmpl w:val="A1721DD2"/>
    <w:lvl w:ilvl="0" w:tplc="46FCA79C">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94C3426"/>
    <w:multiLevelType w:val="hybridMultilevel"/>
    <w:tmpl w:val="2598B19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1D0D1FE7"/>
    <w:multiLevelType w:val="multilevel"/>
    <w:tmpl w:val="2114831E"/>
    <w:numStyleLink w:val="Headings"/>
  </w:abstractNum>
  <w:abstractNum w:abstractNumId="14" w15:restartNumberingAfterBreak="0">
    <w:nsid w:val="1D59184B"/>
    <w:multiLevelType w:val="hybridMultilevel"/>
    <w:tmpl w:val="C46ACB7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3E6103"/>
    <w:multiLevelType w:val="hybridMultilevel"/>
    <w:tmpl w:val="DC4E5074"/>
    <w:styleLink w:val="Headings1"/>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6E43AA7"/>
    <w:multiLevelType w:val="hybridMultilevel"/>
    <w:tmpl w:val="96F47304"/>
    <w:lvl w:ilvl="0" w:tplc="FFFFFFFF">
      <w:start w:val="1"/>
      <w:numFmt w:val="bullet"/>
      <w:lvlText w:val="-"/>
      <w:lvlJc w:val="left"/>
      <w:pPr>
        <w:ind w:left="720" w:hanging="360"/>
      </w:pPr>
      <w:rPr>
        <w:rFonts w:ascii="OpenSymbol" w:hAnsi="OpenSymbol" w:hint="default"/>
      </w:rPr>
    </w:lvl>
    <w:lvl w:ilvl="1" w:tplc="00000002">
      <w:start w:val="1"/>
      <w:numFmt w:val="bullet"/>
      <w:lvlText w:val="-"/>
      <w:lvlJc w:val="left"/>
      <w:pPr>
        <w:ind w:left="1440" w:hanging="360"/>
      </w:pPr>
      <w:rPr>
        <w:rFonts w:ascii="OpenSymbol" w:hAnsi="Open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8" w15:restartNumberingAfterBreak="0">
    <w:nsid w:val="2D4268A8"/>
    <w:multiLevelType w:val="hybridMultilevel"/>
    <w:tmpl w:val="8E86112A"/>
    <w:lvl w:ilvl="0" w:tplc="2E22339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0433075"/>
    <w:multiLevelType w:val="hybridMultilevel"/>
    <w:tmpl w:val="89C6FB2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315D0B79"/>
    <w:multiLevelType w:val="hybridMultilevel"/>
    <w:tmpl w:val="734E063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3CE244D"/>
    <w:multiLevelType w:val="hybridMultilevel"/>
    <w:tmpl w:val="3968954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4C647F5"/>
    <w:multiLevelType w:val="hybridMultilevel"/>
    <w:tmpl w:val="0C428752"/>
    <w:lvl w:ilvl="0" w:tplc="4A2873A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84A2B6C"/>
    <w:multiLevelType w:val="hybridMultilevel"/>
    <w:tmpl w:val="0C4280F2"/>
    <w:lvl w:ilvl="0" w:tplc="2F1CC2EA">
      <w:start w:val="1"/>
      <w:numFmt w:val="bullet"/>
      <w:lvlText w:val=""/>
      <w:lvlJc w:val="left"/>
      <w:pPr>
        <w:ind w:left="720" w:hanging="360"/>
      </w:pPr>
      <w:rPr>
        <w:rFonts w:ascii="Symbol" w:hAnsi="Symbol"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B090523"/>
    <w:multiLevelType w:val="hybridMultilevel"/>
    <w:tmpl w:val="9AA2C4A2"/>
    <w:lvl w:ilvl="0" w:tplc="00000002">
      <w:start w:val="1"/>
      <w:numFmt w:val="bullet"/>
      <w:lvlText w:val="-"/>
      <w:lvlJc w:val="left"/>
      <w:pPr>
        <w:ind w:left="720" w:hanging="360"/>
      </w:pPr>
      <w:rPr>
        <w:rFonts w:ascii="OpenSymbol" w:hAnsi="Open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1E413F0"/>
    <w:multiLevelType w:val="hybridMultilevel"/>
    <w:tmpl w:val="259A02F8"/>
    <w:lvl w:ilvl="0" w:tplc="00000002">
      <w:start w:val="1"/>
      <w:numFmt w:val="bullet"/>
      <w:lvlText w:val="-"/>
      <w:lvlJc w:val="left"/>
      <w:pPr>
        <w:ind w:left="720" w:hanging="360"/>
      </w:pPr>
      <w:rPr>
        <w:rFonts w:ascii="OpenSymbol" w:hAnsi="Open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3DC087A"/>
    <w:multiLevelType w:val="hybridMultilevel"/>
    <w:tmpl w:val="BB427BAE"/>
    <w:lvl w:ilvl="0" w:tplc="00000002">
      <w:start w:val="1"/>
      <w:numFmt w:val="bullet"/>
      <w:lvlText w:val="-"/>
      <w:lvlJc w:val="left"/>
      <w:pPr>
        <w:ind w:left="720" w:hanging="360"/>
      </w:pPr>
      <w:rPr>
        <w:rFonts w:ascii="OpenSymbol" w:hAnsi="Open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5BD09AD"/>
    <w:multiLevelType w:val="multilevel"/>
    <w:tmpl w:val="A260D47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59A0235D"/>
    <w:multiLevelType w:val="hybridMultilevel"/>
    <w:tmpl w:val="8948387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5B8D0C32"/>
    <w:multiLevelType w:val="hybridMultilevel"/>
    <w:tmpl w:val="B15207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D4E3302"/>
    <w:multiLevelType w:val="hybridMultilevel"/>
    <w:tmpl w:val="C3F4DA5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5FF90CC3"/>
    <w:multiLevelType w:val="hybridMultilevel"/>
    <w:tmpl w:val="8D348744"/>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63D1283F"/>
    <w:multiLevelType w:val="hybridMultilevel"/>
    <w:tmpl w:val="84727DAC"/>
    <w:lvl w:ilvl="0" w:tplc="04240001">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35" w15:restartNumberingAfterBreak="0">
    <w:nsid w:val="672C4E80"/>
    <w:multiLevelType w:val="hybridMultilevel"/>
    <w:tmpl w:val="A620CC1A"/>
    <w:lvl w:ilvl="0" w:tplc="A42823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79F0C84"/>
    <w:multiLevelType w:val="hybridMultilevel"/>
    <w:tmpl w:val="C450D93C"/>
    <w:lvl w:ilvl="0" w:tplc="00000002">
      <w:start w:val="1"/>
      <w:numFmt w:val="bullet"/>
      <w:lvlText w:val="-"/>
      <w:lvlJc w:val="left"/>
      <w:pPr>
        <w:ind w:left="720" w:hanging="360"/>
      </w:pPr>
      <w:rPr>
        <w:rFonts w:ascii="OpenSymbol" w:hAnsi="Open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91B0724"/>
    <w:multiLevelType w:val="hybridMultilevel"/>
    <w:tmpl w:val="C4268F24"/>
    <w:lvl w:ilvl="0" w:tplc="00000002">
      <w:start w:val="1"/>
      <w:numFmt w:val="bullet"/>
      <w:lvlText w:val="-"/>
      <w:lvlJc w:val="left"/>
      <w:pPr>
        <w:ind w:left="720" w:hanging="360"/>
      </w:pPr>
      <w:rPr>
        <w:rFonts w:ascii="OpenSymbol" w:hAnsi="OpenSymbol" w:hint="default"/>
      </w:rPr>
    </w:lvl>
    <w:lvl w:ilvl="1" w:tplc="F8AC80DA">
      <w:numFmt w:val="bullet"/>
      <w:lvlText w:val="•"/>
      <w:lvlJc w:val="left"/>
      <w:pPr>
        <w:ind w:left="1788" w:hanging="708"/>
      </w:pPr>
      <w:rPr>
        <w:rFonts w:ascii="Tahoma" w:eastAsia="Calibri"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9" w15:restartNumberingAfterBreak="0">
    <w:nsid w:val="6A7F6A1D"/>
    <w:multiLevelType w:val="hybridMultilevel"/>
    <w:tmpl w:val="3DFA1446"/>
    <w:lvl w:ilvl="0" w:tplc="A42823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D714A94"/>
    <w:multiLevelType w:val="hybridMultilevel"/>
    <w:tmpl w:val="B1268CCC"/>
    <w:lvl w:ilvl="0" w:tplc="00000002">
      <w:start w:val="1"/>
      <w:numFmt w:val="bullet"/>
      <w:lvlText w:val="-"/>
      <w:lvlJc w:val="left"/>
      <w:pPr>
        <w:ind w:left="720" w:hanging="360"/>
      </w:pPr>
      <w:rPr>
        <w:rFonts w:ascii="OpenSymbol" w:hAnsi="Open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42" w15:restartNumberingAfterBreak="0">
    <w:nsid w:val="6E0928C6"/>
    <w:multiLevelType w:val="multilevel"/>
    <w:tmpl w:val="B664B806"/>
    <w:lvl w:ilvl="0">
      <w:start w:val="10"/>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E905DE7"/>
    <w:multiLevelType w:val="hybridMultilevel"/>
    <w:tmpl w:val="61E4E5F0"/>
    <w:lvl w:ilvl="0" w:tplc="DCF6765E">
      <w:numFmt w:val="bullet"/>
      <w:lvlText w:val="-"/>
      <w:lvlJc w:val="left"/>
      <w:pPr>
        <w:ind w:left="360" w:hanging="360"/>
      </w:pPr>
      <w:rPr>
        <w:rFonts w:ascii="Tahoma" w:eastAsia="Calibri" w:hAnsi="Tahoma" w:cs="Tahoma"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6EA21F1E"/>
    <w:multiLevelType w:val="hybridMultilevel"/>
    <w:tmpl w:val="3078B20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5"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46"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0EF4841"/>
    <w:multiLevelType w:val="hybridMultilevel"/>
    <w:tmpl w:val="269EFDDC"/>
    <w:lvl w:ilvl="0" w:tplc="AC98D65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7A6649D"/>
    <w:multiLevelType w:val="hybridMultilevel"/>
    <w:tmpl w:val="07E42584"/>
    <w:lvl w:ilvl="0" w:tplc="C43CD228">
      <w:start w:val="1"/>
      <w:numFmt w:val="decimal"/>
      <w:lvlText w:val="%1."/>
      <w:lvlJc w:val="left"/>
      <w:pPr>
        <w:ind w:left="436" w:hanging="360"/>
      </w:pPr>
      <w:rPr>
        <w:rFonts w:hint="default"/>
        <w:i w:val="0"/>
        <w:sz w:val="20"/>
        <w:szCs w:val="20"/>
      </w:rPr>
    </w:lvl>
    <w:lvl w:ilvl="1" w:tplc="04240019" w:tentative="1">
      <w:start w:val="1"/>
      <w:numFmt w:val="lowerLetter"/>
      <w:lvlText w:val="%2."/>
      <w:lvlJc w:val="left"/>
      <w:pPr>
        <w:ind w:left="1156" w:hanging="360"/>
      </w:pPr>
    </w:lvl>
    <w:lvl w:ilvl="2" w:tplc="0424001B" w:tentative="1">
      <w:start w:val="1"/>
      <w:numFmt w:val="lowerRoman"/>
      <w:lvlText w:val="%3."/>
      <w:lvlJc w:val="right"/>
      <w:pPr>
        <w:ind w:left="1876" w:hanging="180"/>
      </w:pPr>
    </w:lvl>
    <w:lvl w:ilvl="3" w:tplc="0424000F" w:tentative="1">
      <w:start w:val="1"/>
      <w:numFmt w:val="decimal"/>
      <w:lvlText w:val="%4."/>
      <w:lvlJc w:val="left"/>
      <w:pPr>
        <w:ind w:left="2596" w:hanging="360"/>
      </w:pPr>
    </w:lvl>
    <w:lvl w:ilvl="4" w:tplc="04240019" w:tentative="1">
      <w:start w:val="1"/>
      <w:numFmt w:val="lowerLetter"/>
      <w:lvlText w:val="%5."/>
      <w:lvlJc w:val="left"/>
      <w:pPr>
        <w:ind w:left="3316" w:hanging="360"/>
      </w:pPr>
    </w:lvl>
    <w:lvl w:ilvl="5" w:tplc="0424001B" w:tentative="1">
      <w:start w:val="1"/>
      <w:numFmt w:val="lowerRoman"/>
      <w:lvlText w:val="%6."/>
      <w:lvlJc w:val="right"/>
      <w:pPr>
        <w:ind w:left="4036" w:hanging="180"/>
      </w:pPr>
    </w:lvl>
    <w:lvl w:ilvl="6" w:tplc="0424000F" w:tentative="1">
      <w:start w:val="1"/>
      <w:numFmt w:val="decimal"/>
      <w:lvlText w:val="%7."/>
      <w:lvlJc w:val="left"/>
      <w:pPr>
        <w:ind w:left="4756" w:hanging="360"/>
      </w:pPr>
    </w:lvl>
    <w:lvl w:ilvl="7" w:tplc="04240019" w:tentative="1">
      <w:start w:val="1"/>
      <w:numFmt w:val="lowerLetter"/>
      <w:lvlText w:val="%8."/>
      <w:lvlJc w:val="left"/>
      <w:pPr>
        <w:ind w:left="5476" w:hanging="360"/>
      </w:pPr>
    </w:lvl>
    <w:lvl w:ilvl="8" w:tplc="0424001B" w:tentative="1">
      <w:start w:val="1"/>
      <w:numFmt w:val="lowerRoman"/>
      <w:lvlText w:val="%9."/>
      <w:lvlJc w:val="right"/>
      <w:pPr>
        <w:ind w:left="6196" w:hanging="180"/>
      </w:pPr>
    </w:lvl>
  </w:abstractNum>
  <w:abstractNum w:abstractNumId="49" w15:restartNumberingAfterBreak="0">
    <w:nsid w:val="7DFB620F"/>
    <w:multiLevelType w:val="hybridMultilevel"/>
    <w:tmpl w:val="2B7CBE86"/>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712585236">
    <w:abstractNumId w:val="41"/>
  </w:num>
  <w:num w:numId="2" w16cid:durableId="755328917">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278492150">
    <w:abstractNumId w:val="15"/>
  </w:num>
  <w:num w:numId="4" w16cid:durableId="1815293148">
    <w:abstractNumId w:val="38"/>
  </w:num>
  <w:num w:numId="5" w16cid:durableId="869151415">
    <w:abstractNumId w:val="28"/>
  </w:num>
  <w:num w:numId="6" w16cid:durableId="1449541666">
    <w:abstractNumId w:val="8"/>
  </w:num>
  <w:num w:numId="7" w16cid:durableId="475992990">
    <w:abstractNumId w:val="4"/>
    <w:lvlOverride w:ilvl="1">
      <w:lvl w:ilvl="1">
        <w:start w:val="1"/>
        <w:numFmt w:val="decimal"/>
        <w:pStyle w:val="Natevanjestevilkami2"/>
        <w:lvlText w:val="%1.%2"/>
        <w:lvlJc w:val="left"/>
        <w:pPr>
          <w:ind w:left="1021" w:hanging="664"/>
        </w:pPr>
        <w:rPr>
          <w:rFonts w:hint="default"/>
          <w:strike w:val="0"/>
        </w:rPr>
      </w:lvl>
    </w:lvlOverride>
  </w:num>
  <w:num w:numId="8" w16cid:durableId="1537155253">
    <w:abstractNumId w:val="46"/>
  </w:num>
  <w:num w:numId="9" w16cid:durableId="1998193746">
    <w:abstractNumId w:val="48"/>
  </w:num>
  <w:num w:numId="10" w16cid:durableId="1636135224">
    <w:abstractNumId w:val="24"/>
  </w:num>
  <w:num w:numId="11" w16cid:durableId="866482893">
    <w:abstractNumId w:val="6"/>
  </w:num>
  <w:num w:numId="12" w16cid:durableId="1708067976">
    <w:abstractNumId w:val="10"/>
  </w:num>
  <w:num w:numId="13" w16cid:durableId="1880315790">
    <w:abstractNumId w:val="18"/>
  </w:num>
  <w:num w:numId="14" w16cid:durableId="635139776">
    <w:abstractNumId w:val="22"/>
  </w:num>
  <w:num w:numId="15" w16cid:durableId="1944218138">
    <w:abstractNumId w:val="39"/>
  </w:num>
  <w:num w:numId="16" w16cid:durableId="1120032713">
    <w:abstractNumId w:val="35"/>
  </w:num>
  <w:num w:numId="17" w16cid:durableId="304706037">
    <w:abstractNumId w:val="7"/>
  </w:num>
  <w:num w:numId="18" w16cid:durableId="233592958">
    <w:abstractNumId w:val="49"/>
  </w:num>
  <w:num w:numId="19" w16cid:durableId="700474924">
    <w:abstractNumId w:val="33"/>
  </w:num>
  <w:num w:numId="20" w16cid:durableId="83263223">
    <w:abstractNumId w:val="17"/>
  </w:num>
  <w:num w:numId="21" w16cid:durableId="393353028">
    <w:abstractNumId w:val="45"/>
  </w:num>
  <w:num w:numId="22" w16cid:durableId="1002972817">
    <w:abstractNumId w:val="19"/>
  </w:num>
  <w:num w:numId="23" w16cid:durableId="1301886235">
    <w:abstractNumId w:val="43"/>
  </w:num>
  <w:num w:numId="24" w16cid:durableId="385379209">
    <w:abstractNumId w:val="5"/>
  </w:num>
  <w:num w:numId="25" w16cid:durableId="620694428">
    <w:abstractNumId w:val="42"/>
  </w:num>
  <w:num w:numId="26" w16cid:durableId="357975000">
    <w:abstractNumId w:val="3"/>
  </w:num>
  <w:num w:numId="27" w16cid:durableId="1921864717">
    <w:abstractNumId w:val="0"/>
  </w:num>
  <w:num w:numId="28" w16cid:durableId="1300185612">
    <w:abstractNumId w:val="2"/>
  </w:num>
  <w:num w:numId="29" w16cid:durableId="2063553344">
    <w:abstractNumId w:val="47"/>
  </w:num>
  <w:num w:numId="30" w16cid:durableId="847058097">
    <w:abstractNumId w:val="11"/>
  </w:num>
  <w:num w:numId="31" w16cid:durableId="1936472463">
    <w:abstractNumId w:val="23"/>
  </w:num>
  <w:num w:numId="32" w16cid:durableId="724108199">
    <w:abstractNumId w:val="31"/>
  </w:num>
  <w:num w:numId="33" w16cid:durableId="1888371966">
    <w:abstractNumId w:val="21"/>
  </w:num>
  <w:num w:numId="34" w16cid:durableId="276106708">
    <w:abstractNumId w:val="20"/>
  </w:num>
  <w:num w:numId="35" w16cid:durableId="170919721">
    <w:abstractNumId w:val="14"/>
  </w:num>
  <w:num w:numId="36" w16cid:durableId="549027708">
    <w:abstractNumId w:val="34"/>
  </w:num>
  <w:num w:numId="37" w16cid:durableId="1701279733">
    <w:abstractNumId w:val="25"/>
  </w:num>
  <w:num w:numId="38" w16cid:durableId="1384598304">
    <w:abstractNumId w:val="26"/>
  </w:num>
  <w:num w:numId="39" w16cid:durableId="85788668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06408695">
    <w:abstractNumId w:val="1"/>
  </w:num>
  <w:num w:numId="41" w16cid:durableId="12277238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5893618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2418827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57424644">
    <w:abstractNumId w:val="36"/>
  </w:num>
  <w:num w:numId="45" w16cid:durableId="1643198129">
    <w:abstractNumId w:val="40"/>
  </w:num>
  <w:num w:numId="46" w16cid:durableId="470557159">
    <w:abstractNumId w:val="27"/>
  </w:num>
  <w:num w:numId="47" w16cid:durableId="2143230670">
    <w:abstractNumId w:val="9"/>
  </w:num>
  <w:num w:numId="48" w16cid:durableId="1705055132">
    <w:abstractNumId w:val="37"/>
  </w:num>
  <w:num w:numId="49" w16cid:durableId="1738437537">
    <w:abstractNumId w:val="16"/>
  </w:num>
  <w:num w:numId="50" w16cid:durableId="1439719152">
    <w:abstractNumId w:val="2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doNotTrackMoves/>
  <w:documentProtection w:edit="readOnly" w:enforcement="0"/>
  <w:defaultTabStop w:val="708"/>
  <w:hyphenationZone w:val="425"/>
  <w:characterSpacingControl w:val="doNotCompress"/>
  <w:hdrShapeDefaults>
    <o:shapedefaults v:ext="edit" spidmax="2050"/>
    <o:shapelayout v:ext="edit">
      <o:idmap v:ext="edit" data="1"/>
      <o:rules v:ext="edit">
        <o:r id="V:Rule1" type="connector" idref="#_x0000_s1029"/>
        <o:r id="V:Rule2" type="connector" idref="#_x0000_s1040"/>
      </o:rules>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B1E26"/>
    <w:rsid w:val="00002A2A"/>
    <w:rsid w:val="00004B23"/>
    <w:rsid w:val="00005F4B"/>
    <w:rsid w:val="00006100"/>
    <w:rsid w:val="00007B87"/>
    <w:rsid w:val="00010031"/>
    <w:rsid w:val="00010357"/>
    <w:rsid w:val="00010E67"/>
    <w:rsid w:val="00011ADB"/>
    <w:rsid w:val="00014055"/>
    <w:rsid w:val="000142E7"/>
    <w:rsid w:val="00015DD6"/>
    <w:rsid w:val="00030BE3"/>
    <w:rsid w:val="000322AF"/>
    <w:rsid w:val="00032646"/>
    <w:rsid w:val="000344DF"/>
    <w:rsid w:val="0003458C"/>
    <w:rsid w:val="00034A69"/>
    <w:rsid w:val="00040055"/>
    <w:rsid w:val="00042CB9"/>
    <w:rsid w:val="00053B35"/>
    <w:rsid w:val="00060E2A"/>
    <w:rsid w:val="0006117D"/>
    <w:rsid w:val="00061B4A"/>
    <w:rsid w:val="0006500B"/>
    <w:rsid w:val="00065CD3"/>
    <w:rsid w:val="00066C3A"/>
    <w:rsid w:val="0007004C"/>
    <w:rsid w:val="000730BE"/>
    <w:rsid w:val="000737A2"/>
    <w:rsid w:val="0007417E"/>
    <w:rsid w:val="000757BF"/>
    <w:rsid w:val="000771A5"/>
    <w:rsid w:val="00077BD5"/>
    <w:rsid w:val="0008140E"/>
    <w:rsid w:val="00082C19"/>
    <w:rsid w:val="000837C3"/>
    <w:rsid w:val="000839C2"/>
    <w:rsid w:val="00086BB5"/>
    <w:rsid w:val="000918E8"/>
    <w:rsid w:val="00091B32"/>
    <w:rsid w:val="000965DF"/>
    <w:rsid w:val="00097949"/>
    <w:rsid w:val="0009799E"/>
    <w:rsid w:val="00097A70"/>
    <w:rsid w:val="000A00BA"/>
    <w:rsid w:val="000A351D"/>
    <w:rsid w:val="000A4471"/>
    <w:rsid w:val="000A45B0"/>
    <w:rsid w:val="000A4B6A"/>
    <w:rsid w:val="000A52D7"/>
    <w:rsid w:val="000A71DC"/>
    <w:rsid w:val="000A756F"/>
    <w:rsid w:val="000B16F4"/>
    <w:rsid w:val="000B58C1"/>
    <w:rsid w:val="000B66C4"/>
    <w:rsid w:val="000B6FF6"/>
    <w:rsid w:val="000B7A9C"/>
    <w:rsid w:val="000C735E"/>
    <w:rsid w:val="000C799C"/>
    <w:rsid w:val="000D04E7"/>
    <w:rsid w:val="000D29CA"/>
    <w:rsid w:val="000D3A38"/>
    <w:rsid w:val="000E0431"/>
    <w:rsid w:val="000E2AF5"/>
    <w:rsid w:val="000E7E80"/>
    <w:rsid w:val="000F0796"/>
    <w:rsid w:val="000F085B"/>
    <w:rsid w:val="000F39CC"/>
    <w:rsid w:val="000F75C6"/>
    <w:rsid w:val="0010091F"/>
    <w:rsid w:val="00101682"/>
    <w:rsid w:val="00102A36"/>
    <w:rsid w:val="00103EAE"/>
    <w:rsid w:val="00107834"/>
    <w:rsid w:val="00113D29"/>
    <w:rsid w:val="0011549B"/>
    <w:rsid w:val="0011613B"/>
    <w:rsid w:val="00120550"/>
    <w:rsid w:val="00121908"/>
    <w:rsid w:val="00121D64"/>
    <w:rsid w:val="001228B1"/>
    <w:rsid w:val="00126055"/>
    <w:rsid w:val="00126FA0"/>
    <w:rsid w:val="0012759C"/>
    <w:rsid w:val="00127C4A"/>
    <w:rsid w:val="001317DD"/>
    <w:rsid w:val="00131CF2"/>
    <w:rsid w:val="00133ACC"/>
    <w:rsid w:val="00133CDA"/>
    <w:rsid w:val="001343C5"/>
    <w:rsid w:val="00140271"/>
    <w:rsid w:val="00140E90"/>
    <w:rsid w:val="00142B7E"/>
    <w:rsid w:val="00142EA9"/>
    <w:rsid w:val="0014694B"/>
    <w:rsid w:val="00150B80"/>
    <w:rsid w:val="00152883"/>
    <w:rsid w:val="00152B13"/>
    <w:rsid w:val="00155425"/>
    <w:rsid w:val="00157735"/>
    <w:rsid w:val="00160C8B"/>
    <w:rsid w:val="00161559"/>
    <w:rsid w:val="00161942"/>
    <w:rsid w:val="00164F36"/>
    <w:rsid w:val="00166B3B"/>
    <w:rsid w:val="001711A6"/>
    <w:rsid w:val="001716C5"/>
    <w:rsid w:val="00171738"/>
    <w:rsid w:val="0017436F"/>
    <w:rsid w:val="00174D87"/>
    <w:rsid w:val="00181678"/>
    <w:rsid w:val="00181EEE"/>
    <w:rsid w:val="00182BED"/>
    <w:rsid w:val="0018465B"/>
    <w:rsid w:val="0018717F"/>
    <w:rsid w:val="001875FC"/>
    <w:rsid w:val="00192194"/>
    <w:rsid w:val="00195B86"/>
    <w:rsid w:val="00197714"/>
    <w:rsid w:val="00197919"/>
    <w:rsid w:val="001A1397"/>
    <w:rsid w:val="001A407F"/>
    <w:rsid w:val="001A6646"/>
    <w:rsid w:val="001B0726"/>
    <w:rsid w:val="001B1201"/>
    <w:rsid w:val="001B6746"/>
    <w:rsid w:val="001B6B52"/>
    <w:rsid w:val="001B6FAF"/>
    <w:rsid w:val="001C168E"/>
    <w:rsid w:val="001C465D"/>
    <w:rsid w:val="001C5AE3"/>
    <w:rsid w:val="001C6056"/>
    <w:rsid w:val="001D372F"/>
    <w:rsid w:val="001D46BA"/>
    <w:rsid w:val="001D4E90"/>
    <w:rsid w:val="001D6A27"/>
    <w:rsid w:val="001D6CD4"/>
    <w:rsid w:val="001E1E80"/>
    <w:rsid w:val="001E2EA1"/>
    <w:rsid w:val="001E4B94"/>
    <w:rsid w:val="001E685C"/>
    <w:rsid w:val="001F0C07"/>
    <w:rsid w:val="001F22A5"/>
    <w:rsid w:val="001F2C54"/>
    <w:rsid w:val="001F614F"/>
    <w:rsid w:val="001F6F87"/>
    <w:rsid w:val="002016D3"/>
    <w:rsid w:val="00203401"/>
    <w:rsid w:val="002102D1"/>
    <w:rsid w:val="00213A94"/>
    <w:rsid w:val="0021580C"/>
    <w:rsid w:val="00217E26"/>
    <w:rsid w:val="0022208A"/>
    <w:rsid w:val="00224601"/>
    <w:rsid w:val="00224923"/>
    <w:rsid w:val="00224AA1"/>
    <w:rsid w:val="0022522F"/>
    <w:rsid w:val="00232CB5"/>
    <w:rsid w:val="0023306B"/>
    <w:rsid w:val="00233504"/>
    <w:rsid w:val="002336D8"/>
    <w:rsid w:val="00234453"/>
    <w:rsid w:val="00237077"/>
    <w:rsid w:val="00242AB7"/>
    <w:rsid w:val="00244EAA"/>
    <w:rsid w:val="00250608"/>
    <w:rsid w:val="0025212F"/>
    <w:rsid w:val="00255517"/>
    <w:rsid w:val="00256B27"/>
    <w:rsid w:val="002574BF"/>
    <w:rsid w:val="002574F6"/>
    <w:rsid w:val="00261DF2"/>
    <w:rsid w:val="0026289B"/>
    <w:rsid w:val="00262A7B"/>
    <w:rsid w:val="002639F8"/>
    <w:rsid w:val="00263F7A"/>
    <w:rsid w:val="00270A35"/>
    <w:rsid w:val="00273603"/>
    <w:rsid w:val="00274551"/>
    <w:rsid w:val="0027672B"/>
    <w:rsid w:val="002769E8"/>
    <w:rsid w:val="00280C52"/>
    <w:rsid w:val="002814E9"/>
    <w:rsid w:val="00281646"/>
    <w:rsid w:val="00281AAF"/>
    <w:rsid w:val="00282C53"/>
    <w:rsid w:val="002837D6"/>
    <w:rsid w:val="002838E4"/>
    <w:rsid w:val="002857A0"/>
    <w:rsid w:val="002903E9"/>
    <w:rsid w:val="00292D53"/>
    <w:rsid w:val="0029351E"/>
    <w:rsid w:val="00294BAB"/>
    <w:rsid w:val="002958FE"/>
    <w:rsid w:val="0029625F"/>
    <w:rsid w:val="002A0E82"/>
    <w:rsid w:val="002A367F"/>
    <w:rsid w:val="002A4D70"/>
    <w:rsid w:val="002A6084"/>
    <w:rsid w:val="002A63E4"/>
    <w:rsid w:val="002A6853"/>
    <w:rsid w:val="002B0699"/>
    <w:rsid w:val="002B0C97"/>
    <w:rsid w:val="002B10CB"/>
    <w:rsid w:val="002B201D"/>
    <w:rsid w:val="002B2B13"/>
    <w:rsid w:val="002B5236"/>
    <w:rsid w:val="002B6382"/>
    <w:rsid w:val="002C0111"/>
    <w:rsid w:val="002C035F"/>
    <w:rsid w:val="002C0CB3"/>
    <w:rsid w:val="002C173A"/>
    <w:rsid w:val="002C19F7"/>
    <w:rsid w:val="002C427C"/>
    <w:rsid w:val="002C5389"/>
    <w:rsid w:val="002C60B6"/>
    <w:rsid w:val="002D289C"/>
    <w:rsid w:val="002D473D"/>
    <w:rsid w:val="002D4F2D"/>
    <w:rsid w:val="002D5895"/>
    <w:rsid w:val="002D5DAB"/>
    <w:rsid w:val="002D6CB5"/>
    <w:rsid w:val="002E383E"/>
    <w:rsid w:val="002E4ECA"/>
    <w:rsid w:val="002F1471"/>
    <w:rsid w:val="002F35E2"/>
    <w:rsid w:val="002F3D91"/>
    <w:rsid w:val="002F5592"/>
    <w:rsid w:val="002F7658"/>
    <w:rsid w:val="002F7F47"/>
    <w:rsid w:val="002F7F9C"/>
    <w:rsid w:val="00300276"/>
    <w:rsid w:val="0030028A"/>
    <w:rsid w:val="00303271"/>
    <w:rsid w:val="00304BC5"/>
    <w:rsid w:val="00306288"/>
    <w:rsid w:val="00306937"/>
    <w:rsid w:val="00306D16"/>
    <w:rsid w:val="00307EBF"/>
    <w:rsid w:val="00307F19"/>
    <w:rsid w:val="00307F37"/>
    <w:rsid w:val="003151FD"/>
    <w:rsid w:val="003174CC"/>
    <w:rsid w:val="00320AE5"/>
    <w:rsid w:val="00321299"/>
    <w:rsid w:val="00321E8F"/>
    <w:rsid w:val="003220BA"/>
    <w:rsid w:val="0032399A"/>
    <w:rsid w:val="00323CB9"/>
    <w:rsid w:val="00323DE4"/>
    <w:rsid w:val="00327FD1"/>
    <w:rsid w:val="003303A3"/>
    <w:rsid w:val="003334F7"/>
    <w:rsid w:val="00333B73"/>
    <w:rsid w:val="003353C1"/>
    <w:rsid w:val="00335EE6"/>
    <w:rsid w:val="00342B1C"/>
    <w:rsid w:val="003439F3"/>
    <w:rsid w:val="00343A24"/>
    <w:rsid w:val="003443A2"/>
    <w:rsid w:val="003468BE"/>
    <w:rsid w:val="00347BB3"/>
    <w:rsid w:val="00350D7A"/>
    <w:rsid w:val="0035229F"/>
    <w:rsid w:val="003529CF"/>
    <w:rsid w:val="00353BE4"/>
    <w:rsid w:val="00354169"/>
    <w:rsid w:val="0035658C"/>
    <w:rsid w:val="0035722A"/>
    <w:rsid w:val="00360B5B"/>
    <w:rsid w:val="00361663"/>
    <w:rsid w:val="00361E99"/>
    <w:rsid w:val="003669F0"/>
    <w:rsid w:val="00366B65"/>
    <w:rsid w:val="00367FD1"/>
    <w:rsid w:val="0037030A"/>
    <w:rsid w:val="00376417"/>
    <w:rsid w:val="00376EC0"/>
    <w:rsid w:val="003807D9"/>
    <w:rsid w:val="00380A46"/>
    <w:rsid w:val="00384883"/>
    <w:rsid w:val="003909C0"/>
    <w:rsid w:val="00392395"/>
    <w:rsid w:val="00392F03"/>
    <w:rsid w:val="00393BED"/>
    <w:rsid w:val="00393C81"/>
    <w:rsid w:val="00395ED7"/>
    <w:rsid w:val="00396276"/>
    <w:rsid w:val="003A00D9"/>
    <w:rsid w:val="003A2683"/>
    <w:rsid w:val="003A2A07"/>
    <w:rsid w:val="003A2B68"/>
    <w:rsid w:val="003A30C3"/>
    <w:rsid w:val="003A351B"/>
    <w:rsid w:val="003A77BA"/>
    <w:rsid w:val="003B0F86"/>
    <w:rsid w:val="003B4010"/>
    <w:rsid w:val="003B45EA"/>
    <w:rsid w:val="003B5B0C"/>
    <w:rsid w:val="003B5E6F"/>
    <w:rsid w:val="003B6034"/>
    <w:rsid w:val="003B66CD"/>
    <w:rsid w:val="003C020D"/>
    <w:rsid w:val="003C2A11"/>
    <w:rsid w:val="003C5CB2"/>
    <w:rsid w:val="003C6325"/>
    <w:rsid w:val="003D09CD"/>
    <w:rsid w:val="003D09F6"/>
    <w:rsid w:val="003D1F76"/>
    <w:rsid w:val="003D5027"/>
    <w:rsid w:val="003D588D"/>
    <w:rsid w:val="003D6F8D"/>
    <w:rsid w:val="003E0C42"/>
    <w:rsid w:val="003E2C47"/>
    <w:rsid w:val="003E5643"/>
    <w:rsid w:val="003E60C7"/>
    <w:rsid w:val="003E71F6"/>
    <w:rsid w:val="003F03D3"/>
    <w:rsid w:val="003F214C"/>
    <w:rsid w:val="003F4FDA"/>
    <w:rsid w:val="003F7D4F"/>
    <w:rsid w:val="00400A3C"/>
    <w:rsid w:val="00402745"/>
    <w:rsid w:val="00410ACE"/>
    <w:rsid w:val="004117FD"/>
    <w:rsid w:val="00411DC4"/>
    <w:rsid w:val="0041279A"/>
    <w:rsid w:val="004133A7"/>
    <w:rsid w:val="00421015"/>
    <w:rsid w:val="0042464F"/>
    <w:rsid w:val="0042677C"/>
    <w:rsid w:val="00430327"/>
    <w:rsid w:val="004306AB"/>
    <w:rsid w:val="00431E63"/>
    <w:rsid w:val="00433926"/>
    <w:rsid w:val="00433D67"/>
    <w:rsid w:val="0043429B"/>
    <w:rsid w:val="004366B0"/>
    <w:rsid w:val="004413E7"/>
    <w:rsid w:val="00442953"/>
    <w:rsid w:val="00442CFD"/>
    <w:rsid w:val="00443B44"/>
    <w:rsid w:val="0044429C"/>
    <w:rsid w:val="00444A46"/>
    <w:rsid w:val="00445BCA"/>
    <w:rsid w:val="00445DA3"/>
    <w:rsid w:val="00445FA8"/>
    <w:rsid w:val="00446057"/>
    <w:rsid w:val="00450C66"/>
    <w:rsid w:val="00450FAE"/>
    <w:rsid w:val="004522EB"/>
    <w:rsid w:val="0045238D"/>
    <w:rsid w:val="00454491"/>
    <w:rsid w:val="004557C0"/>
    <w:rsid w:val="004559BC"/>
    <w:rsid w:val="00455CB9"/>
    <w:rsid w:val="00455F3B"/>
    <w:rsid w:val="00456256"/>
    <w:rsid w:val="004574D9"/>
    <w:rsid w:val="00461789"/>
    <w:rsid w:val="00462AE6"/>
    <w:rsid w:val="00462D76"/>
    <w:rsid w:val="00463A26"/>
    <w:rsid w:val="004703FC"/>
    <w:rsid w:val="00470593"/>
    <w:rsid w:val="00470CB5"/>
    <w:rsid w:val="00471DA8"/>
    <w:rsid w:val="0047215B"/>
    <w:rsid w:val="00473C84"/>
    <w:rsid w:val="00477B39"/>
    <w:rsid w:val="00481508"/>
    <w:rsid w:val="00485D1D"/>
    <w:rsid w:val="00491A21"/>
    <w:rsid w:val="00495412"/>
    <w:rsid w:val="00495BD6"/>
    <w:rsid w:val="0049684E"/>
    <w:rsid w:val="00496AF7"/>
    <w:rsid w:val="00496C55"/>
    <w:rsid w:val="004A06D9"/>
    <w:rsid w:val="004A0AB4"/>
    <w:rsid w:val="004A0AEF"/>
    <w:rsid w:val="004A20B9"/>
    <w:rsid w:val="004A2176"/>
    <w:rsid w:val="004A62FF"/>
    <w:rsid w:val="004A7DEA"/>
    <w:rsid w:val="004A7E58"/>
    <w:rsid w:val="004B180B"/>
    <w:rsid w:val="004B2BF8"/>
    <w:rsid w:val="004B4AED"/>
    <w:rsid w:val="004B4C19"/>
    <w:rsid w:val="004B4DB1"/>
    <w:rsid w:val="004B51BD"/>
    <w:rsid w:val="004B5BF5"/>
    <w:rsid w:val="004B7F76"/>
    <w:rsid w:val="004C33C4"/>
    <w:rsid w:val="004C4E43"/>
    <w:rsid w:val="004C6032"/>
    <w:rsid w:val="004C68DB"/>
    <w:rsid w:val="004C6D4D"/>
    <w:rsid w:val="004C6F58"/>
    <w:rsid w:val="004C773F"/>
    <w:rsid w:val="004D0122"/>
    <w:rsid w:val="004D02F4"/>
    <w:rsid w:val="004D1D42"/>
    <w:rsid w:val="004D2D58"/>
    <w:rsid w:val="004D3A6A"/>
    <w:rsid w:val="004D3EEA"/>
    <w:rsid w:val="004D5EF4"/>
    <w:rsid w:val="004E118C"/>
    <w:rsid w:val="004F093D"/>
    <w:rsid w:val="004F283B"/>
    <w:rsid w:val="004F54B2"/>
    <w:rsid w:val="004F5F6A"/>
    <w:rsid w:val="00500070"/>
    <w:rsid w:val="005000BD"/>
    <w:rsid w:val="00500DC7"/>
    <w:rsid w:val="00501134"/>
    <w:rsid w:val="0050248B"/>
    <w:rsid w:val="005027BF"/>
    <w:rsid w:val="00505019"/>
    <w:rsid w:val="005051B7"/>
    <w:rsid w:val="00505FB5"/>
    <w:rsid w:val="00506993"/>
    <w:rsid w:val="00511EFA"/>
    <w:rsid w:val="005120D9"/>
    <w:rsid w:val="005150E9"/>
    <w:rsid w:val="005178B0"/>
    <w:rsid w:val="0052361B"/>
    <w:rsid w:val="0053094B"/>
    <w:rsid w:val="005312FE"/>
    <w:rsid w:val="005313E7"/>
    <w:rsid w:val="00532B26"/>
    <w:rsid w:val="00533A03"/>
    <w:rsid w:val="00535149"/>
    <w:rsid w:val="00535395"/>
    <w:rsid w:val="00535DB7"/>
    <w:rsid w:val="00536C46"/>
    <w:rsid w:val="00536D8C"/>
    <w:rsid w:val="00536DC9"/>
    <w:rsid w:val="00536EF9"/>
    <w:rsid w:val="005418FF"/>
    <w:rsid w:val="00541CA3"/>
    <w:rsid w:val="00543EC8"/>
    <w:rsid w:val="005445E4"/>
    <w:rsid w:val="00544E43"/>
    <w:rsid w:val="00552466"/>
    <w:rsid w:val="005531CE"/>
    <w:rsid w:val="00556FFE"/>
    <w:rsid w:val="005571B4"/>
    <w:rsid w:val="00562109"/>
    <w:rsid w:val="005678BF"/>
    <w:rsid w:val="00570CFD"/>
    <w:rsid w:val="00570DB0"/>
    <w:rsid w:val="00573B9B"/>
    <w:rsid w:val="005754EA"/>
    <w:rsid w:val="00575ABA"/>
    <w:rsid w:val="005760E9"/>
    <w:rsid w:val="00577E2E"/>
    <w:rsid w:val="00577F08"/>
    <w:rsid w:val="0058135E"/>
    <w:rsid w:val="0058315A"/>
    <w:rsid w:val="0058365C"/>
    <w:rsid w:val="0058640D"/>
    <w:rsid w:val="0059093D"/>
    <w:rsid w:val="00591C93"/>
    <w:rsid w:val="00592C34"/>
    <w:rsid w:val="00596401"/>
    <w:rsid w:val="00596CAB"/>
    <w:rsid w:val="005A1879"/>
    <w:rsid w:val="005A2D08"/>
    <w:rsid w:val="005A370E"/>
    <w:rsid w:val="005A3EC9"/>
    <w:rsid w:val="005A4097"/>
    <w:rsid w:val="005A4F72"/>
    <w:rsid w:val="005A653F"/>
    <w:rsid w:val="005B0961"/>
    <w:rsid w:val="005B3D9F"/>
    <w:rsid w:val="005B48AD"/>
    <w:rsid w:val="005B725E"/>
    <w:rsid w:val="005C0FBD"/>
    <w:rsid w:val="005C2049"/>
    <w:rsid w:val="005C255B"/>
    <w:rsid w:val="005C3D8B"/>
    <w:rsid w:val="005C4B53"/>
    <w:rsid w:val="005C7C74"/>
    <w:rsid w:val="005D0986"/>
    <w:rsid w:val="005D3985"/>
    <w:rsid w:val="005D4396"/>
    <w:rsid w:val="005D6A6B"/>
    <w:rsid w:val="005D6E8B"/>
    <w:rsid w:val="005E12E5"/>
    <w:rsid w:val="005E1A4C"/>
    <w:rsid w:val="005E258E"/>
    <w:rsid w:val="005E3BEA"/>
    <w:rsid w:val="005E63DB"/>
    <w:rsid w:val="005F23AC"/>
    <w:rsid w:val="005F2928"/>
    <w:rsid w:val="005F70AD"/>
    <w:rsid w:val="00600182"/>
    <w:rsid w:val="0060219D"/>
    <w:rsid w:val="006030B7"/>
    <w:rsid w:val="00603377"/>
    <w:rsid w:val="00607A8C"/>
    <w:rsid w:val="00607B8C"/>
    <w:rsid w:val="00610FC2"/>
    <w:rsid w:val="00611367"/>
    <w:rsid w:val="00611B8E"/>
    <w:rsid w:val="00612607"/>
    <w:rsid w:val="00614111"/>
    <w:rsid w:val="00614C25"/>
    <w:rsid w:val="006151FD"/>
    <w:rsid w:val="00617ECB"/>
    <w:rsid w:val="006222B9"/>
    <w:rsid w:val="00622990"/>
    <w:rsid w:val="00622A32"/>
    <w:rsid w:val="00622AD8"/>
    <w:rsid w:val="0062335F"/>
    <w:rsid w:val="00625193"/>
    <w:rsid w:val="00625F14"/>
    <w:rsid w:val="0062633B"/>
    <w:rsid w:val="00627DAE"/>
    <w:rsid w:val="0063246D"/>
    <w:rsid w:val="006324A3"/>
    <w:rsid w:val="00634B16"/>
    <w:rsid w:val="00635BA0"/>
    <w:rsid w:val="006369DF"/>
    <w:rsid w:val="006374E6"/>
    <w:rsid w:val="00641BCB"/>
    <w:rsid w:val="00642BAA"/>
    <w:rsid w:val="006434AF"/>
    <w:rsid w:val="00643603"/>
    <w:rsid w:val="00645A4A"/>
    <w:rsid w:val="0064766F"/>
    <w:rsid w:val="00647855"/>
    <w:rsid w:val="00651075"/>
    <w:rsid w:val="00652BB7"/>
    <w:rsid w:val="00656669"/>
    <w:rsid w:val="00656908"/>
    <w:rsid w:val="006602DC"/>
    <w:rsid w:val="00661C3B"/>
    <w:rsid w:val="006630F3"/>
    <w:rsid w:val="006657B0"/>
    <w:rsid w:val="00666119"/>
    <w:rsid w:val="00667B70"/>
    <w:rsid w:val="0067293D"/>
    <w:rsid w:val="006739D5"/>
    <w:rsid w:val="0067420D"/>
    <w:rsid w:val="00674A96"/>
    <w:rsid w:val="00675CC5"/>
    <w:rsid w:val="006826BD"/>
    <w:rsid w:val="00682C9B"/>
    <w:rsid w:val="00683695"/>
    <w:rsid w:val="00694AD6"/>
    <w:rsid w:val="00695588"/>
    <w:rsid w:val="00696A4A"/>
    <w:rsid w:val="00696CCF"/>
    <w:rsid w:val="006A0821"/>
    <w:rsid w:val="006A2E19"/>
    <w:rsid w:val="006A7597"/>
    <w:rsid w:val="006B0E0B"/>
    <w:rsid w:val="006B1421"/>
    <w:rsid w:val="006B371A"/>
    <w:rsid w:val="006C0665"/>
    <w:rsid w:val="006C349F"/>
    <w:rsid w:val="006C40F1"/>
    <w:rsid w:val="006D0122"/>
    <w:rsid w:val="006D06AC"/>
    <w:rsid w:val="006D226F"/>
    <w:rsid w:val="006D3A5B"/>
    <w:rsid w:val="006D551F"/>
    <w:rsid w:val="006D57B3"/>
    <w:rsid w:val="006D61B1"/>
    <w:rsid w:val="006D78DB"/>
    <w:rsid w:val="006E358F"/>
    <w:rsid w:val="006E3F20"/>
    <w:rsid w:val="006E4F24"/>
    <w:rsid w:val="006E5BA8"/>
    <w:rsid w:val="006E7385"/>
    <w:rsid w:val="006E739F"/>
    <w:rsid w:val="006F2414"/>
    <w:rsid w:val="006F7C6E"/>
    <w:rsid w:val="006F7F52"/>
    <w:rsid w:val="007031B0"/>
    <w:rsid w:val="007058D9"/>
    <w:rsid w:val="00710CFA"/>
    <w:rsid w:val="0071261A"/>
    <w:rsid w:val="00712EE5"/>
    <w:rsid w:val="00712F4D"/>
    <w:rsid w:val="00712FB4"/>
    <w:rsid w:val="00713BBC"/>
    <w:rsid w:val="007149CA"/>
    <w:rsid w:val="00715D5A"/>
    <w:rsid w:val="00717B28"/>
    <w:rsid w:val="00720174"/>
    <w:rsid w:val="00724AF7"/>
    <w:rsid w:val="00731222"/>
    <w:rsid w:val="00731307"/>
    <w:rsid w:val="0073283A"/>
    <w:rsid w:val="00733D08"/>
    <w:rsid w:val="00735CEB"/>
    <w:rsid w:val="00736204"/>
    <w:rsid w:val="00740DA6"/>
    <w:rsid w:val="00742D82"/>
    <w:rsid w:val="007433C1"/>
    <w:rsid w:val="00743A78"/>
    <w:rsid w:val="0074755C"/>
    <w:rsid w:val="0075085A"/>
    <w:rsid w:val="007511EA"/>
    <w:rsid w:val="00751240"/>
    <w:rsid w:val="00752B46"/>
    <w:rsid w:val="00752F55"/>
    <w:rsid w:val="007538B3"/>
    <w:rsid w:val="007549DC"/>
    <w:rsid w:val="0075663A"/>
    <w:rsid w:val="00760255"/>
    <w:rsid w:val="00760460"/>
    <w:rsid w:val="00760E92"/>
    <w:rsid w:val="00761E3C"/>
    <w:rsid w:val="00763AF9"/>
    <w:rsid w:val="00763CA2"/>
    <w:rsid w:val="007641AC"/>
    <w:rsid w:val="007648C9"/>
    <w:rsid w:val="0076534F"/>
    <w:rsid w:val="00765DEE"/>
    <w:rsid w:val="00771795"/>
    <w:rsid w:val="00773664"/>
    <w:rsid w:val="007738A6"/>
    <w:rsid w:val="0077559D"/>
    <w:rsid w:val="00775687"/>
    <w:rsid w:val="00775CA9"/>
    <w:rsid w:val="00775E6B"/>
    <w:rsid w:val="0077740B"/>
    <w:rsid w:val="00782D40"/>
    <w:rsid w:val="0078518E"/>
    <w:rsid w:val="00785CCD"/>
    <w:rsid w:val="00793BBE"/>
    <w:rsid w:val="00794D45"/>
    <w:rsid w:val="00795396"/>
    <w:rsid w:val="00797FE0"/>
    <w:rsid w:val="007A020F"/>
    <w:rsid w:val="007A0DC4"/>
    <w:rsid w:val="007A2761"/>
    <w:rsid w:val="007A2AFA"/>
    <w:rsid w:val="007A34A0"/>
    <w:rsid w:val="007A5971"/>
    <w:rsid w:val="007A5BBB"/>
    <w:rsid w:val="007A679B"/>
    <w:rsid w:val="007A7567"/>
    <w:rsid w:val="007B06B9"/>
    <w:rsid w:val="007B1A40"/>
    <w:rsid w:val="007B27FF"/>
    <w:rsid w:val="007B2F3E"/>
    <w:rsid w:val="007B5FE3"/>
    <w:rsid w:val="007C1154"/>
    <w:rsid w:val="007C1BF9"/>
    <w:rsid w:val="007C384B"/>
    <w:rsid w:val="007C58C1"/>
    <w:rsid w:val="007C63EB"/>
    <w:rsid w:val="007D2828"/>
    <w:rsid w:val="007D4433"/>
    <w:rsid w:val="007D4B7E"/>
    <w:rsid w:val="007D5C3F"/>
    <w:rsid w:val="007D690C"/>
    <w:rsid w:val="007D7068"/>
    <w:rsid w:val="007D70AA"/>
    <w:rsid w:val="007D7D0D"/>
    <w:rsid w:val="007E1838"/>
    <w:rsid w:val="007E1A2E"/>
    <w:rsid w:val="007E5B23"/>
    <w:rsid w:val="007E6E13"/>
    <w:rsid w:val="007E7F55"/>
    <w:rsid w:val="007F00EE"/>
    <w:rsid w:val="007F241B"/>
    <w:rsid w:val="007F51D3"/>
    <w:rsid w:val="007F6946"/>
    <w:rsid w:val="007F7268"/>
    <w:rsid w:val="007F74C8"/>
    <w:rsid w:val="007F7635"/>
    <w:rsid w:val="00800B1A"/>
    <w:rsid w:val="008014DE"/>
    <w:rsid w:val="00803E4E"/>
    <w:rsid w:val="00803F2E"/>
    <w:rsid w:val="00804908"/>
    <w:rsid w:val="00806A76"/>
    <w:rsid w:val="008071E3"/>
    <w:rsid w:val="0080727F"/>
    <w:rsid w:val="008111A0"/>
    <w:rsid w:val="00812433"/>
    <w:rsid w:val="008130F4"/>
    <w:rsid w:val="00816087"/>
    <w:rsid w:val="00820E97"/>
    <w:rsid w:val="00821971"/>
    <w:rsid w:val="00822B84"/>
    <w:rsid w:val="008233F7"/>
    <w:rsid w:val="008313EC"/>
    <w:rsid w:val="00831D98"/>
    <w:rsid w:val="00832DE8"/>
    <w:rsid w:val="00833F02"/>
    <w:rsid w:val="008352AD"/>
    <w:rsid w:val="00835781"/>
    <w:rsid w:val="00836E40"/>
    <w:rsid w:val="008375DE"/>
    <w:rsid w:val="008379F3"/>
    <w:rsid w:val="0084481D"/>
    <w:rsid w:val="00845406"/>
    <w:rsid w:val="00845D79"/>
    <w:rsid w:val="00846B9B"/>
    <w:rsid w:val="008472C1"/>
    <w:rsid w:val="00847570"/>
    <w:rsid w:val="008522B5"/>
    <w:rsid w:val="0085369F"/>
    <w:rsid w:val="00854FF1"/>
    <w:rsid w:val="00855965"/>
    <w:rsid w:val="00855A60"/>
    <w:rsid w:val="00856D4D"/>
    <w:rsid w:val="00860C58"/>
    <w:rsid w:val="00863794"/>
    <w:rsid w:val="00864D0D"/>
    <w:rsid w:val="008658E0"/>
    <w:rsid w:val="00866E58"/>
    <w:rsid w:val="00867B22"/>
    <w:rsid w:val="00872100"/>
    <w:rsid w:val="0087287B"/>
    <w:rsid w:val="00873063"/>
    <w:rsid w:val="00873316"/>
    <w:rsid w:val="00877060"/>
    <w:rsid w:val="00877772"/>
    <w:rsid w:val="0088049B"/>
    <w:rsid w:val="00880897"/>
    <w:rsid w:val="00884379"/>
    <w:rsid w:val="00885574"/>
    <w:rsid w:val="00886C21"/>
    <w:rsid w:val="00887743"/>
    <w:rsid w:val="00887C43"/>
    <w:rsid w:val="008913EC"/>
    <w:rsid w:val="0089323E"/>
    <w:rsid w:val="00894096"/>
    <w:rsid w:val="0089453D"/>
    <w:rsid w:val="00896FEC"/>
    <w:rsid w:val="008A1381"/>
    <w:rsid w:val="008B00DC"/>
    <w:rsid w:val="008B014E"/>
    <w:rsid w:val="008B05AE"/>
    <w:rsid w:val="008B1594"/>
    <w:rsid w:val="008B1833"/>
    <w:rsid w:val="008B3190"/>
    <w:rsid w:val="008B5608"/>
    <w:rsid w:val="008B6487"/>
    <w:rsid w:val="008C0918"/>
    <w:rsid w:val="008C0ED9"/>
    <w:rsid w:val="008C3A5A"/>
    <w:rsid w:val="008C7509"/>
    <w:rsid w:val="008C7621"/>
    <w:rsid w:val="008C7E20"/>
    <w:rsid w:val="008D0587"/>
    <w:rsid w:val="008D0786"/>
    <w:rsid w:val="008D40E2"/>
    <w:rsid w:val="008D4102"/>
    <w:rsid w:val="008D49DE"/>
    <w:rsid w:val="008D5414"/>
    <w:rsid w:val="008D6CD2"/>
    <w:rsid w:val="008D770F"/>
    <w:rsid w:val="008D7BA0"/>
    <w:rsid w:val="008D7E6D"/>
    <w:rsid w:val="008E280A"/>
    <w:rsid w:val="008E3F72"/>
    <w:rsid w:val="008E4ECC"/>
    <w:rsid w:val="008E5534"/>
    <w:rsid w:val="008E6E22"/>
    <w:rsid w:val="008E6EF7"/>
    <w:rsid w:val="008F2B68"/>
    <w:rsid w:val="008F353B"/>
    <w:rsid w:val="008F6BFB"/>
    <w:rsid w:val="00900214"/>
    <w:rsid w:val="00900A3B"/>
    <w:rsid w:val="00903C2D"/>
    <w:rsid w:val="00903DEE"/>
    <w:rsid w:val="0090491D"/>
    <w:rsid w:val="009057A4"/>
    <w:rsid w:val="0090636C"/>
    <w:rsid w:val="009139AC"/>
    <w:rsid w:val="009149C4"/>
    <w:rsid w:val="00915C4A"/>
    <w:rsid w:val="00915F6E"/>
    <w:rsid w:val="00916B49"/>
    <w:rsid w:val="00917254"/>
    <w:rsid w:val="00921A40"/>
    <w:rsid w:val="00923CF0"/>
    <w:rsid w:val="0092794F"/>
    <w:rsid w:val="0093092E"/>
    <w:rsid w:val="00930D73"/>
    <w:rsid w:val="009330A0"/>
    <w:rsid w:val="00934D18"/>
    <w:rsid w:val="0093628A"/>
    <w:rsid w:val="00936DA6"/>
    <w:rsid w:val="00937BB0"/>
    <w:rsid w:val="009400F7"/>
    <w:rsid w:val="00940B65"/>
    <w:rsid w:val="00940D5E"/>
    <w:rsid w:val="0094166E"/>
    <w:rsid w:val="00942173"/>
    <w:rsid w:val="00944578"/>
    <w:rsid w:val="009449AB"/>
    <w:rsid w:val="00945C8B"/>
    <w:rsid w:val="0094712D"/>
    <w:rsid w:val="0095047D"/>
    <w:rsid w:val="00950E14"/>
    <w:rsid w:val="00950FAE"/>
    <w:rsid w:val="009511A6"/>
    <w:rsid w:val="00954F0B"/>
    <w:rsid w:val="009559B9"/>
    <w:rsid w:val="0095713A"/>
    <w:rsid w:val="0095784B"/>
    <w:rsid w:val="00957CA5"/>
    <w:rsid w:val="00962B39"/>
    <w:rsid w:val="00962EF1"/>
    <w:rsid w:val="00964F88"/>
    <w:rsid w:val="009679CC"/>
    <w:rsid w:val="00970B76"/>
    <w:rsid w:val="00970F4E"/>
    <w:rsid w:val="0097352F"/>
    <w:rsid w:val="0097391D"/>
    <w:rsid w:val="00974AB6"/>
    <w:rsid w:val="00975E5C"/>
    <w:rsid w:val="0097694F"/>
    <w:rsid w:val="009771FA"/>
    <w:rsid w:val="009813C7"/>
    <w:rsid w:val="0098141E"/>
    <w:rsid w:val="00982606"/>
    <w:rsid w:val="009829C8"/>
    <w:rsid w:val="0098354B"/>
    <w:rsid w:val="00985FC1"/>
    <w:rsid w:val="00986DF2"/>
    <w:rsid w:val="009873C4"/>
    <w:rsid w:val="00990C82"/>
    <w:rsid w:val="00994AFF"/>
    <w:rsid w:val="00997A0E"/>
    <w:rsid w:val="009A0CEA"/>
    <w:rsid w:val="009A253A"/>
    <w:rsid w:val="009A2CF9"/>
    <w:rsid w:val="009A2F4A"/>
    <w:rsid w:val="009A5114"/>
    <w:rsid w:val="009A5588"/>
    <w:rsid w:val="009A7E7B"/>
    <w:rsid w:val="009B05B7"/>
    <w:rsid w:val="009B33C6"/>
    <w:rsid w:val="009B3A06"/>
    <w:rsid w:val="009B3F0C"/>
    <w:rsid w:val="009C04FD"/>
    <w:rsid w:val="009C4E9E"/>
    <w:rsid w:val="009C5751"/>
    <w:rsid w:val="009C5A9D"/>
    <w:rsid w:val="009C5AF3"/>
    <w:rsid w:val="009C6202"/>
    <w:rsid w:val="009C62C8"/>
    <w:rsid w:val="009C6475"/>
    <w:rsid w:val="009D1DBC"/>
    <w:rsid w:val="009D2E9C"/>
    <w:rsid w:val="009D35D1"/>
    <w:rsid w:val="009D474A"/>
    <w:rsid w:val="009D4D02"/>
    <w:rsid w:val="009D7267"/>
    <w:rsid w:val="009E09E1"/>
    <w:rsid w:val="009E1A1F"/>
    <w:rsid w:val="009E20EE"/>
    <w:rsid w:val="009E244B"/>
    <w:rsid w:val="009E3725"/>
    <w:rsid w:val="009E375C"/>
    <w:rsid w:val="009E3C60"/>
    <w:rsid w:val="009E5A9D"/>
    <w:rsid w:val="009F1761"/>
    <w:rsid w:val="009F1778"/>
    <w:rsid w:val="009F29F5"/>
    <w:rsid w:val="009F3F4A"/>
    <w:rsid w:val="00A03BB3"/>
    <w:rsid w:val="00A0456C"/>
    <w:rsid w:val="00A0472E"/>
    <w:rsid w:val="00A112EA"/>
    <w:rsid w:val="00A1195E"/>
    <w:rsid w:val="00A12527"/>
    <w:rsid w:val="00A13129"/>
    <w:rsid w:val="00A13804"/>
    <w:rsid w:val="00A15E9B"/>
    <w:rsid w:val="00A166E7"/>
    <w:rsid w:val="00A16C5C"/>
    <w:rsid w:val="00A21809"/>
    <w:rsid w:val="00A22C32"/>
    <w:rsid w:val="00A26645"/>
    <w:rsid w:val="00A266AC"/>
    <w:rsid w:val="00A302FA"/>
    <w:rsid w:val="00A30BD8"/>
    <w:rsid w:val="00A31DE3"/>
    <w:rsid w:val="00A333D5"/>
    <w:rsid w:val="00A34796"/>
    <w:rsid w:val="00A34C82"/>
    <w:rsid w:val="00A376B1"/>
    <w:rsid w:val="00A37844"/>
    <w:rsid w:val="00A43BAF"/>
    <w:rsid w:val="00A44DF8"/>
    <w:rsid w:val="00A47D2E"/>
    <w:rsid w:val="00A513D8"/>
    <w:rsid w:val="00A51C4E"/>
    <w:rsid w:val="00A524FE"/>
    <w:rsid w:val="00A53241"/>
    <w:rsid w:val="00A60B8F"/>
    <w:rsid w:val="00A635E3"/>
    <w:rsid w:val="00A63C2F"/>
    <w:rsid w:val="00A64930"/>
    <w:rsid w:val="00A66860"/>
    <w:rsid w:val="00A672D2"/>
    <w:rsid w:val="00A74C60"/>
    <w:rsid w:val="00A769A8"/>
    <w:rsid w:val="00A7736D"/>
    <w:rsid w:val="00A77477"/>
    <w:rsid w:val="00A77C31"/>
    <w:rsid w:val="00A80444"/>
    <w:rsid w:val="00A80829"/>
    <w:rsid w:val="00A82C07"/>
    <w:rsid w:val="00A82D55"/>
    <w:rsid w:val="00A8581A"/>
    <w:rsid w:val="00A8613F"/>
    <w:rsid w:val="00A86B28"/>
    <w:rsid w:val="00A90174"/>
    <w:rsid w:val="00A9087A"/>
    <w:rsid w:val="00A91109"/>
    <w:rsid w:val="00A92B10"/>
    <w:rsid w:val="00A92E83"/>
    <w:rsid w:val="00AA1198"/>
    <w:rsid w:val="00AA132B"/>
    <w:rsid w:val="00AA18D5"/>
    <w:rsid w:val="00AA1C63"/>
    <w:rsid w:val="00AA2144"/>
    <w:rsid w:val="00AA27D2"/>
    <w:rsid w:val="00AA4744"/>
    <w:rsid w:val="00AA51E0"/>
    <w:rsid w:val="00AA7170"/>
    <w:rsid w:val="00AB03BF"/>
    <w:rsid w:val="00AB0771"/>
    <w:rsid w:val="00AB34EE"/>
    <w:rsid w:val="00AB47F7"/>
    <w:rsid w:val="00AB664D"/>
    <w:rsid w:val="00AB679C"/>
    <w:rsid w:val="00AB6A80"/>
    <w:rsid w:val="00AB6AC4"/>
    <w:rsid w:val="00AB6C05"/>
    <w:rsid w:val="00AB7FAD"/>
    <w:rsid w:val="00AC5212"/>
    <w:rsid w:val="00AC52EB"/>
    <w:rsid w:val="00AC60DF"/>
    <w:rsid w:val="00AC69B6"/>
    <w:rsid w:val="00AD0961"/>
    <w:rsid w:val="00AD1AA2"/>
    <w:rsid w:val="00AD1E32"/>
    <w:rsid w:val="00AD36C5"/>
    <w:rsid w:val="00AD6760"/>
    <w:rsid w:val="00AD7B83"/>
    <w:rsid w:val="00AD7E64"/>
    <w:rsid w:val="00AE082E"/>
    <w:rsid w:val="00AE168B"/>
    <w:rsid w:val="00AE27B8"/>
    <w:rsid w:val="00AE2F42"/>
    <w:rsid w:val="00AF0C2C"/>
    <w:rsid w:val="00AF1F2F"/>
    <w:rsid w:val="00AF4F7B"/>
    <w:rsid w:val="00AF5B08"/>
    <w:rsid w:val="00AF5E7E"/>
    <w:rsid w:val="00AF6718"/>
    <w:rsid w:val="00AF6DBD"/>
    <w:rsid w:val="00B010CA"/>
    <w:rsid w:val="00B018EC"/>
    <w:rsid w:val="00B02517"/>
    <w:rsid w:val="00B047EA"/>
    <w:rsid w:val="00B04BF7"/>
    <w:rsid w:val="00B07660"/>
    <w:rsid w:val="00B21E2B"/>
    <w:rsid w:val="00B22C17"/>
    <w:rsid w:val="00B25237"/>
    <w:rsid w:val="00B27224"/>
    <w:rsid w:val="00B302CE"/>
    <w:rsid w:val="00B31420"/>
    <w:rsid w:val="00B322B0"/>
    <w:rsid w:val="00B3391A"/>
    <w:rsid w:val="00B37EA3"/>
    <w:rsid w:val="00B402B1"/>
    <w:rsid w:val="00B42800"/>
    <w:rsid w:val="00B43DB4"/>
    <w:rsid w:val="00B454FC"/>
    <w:rsid w:val="00B460DE"/>
    <w:rsid w:val="00B461E7"/>
    <w:rsid w:val="00B46944"/>
    <w:rsid w:val="00B47700"/>
    <w:rsid w:val="00B4797A"/>
    <w:rsid w:val="00B51A28"/>
    <w:rsid w:val="00B52055"/>
    <w:rsid w:val="00B53367"/>
    <w:rsid w:val="00B55B72"/>
    <w:rsid w:val="00B5778B"/>
    <w:rsid w:val="00B62B33"/>
    <w:rsid w:val="00B70A01"/>
    <w:rsid w:val="00B715B6"/>
    <w:rsid w:val="00B71F7F"/>
    <w:rsid w:val="00B74433"/>
    <w:rsid w:val="00B75369"/>
    <w:rsid w:val="00B772CB"/>
    <w:rsid w:val="00B80181"/>
    <w:rsid w:val="00B80D92"/>
    <w:rsid w:val="00B815D3"/>
    <w:rsid w:val="00B82058"/>
    <w:rsid w:val="00B83CCB"/>
    <w:rsid w:val="00B84E76"/>
    <w:rsid w:val="00B84EF4"/>
    <w:rsid w:val="00B85135"/>
    <w:rsid w:val="00B86190"/>
    <w:rsid w:val="00B8708B"/>
    <w:rsid w:val="00B871BB"/>
    <w:rsid w:val="00B90974"/>
    <w:rsid w:val="00B931C0"/>
    <w:rsid w:val="00B957BE"/>
    <w:rsid w:val="00B95DDD"/>
    <w:rsid w:val="00BA14DE"/>
    <w:rsid w:val="00BA166E"/>
    <w:rsid w:val="00BA27E0"/>
    <w:rsid w:val="00BA3A1C"/>
    <w:rsid w:val="00BA4332"/>
    <w:rsid w:val="00BA4E07"/>
    <w:rsid w:val="00BA70AE"/>
    <w:rsid w:val="00BB1E26"/>
    <w:rsid w:val="00BB4569"/>
    <w:rsid w:val="00BB4F20"/>
    <w:rsid w:val="00BB53D2"/>
    <w:rsid w:val="00BC0052"/>
    <w:rsid w:val="00BC168C"/>
    <w:rsid w:val="00BC197E"/>
    <w:rsid w:val="00BC1F63"/>
    <w:rsid w:val="00BC386A"/>
    <w:rsid w:val="00BC4F19"/>
    <w:rsid w:val="00BC5779"/>
    <w:rsid w:val="00BC5F13"/>
    <w:rsid w:val="00BD303E"/>
    <w:rsid w:val="00BD4254"/>
    <w:rsid w:val="00BD51DD"/>
    <w:rsid w:val="00BD55D6"/>
    <w:rsid w:val="00BD5CFB"/>
    <w:rsid w:val="00BD5DF1"/>
    <w:rsid w:val="00BD7789"/>
    <w:rsid w:val="00BE22EA"/>
    <w:rsid w:val="00BE4635"/>
    <w:rsid w:val="00BF2FD9"/>
    <w:rsid w:val="00BF4E57"/>
    <w:rsid w:val="00BF4F5F"/>
    <w:rsid w:val="00BF6295"/>
    <w:rsid w:val="00BF6F9D"/>
    <w:rsid w:val="00C000EA"/>
    <w:rsid w:val="00C00538"/>
    <w:rsid w:val="00C03979"/>
    <w:rsid w:val="00C04C73"/>
    <w:rsid w:val="00C05601"/>
    <w:rsid w:val="00C06C7C"/>
    <w:rsid w:val="00C077C5"/>
    <w:rsid w:val="00C10375"/>
    <w:rsid w:val="00C10A35"/>
    <w:rsid w:val="00C12AA8"/>
    <w:rsid w:val="00C149C6"/>
    <w:rsid w:val="00C15B90"/>
    <w:rsid w:val="00C211FC"/>
    <w:rsid w:val="00C238DD"/>
    <w:rsid w:val="00C25178"/>
    <w:rsid w:val="00C2630D"/>
    <w:rsid w:val="00C2643A"/>
    <w:rsid w:val="00C2739E"/>
    <w:rsid w:val="00C30816"/>
    <w:rsid w:val="00C3243E"/>
    <w:rsid w:val="00C35F11"/>
    <w:rsid w:val="00C36502"/>
    <w:rsid w:val="00C43A59"/>
    <w:rsid w:val="00C450AB"/>
    <w:rsid w:val="00C45145"/>
    <w:rsid w:val="00C46DBC"/>
    <w:rsid w:val="00C47E2E"/>
    <w:rsid w:val="00C47F7E"/>
    <w:rsid w:val="00C52A2D"/>
    <w:rsid w:val="00C5596F"/>
    <w:rsid w:val="00C574EE"/>
    <w:rsid w:val="00C6028B"/>
    <w:rsid w:val="00C63B20"/>
    <w:rsid w:val="00C64F8D"/>
    <w:rsid w:val="00C70CC8"/>
    <w:rsid w:val="00C73E52"/>
    <w:rsid w:val="00C760A1"/>
    <w:rsid w:val="00C764D2"/>
    <w:rsid w:val="00C86A0E"/>
    <w:rsid w:val="00C86A3A"/>
    <w:rsid w:val="00C8762A"/>
    <w:rsid w:val="00C877AA"/>
    <w:rsid w:val="00C90B46"/>
    <w:rsid w:val="00C91BF6"/>
    <w:rsid w:val="00C92039"/>
    <w:rsid w:val="00C9391F"/>
    <w:rsid w:val="00C9793A"/>
    <w:rsid w:val="00C97D6E"/>
    <w:rsid w:val="00CB2D37"/>
    <w:rsid w:val="00CB5527"/>
    <w:rsid w:val="00CB564F"/>
    <w:rsid w:val="00CB6334"/>
    <w:rsid w:val="00CC01C4"/>
    <w:rsid w:val="00CC045C"/>
    <w:rsid w:val="00CC0765"/>
    <w:rsid w:val="00CC3A9A"/>
    <w:rsid w:val="00CC660E"/>
    <w:rsid w:val="00CC6B7A"/>
    <w:rsid w:val="00CD3AB3"/>
    <w:rsid w:val="00CD58C9"/>
    <w:rsid w:val="00CD750B"/>
    <w:rsid w:val="00CD770F"/>
    <w:rsid w:val="00CE0A90"/>
    <w:rsid w:val="00CE3D01"/>
    <w:rsid w:val="00CE3DF1"/>
    <w:rsid w:val="00CE47B4"/>
    <w:rsid w:val="00CE60BD"/>
    <w:rsid w:val="00CE6259"/>
    <w:rsid w:val="00CE64D6"/>
    <w:rsid w:val="00CE69E0"/>
    <w:rsid w:val="00CE6CF3"/>
    <w:rsid w:val="00CE7E8C"/>
    <w:rsid w:val="00CF0483"/>
    <w:rsid w:val="00CF4503"/>
    <w:rsid w:val="00D00701"/>
    <w:rsid w:val="00D015FA"/>
    <w:rsid w:val="00D107B2"/>
    <w:rsid w:val="00D1095A"/>
    <w:rsid w:val="00D14B03"/>
    <w:rsid w:val="00D17F02"/>
    <w:rsid w:val="00D24859"/>
    <w:rsid w:val="00D25434"/>
    <w:rsid w:val="00D26262"/>
    <w:rsid w:val="00D26EBF"/>
    <w:rsid w:val="00D277D6"/>
    <w:rsid w:val="00D31640"/>
    <w:rsid w:val="00D323A4"/>
    <w:rsid w:val="00D334BF"/>
    <w:rsid w:val="00D35AF6"/>
    <w:rsid w:val="00D363AD"/>
    <w:rsid w:val="00D3644E"/>
    <w:rsid w:val="00D4119B"/>
    <w:rsid w:val="00D411A6"/>
    <w:rsid w:val="00D414C1"/>
    <w:rsid w:val="00D41877"/>
    <w:rsid w:val="00D427F4"/>
    <w:rsid w:val="00D432DE"/>
    <w:rsid w:val="00D43931"/>
    <w:rsid w:val="00D44C82"/>
    <w:rsid w:val="00D44D32"/>
    <w:rsid w:val="00D44FD0"/>
    <w:rsid w:val="00D46607"/>
    <w:rsid w:val="00D46D8A"/>
    <w:rsid w:val="00D475C8"/>
    <w:rsid w:val="00D47A15"/>
    <w:rsid w:val="00D531B3"/>
    <w:rsid w:val="00D53881"/>
    <w:rsid w:val="00D54431"/>
    <w:rsid w:val="00D55AA9"/>
    <w:rsid w:val="00D61409"/>
    <w:rsid w:val="00D61EA1"/>
    <w:rsid w:val="00D6326E"/>
    <w:rsid w:val="00D63EF4"/>
    <w:rsid w:val="00D64C4B"/>
    <w:rsid w:val="00D65E75"/>
    <w:rsid w:val="00D65E97"/>
    <w:rsid w:val="00D669A1"/>
    <w:rsid w:val="00D66E7F"/>
    <w:rsid w:val="00D7374A"/>
    <w:rsid w:val="00D77AFD"/>
    <w:rsid w:val="00D80556"/>
    <w:rsid w:val="00D82AB9"/>
    <w:rsid w:val="00D83733"/>
    <w:rsid w:val="00D83F52"/>
    <w:rsid w:val="00D848C1"/>
    <w:rsid w:val="00D857A0"/>
    <w:rsid w:val="00D874EE"/>
    <w:rsid w:val="00D91AD5"/>
    <w:rsid w:val="00D94141"/>
    <w:rsid w:val="00D946D9"/>
    <w:rsid w:val="00D95101"/>
    <w:rsid w:val="00D95B56"/>
    <w:rsid w:val="00D96DA7"/>
    <w:rsid w:val="00DA226D"/>
    <w:rsid w:val="00DA3916"/>
    <w:rsid w:val="00DA3BD6"/>
    <w:rsid w:val="00DA7602"/>
    <w:rsid w:val="00DB0848"/>
    <w:rsid w:val="00DB11EA"/>
    <w:rsid w:val="00DB1ECA"/>
    <w:rsid w:val="00DB287C"/>
    <w:rsid w:val="00DB38E3"/>
    <w:rsid w:val="00DB3FC1"/>
    <w:rsid w:val="00DB4158"/>
    <w:rsid w:val="00DB5102"/>
    <w:rsid w:val="00DB5C3E"/>
    <w:rsid w:val="00DB60AD"/>
    <w:rsid w:val="00DB6FFB"/>
    <w:rsid w:val="00DC2CF5"/>
    <w:rsid w:val="00DC4366"/>
    <w:rsid w:val="00DD1018"/>
    <w:rsid w:val="00DD471E"/>
    <w:rsid w:val="00DD5241"/>
    <w:rsid w:val="00DD5B5B"/>
    <w:rsid w:val="00DE14F5"/>
    <w:rsid w:val="00DE1794"/>
    <w:rsid w:val="00DE1B3F"/>
    <w:rsid w:val="00DE30BA"/>
    <w:rsid w:val="00DE36CF"/>
    <w:rsid w:val="00DE571D"/>
    <w:rsid w:val="00DE6104"/>
    <w:rsid w:val="00DF3EA2"/>
    <w:rsid w:val="00DF474D"/>
    <w:rsid w:val="00DF718E"/>
    <w:rsid w:val="00DF7965"/>
    <w:rsid w:val="00E030D0"/>
    <w:rsid w:val="00E04560"/>
    <w:rsid w:val="00E05E25"/>
    <w:rsid w:val="00E10A36"/>
    <w:rsid w:val="00E16C40"/>
    <w:rsid w:val="00E20084"/>
    <w:rsid w:val="00E24B9E"/>
    <w:rsid w:val="00E27348"/>
    <w:rsid w:val="00E30CD0"/>
    <w:rsid w:val="00E3490B"/>
    <w:rsid w:val="00E412EB"/>
    <w:rsid w:val="00E41860"/>
    <w:rsid w:val="00E4360C"/>
    <w:rsid w:val="00E44E3F"/>
    <w:rsid w:val="00E45E14"/>
    <w:rsid w:val="00E4616C"/>
    <w:rsid w:val="00E47125"/>
    <w:rsid w:val="00E50537"/>
    <w:rsid w:val="00E5199F"/>
    <w:rsid w:val="00E52A0D"/>
    <w:rsid w:val="00E544F3"/>
    <w:rsid w:val="00E54F64"/>
    <w:rsid w:val="00E568CC"/>
    <w:rsid w:val="00E56B44"/>
    <w:rsid w:val="00E6001F"/>
    <w:rsid w:val="00E60EA0"/>
    <w:rsid w:val="00E624BA"/>
    <w:rsid w:val="00E71834"/>
    <w:rsid w:val="00E7271B"/>
    <w:rsid w:val="00E7393E"/>
    <w:rsid w:val="00E73AB2"/>
    <w:rsid w:val="00E74502"/>
    <w:rsid w:val="00E74E42"/>
    <w:rsid w:val="00E750E6"/>
    <w:rsid w:val="00E7719F"/>
    <w:rsid w:val="00E81CD9"/>
    <w:rsid w:val="00E833E2"/>
    <w:rsid w:val="00E83DE1"/>
    <w:rsid w:val="00E85AF2"/>
    <w:rsid w:val="00E907BA"/>
    <w:rsid w:val="00E91F79"/>
    <w:rsid w:val="00E9226A"/>
    <w:rsid w:val="00E9483A"/>
    <w:rsid w:val="00E9732A"/>
    <w:rsid w:val="00E97782"/>
    <w:rsid w:val="00E97968"/>
    <w:rsid w:val="00EA233B"/>
    <w:rsid w:val="00EA638D"/>
    <w:rsid w:val="00EA7436"/>
    <w:rsid w:val="00EA7461"/>
    <w:rsid w:val="00EB06C2"/>
    <w:rsid w:val="00EB0BB1"/>
    <w:rsid w:val="00EB0FDB"/>
    <w:rsid w:val="00EB6770"/>
    <w:rsid w:val="00EB6859"/>
    <w:rsid w:val="00EC0D8E"/>
    <w:rsid w:val="00EC4178"/>
    <w:rsid w:val="00EC4458"/>
    <w:rsid w:val="00EC5C94"/>
    <w:rsid w:val="00EC65AD"/>
    <w:rsid w:val="00EC70C2"/>
    <w:rsid w:val="00ED0938"/>
    <w:rsid w:val="00ED0A6C"/>
    <w:rsid w:val="00ED0E3E"/>
    <w:rsid w:val="00ED13E0"/>
    <w:rsid w:val="00ED3A36"/>
    <w:rsid w:val="00ED3BFB"/>
    <w:rsid w:val="00ED4807"/>
    <w:rsid w:val="00ED62B0"/>
    <w:rsid w:val="00ED7620"/>
    <w:rsid w:val="00EE1BAA"/>
    <w:rsid w:val="00EE3018"/>
    <w:rsid w:val="00EE386B"/>
    <w:rsid w:val="00EE5300"/>
    <w:rsid w:val="00EE5833"/>
    <w:rsid w:val="00EF23A3"/>
    <w:rsid w:val="00EF26BF"/>
    <w:rsid w:val="00EF43B2"/>
    <w:rsid w:val="00EF6D1C"/>
    <w:rsid w:val="00EF75B8"/>
    <w:rsid w:val="00EF7A35"/>
    <w:rsid w:val="00F014F4"/>
    <w:rsid w:val="00F0267E"/>
    <w:rsid w:val="00F033FE"/>
    <w:rsid w:val="00F0648D"/>
    <w:rsid w:val="00F102E0"/>
    <w:rsid w:val="00F1081F"/>
    <w:rsid w:val="00F1134E"/>
    <w:rsid w:val="00F1282C"/>
    <w:rsid w:val="00F12ED7"/>
    <w:rsid w:val="00F13B5B"/>
    <w:rsid w:val="00F165DA"/>
    <w:rsid w:val="00F20E25"/>
    <w:rsid w:val="00F22F88"/>
    <w:rsid w:val="00F237BE"/>
    <w:rsid w:val="00F24EA2"/>
    <w:rsid w:val="00F3056D"/>
    <w:rsid w:val="00F334BE"/>
    <w:rsid w:val="00F34E87"/>
    <w:rsid w:val="00F3500A"/>
    <w:rsid w:val="00F35CD7"/>
    <w:rsid w:val="00F36E04"/>
    <w:rsid w:val="00F41BC0"/>
    <w:rsid w:val="00F4358A"/>
    <w:rsid w:val="00F43EDA"/>
    <w:rsid w:val="00F44601"/>
    <w:rsid w:val="00F472D1"/>
    <w:rsid w:val="00F505F8"/>
    <w:rsid w:val="00F5500F"/>
    <w:rsid w:val="00F56669"/>
    <w:rsid w:val="00F60AF5"/>
    <w:rsid w:val="00F620E3"/>
    <w:rsid w:val="00F63C42"/>
    <w:rsid w:val="00F63C93"/>
    <w:rsid w:val="00F63D8B"/>
    <w:rsid w:val="00F64D94"/>
    <w:rsid w:val="00F65E13"/>
    <w:rsid w:val="00F717FE"/>
    <w:rsid w:val="00F72086"/>
    <w:rsid w:val="00F74850"/>
    <w:rsid w:val="00F75C90"/>
    <w:rsid w:val="00F860B8"/>
    <w:rsid w:val="00F86C4A"/>
    <w:rsid w:val="00F90F84"/>
    <w:rsid w:val="00F93910"/>
    <w:rsid w:val="00F9681C"/>
    <w:rsid w:val="00F97C9B"/>
    <w:rsid w:val="00FA0EDB"/>
    <w:rsid w:val="00FA1995"/>
    <w:rsid w:val="00FA2DD7"/>
    <w:rsid w:val="00FA4F1D"/>
    <w:rsid w:val="00FA60FA"/>
    <w:rsid w:val="00FA65B8"/>
    <w:rsid w:val="00FA6616"/>
    <w:rsid w:val="00FA7E51"/>
    <w:rsid w:val="00FB0003"/>
    <w:rsid w:val="00FB3154"/>
    <w:rsid w:val="00FB3E84"/>
    <w:rsid w:val="00FB7E6A"/>
    <w:rsid w:val="00FC1EBD"/>
    <w:rsid w:val="00FC3626"/>
    <w:rsid w:val="00FC47B3"/>
    <w:rsid w:val="00FC4B51"/>
    <w:rsid w:val="00FC4F69"/>
    <w:rsid w:val="00FC4F93"/>
    <w:rsid w:val="00FC5C99"/>
    <w:rsid w:val="00FD0916"/>
    <w:rsid w:val="00FD1B63"/>
    <w:rsid w:val="00FD4FCB"/>
    <w:rsid w:val="00FD512E"/>
    <w:rsid w:val="00FD5BBA"/>
    <w:rsid w:val="00FD72CA"/>
    <w:rsid w:val="00FE0500"/>
    <w:rsid w:val="00FE4C96"/>
    <w:rsid w:val="00FE70EE"/>
    <w:rsid w:val="00FE710B"/>
    <w:rsid w:val="00FF202A"/>
    <w:rsid w:val="00FF3665"/>
    <w:rsid w:val="00FF4332"/>
    <w:rsid w:val="00FF6E35"/>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681450"/>
  <w15:chartTrackingRefBased/>
  <w15:docId w15:val="{1BCB0EC5-1CFD-4B77-BCB4-D03D633A3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52B46"/>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4"/>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4"/>
      </w:numPr>
      <w:contextualSpacing/>
    </w:pPr>
  </w:style>
  <w:style w:type="paragraph" w:styleId="Oznaenseznam2">
    <w:name w:val="List Bullet 2"/>
    <w:basedOn w:val="Navaden"/>
    <w:uiPriority w:val="99"/>
    <w:unhideWhenUsed/>
    <w:rsid w:val="008111A0"/>
    <w:pPr>
      <w:numPr>
        <w:ilvl w:val="1"/>
        <w:numId w:val="4"/>
      </w:numPr>
      <w:contextualSpacing/>
    </w:pPr>
  </w:style>
  <w:style w:type="paragraph" w:styleId="Oznaenseznam3">
    <w:name w:val="List Bullet 3"/>
    <w:basedOn w:val="Navaden"/>
    <w:uiPriority w:val="99"/>
    <w:unhideWhenUsed/>
    <w:rsid w:val="008111A0"/>
    <w:pPr>
      <w:numPr>
        <w:ilvl w:val="2"/>
        <w:numId w:val="4"/>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4"/>
      </w:numPr>
      <w:contextualSpacing/>
    </w:pPr>
  </w:style>
  <w:style w:type="paragraph" w:styleId="Oznaenseznam5">
    <w:name w:val="List Bullet 5"/>
    <w:basedOn w:val="Navaden"/>
    <w:uiPriority w:val="99"/>
    <w:unhideWhenUsed/>
    <w:rsid w:val="008111A0"/>
    <w:pPr>
      <w:numPr>
        <w:ilvl w:val="4"/>
        <w:numId w:val="4"/>
      </w:numPr>
      <w:contextualSpacing/>
    </w:pPr>
  </w:style>
  <w:style w:type="paragraph" w:styleId="Glava">
    <w:name w:val="header"/>
    <w:aliases w:val="Znak Znak Znak,Znak Znak,Znak,Glava1, Znak"/>
    <w:basedOn w:val="Navaden"/>
    <w:link w:val="GlavaZnak"/>
    <w:unhideWhenUsed/>
    <w:rsid w:val="00107834"/>
    <w:pPr>
      <w:tabs>
        <w:tab w:val="center" w:pos="4536"/>
        <w:tab w:val="right" w:pos="9072"/>
      </w:tabs>
      <w:spacing w:line="240" w:lineRule="auto"/>
    </w:pPr>
  </w:style>
  <w:style w:type="character" w:customStyle="1" w:styleId="GlavaZnak">
    <w:name w:val="Glava Znak"/>
    <w:aliases w:val="Znak Znak Znak Znak,Znak Znak Znak1,Znak Znak1,Glava1 Znak, Znak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link w:val="BrezrazmikovZnak"/>
    <w:uiPriority w:val="1"/>
    <w:qFormat/>
    <w:rsid w:val="00107834"/>
    <w:pPr>
      <w:jc w:val="both"/>
    </w:pPr>
    <w:rPr>
      <w:rFonts w:ascii="Arial" w:hAnsi="Arial"/>
      <w:szCs w:val="22"/>
      <w:lang w:eastAsia="en-US"/>
    </w:rPr>
  </w:style>
  <w:style w:type="paragraph" w:styleId="Besedilooblaka">
    <w:name w:val="Balloon Text"/>
    <w:basedOn w:val="Navaden"/>
    <w:link w:val="BesedilooblakaZnak"/>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IFZ f,Footnote,Fußnote,-E Fußnotentext,Fußnotentext Ursprung"/>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aliases w:val="IFZ f Znak,Footnote Znak,Fußnote Znak,-E Fußnotentext Znak,Fußnotentext Ursprung Znak"/>
    <w:link w:val="Sprotnaopomba-besedilo"/>
    <w:rsid w:val="000F75C6"/>
    <w:rPr>
      <w:rFonts w:ascii="Arial" w:hAnsi="Arial"/>
      <w:i/>
      <w:sz w:val="18"/>
      <w:szCs w:val="20"/>
    </w:rPr>
  </w:style>
  <w:style w:type="character" w:styleId="Sprotnaopomba-sklic">
    <w:name w:val="footnote reference"/>
    <w:aliases w:val="Footnote number,-E Fußnotenzeichen"/>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unhideWhenUsed/>
    <w:rsid w:val="00152883"/>
    <w:rPr>
      <w:b/>
      <w:bCs/>
    </w:rPr>
  </w:style>
  <w:style w:type="character" w:customStyle="1" w:styleId="ZadevapripombeZnak">
    <w:name w:val="Zadeva pripombe Znak"/>
    <w:link w:val="Zadevapripombe"/>
    <w:uiPriority w:val="99"/>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7"/>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6"/>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numbering" w:customStyle="1" w:styleId="Headings1">
    <w:name w:val="Headings1"/>
    <w:rsid w:val="001D6CD4"/>
    <w:pPr>
      <w:numPr>
        <w:numId w:val="3"/>
      </w:numPr>
    </w:pPr>
  </w:style>
  <w:style w:type="paragraph" w:styleId="HTML-oblikovano">
    <w:name w:val="HTML Preformatted"/>
    <w:basedOn w:val="Navaden"/>
    <w:link w:val="HTML-oblikovanoZnak"/>
    <w:uiPriority w:val="99"/>
    <w:semiHidden/>
    <w:unhideWhenUsed/>
    <w:rsid w:val="001D6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00"/>
      <w:sz w:val="18"/>
      <w:szCs w:val="18"/>
      <w:lang w:eastAsia="sl-SI"/>
    </w:rPr>
  </w:style>
  <w:style w:type="character" w:customStyle="1" w:styleId="HTML-oblikovanoZnak">
    <w:name w:val="HTML-oblikovano Znak"/>
    <w:link w:val="HTML-oblikovano"/>
    <w:uiPriority w:val="99"/>
    <w:semiHidden/>
    <w:rsid w:val="001D6CD4"/>
    <w:rPr>
      <w:rFonts w:ascii="Courier New" w:eastAsia="Times New Roman" w:hAnsi="Courier New" w:cs="Courier New"/>
      <w:color w:val="000000"/>
      <w:sz w:val="18"/>
      <w:szCs w:val="18"/>
    </w:rPr>
  </w:style>
  <w:style w:type="paragraph" w:customStyle="1" w:styleId="Default">
    <w:name w:val="Default"/>
    <w:rsid w:val="001D6CD4"/>
    <w:pPr>
      <w:autoSpaceDE w:val="0"/>
      <w:autoSpaceDN w:val="0"/>
      <w:adjustRightInd w:val="0"/>
    </w:pPr>
    <w:rPr>
      <w:rFonts w:ascii="Arial" w:hAnsi="Arial" w:cs="Arial"/>
      <w:color w:val="000000"/>
      <w:sz w:val="24"/>
      <w:szCs w:val="24"/>
    </w:rPr>
  </w:style>
  <w:style w:type="character" w:styleId="Nerazreenaomemba">
    <w:name w:val="Unresolved Mention"/>
    <w:uiPriority w:val="99"/>
    <w:semiHidden/>
    <w:unhideWhenUsed/>
    <w:rsid w:val="000B6FF6"/>
    <w:rPr>
      <w:color w:val="605E5C"/>
      <w:shd w:val="clear" w:color="auto" w:fill="E1DFDD"/>
    </w:rPr>
  </w:style>
  <w:style w:type="paragraph" w:customStyle="1" w:styleId="Standard">
    <w:name w:val="Standard"/>
    <w:rsid w:val="00E030D0"/>
    <w:pPr>
      <w:suppressAutoHyphens/>
      <w:autoSpaceDN w:val="0"/>
      <w:textAlignment w:val="baseline"/>
    </w:pPr>
    <w:rPr>
      <w:rFonts w:ascii="Arial" w:eastAsia="Times New Roman" w:hAnsi="Arial" w:cs="Arial"/>
      <w:color w:val="333333"/>
      <w:kern w:val="3"/>
      <w:sz w:val="22"/>
      <w:szCs w:val="24"/>
      <w:lang w:eastAsia="zh-CN"/>
    </w:rPr>
  </w:style>
  <w:style w:type="character" w:customStyle="1" w:styleId="OdstavekseznamaZnak">
    <w:name w:val="Odstavek seznama Znak"/>
    <w:link w:val="Odstavekseznama"/>
    <w:uiPriority w:val="99"/>
    <w:qFormat/>
    <w:locked/>
    <w:rsid w:val="0094712D"/>
    <w:rPr>
      <w:rFonts w:ascii="Arial" w:hAnsi="Arial"/>
      <w:szCs w:val="22"/>
      <w:lang w:eastAsia="en-US"/>
    </w:rPr>
  </w:style>
  <w:style w:type="paragraph" w:styleId="Telobesedila">
    <w:name w:val="Body Text"/>
    <w:basedOn w:val="Navaden"/>
    <w:link w:val="TelobesedilaZnak"/>
    <w:uiPriority w:val="99"/>
    <w:unhideWhenUsed/>
    <w:rsid w:val="00937BB0"/>
    <w:pPr>
      <w:spacing w:line="240" w:lineRule="auto"/>
      <w:ind w:right="23"/>
      <w:jc w:val="left"/>
    </w:pPr>
    <w:rPr>
      <w:rFonts w:eastAsia="Times New Roman"/>
      <w:sz w:val="24"/>
      <w:szCs w:val="24"/>
      <w:lang w:eastAsia="sl-SI"/>
    </w:rPr>
  </w:style>
  <w:style w:type="character" w:customStyle="1" w:styleId="TelobesedilaZnak">
    <w:name w:val="Telo besedila Znak"/>
    <w:link w:val="Telobesedila"/>
    <w:uiPriority w:val="99"/>
    <w:rsid w:val="00937BB0"/>
    <w:rPr>
      <w:rFonts w:ascii="Arial" w:eastAsia="Times New Roman" w:hAnsi="Arial"/>
      <w:sz w:val="24"/>
      <w:szCs w:val="24"/>
    </w:rPr>
  </w:style>
  <w:style w:type="character" w:styleId="Krepko">
    <w:name w:val="Strong"/>
    <w:uiPriority w:val="22"/>
    <w:qFormat/>
    <w:rsid w:val="00937BB0"/>
    <w:rPr>
      <w:b/>
      <w:bCs/>
    </w:rPr>
  </w:style>
  <w:style w:type="paragraph" w:styleId="Telobesedila-zamik2">
    <w:name w:val="Body Text Indent 2"/>
    <w:basedOn w:val="Navaden"/>
    <w:link w:val="Telobesedila-zamik2Znak"/>
    <w:unhideWhenUsed/>
    <w:rsid w:val="00937BB0"/>
    <w:pPr>
      <w:spacing w:after="120" w:line="480" w:lineRule="auto"/>
      <w:ind w:left="283"/>
      <w:jc w:val="left"/>
    </w:pPr>
    <w:rPr>
      <w:rFonts w:ascii="Times New Roman" w:eastAsia="Times New Roman" w:hAnsi="Times New Roman"/>
      <w:szCs w:val="20"/>
      <w:lang w:eastAsia="sl-SI"/>
    </w:rPr>
  </w:style>
  <w:style w:type="character" w:customStyle="1" w:styleId="Telobesedila-zamik2Znak">
    <w:name w:val="Telo besedila - zamik 2 Znak"/>
    <w:link w:val="Telobesedila-zamik2"/>
    <w:rsid w:val="00937BB0"/>
    <w:rPr>
      <w:rFonts w:ascii="Times New Roman" w:eastAsia="Times New Roman" w:hAnsi="Times New Roman"/>
    </w:rPr>
  </w:style>
  <w:style w:type="paragraph" w:styleId="Telobesedila2">
    <w:name w:val="Body Text 2"/>
    <w:basedOn w:val="Navaden"/>
    <w:link w:val="Telobesedila2Znak"/>
    <w:unhideWhenUsed/>
    <w:rsid w:val="00937BB0"/>
    <w:pPr>
      <w:spacing w:after="120" w:line="480" w:lineRule="auto"/>
      <w:jc w:val="left"/>
    </w:pPr>
    <w:rPr>
      <w:rFonts w:ascii="Times New Roman" w:eastAsia="Times New Roman" w:hAnsi="Times New Roman"/>
      <w:sz w:val="24"/>
      <w:szCs w:val="24"/>
      <w:lang w:eastAsia="sl-SI"/>
    </w:rPr>
  </w:style>
  <w:style w:type="character" w:customStyle="1" w:styleId="Telobesedila2Znak">
    <w:name w:val="Telo besedila 2 Znak"/>
    <w:link w:val="Telobesedila2"/>
    <w:rsid w:val="00937BB0"/>
    <w:rPr>
      <w:rFonts w:ascii="Times New Roman" w:eastAsia="Times New Roman" w:hAnsi="Times New Roman"/>
      <w:sz w:val="24"/>
      <w:szCs w:val="24"/>
    </w:rPr>
  </w:style>
  <w:style w:type="paragraph" w:styleId="Navadensplet">
    <w:name w:val="Normal (Web)"/>
    <w:basedOn w:val="Navaden"/>
    <w:uiPriority w:val="99"/>
    <w:unhideWhenUsed/>
    <w:rsid w:val="00937BB0"/>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default0">
    <w:name w:val="default"/>
    <w:basedOn w:val="Navaden"/>
    <w:rsid w:val="00937BB0"/>
    <w:pPr>
      <w:spacing w:before="100" w:beforeAutospacing="1" w:after="100" w:afterAutospacing="1" w:line="240" w:lineRule="auto"/>
      <w:jc w:val="left"/>
    </w:pPr>
    <w:rPr>
      <w:rFonts w:ascii="Times New Roman" w:eastAsia="Times New Roman" w:hAnsi="Times New Roman"/>
      <w:sz w:val="24"/>
      <w:szCs w:val="24"/>
      <w:lang w:eastAsia="sl-SI"/>
    </w:rPr>
  </w:style>
  <w:style w:type="character" w:styleId="SledenaHiperpovezava">
    <w:name w:val="FollowedHyperlink"/>
    <w:uiPriority w:val="99"/>
    <w:semiHidden/>
    <w:unhideWhenUsed/>
    <w:rsid w:val="00937BB0"/>
    <w:rPr>
      <w:color w:val="800080"/>
      <w:u w:val="single"/>
    </w:rPr>
  </w:style>
  <w:style w:type="character" w:customStyle="1" w:styleId="Sprotnaopomba-besediloZnak1">
    <w:name w:val="Sprotna opomba - besedilo Znak1"/>
    <w:aliases w:val="IFZ f Znak1,Footnote Znak1,Fußnote Znak1,-E Fußnotentext Znak1,Fußnotentext Ursprung Znak1"/>
    <w:uiPriority w:val="99"/>
    <w:semiHidden/>
    <w:rsid w:val="00937BB0"/>
    <w:rPr>
      <w:rFonts w:ascii="Times New Roman" w:eastAsia="Times New Roman" w:hAnsi="Times New Roman" w:cs="Times New Roman"/>
      <w:sz w:val="20"/>
      <w:szCs w:val="20"/>
      <w:lang w:eastAsia="sl-SI"/>
    </w:rPr>
  </w:style>
  <w:style w:type="character" w:customStyle="1" w:styleId="PripombabesediloZnak2">
    <w:name w:val="Pripomba – besedilo Znak2"/>
    <w:locked/>
    <w:rsid w:val="00937BB0"/>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937BB0"/>
    <w:pPr>
      <w:spacing w:line="240" w:lineRule="auto"/>
      <w:jc w:val="left"/>
    </w:pPr>
    <w:rPr>
      <w:rFonts w:eastAsia="Times New Roman" w:cs="Arial"/>
      <w:sz w:val="24"/>
      <w:szCs w:val="24"/>
    </w:rPr>
  </w:style>
  <w:style w:type="paragraph" w:styleId="Telobesedila-zamik">
    <w:name w:val="Body Text Indent"/>
    <w:basedOn w:val="Navaden"/>
    <w:link w:val="Telobesedila-zamikZnak"/>
    <w:unhideWhenUsed/>
    <w:rsid w:val="00937BB0"/>
    <w:pPr>
      <w:spacing w:after="120" w:line="240" w:lineRule="auto"/>
      <w:ind w:left="283"/>
      <w:jc w:val="left"/>
    </w:pPr>
    <w:rPr>
      <w:rFonts w:ascii="Times New Roman" w:eastAsia="Times New Roman" w:hAnsi="Times New Roman"/>
      <w:sz w:val="24"/>
      <w:szCs w:val="24"/>
      <w:lang w:eastAsia="sl-SI"/>
    </w:rPr>
  </w:style>
  <w:style w:type="character" w:customStyle="1" w:styleId="Telobesedila-zamikZnak">
    <w:name w:val="Telo besedila - zamik Znak"/>
    <w:link w:val="Telobesedila-zamik"/>
    <w:rsid w:val="00937BB0"/>
    <w:rPr>
      <w:rFonts w:ascii="Times New Roman" w:eastAsia="Times New Roman" w:hAnsi="Times New Roman"/>
      <w:sz w:val="24"/>
      <w:szCs w:val="24"/>
    </w:rPr>
  </w:style>
  <w:style w:type="paragraph" w:styleId="Telobesedila3">
    <w:name w:val="Body Text 3"/>
    <w:basedOn w:val="Navaden"/>
    <w:link w:val="Telobesedila3Znak"/>
    <w:uiPriority w:val="99"/>
    <w:unhideWhenUsed/>
    <w:rsid w:val="00937BB0"/>
    <w:pPr>
      <w:spacing w:after="120" w:line="240" w:lineRule="auto"/>
      <w:jc w:val="left"/>
    </w:pPr>
    <w:rPr>
      <w:rFonts w:ascii="Times New Roman" w:eastAsia="Times New Roman" w:hAnsi="Times New Roman"/>
      <w:sz w:val="16"/>
      <w:szCs w:val="16"/>
      <w:lang w:eastAsia="sl-SI"/>
    </w:rPr>
  </w:style>
  <w:style w:type="character" w:customStyle="1" w:styleId="Telobesedila3Znak">
    <w:name w:val="Telo besedila 3 Znak"/>
    <w:link w:val="Telobesedila3"/>
    <w:uiPriority w:val="99"/>
    <w:rsid w:val="00937BB0"/>
    <w:rPr>
      <w:rFonts w:ascii="Times New Roman" w:eastAsia="Times New Roman" w:hAnsi="Times New Roman"/>
      <w:sz w:val="16"/>
      <w:szCs w:val="16"/>
    </w:rPr>
  </w:style>
  <w:style w:type="paragraph" w:styleId="Telobesedila-zamik3">
    <w:name w:val="Body Text Indent 3"/>
    <w:basedOn w:val="Navaden"/>
    <w:link w:val="Telobesedila-zamik3Znak"/>
    <w:uiPriority w:val="99"/>
    <w:unhideWhenUsed/>
    <w:rsid w:val="00937BB0"/>
    <w:pPr>
      <w:spacing w:after="120" w:line="240" w:lineRule="auto"/>
      <w:ind w:left="283"/>
      <w:jc w:val="left"/>
    </w:pPr>
    <w:rPr>
      <w:rFonts w:ascii="Times New Roman" w:eastAsia="Times New Roman" w:hAnsi="Times New Roman"/>
      <w:sz w:val="16"/>
      <w:szCs w:val="16"/>
      <w:lang w:eastAsia="sl-SI"/>
    </w:rPr>
  </w:style>
  <w:style w:type="character" w:customStyle="1" w:styleId="Telobesedila-zamik3Znak">
    <w:name w:val="Telo besedila - zamik 3 Znak"/>
    <w:link w:val="Telobesedila-zamik3"/>
    <w:uiPriority w:val="99"/>
    <w:rsid w:val="00937BB0"/>
    <w:rPr>
      <w:rFonts w:ascii="Times New Roman" w:eastAsia="Times New Roman" w:hAnsi="Times New Roman"/>
      <w:sz w:val="16"/>
      <w:szCs w:val="16"/>
    </w:rPr>
  </w:style>
  <w:style w:type="paragraph" w:styleId="Blokbesedila">
    <w:name w:val="Block Text"/>
    <w:basedOn w:val="Navaden"/>
    <w:unhideWhenUsed/>
    <w:rsid w:val="00937BB0"/>
    <w:pPr>
      <w:spacing w:line="240" w:lineRule="auto"/>
      <w:ind w:left="1080" w:right="23" w:hanging="360"/>
    </w:pPr>
    <w:rPr>
      <w:rFonts w:eastAsia="Times New Roman" w:cs="Arial"/>
      <w:sz w:val="24"/>
      <w:szCs w:val="24"/>
      <w:lang w:eastAsia="sl-SI"/>
    </w:rPr>
  </w:style>
  <w:style w:type="paragraph" w:styleId="Zgradbadokumenta">
    <w:name w:val="Document Map"/>
    <w:basedOn w:val="Navaden"/>
    <w:link w:val="ZgradbadokumentaZnak"/>
    <w:unhideWhenUsed/>
    <w:rsid w:val="00937BB0"/>
    <w:pPr>
      <w:spacing w:line="240" w:lineRule="auto"/>
      <w:jc w:val="left"/>
    </w:pPr>
    <w:rPr>
      <w:rFonts w:ascii="Tahoma" w:eastAsia="Times New Roman" w:hAnsi="Tahoma"/>
      <w:sz w:val="16"/>
      <w:szCs w:val="16"/>
      <w:lang w:eastAsia="sl-SI"/>
    </w:rPr>
  </w:style>
  <w:style w:type="character" w:customStyle="1" w:styleId="ZgradbadokumentaZnak">
    <w:name w:val="Zgradba dokumenta Znak"/>
    <w:link w:val="Zgradbadokumenta"/>
    <w:rsid w:val="00937BB0"/>
    <w:rPr>
      <w:rFonts w:ascii="Tahoma" w:eastAsia="Times New Roman" w:hAnsi="Tahoma"/>
      <w:sz w:val="16"/>
      <w:szCs w:val="16"/>
    </w:rPr>
  </w:style>
  <w:style w:type="character" w:customStyle="1" w:styleId="ZadevapripombeZnak2">
    <w:name w:val="Zadeva pripombe Znak2"/>
    <w:uiPriority w:val="99"/>
    <w:semiHidden/>
    <w:locked/>
    <w:rsid w:val="00937BB0"/>
    <w:rPr>
      <w:rFonts w:ascii="Times New Roman" w:eastAsia="Times New Roman" w:hAnsi="Times New Roman" w:cs="Times New Roman"/>
      <w:b/>
      <w:bCs/>
      <w:sz w:val="20"/>
      <w:szCs w:val="20"/>
    </w:rPr>
  </w:style>
  <w:style w:type="character" w:customStyle="1" w:styleId="BrezrazmikovZnak">
    <w:name w:val="Brez razmikov Znak"/>
    <w:link w:val="Brezrazmikov"/>
    <w:uiPriority w:val="1"/>
    <w:locked/>
    <w:rsid w:val="00937BB0"/>
    <w:rPr>
      <w:rFonts w:ascii="Arial" w:hAnsi="Arial"/>
      <w:szCs w:val="22"/>
      <w:lang w:eastAsia="en-US"/>
    </w:rPr>
  </w:style>
  <w:style w:type="paragraph" w:customStyle="1" w:styleId="Glavatekst">
    <w:name w:val="Glava tekst"/>
    <w:basedOn w:val="Navaden"/>
    <w:rsid w:val="00937BB0"/>
    <w:pPr>
      <w:spacing w:line="240" w:lineRule="auto"/>
      <w:jc w:val="right"/>
    </w:pPr>
    <w:rPr>
      <w:rFonts w:ascii="Arial Narrow" w:eastAsia="Times New Roman" w:hAnsi="Arial Narrow"/>
      <w:color w:val="223988"/>
      <w:szCs w:val="24"/>
      <w:lang w:eastAsia="sl-SI"/>
    </w:rPr>
  </w:style>
  <w:style w:type="paragraph" w:customStyle="1" w:styleId="Glavaoddelek">
    <w:name w:val="Glava_oddelek"/>
    <w:basedOn w:val="Navaden"/>
    <w:next w:val="Glavatekst"/>
    <w:rsid w:val="00937BB0"/>
    <w:pPr>
      <w:spacing w:line="240" w:lineRule="auto"/>
      <w:jc w:val="right"/>
    </w:pPr>
    <w:rPr>
      <w:rFonts w:ascii="Arial Narrow" w:eastAsia="Times New Roman" w:hAnsi="Arial Narrow"/>
      <w:b/>
      <w:color w:val="223988"/>
      <w:sz w:val="21"/>
      <w:szCs w:val="14"/>
      <w:lang w:eastAsia="sl-SI"/>
    </w:rPr>
  </w:style>
  <w:style w:type="paragraph" w:customStyle="1" w:styleId="KCprvavrstica">
    <w:name w:val="KC prva vrstica"/>
    <w:basedOn w:val="Navaden"/>
    <w:rsid w:val="00937BB0"/>
    <w:pPr>
      <w:spacing w:before="720" w:line="240" w:lineRule="auto"/>
      <w:jc w:val="left"/>
    </w:pPr>
    <w:rPr>
      <w:rFonts w:ascii="Times New Roman" w:eastAsia="Times New Roman" w:hAnsi="Times New Roman"/>
      <w:sz w:val="24"/>
      <w:szCs w:val="24"/>
      <w:lang w:eastAsia="sl-SI"/>
    </w:rPr>
  </w:style>
  <w:style w:type="paragraph" w:customStyle="1" w:styleId="KCtekst">
    <w:name w:val="KC tekst"/>
    <w:basedOn w:val="KCprvavrstica"/>
    <w:rsid w:val="00937BB0"/>
    <w:pPr>
      <w:spacing w:before="0"/>
      <w:jc w:val="both"/>
    </w:pPr>
  </w:style>
  <w:style w:type="paragraph" w:customStyle="1" w:styleId="BodyText22">
    <w:name w:val="Body Text 22"/>
    <w:basedOn w:val="Navaden"/>
    <w:rsid w:val="00937BB0"/>
    <w:pPr>
      <w:spacing w:line="240" w:lineRule="auto"/>
    </w:pPr>
    <w:rPr>
      <w:rFonts w:ascii="Times New Roman" w:eastAsia="Times New Roman" w:hAnsi="Times New Roman"/>
      <w:b/>
      <w:sz w:val="22"/>
      <w:szCs w:val="20"/>
      <w:lang w:eastAsia="sl-SI"/>
    </w:rPr>
  </w:style>
  <w:style w:type="paragraph" w:customStyle="1" w:styleId="Brezrazmikov1">
    <w:name w:val="Brez razmikov1"/>
    <w:uiPriority w:val="99"/>
    <w:qFormat/>
    <w:rsid w:val="00937BB0"/>
    <w:rPr>
      <w:sz w:val="22"/>
      <w:szCs w:val="22"/>
      <w:lang w:val="en-US" w:eastAsia="en-US"/>
    </w:rPr>
  </w:style>
  <w:style w:type="paragraph" w:customStyle="1" w:styleId="Telobesedila21">
    <w:name w:val="Telo besedila 21"/>
    <w:basedOn w:val="Navaden"/>
    <w:rsid w:val="00937BB0"/>
    <w:pPr>
      <w:suppressAutoHyphens/>
      <w:spacing w:line="240" w:lineRule="auto"/>
    </w:pPr>
    <w:rPr>
      <w:rFonts w:eastAsia="Times New Roman"/>
      <w:w w:val="110"/>
      <w:sz w:val="22"/>
      <w:szCs w:val="20"/>
      <w:lang w:eastAsia="ar-SA"/>
    </w:rPr>
  </w:style>
  <w:style w:type="paragraph" w:customStyle="1" w:styleId="BodyText21">
    <w:name w:val="Body Text 21"/>
    <w:basedOn w:val="Navaden"/>
    <w:rsid w:val="00937BB0"/>
    <w:pPr>
      <w:spacing w:line="240" w:lineRule="auto"/>
    </w:pPr>
    <w:rPr>
      <w:rFonts w:ascii="Times New Roman" w:eastAsia="Times New Roman" w:hAnsi="Times New Roman"/>
      <w:b/>
      <w:sz w:val="22"/>
      <w:szCs w:val="20"/>
      <w:lang w:eastAsia="sl-SI"/>
    </w:rPr>
  </w:style>
  <w:style w:type="paragraph" w:customStyle="1" w:styleId="style77">
    <w:name w:val="style77"/>
    <w:basedOn w:val="Navaden"/>
    <w:rsid w:val="00937BB0"/>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msolistparagraph0">
    <w:name w:val="msolistparagraph"/>
    <w:basedOn w:val="Navaden"/>
    <w:rsid w:val="00937BB0"/>
    <w:pPr>
      <w:spacing w:line="240" w:lineRule="auto"/>
      <w:ind w:left="720"/>
      <w:jc w:val="left"/>
    </w:pPr>
    <w:rPr>
      <w:rFonts w:ascii="Times New Roman" w:eastAsia="Times New Roman" w:hAnsi="Times New Roman"/>
      <w:sz w:val="24"/>
      <w:szCs w:val="24"/>
      <w:lang w:eastAsia="sl-SI"/>
    </w:rPr>
  </w:style>
  <w:style w:type="paragraph" w:customStyle="1" w:styleId="Odstavekseznama1">
    <w:name w:val="Odstavek seznama1"/>
    <w:basedOn w:val="Navaden"/>
    <w:qFormat/>
    <w:rsid w:val="00937BB0"/>
    <w:pPr>
      <w:spacing w:line="240" w:lineRule="auto"/>
      <w:ind w:left="708"/>
      <w:jc w:val="left"/>
    </w:pPr>
    <w:rPr>
      <w:rFonts w:ascii="Times New Roman" w:eastAsia="Times New Roman" w:hAnsi="Times New Roman"/>
      <w:sz w:val="24"/>
      <w:szCs w:val="24"/>
      <w:lang w:eastAsia="sl-SI"/>
    </w:rPr>
  </w:style>
  <w:style w:type="paragraph" w:customStyle="1" w:styleId="BodyText31">
    <w:name w:val="Body Text 31"/>
    <w:basedOn w:val="Navaden"/>
    <w:rsid w:val="00937BB0"/>
    <w:pPr>
      <w:spacing w:line="240" w:lineRule="auto"/>
    </w:pPr>
    <w:rPr>
      <w:rFonts w:eastAsia="Times New Roman"/>
      <w:sz w:val="22"/>
      <w:szCs w:val="20"/>
      <w:lang w:eastAsia="sl-SI"/>
    </w:rPr>
  </w:style>
  <w:style w:type="paragraph" w:customStyle="1" w:styleId="Odstavekseznama2">
    <w:name w:val="Odstavek seznama2"/>
    <w:basedOn w:val="Navaden"/>
    <w:uiPriority w:val="34"/>
    <w:qFormat/>
    <w:rsid w:val="00937BB0"/>
    <w:pPr>
      <w:spacing w:after="200" w:line="276" w:lineRule="auto"/>
      <w:ind w:left="720"/>
      <w:jc w:val="left"/>
    </w:pPr>
    <w:rPr>
      <w:rFonts w:ascii="Calibri" w:hAnsi="Calibri" w:cs="Calibri"/>
      <w:sz w:val="22"/>
    </w:rPr>
  </w:style>
  <w:style w:type="paragraph" w:customStyle="1" w:styleId="1">
    <w:name w:val="1"/>
    <w:basedOn w:val="Navaden"/>
    <w:next w:val="Pripombabesedilo"/>
    <w:uiPriority w:val="99"/>
    <w:rsid w:val="00937BB0"/>
    <w:pPr>
      <w:spacing w:line="240" w:lineRule="auto"/>
      <w:jc w:val="left"/>
    </w:pPr>
    <w:rPr>
      <w:rFonts w:ascii="Times New Roman" w:eastAsia="Times New Roman" w:hAnsi="Times New Roman"/>
      <w:szCs w:val="20"/>
      <w:lang w:eastAsia="sl-SI"/>
    </w:rPr>
  </w:style>
  <w:style w:type="paragraph" w:customStyle="1" w:styleId="alineazaodstavkom">
    <w:name w:val="alineazaodstavkom"/>
    <w:basedOn w:val="Navaden"/>
    <w:rsid w:val="00937BB0"/>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Tabelle">
    <w:name w:val="Tabelle"/>
    <w:basedOn w:val="Navaden"/>
    <w:uiPriority w:val="99"/>
    <w:rsid w:val="00937BB0"/>
    <w:pPr>
      <w:keepNext/>
      <w:keepLines/>
      <w:tabs>
        <w:tab w:val="center" w:pos="4536"/>
        <w:tab w:val="right" w:pos="9072"/>
      </w:tabs>
      <w:snapToGrid w:val="0"/>
      <w:spacing w:before="60" w:after="60" w:line="240" w:lineRule="atLeast"/>
      <w:jc w:val="left"/>
    </w:pPr>
    <w:rPr>
      <w:rFonts w:eastAsia="Times New Roman" w:cs="Arial"/>
      <w:szCs w:val="20"/>
      <w:lang w:val="de-DE" w:eastAsia="sl-SI"/>
    </w:rPr>
  </w:style>
  <w:style w:type="character" w:customStyle="1" w:styleId="NavadenLevo1">
    <w:name w:val="Navaden + Levo:  1"/>
    <w:aliases w:val="27 cm Znak"/>
    <w:link w:val="NavadenLevo11"/>
    <w:locked/>
    <w:rsid w:val="00937BB0"/>
    <w:rPr>
      <w:sz w:val="24"/>
      <w:szCs w:val="24"/>
    </w:rPr>
  </w:style>
  <w:style w:type="paragraph" w:customStyle="1" w:styleId="NavadenLevo11">
    <w:name w:val="Navaden + Levo:  11"/>
    <w:aliases w:val="27 cm1"/>
    <w:basedOn w:val="Navaden"/>
    <w:link w:val="NavadenLevo1"/>
    <w:rsid w:val="00937BB0"/>
    <w:pPr>
      <w:spacing w:line="240" w:lineRule="auto"/>
      <w:ind w:left="1440"/>
      <w:jc w:val="left"/>
    </w:pPr>
    <w:rPr>
      <w:rFonts w:ascii="Calibri" w:hAnsi="Calibri"/>
      <w:sz w:val="24"/>
      <w:szCs w:val="24"/>
      <w:lang w:eastAsia="sl-SI"/>
    </w:rPr>
  </w:style>
  <w:style w:type="paragraph" w:customStyle="1" w:styleId="NavadenKrepko">
    <w:name w:val="Navaden + Krepko"/>
    <w:basedOn w:val="Navaden"/>
    <w:uiPriority w:val="99"/>
    <w:rsid w:val="00937BB0"/>
    <w:pPr>
      <w:spacing w:line="240" w:lineRule="auto"/>
      <w:ind w:left="1890"/>
      <w:jc w:val="left"/>
    </w:pPr>
    <w:rPr>
      <w:rFonts w:ascii="Times New Roman" w:eastAsia="Times New Roman" w:hAnsi="Times New Roman"/>
      <w:b/>
      <w:sz w:val="24"/>
      <w:szCs w:val="24"/>
      <w:lang w:eastAsia="sl-SI"/>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937BB0"/>
    <w:pPr>
      <w:widowControl w:val="0"/>
      <w:spacing w:after="160" w:line="240" w:lineRule="exact"/>
      <w:jc w:val="left"/>
    </w:pPr>
    <w:rPr>
      <w:rFonts w:ascii="Tahoma" w:eastAsia="Times New Roman" w:hAnsi="Tahoma"/>
      <w:szCs w:val="20"/>
      <w:lang w:val="en-US"/>
    </w:rPr>
  </w:style>
  <w:style w:type="paragraph" w:customStyle="1" w:styleId="CharChar1">
    <w:name w:val="Char Char1"/>
    <w:basedOn w:val="Navaden"/>
    <w:uiPriority w:val="99"/>
    <w:rsid w:val="00937BB0"/>
    <w:pPr>
      <w:widowControl w:val="0"/>
      <w:spacing w:after="160" w:line="240" w:lineRule="exact"/>
      <w:jc w:val="left"/>
    </w:pPr>
    <w:rPr>
      <w:rFonts w:ascii="Tahoma" w:eastAsia="Times New Roman" w:hAnsi="Tahoma"/>
      <w:szCs w:val="20"/>
      <w:lang w:val="en-US"/>
    </w:rPr>
  </w:style>
  <w:style w:type="paragraph" w:customStyle="1" w:styleId="EA0A533095B04AFAAE059E9D2785B450">
    <w:name w:val="EA0A533095B04AFAAE059E9D2785B450"/>
    <w:uiPriority w:val="99"/>
    <w:rsid w:val="00937BB0"/>
    <w:pPr>
      <w:spacing w:after="200" w:line="276" w:lineRule="auto"/>
    </w:pPr>
    <w:rPr>
      <w:rFonts w:eastAsia="Times New Roman"/>
      <w:sz w:val="22"/>
      <w:szCs w:val="22"/>
      <w:lang w:val="en-US" w:eastAsia="en-US"/>
    </w:rPr>
  </w:style>
  <w:style w:type="paragraph" w:customStyle="1" w:styleId="align-justify">
    <w:name w:val="align-justify"/>
    <w:basedOn w:val="Navaden"/>
    <w:uiPriority w:val="99"/>
    <w:rsid w:val="00937BB0"/>
    <w:pPr>
      <w:spacing w:before="100" w:beforeAutospacing="1" w:after="100" w:afterAutospacing="1" w:line="240" w:lineRule="auto"/>
      <w:jc w:val="left"/>
    </w:pPr>
    <w:rPr>
      <w:rFonts w:ascii="Times New Roman" w:eastAsia="Times New Roman" w:hAnsi="Times New Roman"/>
      <w:sz w:val="24"/>
      <w:szCs w:val="24"/>
      <w:lang w:eastAsia="sl-SI"/>
    </w:rPr>
  </w:style>
  <w:style w:type="character" w:customStyle="1" w:styleId="Slog1Znak">
    <w:name w:val="Slog1 Znak"/>
    <w:link w:val="Slog1"/>
    <w:uiPriority w:val="99"/>
    <w:locked/>
    <w:rsid w:val="00937BB0"/>
    <w:rPr>
      <w:rFonts w:ascii="Arial Narrow" w:hAnsi="Arial Narrow"/>
      <w:b/>
    </w:rPr>
  </w:style>
  <w:style w:type="paragraph" w:customStyle="1" w:styleId="Slog1">
    <w:name w:val="Slog1"/>
    <w:basedOn w:val="Navaden"/>
    <w:link w:val="Slog1Znak"/>
    <w:uiPriority w:val="99"/>
    <w:qFormat/>
    <w:rsid w:val="00937BB0"/>
    <w:pPr>
      <w:numPr>
        <w:numId w:val="20"/>
      </w:numPr>
      <w:spacing w:line="240" w:lineRule="auto"/>
      <w:jc w:val="left"/>
    </w:pPr>
    <w:rPr>
      <w:rFonts w:ascii="Arial Narrow" w:hAnsi="Arial Narrow"/>
      <w:b/>
      <w:szCs w:val="20"/>
      <w:lang w:eastAsia="sl-SI"/>
    </w:rPr>
  </w:style>
  <w:style w:type="character" w:customStyle="1" w:styleId="Slog2Znak">
    <w:name w:val="Slog2 Znak"/>
    <w:link w:val="Slog2"/>
    <w:uiPriority w:val="99"/>
    <w:locked/>
    <w:rsid w:val="00937BB0"/>
    <w:rPr>
      <w:rFonts w:ascii="Arial Narrow" w:hAnsi="Arial Narrow"/>
    </w:rPr>
  </w:style>
  <w:style w:type="paragraph" w:customStyle="1" w:styleId="Slog2">
    <w:name w:val="Slog2"/>
    <w:basedOn w:val="Navaden"/>
    <w:link w:val="Slog2Znak"/>
    <w:uiPriority w:val="99"/>
    <w:qFormat/>
    <w:rsid w:val="00937BB0"/>
    <w:pPr>
      <w:numPr>
        <w:ilvl w:val="1"/>
        <w:numId w:val="20"/>
      </w:numPr>
      <w:spacing w:line="240" w:lineRule="auto"/>
      <w:jc w:val="left"/>
    </w:pPr>
    <w:rPr>
      <w:rFonts w:ascii="Arial Narrow" w:hAnsi="Arial Narrow"/>
      <w:szCs w:val="20"/>
      <w:lang w:eastAsia="sl-SI"/>
    </w:rPr>
  </w:style>
  <w:style w:type="character" w:customStyle="1" w:styleId="Slog3Znak">
    <w:name w:val="Slog3 Znak"/>
    <w:link w:val="Slog3"/>
    <w:uiPriority w:val="99"/>
    <w:locked/>
    <w:rsid w:val="00937BB0"/>
    <w:rPr>
      <w:rFonts w:ascii="Arial Narrow" w:hAnsi="Arial Narrow"/>
    </w:rPr>
  </w:style>
  <w:style w:type="paragraph" w:customStyle="1" w:styleId="Slog3">
    <w:name w:val="Slog3"/>
    <w:basedOn w:val="Navaden"/>
    <w:link w:val="Slog3Znak"/>
    <w:uiPriority w:val="99"/>
    <w:qFormat/>
    <w:rsid w:val="00937BB0"/>
    <w:pPr>
      <w:numPr>
        <w:ilvl w:val="2"/>
        <w:numId w:val="20"/>
      </w:numPr>
      <w:spacing w:line="240" w:lineRule="auto"/>
      <w:jc w:val="left"/>
    </w:pPr>
    <w:rPr>
      <w:rFonts w:ascii="Arial Narrow" w:hAnsi="Arial Narrow"/>
      <w:szCs w:val="20"/>
      <w:lang w:eastAsia="sl-SI"/>
    </w:rPr>
  </w:style>
  <w:style w:type="character" w:customStyle="1" w:styleId="Glavabullet">
    <w:name w:val="Glava bullet"/>
    <w:rsid w:val="00937BB0"/>
    <w:rPr>
      <w:b/>
      <w:bCs w:val="0"/>
    </w:rPr>
  </w:style>
  <w:style w:type="character" w:customStyle="1" w:styleId="pn">
    <w:name w:val="pn"/>
    <w:rsid w:val="00937BB0"/>
  </w:style>
  <w:style w:type="character" w:customStyle="1" w:styleId="mediumtext">
    <w:name w:val="medium_text"/>
    <w:rsid w:val="00937BB0"/>
  </w:style>
  <w:style w:type="character" w:customStyle="1" w:styleId="longtext">
    <w:name w:val="long_text"/>
    <w:rsid w:val="00937BB0"/>
  </w:style>
  <w:style w:type="character" w:customStyle="1" w:styleId="shorttext">
    <w:name w:val="short_text"/>
    <w:rsid w:val="00937BB0"/>
  </w:style>
  <w:style w:type="character" w:customStyle="1" w:styleId="ZadevapripombeZnak1">
    <w:name w:val="Zadeva pripombe Znak1"/>
    <w:uiPriority w:val="99"/>
    <w:semiHidden/>
    <w:locked/>
    <w:rsid w:val="00937BB0"/>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uiPriority w:val="99"/>
    <w:semiHidden/>
    <w:locked/>
    <w:rsid w:val="00937BB0"/>
    <w:rPr>
      <w:rFonts w:ascii="Times New Roman" w:eastAsia="Calibri" w:hAnsi="Times New Roman" w:cs="Times New Roman"/>
      <w:sz w:val="20"/>
      <w:szCs w:val="20"/>
    </w:rPr>
  </w:style>
  <w:style w:type="character" w:customStyle="1" w:styleId="graytext">
    <w:name w:val="graytext"/>
    <w:rsid w:val="00937BB0"/>
  </w:style>
  <w:style w:type="character" w:customStyle="1" w:styleId="PripombabesediloZnak1">
    <w:name w:val="Pripomba – besedilo Znak1"/>
    <w:locked/>
    <w:rsid w:val="00937BB0"/>
    <w:rPr>
      <w:rFonts w:ascii="Times New Roman" w:eastAsia="Times New Roman" w:hAnsi="Times New Roman" w:cs="Times New Roman" w:hint="default"/>
      <w:sz w:val="20"/>
      <w:szCs w:val="20"/>
      <w:lang w:eastAsia="sl-SI"/>
    </w:rPr>
  </w:style>
  <w:style w:type="numbering" w:customStyle="1" w:styleId="SlogVrstinaoznaka">
    <w:name w:val="Slog Vrstična oznaka"/>
    <w:rsid w:val="00937BB0"/>
    <w:pPr>
      <w:numPr>
        <w:numId w:val="21"/>
      </w:numPr>
    </w:pPr>
  </w:style>
  <w:style w:type="character" w:styleId="tevilkastrani">
    <w:name w:val="page number"/>
    <w:rsid w:val="00937BB0"/>
  </w:style>
  <w:style w:type="paragraph" w:customStyle="1" w:styleId="NoSpacing1">
    <w:name w:val="No Spacing1"/>
    <w:qFormat/>
    <w:rsid w:val="00937BB0"/>
    <w:rPr>
      <w:sz w:val="22"/>
      <w:szCs w:val="22"/>
      <w:lang w:val="en-US" w:eastAsia="en-US"/>
    </w:rPr>
  </w:style>
  <w:style w:type="paragraph" w:customStyle="1" w:styleId="Barvniseznampoudarek11">
    <w:name w:val="Barvni seznam – poudarek 11"/>
    <w:basedOn w:val="Navaden"/>
    <w:link w:val="ColorfulList-Accent1Char"/>
    <w:uiPriority w:val="34"/>
    <w:qFormat/>
    <w:rsid w:val="00937BB0"/>
    <w:pPr>
      <w:spacing w:after="200" w:line="276" w:lineRule="auto"/>
      <w:ind w:left="720"/>
      <w:jc w:val="left"/>
    </w:pPr>
    <w:rPr>
      <w:rFonts w:ascii="Calibri" w:hAnsi="Calibri"/>
      <w:sz w:val="22"/>
    </w:rPr>
  </w:style>
  <w:style w:type="paragraph" w:customStyle="1" w:styleId="ListParagraph1">
    <w:name w:val="List Paragraph1"/>
    <w:basedOn w:val="Navaden"/>
    <w:qFormat/>
    <w:rsid w:val="00937BB0"/>
    <w:pPr>
      <w:spacing w:line="240" w:lineRule="auto"/>
      <w:ind w:left="708"/>
      <w:jc w:val="left"/>
    </w:pPr>
    <w:rPr>
      <w:rFonts w:ascii="Times New Roman" w:eastAsia="Times New Roman" w:hAnsi="Times New Roman"/>
      <w:sz w:val="24"/>
      <w:szCs w:val="24"/>
      <w:lang w:eastAsia="sl-SI"/>
    </w:rPr>
  </w:style>
  <w:style w:type="character" w:customStyle="1" w:styleId="ColorfulList-Accent1Char">
    <w:name w:val="Colorful List - Accent 1 Char"/>
    <w:link w:val="Barvniseznampoudarek11"/>
    <w:uiPriority w:val="34"/>
    <w:rsid w:val="00937BB0"/>
    <w:rPr>
      <w:sz w:val="22"/>
      <w:szCs w:val="22"/>
      <w:lang w:eastAsia="en-US"/>
    </w:rPr>
  </w:style>
  <w:style w:type="character" w:styleId="tevilkavrstice">
    <w:name w:val="line number"/>
    <w:uiPriority w:val="99"/>
    <w:unhideWhenUsed/>
    <w:rsid w:val="00937BB0"/>
  </w:style>
  <w:style w:type="character" w:customStyle="1" w:styleId="Srednjamrea1poudarek2Znak">
    <w:name w:val="Srednja mreža 1 – poudarek 2 Znak"/>
    <w:link w:val="Srednjamrea1poudarek2"/>
    <w:uiPriority w:val="34"/>
    <w:rsid w:val="00937BB0"/>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937BB0"/>
    <w:rPr>
      <w:rFonts w:cs="Calibri"/>
      <w:sz w:val="22"/>
      <w:szCs w:val="22"/>
      <w:lang w:eastAsia="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937BB0"/>
    <w:pPr>
      <w:widowControl w:val="0"/>
      <w:spacing w:line="240" w:lineRule="auto"/>
      <w:ind w:left="225"/>
      <w:jc w:val="left"/>
      <w:outlineLvl w:val="1"/>
    </w:pPr>
    <w:rPr>
      <w:rFonts w:eastAsia="Arial"/>
      <w:b/>
      <w:bCs/>
      <w:szCs w:val="20"/>
      <w:lang w:val="en-US"/>
    </w:rPr>
  </w:style>
  <w:style w:type="paragraph" w:customStyle="1" w:styleId="TableParagraph">
    <w:name w:val="Table Paragraph"/>
    <w:basedOn w:val="Navaden"/>
    <w:uiPriority w:val="1"/>
    <w:qFormat/>
    <w:rsid w:val="00937BB0"/>
    <w:pPr>
      <w:widowControl w:val="0"/>
      <w:spacing w:line="240" w:lineRule="auto"/>
      <w:jc w:val="left"/>
    </w:pPr>
    <w:rPr>
      <w:rFonts w:ascii="Calibri" w:hAnsi="Calibri"/>
      <w:sz w:val="22"/>
      <w:lang w:val="en-US"/>
    </w:rPr>
  </w:style>
  <w:style w:type="table" w:customStyle="1" w:styleId="Tabelamrea1">
    <w:name w:val="Tabela – mreža1"/>
    <w:basedOn w:val="Navadnatabela"/>
    <w:next w:val="Tabelamrea"/>
    <w:rsid w:val="00937BB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A0"/>
    <w:uiPriority w:val="99"/>
    <w:rsid w:val="00937BB0"/>
    <w:rPr>
      <w:rFonts w:ascii="Frutiger LT Std 45 Light" w:hAnsi="Frutiger LT Std 45 Light" w:cs="Frutiger LT Std 45 Light" w:hint="default"/>
      <w:b/>
      <w:bCs/>
      <w:color w:val="000000"/>
      <w:sz w:val="48"/>
      <w:szCs w:val="48"/>
    </w:rPr>
  </w:style>
  <w:style w:type="character" w:customStyle="1" w:styleId="A3">
    <w:name w:val="A3"/>
    <w:uiPriority w:val="99"/>
    <w:rsid w:val="00937BB0"/>
    <w:rPr>
      <w:rFonts w:ascii="Frutiger LT Std 45 Light" w:hAnsi="Frutiger LT Std 45 Light" w:cs="Frutiger LT Std 45 Light" w:hint="default"/>
      <w:color w:val="000000"/>
      <w:sz w:val="20"/>
      <w:szCs w:val="20"/>
    </w:rPr>
  </w:style>
  <w:style w:type="paragraph" w:customStyle="1" w:styleId="tevilnatoka">
    <w:name w:val="tevilnatoka"/>
    <w:basedOn w:val="Navaden"/>
    <w:rsid w:val="00937BB0"/>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Slog4">
    <w:name w:val="Slog4"/>
    <w:basedOn w:val="Navaden"/>
    <w:link w:val="Slog4Znak"/>
    <w:qFormat/>
    <w:rsid w:val="001E4B94"/>
    <w:pPr>
      <w:spacing w:after="200" w:line="276" w:lineRule="auto"/>
      <w:jc w:val="left"/>
    </w:pPr>
    <w:rPr>
      <w:rFonts w:ascii="Tahoma" w:hAnsi="Tahoma" w:cs="Tahoma"/>
      <w:sz w:val="18"/>
      <w:szCs w:val="18"/>
    </w:rPr>
  </w:style>
  <w:style w:type="character" w:customStyle="1" w:styleId="Slog4Znak">
    <w:name w:val="Slog4 Znak"/>
    <w:link w:val="Slog4"/>
    <w:rsid w:val="001E4B94"/>
    <w:rPr>
      <w:rFonts w:ascii="Tahoma" w:hAnsi="Tahoma" w:cs="Tahoma"/>
      <w:sz w:val="18"/>
      <w:szCs w:val="18"/>
      <w:lang w:eastAsia="en-US"/>
    </w:rPr>
  </w:style>
  <w:style w:type="table" w:customStyle="1" w:styleId="TableGrid2">
    <w:name w:val="Table Grid2"/>
    <w:basedOn w:val="Navadnatabela"/>
    <w:next w:val="Tabelamrea"/>
    <w:uiPriority w:val="39"/>
    <w:rsid w:val="006E358F"/>
    <w:rPr>
      <w:rFonts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58163">
      <w:bodyDiv w:val="1"/>
      <w:marLeft w:val="0"/>
      <w:marRight w:val="0"/>
      <w:marTop w:val="0"/>
      <w:marBottom w:val="0"/>
      <w:divBdr>
        <w:top w:val="none" w:sz="0" w:space="0" w:color="auto"/>
        <w:left w:val="none" w:sz="0" w:space="0" w:color="auto"/>
        <w:bottom w:val="none" w:sz="0" w:space="0" w:color="auto"/>
        <w:right w:val="none" w:sz="0" w:space="0" w:color="auto"/>
      </w:divBdr>
    </w:div>
    <w:div w:id="106245091">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06260942">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45801869">
      <w:bodyDiv w:val="1"/>
      <w:marLeft w:val="0"/>
      <w:marRight w:val="0"/>
      <w:marTop w:val="0"/>
      <w:marBottom w:val="0"/>
      <w:divBdr>
        <w:top w:val="none" w:sz="0" w:space="0" w:color="auto"/>
        <w:left w:val="none" w:sz="0" w:space="0" w:color="auto"/>
        <w:bottom w:val="none" w:sz="0" w:space="0" w:color="auto"/>
        <w:right w:val="none" w:sz="0" w:space="0" w:color="auto"/>
      </w:divBdr>
    </w:div>
    <w:div w:id="880170363">
      <w:bodyDiv w:val="1"/>
      <w:marLeft w:val="0"/>
      <w:marRight w:val="0"/>
      <w:marTop w:val="0"/>
      <w:marBottom w:val="0"/>
      <w:divBdr>
        <w:top w:val="none" w:sz="0" w:space="0" w:color="auto"/>
        <w:left w:val="none" w:sz="0" w:space="0" w:color="auto"/>
        <w:bottom w:val="none" w:sz="0" w:space="0" w:color="auto"/>
        <w:right w:val="none" w:sz="0" w:space="0" w:color="auto"/>
      </w:divBdr>
    </w:div>
    <w:div w:id="932398506">
      <w:bodyDiv w:val="1"/>
      <w:marLeft w:val="0"/>
      <w:marRight w:val="0"/>
      <w:marTop w:val="0"/>
      <w:marBottom w:val="0"/>
      <w:divBdr>
        <w:top w:val="none" w:sz="0" w:space="0" w:color="auto"/>
        <w:left w:val="none" w:sz="0" w:space="0" w:color="auto"/>
        <w:bottom w:val="none" w:sz="0" w:space="0" w:color="auto"/>
        <w:right w:val="none" w:sz="0" w:space="0" w:color="auto"/>
      </w:divBdr>
    </w:div>
    <w:div w:id="1383365236">
      <w:marLeft w:val="0"/>
      <w:marRight w:val="0"/>
      <w:marTop w:val="0"/>
      <w:marBottom w:val="0"/>
      <w:divBdr>
        <w:top w:val="none" w:sz="0" w:space="0" w:color="auto"/>
        <w:left w:val="none" w:sz="0" w:space="0" w:color="auto"/>
        <w:bottom w:val="none" w:sz="0" w:space="0" w:color="auto"/>
        <w:right w:val="none" w:sz="0" w:space="0" w:color="auto"/>
      </w:divBdr>
      <w:divsChild>
        <w:div w:id="915365179">
          <w:marLeft w:val="0"/>
          <w:marRight w:val="0"/>
          <w:marTop w:val="0"/>
          <w:marBottom w:val="0"/>
          <w:divBdr>
            <w:top w:val="none" w:sz="0" w:space="0" w:color="auto"/>
            <w:left w:val="none" w:sz="0" w:space="0" w:color="auto"/>
            <w:bottom w:val="none" w:sz="0" w:space="0" w:color="auto"/>
            <w:right w:val="none" w:sz="0" w:space="0" w:color="auto"/>
          </w:divBdr>
        </w:div>
      </w:divsChild>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723014197">
      <w:bodyDiv w:val="1"/>
      <w:marLeft w:val="0"/>
      <w:marRight w:val="0"/>
      <w:marTop w:val="0"/>
      <w:marBottom w:val="0"/>
      <w:divBdr>
        <w:top w:val="none" w:sz="0" w:space="0" w:color="auto"/>
        <w:left w:val="none" w:sz="0" w:space="0" w:color="auto"/>
        <w:bottom w:val="none" w:sz="0" w:space="0" w:color="auto"/>
        <w:right w:val="none" w:sz="0" w:space="0" w:color="auto"/>
      </w:divBdr>
    </w:div>
    <w:div w:id="1792161813">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ponudba/pages/aktualno/aktualno_jnc_podrobno.xhtml?zadevaId=73857" TargetMode="External"/><Relationship Id="rId18" Type="http://schemas.openxmlformats.org/officeDocument/2006/relationships/header" Target="header2.xml"/><Relationship Id="rId26" Type="http://schemas.openxmlformats.org/officeDocument/2006/relationships/footer" Target="footer6.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s://ejn.gov.si/eJN2" TargetMode="External"/><Relationship Id="rId17" Type="http://schemas.openxmlformats.org/officeDocument/2006/relationships/footer" Target="footer1.xml"/><Relationship Id="rId25" Type="http://schemas.openxmlformats.org/officeDocument/2006/relationships/header" Target="header5.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mojejn" TargetMode="External"/><Relationship Id="rId24" Type="http://schemas.openxmlformats.org/officeDocument/2006/relationships/footer" Target="footer5.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portalerevizija.si/" TargetMode="External"/><Relationship Id="rId23" Type="http://schemas.openxmlformats.org/officeDocument/2006/relationships/header" Target="header4.xml"/><Relationship Id="rId28" Type="http://schemas.openxmlformats.org/officeDocument/2006/relationships/header" Target="header6.xml"/><Relationship Id="rId10" Type="http://schemas.openxmlformats.org/officeDocument/2006/relationships/hyperlink" Target="https://ejn.gov.si/mojejn" TargetMode="External"/><Relationship Id="rId19" Type="http://schemas.openxmlformats.org/officeDocument/2006/relationships/footer" Target="footer2.xml"/><Relationship Id="rId31" Type="http://schemas.openxmlformats.org/officeDocument/2006/relationships/footer" Target="footer9.xml"/><Relationship Id="rId4" Type="http://schemas.openxmlformats.org/officeDocument/2006/relationships/styles" Target="style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footer" Target="footer4.xml"/><Relationship Id="rId27" Type="http://schemas.openxmlformats.org/officeDocument/2006/relationships/footer" Target="footer7.xml"/><Relationship Id="rId30" Type="http://schemas.openxmlformats.org/officeDocument/2006/relationships/header" Target="header7.xml"/><Relationship Id="rId8"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2020-09-15T00:00:00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2395386-7F86-4059-878E-3419192DA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2</TotalTime>
  <Pages>49</Pages>
  <Words>16212</Words>
  <Characters>92414</Characters>
  <Application>Microsoft Office Word</Application>
  <DocSecurity>0</DocSecurity>
  <Lines>770</Lines>
  <Paragraphs>216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
  <LinksUpToDate>false</LinksUpToDate>
  <CharactersWithSpaces>108410</CharactersWithSpaces>
  <SharedDoc>false</SharedDoc>
  <HLinks>
    <vt:vector size="270" baseType="variant">
      <vt:variant>
        <vt:i4>7077937</vt:i4>
      </vt:variant>
      <vt:variant>
        <vt:i4>222</vt:i4>
      </vt:variant>
      <vt:variant>
        <vt:i4>0</vt:i4>
      </vt:variant>
      <vt:variant>
        <vt:i4>5</vt:i4>
      </vt:variant>
      <vt:variant>
        <vt:lpwstr>https://www.portalerevizija.si/</vt:lpwstr>
      </vt:variant>
      <vt:variant>
        <vt:lpwstr/>
      </vt:variant>
      <vt:variant>
        <vt:i4>1048588</vt:i4>
      </vt:variant>
      <vt:variant>
        <vt:i4>219</vt:i4>
      </vt:variant>
      <vt:variant>
        <vt:i4>0</vt:i4>
      </vt:variant>
      <vt:variant>
        <vt:i4>5</vt:i4>
      </vt:variant>
      <vt:variant>
        <vt:lpwstr>https://ejn.gov.si/mojejn</vt:lpwstr>
      </vt:variant>
      <vt:variant>
        <vt:lpwstr/>
      </vt:variant>
      <vt:variant>
        <vt:i4>3080310</vt:i4>
      </vt:variant>
      <vt:variant>
        <vt:i4>216</vt:i4>
      </vt:variant>
      <vt:variant>
        <vt:i4>0</vt:i4>
      </vt:variant>
      <vt:variant>
        <vt:i4>5</vt:i4>
      </vt:variant>
      <vt:variant>
        <vt:lpwstr>https://ejn.gov.si/ponudba/pages/ponudba/priprava_ponudbe_complex.xhtml?zadevaId=28789</vt:lpwstr>
      </vt:variant>
      <vt:variant>
        <vt:lpwstr/>
      </vt:variant>
      <vt:variant>
        <vt:i4>7733356</vt:i4>
      </vt:variant>
      <vt:variant>
        <vt:i4>213</vt:i4>
      </vt:variant>
      <vt:variant>
        <vt:i4>0</vt:i4>
      </vt:variant>
      <vt:variant>
        <vt:i4>5</vt:i4>
      </vt:variant>
      <vt:variant>
        <vt:lpwstr>https://ejn.gov.si/eJN2</vt:lpwstr>
      </vt:variant>
      <vt:variant>
        <vt:lpwstr/>
      </vt:variant>
      <vt:variant>
        <vt:i4>1048588</vt:i4>
      </vt:variant>
      <vt:variant>
        <vt:i4>210</vt:i4>
      </vt:variant>
      <vt:variant>
        <vt:i4>0</vt:i4>
      </vt:variant>
      <vt:variant>
        <vt:i4>5</vt:i4>
      </vt:variant>
      <vt:variant>
        <vt:lpwstr>https://ejn.gov.si/mojejn</vt:lpwstr>
      </vt:variant>
      <vt:variant>
        <vt:lpwstr/>
      </vt:variant>
      <vt:variant>
        <vt:i4>1048588</vt:i4>
      </vt:variant>
      <vt:variant>
        <vt:i4>207</vt:i4>
      </vt:variant>
      <vt:variant>
        <vt:i4>0</vt:i4>
      </vt:variant>
      <vt:variant>
        <vt:i4>5</vt:i4>
      </vt:variant>
      <vt:variant>
        <vt:lpwstr>https://ejn.gov.si/mojejn</vt:lpwstr>
      </vt:variant>
      <vt:variant>
        <vt:lpwstr/>
      </vt:variant>
      <vt:variant>
        <vt:i4>1048588</vt:i4>
      </vt:variant>
      <vt:variant>
        <vt:i4>204</vt:i4>
      </vt:variant>
      <vt:variant>
        <vt:i4>0</vt:i4>
      </vt:variant>
      <vt:variant>
        <vt:i4>5</vt:i4>
      </vt:variant>
      <vt:variant>
        <vt:lpwstr>https://ejn.gov.si/mojejn</vt:lpwstr>
      </vt:variant>
      <vt:variant>
        <vt:lpwstr/>
      </vt:variant>
      <vt:variant>
        <vt:i4>2293760</vt:i4>
      </vt:variant>
      <vt:variant>
        <vt:i4>197</vt:i4>
      </vt:variant>
      <vt:variant>
        <vt:i4>0</vt:i4>
      </vt:variant>
      <vt:variant>
        <vt:i4>5</vt:i4>
      </vt:variant>
      <vt:variant>
        <vt:lpwstr/>
      </vt:variant>
      <vt:variant>
        <vt:lpwstr>_Toc1455451</vt:lpwstr>
      </vt:variant>
      <vt:variant>
        <vt:i4>2293760</vt:i4>
      </vt:variant>
      <vt:variant>
        <vt:i4>191</vt:i4>
      </vt:variant>
      <vt:variant>
        <vt:i4>0</vt:i4>
      </vt:variant>
      <vt:variant>
        <vt:i4>5</vt:i4>
      </vt:variant>
      <vt:variant>
        <vt:lpwstr/>
      </vt:variant>
      <vt:variant>
        <vt:lpwstr>_Toc1455450</vt:lpwstr>
      </vt:variant>
      <vt:variant>
        <vt:i4>2228224</vt:i4>
      </vt:variant>
      <vt:variant>
        <vt:i4>185</vt:i4>
      </vt:variant>
      <vt:variant>
        <vt:i4>0</vt:i4>
      </vt:variant>
      <vt:variant>
        <vt:i4>5</vt:i4>
      </vt:variant>
      <vt:variant>
        <vt:lpwstr/>
      </vt:variant>
      <vt:variant>
        <vt:lpwstr>_Toc1455449</vt:lpwstr>
      </vt:variant>
      <vt:variant>
        <vt:i4>2228224</vt:i4>
      </vt:variant>
      <vt:variant>
        <vt:i4>179</vt:i4>
      </vt:variant>
      <vt:variant>
        <vt:i4>0</vt:i4>
      </vt:variant>
      <vt:variant>
        <vt:i4>5</vt:i4>
      </vt:variant>
      <vt:variant>
        <vt:lpwstr/>
      </vt:variant>
      <vt:variant>
        <vt:lpwstr>_Toc1455448</vt:lpwstr>
      </vt:variant>
      <vt:variant>
        <vt:i4>2228224</vt:i4>
      </vt:variant>
      <vt:variant>
        <vt:i4>173</vt:i4>
      </vt:variant>
      <vt:variant>
        <vt:i4>0</vt:i4>
      </vt:variant>
      <vt:variant>
        <vt:i4>5</vt:i4>
      </vt:variant>
      <vt:variant>
        <vt:lpwstr/>
      </vt:variant>
      <vt:variant>
        <vt:lpwstr>_Toc1455447</vt:lpwstr>
      </vt:variant>
      <vt:variant>
        <vt:i4>2228224</vt:i4>
      </vt:variant>
      <vt:variant>
        <vt:i4>167</vt:i4>
      </vt:variant>
      <vt:variant>
        <vt:i4>0</vt:i4>
      </vt:variant>
      <vt:variant>
        <vt:i4>5</vt:i4>
      </vt:variant>
      <vt:variant>
        <vt:lpwstr/>
      </vt:variant>
      <vt:variant>
        <vt:lpwstr>_Toc1455446</vt:lpwstr>
      </vt:variant>
      <vt:variant>
        <vt:i4>2228224</vt:i4>
      </vt:variant>
      <vt:variant>
        <vt:i4>161</vt:i4>
      </vt:variant>
      <vt:variant>
        <vt:i4>0</vt:i4>
      </vt:variant>
      <vt:variant>
        <vt:i4>5</vt:i4>
      </vt:variant>
      <vt:variant>
        <vt:lpwstr/>
      </vt:variant>
      <vt:variant>
        <vt:lpwstr>_Toc1455445</vt:lpwstr>
      </vt:variant>
      <vt:variant>
        <vt:i4>2228224</vt:i4>
      </vt:variant>
      <vt:variant>
        <vt:i4>155</vt:i4>
      </vt:variant>
      <vt:variant>
        <vt:i4>0</vt:i4>
      </vt:variant>
      <vt:variant>
        <vt:i4>5</vt:i4>
      </vt:variant>
      <vt:variant>
        <vt:lpwstr/>
      </vt:variant>
      <vt:variant>
        <vt:lpwstr>_Toc1455444</vt:lpwstr>
      </vt:variant>
      <vt:variant>
        <vt:i4>2228224</vt:i4>
      </vt:variant>
      <vt:variant>
        <vt:i4>149</vt:i4>
      </vt:variant>
      <vt:variant>
        <vt:i4>0</vt:i4>
      </vt:variant>
      <vt:variant>
        <vt:i4>5</vt:i4>
      </vt:variant>
      <vt:variant>
        <vt:lpwstr/>
      </vt:variant>
      <vt:variant>
        <vt:lpwstr>_Toc1455443</vt:lpwstr>
      </vt:variant>
      <vt:variant>
        <vt:i4>2228224</vt:i4>
      </vt:variant>
      <vt:variant>
        <vt:i4>146</vt:i4>
      </vt:variant>
      <vt:variant>
        <vt:i4>0</vt:i4>
      </vt:variant>
      <vt:variant>
        <vt:i4>5</vt:i4>
      </vt:variant>
      <vt:variant>
        <vt:lpwstr/>
      </vt:variant>
      <vt:variant>
        <vt:lpwstr>_Toc1455442</vt:lpwstr>
      </vt:variant>
      <vt:variant>
        <vt:i4>2228224</vt:i4>
      </vt:variant>
      <vt:variant>
        <vt:i4>143</vt:i4>
      </vt:variant>
      <vt:variant>
        <vt:i4>0</vt:i4>
      </vt:variant>
      <vt:variant>
        <vt:i4>5</vt:i4>
      </vt:variant>
      <vt:variant>
        <vt:lpwstr/>
      </vt:variant>
      <vt:variant>
        <vt:lpwstr>_Toc1455442</vt:lpwstr>
      </vt:variant>
      <vt:variant>
        <vt:i4>2228224</vt:i4>
      </vt:variant>
      <vt:variant>
        <vt:i4>140</vt:i4>
      </vt:variant>
      <vt:variant>
        <vt:i4>0</vt:i4>
      </vt:variant>
      <vt:variant>
        <vt:i4>5</vt:i4>
      </vt:variant>
      <vt:variant>
        <vt:lpwstr/>
      </vt:variant>
      <vt:variant>
        <vt:lpwstr>_Toc1455441</vt:lpwstr>
      </vt:variant>
      <vt:variant>
        <vt:i4>2228224</vt:i4>
      </vt:variant>
      <vt:variant>
        <vt:i4>134</vt:i4>
      </vt:variant>
      <vt:variant>
        <vt:i4>0</vt:i4>
      </vt:variant>
      <vt:variant>
        <vt:i4>5</vt:i4>
      </vt:variant>
      <vt:variant>
        <vt:lpwstr/>
      </vt:variant>
      <vt:variant>
        <vt:lpwstr>_Toc1455440</vt:lpwstr>
      </vt:variant>
      <vt:variant>
        <vt:i4>2424832</vt:i4>
      </vt:variant>
      <vt:variant>
        <vt:i4>131</vt:i4>
      </vt:variant>
      <vt:variant>
        <vt:i4>0</vt:i4>
      </vt:variant>
      <vt:variant>
        <vt:i4>5</vt:i4>
      </vt:variant>
      <vt:variant>
        <vt:lpwstr/>
      </vt:variant>
      <vt:variant>
        <vt:lpwstr>_Toc1455438</vt:lpwstr>
      </vt:variant>
      <vt:variant>
        <vt:i4>2424832</vt:i4>
      </vt:variant>
      <vt:variant>
        <vt:i4>125</vt:i4>
      </vt:variant>
      <vt:variant>
        <vt:i4>0</vt:i4>
      </vt:variant>
      <vt:variant>
        <vt:i4>5</vt:i4>
      </vt:variant>
      <vt:variant>
        <vt:lpwstr/>
      </vt:variant>
      <vt:variant>
        <vt:lpwstr>_Toc1455437</vt:lpwstr>
      </vt:variant>
      <vt:variant>
        <vt:i4>2424832</vt:i4>
      </vt:variant>
      <vt:variant>
        <vt:i4>119</vt:i4>
      </vt:variant>
      <vt:variant>
        <vt:i4>0</vt:i4>
      </vt:variant>
      <vt:variant>
        <vt:i4>5</vt:i4>
      </vt:variant>
      <vt:variant>
        <vt:lpwstr/>
      </vt:variant>
      <vt:variant>
        <vt:lpwstr>_Toc1455435</vt:lpwstr>
      </vt:variant>
      <vt:variant>
        <vt:i4>2424832</vt:i4>
      </vt:variant>
      <vt:variant>
        <vt:i4>116</vt:i4>
      </vt:variant>
      <vt:variant>
        <vt:i4>0</vt:i4>
      </vt:variant>
      <vt:variant>
        <vt:i4>5</vt:i4>
      </vt:variant>
      <vt:variant>
        <vt:lpwstr/>
      </vt:variant>
      <vt:variant>
        <vt:lpwstr>_Toc1455434</vt:lpwstr>
      </vt:variant>
      <vt:variant>
        <vt:i4>2424832</vt:i4>
      </vt:variant>
      <vt:variant>
        <vt:i4>110</vt:i4>
      </vt:variant>
      <vt:variant>
        <vt:i4>0</vt:i4>
      </vt:variant>
      <vt:variant>
        <vt:i4>5</vt:i4>
      </vt:variant>
      <vt:variant>
        <vt:lpwstr/>
      </vt:variant>
      <vt:variant>
        <vt:lpwstr>_Toc1455433</vt:lpwstr>
      </vt:variant>
      <vt:variant>
        <vt:i4>2424832</vt:i4>
      </vt:variant>
      <vt:variant>
        <vt:i4>104</vt:i4>
      </vt:variant>
      <vt:variant>
        <vt:i4>0</vt:i4>
      </vt:variant>
      <vt:variant>
        <vt:i4>5</vt:i4>
      </vt:variant>
      <vt:variant>
        <vt:lpwstr/>
      </vt:variant>
      <vt:variant>
        <vt:lpwstr>_Toc1455432</vt:lpwstr>
      </vt:variant>
      <vt:variant>
        <vt:i4>2424832</vt:i4>
      </vt:variant>
      <vt:variant>
        <vt:i4>98</vt:i4>
      </vt:variant>
      <vt:variant>
        <vt:i4>0</vt:i4>
      </vt:variant>
      <vt:variant>
        <vt:i4>5</vt:i4>
      </vt:variant>
      <vt:variant>
        <vt:lpwstr/>
      </vt:variant>
      <vt:variant>
        <vt:lpwstr>_Toc1455431</vt:lpwstr>
      </vt:variant>
      <vt:variant>
        <vt:i4>2424832</vt:i4>
      </vt:variant>
      <vt:variant>
        <vt:i4>92</vt:i4>
      </vt:variant>
      <vt:variant>
        <vt:i4>0</vt:i4>
      </vt:variant>
      <vt:variant>
        <vt:i4>5</vt:i4>
      </vt:variant>
      <vt:variant>
        <vt:lpwstr/>
      </vt:variant>
      <vt:variant>
        <vt:lpwstr>_Toc1455430</vt:lpwstr>
      </vt:variant>
      <vt:variant>
        <vt:i4>2359296</vt:i4>
      </vt:variant>
      <vt:variant>
        <vt:i4>89</vt:i4>
      </vt:variant>
      <vt:variant>
        <vt:i4>0</vt:i4>
      </vt:variant>
      <vt:variant>
        <vt:i4>5</vt:i4>
      </vt:variant>
      <vt:variant>
        <vt:lpwstr/>
      </vt:variant>
      <vt:variant>
        <vt:lpwstr>_Toc1455429</vt:lpwstr>
      </vt:variant>
      <vt:variant>
        <vt:i4>2359296</vt:i4>
      </vt:variant>
      <vt:variant>
        <vt:i4>86</vt:i4>
      </vt:variant>
      <vt:variant>
        <vt:i4>0</vt:i4>
      </vt:variant>
      <vt:variant>
        <vt:i4>5</vt:i4>
      </vt:variant>
      <vt:variant>
        <vt:lpwstr/>
      </vt:variant>
      <vt:variant>
        <vt:lpwstr>_Toc1455428</vt:lpwstr>
      </vt:variant>
      <vt:variant>
        <vt:i4>2359296</vt:i4>
      </vt:variant>
      <vt:variant>
        <vt:i4>80</vt:i4>
      </vt:variant>
      <vt:variant>
        <vt:i4>0</vt:i4>
      </vt:variant>
      <vt:variant>
        <vt:i4>5</vt:i4>
      </vt:variant>
      <vt:variant>
        <vt:lpwstr/>
      </vt:variant>
      <vt:variant>
        <vt:lpwstr>_Toc1455427</vt:lpwstr>
      </vt:variant>
      <vt:variant>
        <vt:i4>2359296</vt:i4>
      </vt:variant>
      <vt:variant>
        <vt:i4>74</vt:i4>
      </vt:variant>
      <vt:variant>
        <vt:i4>0</vt:i4>
      </vt:variant>
      <vt:variant>
        <vt:i4>5</vt:i4>
      </vt:variant>
      <vt:variant>
        <vt:lpwstr/>
      </vt:variant>
      <vt:variant>
        <vt:lpwstr>_Toc1455426</vt:lpwstr>
      </vt:variant>
      <vt:variant>
        <vt:i4>2359296</vt:i4>
      </vt:variant>
      <vt:variant>
        <vt:i4>68</vt:i4>
      </vt:variant>
      <vt:variant>
        <vt:i4>0</vt:i4>
      </vt:variant>
      <vt:variant>
        <vt:i4>5</vt:i4>
      </vt:variant>
      <vt:variant>
        <vt:lpwstr/>
      </vt:variant>
      <vt:variant>
        <vt:lpwstr>_Toc1455425</vt:lpwstr>
      </vt:variant>
      <vt:variant>
        <vt:i4>2359296</vt:i4>
      </vt:variant>
      <vt:variant>
        <vt:i4>62</vt:i4>
      </vt:variant>
      <vt:variant>
        <vt:i4>0</vt:i4>
      </vt:variant>
      <vt:variant>
        <vt:i4>5</vt:i4>
      </vt:variant>
      <vt:variant>
        <vt:lpwstr/>
      </vt:variant>
      <vt:variant>
        <vt:lpwstr>_Toc1455424</vt:lpwstr>
      </vt:variant>
      <vt:variant>
        <vt:i4>2359296</vt:i4>
      </vt:variant>
      <vt:variant>
        <vt:i4>56</vt:i4>
      </vt:variant>
      <vt:variant>
        <vt:i4>0</vt:i4>
      </vt:variant>
      <vt:variant>
        <vt:i4>5</vt:i4>
      </vt:variant>
      <vt:variant>
        <vt:lpwstr/>
      </vt:variant>
      <vt:variant>
        <vt:lpwstr>_Toc1455423</vt:lpwstr>
      </vt:variant>
      <vt:variant>
        <vt:i4>2359296</vt:i4>
      </vt:variant>
      <vt:variant>
        <vt:i4>50</vt:i4>
      </vt:variant>
      <vt:variant>
        <vt:i4>0</vt:i4>
      </vt:variant>
      <vt:variant>
        <vt:i4>5</vt:i4>
      </vt:variant>
      <vt:variant>
        <vt:lpwstr/>
      </vt:variant>
      <vt:variant>
        <vt:lpwstr>_Toc1455422</vt:lpwstr>
      </vt:variant>
      <vt:variant>
        <vt:i4>2359296</vt:i4>
      </vt:variant>
      <vt:variant>
        <vt:i4>44</vt:i4>
      </vt:variant>
      <vt:variant>
        <vt:i4>0</vt:i4>
      </vt:variant>
      <vt:variant>
        <vt:i4>5</vt:i4>
      </vt:variant>
      <vt:variant>
        <vt:lpwstr/>
      </vt:variant>
      <vt:variant>
        <vt:lpwstr>_Toc1455421</vt:lpwstr>
      </vt:variant>
      <vt:variant>
        <vt:i4>2359296</vt:i4>
      </vt:variant>
      <vt:variant>
        <vt:i4>38</vt:i4>
      </vt:variant>
      <vt:variant>
        <vt:i4>0</vt:i4>
      </vt:variant>
      <vt:variant>
        <vt:i4>5</vt:i4>
      </vt:variant>
      <vt:variant>
        <vt:lpwstr/>
      </vt:variant>
      <vt:variant>
        <vt:lpwstr>_Toc1455420</vt:lpwstr>
      </vt:variant>
      <vt:variant>
        <vt:i4>2555904</vt:i4>
      </vt:variant>
      <vt:variant>
        <vt:i4>32</vt:i4>
      </vt:variant>
      <vt:variant>
        <vt:i4>0</vt:i4>
      </vt:variant>
      <vt:variant>
        <vt:i4>5</vt:i4>
      </vt:variant>
      <vt:variant>
        <vt:lpwstr/>
      </vt:variant>
      <vt:variant>
        <vt:lpwstr>_Toc1455419</vt:lpwstr>
      </vt:variant>
      <vt:variant>
        <vt:i4>2555904</vt:i4>
      </vt:variant>
      <vt:variant>
        <vt:i4>26</vt:i4>
      </vt:variant>
      <vt:variant>
        <vt:i4>0</vt:i4>
      </vt:variant>
      <vt:variant>
        <vt:i4>5</vt:i4>
      </vt:variant>
      <vt:variant>
        <vt:lpwstr/>
      </vt:variant>
      <vt:variant>
        <vt:lpwstr>_Toc1455417</vt:lpwstr>
      </vt:variant>
      <vt:variant>
        <vt:i4>2555904</vt:i4>
      </vt:variant>
      <vt:variant>
        <vt:i4>20</vt:i4>
      </vt:variant>
      <vt:variant>
        <vt:i4>0</vt:i4>
      </vt:variant>
      <vt:variant>
        <vt:i4>5</vt:i4>
      </vt:variant>
      <vt:variant>
        <vt:lpwstr/>
      </vt:variant>
      <vt:variant>
        <vt:lpwstr>_Toc1455416</vt:lpwstr>
      </vt:variant>
      <vt:variant>
        <vt:i4>2555904</vt:i4>
      </vt:variant>
      <vt:variant>
        <vt:i4>14</vt:i4>
      </vt:variant>
      <vt:variant>
        <vt:i4>0</vt:i4>
      </vt:variant>
      <vt:variant>
        <vt:i4>5</vt:i4>
      </vt:variant>
      <vt:variant>
        <vt:lpwstr/>
      </vt:variant>
      <vt:variant>
        <vt:lpwstr>_Toc1455415</vt:lpwstr>
      </vt:variant>
      <vt:variant>
        <vt:i4>2555904</vt:i4>
      </vt:variant>
      <vt:variant>
        <vt:i4>8</vt:i4>
      </vt:variant>
      <vt:variant>
        <vt:i4>0</vt:i4>
      </vt:variant>
      <vt:variant>
        <vt:i4>5</vt:i4>
      </vt:variant>
      <vt:variant>
        <vt:lpwstr/>
      </vt:variant>
      <vt:variant>
        <vt:lpwstr>_Toc1455414</vt:lpwstr>
      </vt:variant>
      <vt:variant>
        <vt:i4>2555904</vt:i4>
      </vt:variant>
      <vt:variant>
        <vt:i4>2</vt:i4>
      </vt:variant>
      <vt:variant>
        <vt:i4>0</vt:i4>
      </vt:variant>
      <vt:variant>
        <vt:i4>5</vt:i4>
      </vt:variant>
      <vt:variant>
        <vt:lpwstr/>
      </vt:variant>
      <vt:variant>
        <vt:lpwstr>_Toc1455413</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Predmet javnega naročila: ………</dc:subject>
  <dc:creator>Administrator</dc:creator>
  <cp:keywords/>
  <cp:lastModifiedBy>Alenka Vodoncnik</cp:lastModifiedBy>
  <cp:revision>2</cp:revision>
  <cp:lastPrinted>2023-08-03T07:08:00Z</cp:lastPrinted>
  <dcterms:created xsi:type="dcterms:W3CDTF">2026-05-18T13:03:00Z</dcterms:created>
  <dcterms:modified xsi:type="dcterms:W3CDTF">2026-05-18T13:03:00Z</dcterms:modified>
</cp:coreProperties>
</file>